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2E5E3C" w14:textId="77777777" w:rsidR="006C2E33" w:rsidRDefault="006C2E33" w:rsidP="00B27202">
      <w:pPr>
        <w:pStyle w:val="21"/>
        <w:shd w:val="clear" w:color="auto" w:fill="auto"/>
        <w:spacing w:after="0" w:line="240" w:lineRule="auto"/>
        <w:jc w:val="center"/>
        <w:rPr>
          <w:rFonts w:ascii="Times New Roman" w:hAnsi="Times New Roman" w:cs="Times New Roman"/>
        </w:rPr>
      </w:pPr>
    </w:p>
    <w:p w14:paraId="39E326DA" w14:textId="77777777" w:rsidR="006C2E33" w:rsidRDefault="006C2E33" w:rsidP="00B27202">
      <w:pPr>
        <w:pStyle w:val="21"/>
        <w:shd w:val="clear" w:color="auto" w:fill="auto"/>
        <w:spacing w:after="0" w:line="240" w:lineRule="auto"/>
        <w:jc w:val="center"/>
        <w:rPr>
          <w:rFonts w:ascii="Times New Roman" w:hAnsi="Times New Roman" w:cs="Times New Roman"/>
        </w:rPr>
      </w:pPr>
    </w:p>
    <w:p w14:paraId="6D50A479" w14:textId="35E1FE3C" w:rsidR="00FA330F" w:rsidRPr="00811BFC" w:rsidRDefault="00FA330F" w:rsidP="00B27202">
      <w:pPr>
        <w:pStyle w:val="21"/>
        <w:shd w:val="clear" w:color="auto" w:fill="auto"/>
        <w:spacing w:after="0" w:line="240" w:lineRule="auto"/>
        <w:jc w:val="center"/>
        <w:rPr>
          <w:rFonts w:ascii="Times New Roman" w:hAnsi="Times New Roman" w:cs="Times New Roman"/>
        </w:rPr>
      </w:pPr>
      <w:r w:rsidRPr="00811BFC">
        <w:rPr>
          <w:rFonts w:ascii="Times New Roman" w:hAnsi="Times New Roman" w:cs="Times New Roman"/>
        </w:rPr>
        <w:t>Соглашение о замене стороны в договоре</w:t>
      </w:r>
    </w:p>
    <w:p w14:paraId="49C2A0BB" w14:textId="77777777" w:rsidR="00FA330F" w:rsidRPr="00811BFC" w:rsidRDefault="00FA330F" w:rsidP="00B27202">
      <w:pPr>
        <w:pStyle w:val="21"/>
        <w:shd w:val="clear" w:color="auto" w:fill="auto"/>
        <w:spacing w:after="0" w:line="240" w:lineRule="auto"/>
        <w:jc w:val="center"/>
        <w:rPr>
          <w:rFonts w:ascii="Times New Roman" w:hAnsi="Times New Roman" w:cs="Times New Roman"/>
        </w:rPr>
      </w:pPr>
    </w:p>
    <w:p w14:paraId="4A9CF9A1" w14:textId="00F6BC7A" w:rsidR="00FA330F" w:rsidRPr="00811BFC" w:rsidRDefault="00B27202" w:rsidP="00B27202">
      <w:pPr>
        <w:pStyle w:val="21"/>
        <w:shd w:val="clear" w:color="auto" w:fill="auto"/>
        <w:tabs>
          <w:tab w:val="left" w:pos="6509"/>
        </w:tabs>
        <w:spacing w:after="0" w:line="240" w:lineRule="auto"/>
        <w:jc w:val="both"/>
        <w:rPr>
          <w:rFonts w:ascii="Times New Roman" w:hAnsi="Times New Roman" w:cs="Times New Roman"/>
        </w:rPr>
      </w:pPr>
      <w:permStart w:id="339632858" w:edGrp="everyone"/>
      <w:r w:rsidRPr="00811BFC">
        <w:rPr>
          <w:rFonts w:ascii="Times New Roman" w:hAnsi="Times New Roman" w:cs="Times New Roman"/>
          <w:b w:val="0"/>
        </w:rPr>
        <w:t xml:space="preserve">г. </w:t>
      </w:r>
      <w:r w:rsidR="00CE231B" w:rsidRPr="00811BFC">
        <w:rPr>
          <w:rFonts w:ascii="Times New Roman" w:hAnsi="Times New Roman" w:cs="Times New Roman"/>
          <w:b w:val="0"/>
        </w:rPr>
        <w:t>Анадырь</w:t>
      </w:r>
      <w:r w:rsidR="00FA330F" w:rsidRPr="00811BFC">
        <w:rPr>
          <w:rFonts w:ascii="Times New Roman" w:hAnsi="Times New Roman" w:cs="Times New Roman"/>
        </w:rPr>
        <w:tab/>
      </w:r>
      <w:r w:rsidR="006E0A9A" w:rsidRPr="00811BFC">
        <w:rPr>
          <w:rFonts w:ascii="Times New Roman" w:hAnsi="Times New Roman" w:cs="Times New Roman"/>
          <w:b w:val="0"/>
        </w:rPr>
        <w:t xml:space="preserve">     </w:t>
      </w:r>
      <w:r w:rsidR="00DD0D6E" w:rsidRPr="00811BFC">
        <w:rPr>
          <w:rFonts w:ascii="Times New Roman" w:hAnsi="Times New Roman" w:cs="Times New Roman"/>
          <w:b w:val="0"/>
        </w:rPr>
        <w:t xml:space="preserve">      </w:t>
      </w:r>
      <w:r w:rsidR="00FA330F" w:rsidRPr="00811BFC">
        <w:rPr>
          <w:rFonts w:ascii="Times New Roman" w:hAnsi="Times New Roman" w:cs="Times New Roman"/>
          <w:b w:val="0"/>
        </w:rPr>
        <w:t xml:space="preserve">«____» ______ </w:t>
      </w:r>
      <w:r w:rsidR="00546172" w:rsidRPr="00811BFC">
        <w:rPr>
          <w:rFonts w:ascii="Times New Roman" w:hAnsi="Times New Roman" w:cs="Times New Roman"/>
          <w:b w:val="0"/>
        </w:rPr>
        <w:t>20</w:t>
      </w:r>
      <w:r w:rsidR="00FA330F" w:rsidRPr="00811BFC">
        <w:rPr>
          <w:rFonts w:ascii="Times New Roman" w:hAnsi="Times New Roman" w:cs="Times New Roman"/>
          <w:b w:val="0"/>
        </w:rPr>
        <w:t>_ года</w:t>
      </w:r>
    </w:p>
    <w:permEnd w:id="339632858"/>
    <w:p w14:paraId="03216B36" w14:textId="77777777" w:rsidR="00FA330F" w:rsidRPr="00811BFC" w:rsidRDefault="00FA330F" w:rsidP="00B27202">
      <w:pPr>
        <w:tabs>
          <w:tab w:val="left" w:pos="851"/>
        </w:tabs>
        <w:ind w:firstLine="567"/>
        <w:jc w:val="both"/>
        <w:rPr>
          <w:rFonts w:ascii="Times New Roman" w:hAnsi="Times New Roman" w:cs="Times New Roman"/>
          <w:b/>
          <w:color w:val="auto"/>
          <w:spacing w:val="-1"/>
        </w:rPr>
      </w:pPr>
    </w:p>
    <w:p w14:paraId="341AA24D" w14:textId="7D59388C" w:rsidR="00FA330F" w:rsidRPr="00811BFC" w:rsidRDefault="00CE231B" w:rsidP="00B27202">
      <w:pPr>
        <w:pStyle w:val="af3"/>
        <w:spacing w:before="0" w:beforeAutospacing="0" w:after="0" w:afterAutospacing="0"/>
        <w:ind w:firstLine="709"/>
        <w:jc w:val="both"/>
        <w:rPr>
          <w:rFonts w:ascii="Times New Roman" w:hAnsi="Times New Roman"/>
          <w:sz w:val="24"/>
          <w:szCs w:val="24"/>
        </w:rPr>
      </w:pPr>
      <w:r w:rsidRPr="00811BFC">
        <w:rPr>
          <w:rFonts w:ascii="Times New Roman" w:hAnsi="Times New Roman"/>
          <w:b/>
          <w:color w:val="auto"/>
          <w:sz w:val="24"/>
          <w:szCs w:val="24"/>
        </w:rPr>
        <w:t>А</w:t>
      </w:r>
      <w:r w:rsidR="00546172" w:rsidRPr="00811BFC">
        <w:rPr>
          <w:rFonts w:ascii="Times New Roman" w:hAnsi="Times New Roman"/>
          <w:b/>
          <w:color w:val="auto"/>
          <w:sz w:val="24"/>
          <w:szCs w:val="24"/>
        </w:rPr>
        <w:t>кционерное общество «</w:t>
      </w:r>
      <w:r w:rsidRPr="00811BFC">
        <w:rPr>
          <w:rFonts w:ascii="Times New Roman" w:hAnsi="Times New Roman"/>
          <w:b/>
          <w:color w:val="auto"/>
          <w:sz w:val="24"/>
          <w:szCs w:val="24"/>
        </w:rPr>
        <w:t>Чукотэнерго» (</w:t>
      </w:r>
      <w:r w:rsidR="00546172" w:rsidRPr="00811BFC">
        <w:rPr>
          <w:rFonts w:ascii="Times New Roman" w:hAnsi="Times New Roman"/>
          <w:b/>
          <w:color w:val="auto"/>
          <w:sz w:val="24"/>
          <w:szCs w:val="24"/>
        </w:rPr>
        <w:t>АО «</w:t>
      </w:r>
      <w:r w:rsidRPr="00811BFC">
        <w:rPr>
          <w:rFonts w:ascii="Times New Roman" w:hAnsi="Times New Roman"/>
          <w:b/>
          <w:color w:val="auto"/>
          <w:sz w:val="24"/>
          <w:szCs w:val="24"/>
        </w:rPr>
        <w:t>Чукотэнерго</w:t>
      </w:r>
      <w:r w:rsidR="00546172" w:rsidRPr="00811BFC">
        <w:rPr>
          <w:rFonts w:ascii="Times New Roman" w:hAnsi="Times New Roman"/>
          <w:b/>
          <w:color w:val="auto"/>
          <w:sz w:val="24"/>
          <w:szCs w:val="24"/>
        </w:rPr>
        <w:t>»)</w:t>
      </w:r>
      <w:r w:rsidR="00FA330F" w:rsidRPr="00811BFC">
        <w:rPr>
          <w:rFonts w:ascii="Times New Roman" w:hAnsi="Times New Roman"/>
          <w:sz w:val="24"/>
          <w:szCs w:val="24"/>
        </w:rPr>
        <w:t xml:space="preserve"> </w:t>
      </w:r>
      <w:r w:rsidR="00546172" w:rsidRPr="00811BFC">
        <w:rPr>
          <w:rFonts w:ascii="Times New Roman" w:hAnsi="Times New Roman"/>
          <w:sz w:val="24"/>
          <w:szCs w:val="24"/>
        </w:rPr>
        <w:t>(</w:t>
      </w:r>
      <w:r w:rsidR="00FA330F" w:rsidRPr="00811BFC">
        <w:rPr>
          <w:rFonts w:ascii="Times New Roman" w:hAnsi="Times New Roman"/>
          <w:sz w:val="24"/>
          <w:szCs w:val="24"/>
        </w:rPr>
        <w:t>дал</w:t>
      </w:r>
      <w:r w:rsidR="00546172" w:rsidRPr="00811BFC">
        <w:rPr>
          <w:rFonts w:ascii="Times New Roman" w:hAnsi="Times New Roman"/>
          <w:sz w:val="24"/>
          <w:szCs w:val="24"/>
        </w:rPr>
        <w:t>ее</w:t>
      </w:r>
      <w:r w:rsidR="00FA330F" w:rsidRPr="00811BFC">
        <w:rPr>
          <w:rFonts w:ascii="Times New Roman" w:hAnsi="Times New Roman"/>
          <w:sz w:val="24"/>
          <w:szCs w:val="24"/>
        </w:rPr>
        <w:t xml:space="preserve"> </w:t>
      </w:r>
      <w:r w:rsidR="00546172" w:rsidRPr="00811BFC">
        <w:rPr>
          <w:rFonts w:ascii="Times New Roman" w:hAnsi="Times New Roman"/>
          <w:sz w:val="24"/>
          <w:szCs w:val="24"/>
        </w:rPr>
        <w:t xml:space="preserve">– </w:t>
      </w:r>
      <w:permStart w:id="526996085" w:edGrp="everyone"/>
      <w:r w:rsidR="00FA330F" w:rsidRPr="00811BFC">
        <w:rPr>
          <w:rFonts w:ascii="Times New Roman" w:hAnsi="Times New Roman"/>
          <w:sz w:val="24"/>
          <w:szCs w:val="24"/>
        </w:rPr>
        <w:t>«Заказчик»</w:t>
      </w:r>
      <w:r w:rsidR="00BB1E2C" w:rsidRPr="00811BFC">
        <w:rPr>
          <w:rStyle w:val="a8"/>
          <w:rFonts w:ascii="Times New Roman" w:hAnsi="Times New Roman"/>
          <w:sz w:val="24"/>
          <w:szCs w:val="24"/>
        </w:rPr>
        <w:footnoteReference w:id="1"/>
      </w:r>
      <w:permEnd w:id="526996085"/>
      <w:r w:rsidR="00546172" w:rsidRPr="00811BFC">
        <w:rPr>
          <w:rFonts w:ascii="Times New Roman" w:hAnsi="Times New Roman"/>
          <w:sz w:val="24"/>
          <w:szCs w:val="24"/>
        </w:rPr>
        <w:t xml:space="preserve">), в лице </w:t>
      </w:r>
      <w:permStart w:id="1393821184" w:edGrp="everyone"/>
      <w:r w:rsidR="00BB1E2C" w:rsidRPr="00811BFC">
        <w:rPr>
          <w:rFonts w:ascii="Times New Roman" w:hAnsi="Times New Roman"/>
          <w:sz w:val="24"/>
          <w:szCs w:val="24"/>
        </w:rPr>
        <w:t>___</w:t>
      </w:r>
      <w:r w:rsidR="009F5BB1" w:rsidRPr="00811BFC">
        <w:rPr>
          <w:rFonts w:ascii="Times New Roman" w:hAnsi="Times New Roman"/>
          <w:sz w:val="24"/>
          <w:szCs w:val="24"/>
        </w:rPr>
        <w:t>________</w:t>
      </w:r>
      <w:r w:rsidR="00546172" w:rsidRPr="00811BFC">
        <w:rPr>
          <w:rFonts w:ascii="Times New Roman" w:hAnsi="Times New Roman"/>
          <w:sz w:val="24"/>
          <w:szCs w:val="24"/>
        </w:rPr>
        <w:t>_____</w:t>
      </w:r>
      <w:permEnd w:id="1393821184"/>
      <w:r w:rsidR="00FA330F" w:rsidRPr="00811BFC">
        <w:rPr>
          <w:rFonts w:ascii="Times New Roman" w:hAnsi="Times New Roman"/>
          <w:sz w:val="24"/>
          <w:szCs w:val="24"/>
        </w:rPr>
        <w:t xml:space="preserve">, действующего на основании </w:t>
      </w:r>
      <w:permStart w:id="1601789019" w:edGrp="everyone"/>
      <w:r w:rsidR="00BB1E2C" w:rsidRPr="00811BFC">
        <w:rPr>
          <w:rFonts w:ascii="Times New Roman" w:hAnsi="Times New Roman"/>
          <w:sz w:val="24"/>
          <w:szCs w:val="24"/>
        </w:rPr>
        <w:t>_____________</w:t>
      </w:r>
      <w:r w:rsidR="006E0A9A" w:rsidRPr="00811BFC">
        <w:rPr>
          <w:rFonts w:ascii="Times New Roman" w:hAnsi="Times New Roman"/>
          <w:sz w:val="24"/>
          <w:szCs w:val="24"/>
        </w:rPr>
        <w:t>______</w:t>
      </w:r>
      <w:r w:rsidR="00BB1E2C" w:rsidRPr="00811BFC">
        <w:rPr>
          <w:rFonts w:ascii="Times New Roman" w:hAnsi="Times New Roman"/>
          <w:sz w:val="24"/>
          <w:szCs w:val="24"/>
        </w:rPr>
        <w:t>____</w:t>
      </w:r>
      <w:permEnd w:id="1601789019"/>
      <w:r w:rsidR="00FA330F" w:rsidRPr="00811BFC">
        <w:rPr>
          <w:rFonts w:ascii="Times New Roman" w:hAnsi="Times New Roman"/>
          <w:sz w:val="24"/>
          <w:szCs w:val="24"/>
        </w:rPr>
        <w:t xml:space="preserve">, с одной стороны, и </w:t>
      </w:r>
    </w:p>
    <w:p w14:paraId="7CD139D7" w14:textId="32126052" w:rsidR="00FA330F" w:rsidRPr="00811BFC" w:rsidRDefault="00BB1E2C" w:rsidP="00B27202">
      <w:pPr>
        <w:pStyle w:val="af3"/>
        <w:spacing w:before="0" w:beforeAutospacing="0" w:after="0" w:afterAutospacing="0"/>
        <w:ind w:firstLine="709"/>
        <w:jc w:val="both"/>
        <w:rPr>
          <w:rFonts w:ascii="Times New Roman" w:hAnsi="Times New Roman"/>
          <w:sz w:val="24"/>
          <w:szCs w:val="24"/>
        </w:rPr>
      </w:pPr>
      <w:permStart w:id="838934537" w:edGrp="everyone"/>
      <w:r w:rsidRPr="00811BFC">
        <w:rPr>
          <w:rFonts w:ascii="Times New Roman" w:hAnsi="Times New Roman"/>
          <w:spacing w:val="-4"/>
          <w:sz w:val="24"/>
          <w:szCs w:val="24"/>
        </w:rPr>
        <w:t>__________________________</w:t>
      </w:r>
      <w:r w:rsidR="006E0A9A" w:rsidRPr="00811BFC">
        <w:rPr>
          <w:rFonts w:ascii="Times New Roman" w:hAnsi="Times New Roman"/>
          <w:spacing w:val="-4"/>
          <w:sz w:val="24"/>
          <w:szCs w:val="24"/>
        </w:rPr>
        <w:t>___</w:t>
      </w:r>
      <w:r w:rsidRPr="00811BFC">
        <w:rPr>
          <w:rFonts w:ascii="Times New Roman" w:hAnsi="Times New Roman"/>
          <w:spacing w:val="-4"/>
          <w:sz w:val="24"/>
          <w:szCs w:val="24"/>
        </w:rPr>
        <w:t>_</w:t>
      </w:r>
      <w:r w:rsidR="00FA330F" w:rsidRPr="00811BFC">
        <w:rPr>
          <w:rFonts w:ascii="Times New Roman" w:hAnsi="Times New Roman"/>
          <w:sz w:val="24"/>
          <w:szCs w:val="24"/>
        </w:rPr>
        <w:t xml:space="preserve"> </w:t>
      </w:r>
      <w:permEnd w:id="838934537"/>
      <w:r w:rsidR="00546172" w:rsidRPr="00811BFC">
        <w:rPr>
          <w:rFonts w:ascii="Times New Roman" w:hAnsi="Times New Roman"/>
          <w:sz w:val="24"/>
          <w:szCs w:val="24"/>
        </w:rPr>
        <w:t>(</w:t>
      </w:r>
      <w:r w:rsidR="00FA330F" w:rsidRPr="00811BFC">
        <w:rPr>
          <w:rFonts w:ascii="Times New Roman" w:hAnsi="Times New Roman"/>
          <w:sz w:val="24"/>
          <w:szCs w:val="24"/>
        </w:rPr>
        <w:t>дал</w:t>
      </w:r>
      <w:r w:rsidR="00546172" w:rsidRPr="00811BFC">
        <w:rPr>
          <w:rFonts w:ascii="Times New Roman" w:hAnsi="Times New Roman"/>
          <w:sz w:val="24"/>
          <w:szCs w:val="24"/>
        </w:rPr>
        <w:t>ее –</w:t>
      </w:r>
      <w:r w:rsidR="00FA330F" w:rsidRPr="00811BFC">
        <w:rPr>
          <w:rFonts w:ascii="Times New Roman" w:hAnsi="Times New Roman"/>
          <w:sz w:val="24"/>
          <w:szCs w:val="24"/>
        </w:rPr>
        <w:t xml:space="preserve"> </w:t>
      </w:r>
      <w:permStart w:id="1612459176" w:edGrp="everyone"/>
      <w:r w:rsidR="00FA330F" w:rsidRPr="00811BFC">
        <w:rPr>
          <w:rFonts w:ascii="Times New Roman" w:hAnsi="Times New Roman"/>
          <w:sz w:val="24"/>
          <w:szCs w:val="24"/>
        </w:rPr>
        <w:t>«Исполнитель»</w:t>
      </w:r>
      <w:permEnd w:id="1612459176"/>
      <w:r w:rsidR="00546172" w:rsidRPr="00811BFC">
        <w:rPr>
          <w:rFonts w:ascii="Times New Roman" w:hAnsi="Times New Roman"/>
          <w:sz w:val="24"/>
          <w:szCs w:val="24"/>
        </w:rPr>
        <w:t>)</w:t>
      </w:r>
      <w:r w:rsidR="00FA330F" w:rsidRPr="00811BFC">
        <w:rPr>
          <w:rFonts w:ascii="Times New Roman" w:hAnsi="Times New Roman"/>
          <w:sz w:val="24"/>
          <w:szCs w:val="24"/>
        </w:rPr>
        <w:t>, в</w:t>
      </w:r>
      <w:r w:rsidR="009F5BB1" w:rsidRPr="00811BFC">
        <w:rPr>
          <w:rFonts w:ascii="Times New Roman" w:hAnsi="Times New Roman"/>
          <w:sz w:val="24"/>
          <w:szCs w:val="24"/>
        </w:rPr>
        <w:t> </w:t>
      </w:r>
      <w:r w:rsidR="00FA330F" w:rsidRPr="00811BFC">
        <w:rPr>
          <w:rFonts w:ascii="Times New Roman" w:hAnsi="Times New Roman"/>
          <w:sz w:val="24"/>
          <w:szCs w:val="24"/>
        </w:rPr>
        <w:t xml:space="preserve">лице </w:t>
      </w:r>
      <w:permStart w:id="1236272326" w:edGrp="everyone"/>
      <w:r w:rsidR="00FA330F" w:rsidRPr="00811BFC">
        <w:rPr>
          <w:rFonts w:ascii="Times New Roman" w:hAnsi="Times New Roman"/>
          <w:sz w:val="24"/>
          <w:szCs w:val="24"/>
        </w:rPr>
        <w:t>_____</w:t>
      </w:r>
      <w:r w:rsidR="00DD0D6E" w:rsidRPr="00811BFC">
        <w:rPr>
          <w:rFonts w:ascii="Times New Roman" w:hAnsi="Times New Roman"/>
          <w:sz w:val="24"/>
          <w:szCs w:val="24"/>
        </w:rPr>
        <w:t>__________</w:t>
      </w:r>
      <w:r w:rsidR="009F5BB1" w:rsidRPr="00811BFC">
        <w:rPr>
          <w:rFonts w:ascii="Times New Roman" w:hAnsi="Times New Roman"/>
          <w:sz w:val="24"/>
          <w:szCs w:val="24"/>
        </w:rPr>
        <w:t>__</w:t>
      </w:r>
      <w:permEnd w:id="1236272326"/>
      <w:r w:rsidR="00FA330F" w:rsidRPr="00811BFC">
        <w:rPr>
          <w:rFonts w:ascii="Times New Roman" w:hAnsi="Times New Roman"/>
          <w:spacing w:val="-4"/>
          <w:sz w:val="24"/>
          <w:szCs w:val="24"/>
        </w:rPr>
        <w:t>,</w:t>
      </w:r>
      <w:r w:rsidR="00FA330F" w:rsidRPr="00811BFC">
        <w:rPr>
          <w:rFonts w:ascii="Times New Roman" w:hAnsi="Times New Roman"/>
          <w:sz w:val="24"/>
          <w:szCs w:val="24"/>
        </w:rPr>
        <w:t xml:space="preserve"> действующего на основании </w:t>
      </w:r>
      <w:permStart w:id="659844918" w:edGrp="everyone"/>
      <w:r w:rsidR="00546172" w:rsidRPr="00811BFC">
        <w:rPr>
          <w:rFonts w:ascii="Times New Roman" w:hAnsi="Times New Roman"/>
          <w:sz w:val="24"/>
          <w:szCs w:val="24"/>
        </w:rPr>
        <w:t>_______________________</w:t>
      </w:r>
      <w:permEnd w:id="659844918"/>
      <w:r w:rsidR="00FA330F" w:rsidRPr="00811BFC">
        <w:rPr>
          <w:rFonts w:ascii="Times New Roman" w:hAnsi="Times New Roman"/>
          <w:sz w:val="24"/>
          <w:szCs w:val="24"/>
        </w:rPr>
        <w:t xml:space="preserve">, с другой стороны, </w:t>
      </w:r>
    </w:p>
    <w:p w14:paraId="01A4E419" w14:textId="41C9AE03" w:rsidR="00FA330F" w:rsidRPr="00811BFC" w:rsidRDefault="00FA330F" w:rsidP="00B27202">
      <w:pPr>
        <w:tabs>
          <w:tab w:val="left" w:pos="851"/>
        </w:tabs>
        <w:ind w:firstLine="709"/>
        <w:jc w:val="both"/>
        <w:rPr>
          <w:rFonts w:ascii="Times New Roman" w:hAnsi="Times New Roman" w:cs="Times New Roman"/>
        </w:rPr>
      </w:pPr>
      <w:permStart w:id="1025079485" w:edGrp="everyone"/>
      <w:r w:rsidRPr="00811BFC">
        <w:rPr>
          <w:rFonts w:ascii="Times New Roman" w:hAnsi="Times New Roman" w:cs="Times New Roman"/>
          <w:b/>
        </w:rPr>
        <w:t>_______________________</w:t>
      </w:r>
      <w:r w:rsidR="00546172" w:rsidRPr="00811BFC">
        <w:rPr>
          <w:rFonts w:ascii="Times New Roman" w:hAnsi="Times New Roman" w:cs="Times New Roman"/>
          <w:b/>
        </w:rPr>
        <w:t>______</w:t>
      </w:r>
      <w:r w:rsidRPr="00811BFC">
        <w:rPr>
          <w:rFonts w:ascii="Times New Roman" w:hAnsi="Times New Roman" w:cs="Times New Roman"/>
        </w:rPr>
        <w:t xml:space="preserve"> </w:t>
      </w:r>
      <w:permEnd w:id="1025079485"/>
      <w:r w:rsidR="00546172" w:rsidRPr="00811BFC">
        <w:rPr>
          <w:rFonts w:ascii="Times New Roman" w:hAnsi="Times New Roman" w:cs="Times New Roman"/>
        </w:rPr>
        <w:t>(</w:t>
      </w:r>
      <w:r w:rsidRPr="00811BFC">
        <w:rPr>
          <w:rFonts w:ascii="Times New Roman" w:hAnsi="Times New Roman" w:cs="Times New Roman"/>
        </w:rPr>
        <w:t>дал</w:t>
      </w:r>
      <w:r w:rsidR="00546172" w:rsidRPr="00811BFC">
        <w:rPr>
          <w:rFonts w:ascii="Times New Roman" w:hAnsi="Times New Roman" w:cs="Times New Roman"/>
        </w:rPr>
        <w:t>ее –</w:t>
      </w:r>
      <w:r w:rsidRPr="00811BFC">
        <w:rPr>
          <w:rStyle w:val="3"/>
          <w:rFonts w:ascii="Times New Roman" w:hAnsi="Times New Roman" w:cs="Times New Roman"/>
        </w:rPr>
        <w:t xml:space="preserve"> </w:t>
      </w:r>
      <w:permStart w:id="1201938335" w:edGrp="everyone"/>
      <w:r w:rsidRPr="00811BFC">
        <w:rPr>
          <w:rStyle w:val="3"/>
          <w:rFonts w:ascii="Times New Roman" w:hAnsi="Times New Roman" w:cs="Times New Roman"/>
          <w:b w:val="0"/>
          <w:i w:val="0"/>
        </w:rPr>
        <w:t xml:space="preserve">«Новый </w:t>
      </w:r>
      <w:r w:rsidR="00573F39" w:rsidRPr="00811BFC">
        <w:rPr>
          <w:rStyle w:val="3"/>
          <w:rFonts w:ascii="Times New Roman" w:hAnsi="Times New Roman" w:cs="Times New Roman"/>
          <w:b w:val="0"/>
          <w:i w:val="0"/>
        </w:rPr>
        <w:t>Заказчик</w:t>
      </w:r>
      <w:r w:rsidR="002A1557" w:rsidRPr="00811BFC">
        <w:rPr>
          <w:rStyle w:val="3"/>
          <w:rFonts w:ascii="Times New Roman" w:hAnsi="Times New Roman" w:cs="Times New Roman"/>
          <w:b w:val="0"/>
          <w:i w:val="0"/>
        </w:rPr>
        <w:t xml:space="preserve"> </w:t>
      </w:r>
      <w:r w:rsidR="00573F39" w:rsidRPr="00811BFC">
        <w:rPr>
          <w:rStyle w:val="3"/>
          <w:rFonts w:ascii="Times New Roman" w:hAnsi="Times New Roman" w:cs="Times New Roman"/>
          <w:b w:val="0"/>
          <w:i w:val="0"/>
        </w:rPr>
        <w:t>/</w:t>
      </w:r>
      <w:r w:rsidR="002A1557" w:rsidRPr="00811BFC">
        <w:rPr>
          <w:rStyle w:val="3"/>
          <w:rFonts w:ascii="Times New Roman" w:hAnsi="Times New Roman" w:cs="Times New Roman"/>
          <w:b w:val="0"/>
          <w:i w:val="0"/>
        </w:rPr>
        <w:t xml:space="preserve"> </w:t>
      </w:r>
      <w:r w:rsidR="00573F39" w:rsidRPr="00811BFC">
        <w:rPr>
          <w:rStyle w:val="3"/>
          <w:rFonts w:ascii="Times New Roman" w:hAnsi="Times New Roman" w:cs="Times New Roman"/>
          <w:b w:val="0"/>
          <w:i w:val="0"/>
        </w:rPr>
        <w:t xml:space="preserve">Новый </w:t>
      </w:r>
      <w:r w:rsidRPr="00811BFC">
        <w:rPr>
          <w:rStyle w:val="3"/>
          <w:rFonts w:ascii="Times New Roman" w:hAnsi="Times New Roman" w:cs="Times New Roman"/>
          <w:b w:val="0"/>
          <w:i w:val="0"/>
        </w:rPr>
        <w:t>Исполнитель»</w:t>
      </w:r>
      <w:permEnd w:id="1201938335"/>
      <w:r w:rsidR="00546172" w:rsidRPr="00811BFC">
        <w:rPr>
          <w:rStyle w:val="3"/>
          <w:rFonts w:ascii="Times New Roman" w:hAnsi="Times New Roman" w:cs="Times New Roman"/>
          <w:b w:val="0"/>
          <w:i w:val="0"/>
        </w:rPr>
        <w:t>)</w:t>
      </w:r>
      <w:r w:rsidRPr="00811BFC">
        <w:rPr>
          <w:rStyle w:val="3"/>
          <w:rFonts w:ascii="Times New Roman" w:hAnsi="Times New Roman" w:cs="Times New Roman"/>
          <w:b w:val="0"/>
          <w:i w:val="0"/>
        </w:rPr>
        <w:t>,</w:t>
      </w:r>
      <w:r w:rsidRPr="00811BFC">
        <w:rPr>
          <w:rFonts w:ascii="Times New Roman" w:hAnsi="Times New Roman" w:cs="Times New Roman"/>
          <w:i/>
        </w:rPr>
        <w:t xml:space="preserve"> </w:t>
      </w:r>
      <w:r w:rsidRPr="00811BFC">
        <w:rPr>
          <w:rFonts w:ascii="Times New Roman" w:hAnsi="Times New Roman" w:cs="Times New Roman"/>
          <w:color w:val="auto"/>
          <w:spacing w:val="-1"/>
        </w:rPr>
        <w:t xml:space="preserve">в лице </w:t>
      </w:r>
      <w:permStart w:id="717823475" w:edGrp="everyone"/>
      <w:r w:rsidRPr="00811BFC">
        <w:rPr>
          <w:rFonts w:ascii="Times New Roman" w:hAnsi="Times New Roman" w:cs="Times New Roman"/>
          <w:color w:val="auto"/>
          <w:spacing w:val="-1"/>
        </w:rPr>
        <w:t>__________________,</w:t>
      </w:r>
      <w:permEnd w:id="717823475"/>
      <w:r w:rsidRPr="00811BFC">
        <w:rPr>
          <w:rFonts w:ascii="Times New Roman" w:hAnsi="Times New Roman" w:cs="Times New Roman"/>
          <w:color w:val="auto"/>
          <w:spacing w:val="-1"/>
        </w:rPr>
        <w:t xml:space="preserve"> действующего на основании </w:t>
      </w:r>
      <w:permStart w:id="1586502122" w:edGrp="everyone"/>
      <w:r w:rsidRPr="00811BFC">
        <w:rPr>
          <w:rFonts w:ascii="Times New Roman" w:hAnsi="Times New Roman" w:cs="Times New Roman"/>
          <w:color w:val="auto"/>
          <w:spacing w:val="-1"/>
        </w:rPr>
        <w:t>_____________</w:t>
      </w:r>
      <w:r w:rsidR="00DD0D6E" w:rsidRPr="00811BFC">
        <w:rPr>
          <w:rFonts w:ascii="Times New Roman" w:hAnsi="Times New Roman" w:cs="Times New Roman"/>
          <w:color w:val="auto"/>
          <w:spacing w:val="-1"/>
        </w:rPr>
        <w:t>_______</w:t>
      </w:r>
      <w:r w:rsidRPr="00811BFC">
        <w:rPr>
          <w:rFonts w:ascii="Times New Roman" w:hAnsi="Times New Roman" w:cs="Times New Roman"/>
          <w:color w:val="auto"/>
          <w:spacing w:val="-1"/>
        </w:rPr>
        <w:t>,</w:t>
      </w:r>
      <w:permEnd w:id="1586502122"/>
      <w:r w:rsidRPr="00811BFC">
        <w:rPr>
          <w:rFonts w:ascii="Times New Roman" w:hAnsi="Times New Roman" w:cs="Times New Roman"/>
          <w:color w:val="auto"/>
          <w:spacing w:val="-1"/>
        </w:rPr>
        <w:t xml:space="preserve"> </w:t>
      </w:r>
      <w:r w:rsidRPr="00811BFC">
        <w:rPr>
          <w:rFonts w:ascii="Times New Roman" w:hAnsi="Times New Roman" w:cs="Times New Roman"/>
        </w:rPr>
        <w:t xml:space="preserve">с третьей стороны, </w:t>
      </w:r>
    </w:p>
    <w:p w14:paraId="2DCF3148" w14:textId="121B3251" w:rsidR="00FA330F" w:rsidRPr="00811BFC" w:rsidRDefault="007430EC" w:rsidP="00B27202">
      <w:pPr>
        <w:pStyle w:val="a3"/>
        <w:shd w:val="clear" w:color="auto" w:fill="auto"/>
        <w:spacing w:before="0" w:after="0" w:line="240" w:lineRule="auto"/>
        <w:ind w:right="20" w:firstLine="709"/>
        <w:rPr>
          <w:rFonts w:ascii="Times New Roman" w:hAnsi="Times New Roman" w:cs="Times New Roman"/>
        </w:rPr>
      </w:pPr>
      <w:r w:rsidRPr="00811BFC">
        <w:rPr>
          <w:rFonts w:ascii="Times New Roman" w:hAnsi="Times New Roman" w:cs="Times New Roman"/>
        </w:rPr>
        <w:t xml:space="preserve">совместно в дальнейшем </w:t>
      </w:r>
      <w:r w:rsidR="00FA330F" w:rsidRPr="00811BFC">
        <w:rPr>
          <w:rFonts w:ascii="Times New Roman" w:hAnsi="Times New Roman" w:cs="Times New Roman"/>
        </w:rPr>
        <w:t xml:space="preserve">именуемые «Стороны», а по отдельности </w:t>
      </w:r>
      <w:r w:rsidRPr="00811BFC">
        <w:rPr>
          <w:rFonts w:ascii="Times New Roman" w:hAnsi="Times New Roman" w:cs="Times New Roman"/>
        </w:rPr>
        <w:t xml:space="preserve">– </w:t>
      </w:r>
      <w:r w:rsidR="00FA330F" w:rsidRPr="00811BFC">
        <w:rPr>
          <w:rFonts w:ascii="Times New Roman" w:hAnsi="Times New Roman" w:cs="Times New Roman"/>
        </w:rPr>
        <w:t xml:space="preserve">«Сторона», заключили настоящее соглашение (далее – </w:t>
      </w:r>
      <w:r w:rsidR="009F5BB1" w:rsidRPr="00811BFC">
        <w:rPr>
          <w:rFonts w:ascii="Times New Roman" w:hAnsi="Times New Roman" w:cs="Times New Roman"/>
        </w:rPr>
        <w:t>«</w:t>
      </w:r>
      <w:r w:rsidR="00FA330F" w:rsidRPr="00811BFC">
        <w:rPr>
          <w:rFonts w:ascii="Times New Roman" w:hAnsi="Times New Roman" w:cs="Times New Roman"/>
        </w:rPr>
        <w:t>Соглашение</w:t>
      </w:r>
      <w:r w:rsidR="009F5BB1" w:rsidRPr="00811BFC">
        <w:rPr>
          <w:rFonts w:ascii="Times New Roman" w:hAnsi="Times New Roman" w:cs="Times New Roman"/>
        </w:rPr>
        <w:t>»</w:t>
      </w:r>
      <w:r w:rsidR="00FA330F" w:rsidRPr="00811BFC">
        <w:rPr>
          <w:rFonts w:ascii="Times New Roman" w:hAnsi="Times New Roman" w:cs="Times New Roman"/>
        </w:rPr>
        <w:t>) о нижеследующем:</w:t>
      </w:r>
    </w:p>
    <w:p w14:paraId="00A2525B" w14:textId="77777777" w:rsidR="00FA330F" w:rsidRPr="00811BFC" w:rsidRDefault="00FA330F" w:rsidP="00B27202">
      <w:pPr>
        <w:pStyle w:val="af3"/>
        <w:spacing w:before="0" w:beforeAutospacing="0" w:after="0" w:afterAutospacing="0"/>
        <w:ind w:firstLine="709"/>
        <w:jc w:val="both"/>
        <w:rPr>
          <w:rFonts w:ascii="Times New Roman" w:hAnsi="Times New Roman"/>
          <w:sz w:val="24"/>
          <w:szCs w:val="24"/>
        </w:rPr>
      </w:pPr>
    </w:p>
    <w:p w14:paraId="6E3E18B4" w14:textId="36CF264E" w:rsidR="00FA330F" w:rsidRPr="00811BFC" w:rsidRDefault="00FA330F" w:rsidP="00B27202">
      <w:pPr>
        <w:pStyle w:val="21"/>
        <w:numPr>
          <w:ilvl w:val="0"/>
          <w:numId w:val="25"/>
        </w:numPr>
        <w:shd w:val="clear" w:color="auto" w:fill="auto"/>
        <w:tabs>
          <w:tab w:val="left" w:pos="284"/>
        </w:tabs>
        <w:spacing w:after="0" w:line="240" w:lineRule="auto"/>
        <w:ind w:left="0" w:firstLine="0"/>
        <w:jc w:val="center"/>
        <w:rPr>
          <w:rFonts w:ascii="Times New Roman" w:hAnsi="Times New Roman" w:cs="Times New Roman"/>
        </w:rPr>
      </w:pPr>
      <w:r w:rsidRPr="00811BFC">
        <w:rPr>
          <w:rFonts w:ascii="Times New Roman" w:hAnsi="Times New Roman" w:cs="Times New Roman"/>
        </w:rPr>
        <w:t>П</w:t>
      </w:r>
      <w:r w:rsidR="00546172" w:rsidRPr="00811BFC">
        <w:rPr>
          <w:rFonts w:ascii="Times New Roman" w:hAnsi="Times New Roman" w:cs="Times New Roman"/>
        </w:rPr>
        <w:t>редмет Соглашения</w:t>
      </w:r>
    </w:p>
    <w:p w14:paraId="5F4696F5" w14:textId="7B5EC284" w:rsidR="00FA330F" w:rsidRPr="00811BFC" w:rsidRDefault="00FA330F" w:rsidP="00B27202">
      <w:pPr>
        <w:pStyle w:val="a3"/>
        <w:numPr>
          <w:ilvl w:val="0"/>
          <w:numId w:val="1"/>
        </w:numPr>
        <w:shd w:val="clear" w:color="auto" w:fill="auto"/>
        <w:tabs>
          <w:tab w:val="left" w:pos="1134"/>
        </w:tabs>
        <w:spacing w:before="0" w:after="0" w:line="240" w:lineRule="auto"/>
        <w:ind w:right="20" w:firstLine="709"/>
        <w:rPr>
          <w:rFonts w:ascii="Times New Roman" w:hAnsi="Times New Roman" w:cs="Times New Roman"/>
        </w:rPr>
      </w:pPr>
      <w:r w:rsidRPr="00811BFC">
        <w:rPr>
          <w:rFonts w:ascii="Times New Roman" w:hAnsi="Times New Roman" w:cs="Times New Roman"/>
        </w:rPr>
        <w:t>В соответствии со ст</w:t>
      </w:r>
      <w:r w:rsidR="002A1557" w:rsidRPr="00811BFC">
        <w:rPr>
          <w:rFonts w:ascii="Times New Roman" w:hAnsi="Times New Roman" w:cs="Times New Roman"/>
        </w:rPr>
        <w:t xml:space="preserve">атьей </w:t>
      </w:r>
      <w:r w:rsidRPr="00811BFC">
        <w:rPr>
          <w:rFonts w:ascii="Times New Roman" w:hAnsi="Times New Roman" w:cs="Times New Roman"/>
        </w:rPr>
        <w:t>39</w:t>
      </w:r>
      <w:r w:rsidR="004003FB" w:rsidRPr="00811BFC">
        <w:rPr>
          <w:rFonts w:ascii="Times New Roman" w:hAnsi="Times New Roman" w:cs="Times New Roman"/>
        </w:rPr>
        <w:t>2</w:t>
      </w:r>
      <w:r w:rsidR="001827BE" w:rsidRPr="00811BFC">
        <w:rPr>
          <w:rFonts w:ascii="Times New Roman" w:hAnsi="Times New Roman" w:cs="Times New Roman"/>
        </w:rPr>
        <w:t>.3</w:t>
      </w:r>
      <w:r w:rsidRPr="00811BFC">
        <w:rPr>
          <w:rFonts w:ascii="Times New Roman" w:hAnsi="Times New Roman" w:cs="Times New Roman"/>
        </w:rPr>
        <w:t xml:space="preserve"> Гражданского кодекса </w:t>
      </w:r>
      <w:r w:rsidR="00DD0D6E" w:rsidRPr="00811BFC">
        <w:rPr>
          <w:rFonts w:ascii="Times New Roman" w:hAnsi="Times New Roman" w:cs="Times New Roman"/>
        </w:rPr>
        <w:t xml:space="preserve">Российской </w:t>
      </w:r>
      <w:r w:rsidRPr="00811BFC">
        <w:rPr>
          <w:rFonts w:ascii="Times New Roman" w:hAnsi="Times New Roman" w:cs="Times New Roman"/>
        </w:rPr>
        <w:t>Ф</w:t>
      </w:r>
      <w:r w:rsidR="00DD0D6E" w:rsidRPr="00811BFC">
        <w:rPr>
          <w:rFonts w:ascii="Times New Roman" w:hAnsi="Times New Roman" w:cs="Times New Roman"/>
        </w:rPr>
        <w:t>едерации</w:t>
      </w:r>
      <w:r w:rsidRPr="00811BFC">
        <w:rPr>
          <w:rFonts w:ascii="Times New Roman" w:hAnsi="Times New Roman" w:cs="Times New Roman"/>
        </w:rPr>
        <w:t xml:space="preserve"> </w:t>
      </w:r>
      <w:permStart w:id="627180204" w:edGrp="everyone"/>
      <w:r w:rsidR="00573F39" w:rsidRPr="00811BFC">
        <w:rPr>
          <w:rFonts w:ascii="Times New Roman" w:hAnsi="Times New Roman" w:cs="Times New Roman"/>
        </w:rPr>
        <w:t>Заказчик</w:t>
      </w:r>
      <w:r w:rsidR="002A1557" w:rsidRPr="00811BFC">
        <w:rPr>
          <w:rFonts w:ascii="Times New Roman" w:hAnsi="Times New Roman" w:cs="Times New Roman"/>
        </w:rPr>
        <w:t xml:space="preserve"> </w:t>
      </w:r>
      <w:r w:rsidR="00573F39" w:rsidRPr="00811BFC">
        <w:rPr>
          <w:rFonts w:ascii="Times New Roman" w:hAnsi="Times New Roman" w:cs="Times New Roman"/>
        </w:rPr>
        <w:t>/</w:t>
      </w:r>
      <w:r w:rsidR="002A1557" w:rsidRPr="00811BFC">
        <w:rPr>
          <w:rFonts w:ascii="Times New Roman" w:hAnsi="Times New Roman" w:cs="Times New Roman"/>
        </w:rPr>
        <w:t xml:space="preserve"> </w:t>
      </w:r>
      <w:r w:rsidRPr="00811BFC">
        <w:rPr>
          <w:rFonts w:ascii="Times New Roman" w:hAnsi="Times New Roman" w:cs="Times New Roman"/>
        </w:rPr>
        <w:t xml:space="preserve">Исполнитель </w:t>
      </w:r>
      <w:permEnd w:id="627180204"/>
      <w:r w:rsidRPr="00811BFC">
        <w:rPr>
          <w:rFonts w:ascii="Times New Roman" w:hAnsi="Times New Roman" w:cs="Times New Roman"/>
        </w:rPr>
        <w:t xml:space="preserve">передает, а </w:t>
      </w:r>
      <w:permStart w:id="870666923" w:edGrp="everyone"/>
      <w:r w:rsidRPr="00811BFC">
        <w:rPr>
          <w:rFonts w:ascii="Times New Roman" w:hAnsi="Times New Roman" w:cs="Times New Roman"/>
        </w:rPr>
        <w:t xml:space="preserve">Новый </w:t>
      </w:r>
      <w:r w:rsidR="00573F39" w:rsidRPr="00811BFC">
        <w:rPr>
          <w:rFonts w:ascii="Times New Roman" w:hAnsi="Times New Roman" w:cs="Times New Roman"/>
        </w:rPr>
        <w:t>Заказчик</w:t>
      </w:r>
      <w:r w:rsidR="002A1557" w:rsidRPr="00811BFC">
        <w:rPr>
          <w:rFonts w:ascii="Times New Roman" w:hAnsi="Times New Roman" w:cs="Times New Roman"/>
        </w:rPr>
        <w:t xml:space="preserve"> </w:t>
      </w:r>
      <w:r w:rsidR="00573F39" w:rsidRPr="00811BFC">
        <w:rPr>
          <w:rFonts w:ascii="Times New Roman" w:hAnsi="Times New Roman" w:cs="Times New Roman"/>
        </w:rPr>
        <w:t>/</w:t>
      </w:r>
      <w:r w:rsidR="002A1557" w:rsidRPr="00811BFC">
        <w:rPr>
          <w:rFonts w:ascii="Times New Roman" w:hAnsi="Times New Roman" w:cs="Times New Roman"/>
        </w:rPr>
        <w:t xml:space="preserve"> </w:t>
      </w:r>
      <w:r w:rsidR="00573F39" w:rsidRPr="00811BFC">
        <w:rPr>
          <w:rFonts w:ascii="Times New Roman" w:hAnsi="Times New Roman" w:cs="Times New Roman"/>
        </w:rPr>
        <w:t xml:space="preserve">Новый </w:t>
      </w:r>
      <w:r w:rsidRPr="00811BFC">
        <w:rPr>
          <w:rFonts w:ascii="Times New Roman" w:hAnsi="Times New Roman" w:cs="Times New Roman"/>
        </w:rPr>
        <w:t xml:space="preserve">Исполнитель </w:t>
      </w:r>
      <w:permEnd w:id="870666923"/>
      <w:r w:rsidRPr="00811BFC">
        <w:rPr>
          <w:rFonts w:ascii="Times New Roman" w:hAnsi="Times New Roman" w:cs="Times New Roman"/>
        </w:rPr>
        <w:t xml:space="preserve">принимает уступаемые </w:t>
      </w:r>
      <w:permStart w:id="134486781" w:edGrp="everyone"/>
      <w:r w:rsidR="00573F39" w:rsidRPr="00811BFC">
        <w:rPr>
          <w:rFonts w:ascii="Times New Roman" w:hAnsi="Times New Roman" w:cs="Times New Roman"/>
        </w:rPr>
        <w:t>Заказчиком</w:t>
      </w:r>
      <w:r w:rsidR="002A1557" w:rsidRPr="00811BFC">
        <w:rPr>
          <w:rFonts w:ascii="Times New Roman" w:hAnsi="Times New Roman" w:cs="Times New Roman"/>
        </w:rPr>
        <w:t xml:space="preserve"> </w:t>
      </w:r>
      <w:r w:rsidR="00573F39" w:rsidRPr="00811BFC">
        <w:rPr>
          <w:rFonts w:ascii="Times New Roman" w:hAnsi="Times New Roman" w:cs="Times New Roman"/>
        </w:rPr>
        <w:t>/</w:t>
      </w:r>
      <w:r w:rsidR="002A1557" w:rsidRPr="00811BFC">
        <w:rPr>
          <w:rFonts w:ascii="Times New Roman" w:hAnsi="Times New Roman" w:cs="Times New Roman"/>
        </w:rPr>
        <w:t xml:space="preserve"> </w:t>
      </w:r>
      <w:r w:rsidRPr="00811BFC">
        <w:rPr>
          <w:rFonts w:ascii="Times New Roman" w:hAnsi="Times New Roman" w:cs="Times New Roman"/>
        </w:rPr>
        <w:t xml:space="preserve">Исполнителем </w:t>
      </w:r>
      <w:permEnd w:id="134486781"/>
      <w:r w:rsidR="001827BE" w:rsidRPr="00811BFC">
        <w:rPr>
          <w:rFonts w:ascii="Times New Roman" w:hAnsi="Times New Roman" w:cs="Times New Roman"/>
        </w:rPr>
        <w:t xml:space="preserve">все </w:t>
      </w:r>
      <w:r w:rsidRPr="00811BFC">
        <w:rPr>
          <w:rFonts w:ascii="Times New Roman" w:hAnsi="Times New Roman" w:cs="Times New Roman"/>
        </w:rPr>
        <w:t xml:space="preserve">права (требования) к </w:t>
      </w:r>
      <w:permStart w:id="2143696909" w:edGrp="everyone"/>
      <w:r w:rsidR="00573F39" w:rsidRPr="00811BFC">
        <w:rPr>
          <w:rFonts w:ascii="Times New Roman" w:hAnsi="Times New Roman" w:cs="Times New Roman"/>
        </w:rPr>
        <w:t>Исполнителю</w:t>
      </w:r>
      <w:r w:rsidR="002A1557" w:rsidRPr="00811BFC">
        <w:rPr>
          <w:rFonts w:ascii="Times New Roman" w:hAnsi="Times New Roman" w:cs="Times New Roman"/>
        </w:rPr>
        <w:t xml:space="preserve"> </w:t>
      </w:r>
      <w:r w:rsidR="00E27C12" w:rsidRPr="00811BFC">
        <w:rPr>
          <w:rFonts w:ascii="Times New Roman" w:hAnsi="Times New Roman" w:cs="Times New Roman"/>
        </w:rPr>
        <w:t>/</w:t>
      </w:r>
      <w:r w:rsidR="002A1557" w:rsidRPr="00811BFC">
        <w:rPr>
          <w:rFonts w:ascii="Times New Roman" w:hAnsi="Times New Roman" w:cs="Times New Roman"/>
        </w:rPr>
        <w:t xml:space="preserve"> </w:t>
      </w:r>
      <w:r w:rsidR="00E27C12" w:rsidRPr="00811BFC">
        <w:rPr>
          <w:rFonts w:ascii="Times New Roman" w:hAnsi="Times New Roman" w:cs="Times New Roman"/>
        </w:rPr>
        <w:t xml:space="preserve">Заказчику </w:t>
      </w:r>
      <w:permEnd w:id="2143696909"/>
      <w:r w:rsidRPr="00811BFC">
        <w:rPr>
          <w:rFonts w:ascii="Times New Roman" w:hAnsi="Times New Roman" w:cs="Times New Roman"/>
        </w:rPr>
        <w:t>по</w:t>
      </w:r>
      <w:r w:rsidRPr="00811BFC">
        <w:rPr>
          <w:rStyle w:val="a4"/>
          <w:rFonts w:ascii="Times New Roman" w:hAnsi="Times New Roman" w:cs="Times New Roman"/>
          <w:b w:val="0"/>
        </w:rPr>
        <w:t xml:space="preserve"> </w:t>
      </w:r>
      <w:r w:rsidRPr="00811BFC">
        <w:rPr>
          <w:rFonts w:ascii="Times New Roman" w:hAnsi="Times New Roman" w:cs="Times New Roman"/>
        </w:rPr>
        <w:t xml:space="preserve">договору </w:t>
      </w:r>
      <w:permStart w:id="581967290" w:edGrp="everyone"/>
      <w:r w:rsidR="008E0A1A" w:rsidRPr="00811BFC">
        <w:rPr>
          <w:rFonts w:ascii="Times New Roman" w:hAnsi="Times New Roman" w:cs="Times New Roman"/>
        </w:rPr>
        <w:t>_________________</w:t>
      </w:r>
      <w:r w:rsidR="003D3C3E" w:rsidRPr="00811BFC">
        <w:rPr>
          <w:rFonts w:ascii="Times New Roman" w:hAnsi="Times New Roman" w:cs="Times New Roman"/>
        </w:rPr>
        <w:t xml:space="preserve"> </w:t>
      </w:r>
      <w:r w:rsidRPr="00811BFC">
        <w:rPr>
          <w:rFonts w:ascii="Times New Roman" w:hAnsi="Times New Roman" w:cs="Times New Roman"/>
        </w:rPr>
        <w:t xml:space="preserve">№ </w:t>
      </w:r>
      <w:r w:rsidR="00A02EAD" w:rsidRPr="00811BFC">
        <w:rPr>
          <w:rFonts w:ascii="Times New Roman" w:hAnsi="Times New Roman" w:cs="Times New Roman"/>
        </w:rPr>
        <w:t xml:space="preserve">________ от «____» _________ 20 __ </w:t>
      </w:r>
      <w:r w:rsidRPr="00811BFC">
        <w:rPr>
          <w:rFonts w:ascii="Times New Roman" w:hAnsi="Times New Roman" w:cs="Times New Roman"/>
        </w:rPr>
        <w:t xml:space="preserve">года </w:t>
      </w:r>
      <w:permEnd w:id="581967290"/>
      <w:r w:rsidRPr="00811BFC">
        <w:rPr>
          <w:rFonts w:ascii="Times New Roman" w:hAnsi="Times New Roman" w:cs="Times New Roman"/>
        </w:rPr>
        <w:t xml:space="preserve">(далее – </w:t>
      </w:r>
      <w:r w:rsidR="006A0541" w:rsidRPr="00811BFC">
        <w:rPr>
          <w:rFonts w:ascii="Times New Roman" w:hAnsi="Times New Roman" w:cs="Times New Roman"/>
        </w:rPr>
        <w:t>«</w:t>
      </w:r>
      <w:r w:rsidRPr="00811BFC">
        <w:rPr>
          <w:rFonts w:ascii="Times New Roman" w:hAnsi="Times New Roman" w:cs="Times New Roman"/>
        </w:rPr>
        <w:t>Договор</w:t>
      </w:r>
      <w:r w:rsidR="006A0541" w:rsidRPr="00811BFC">
        <w:rPr>
          <w:rFonts w:ascii="Times New Roman" w:hAnsi="Times New Roman" w:cs="Times New Roman"/>
        </w:rPr>
        <w:t>»</w:t>
      </w:r>
      <w:r w:rsidRPr="00811BFC">
        <w:rPr>
          <w:rFonts w:ascii="Times New Roman" w:hAnsi="Times New Roman" w:cs="Times New Roman"/>
        </w:rPr>
        <w:t>), заключенному между Заказчиком и Исполн</w:t>
      </w:r>
      <w:bookmarkStart w:id="0" w:name="_GoBack"/>
      <w:bookmarkEnd w:id="0"/>
      <w:r w:rsidRPr="00811BFC">
        <w:rPr>
          <w:rFonts w:ascii="Times New Roman" w:hAnsi="Times New Roman" w:cs="Times New Roman"/>
        </w:rPr>
        <w:t xml:space="preserve">ителем, в объеме и на условиях, существующих на дату заключения Соглашения, а также права (требования) к </w:t>
      </w:r>
      <w:permStart w:id="2041012646" w:edGrp="everyone"/>
      <w:r w:rsidR="008E0A1A" w:rsidRPr="00811BFC">
        <w:rPr>
          <w:rFonts w:ascii="Times New Roman" w:hAnsi="Times New Roman" w:cs="Times New Roman"/>
        </w:rPr>
        <w:t>Исполнителю / Заказчику</w:t>
      </w:r>
      <w:r w:rsidRPr="00811BFC">
        <w:rPr>
          <w:rFonts w:ascii="Times New Roman" w:hAnsi="Times New Roman" w:cs="Times New Roman"/>
        </w:rPr>
        <w:t>,</w:t>
      </w:r>
      <w:permEnd w:id="2041012646"/>
      <w:r w:rsidRPr="00811BFC">
        <w:rPr>
          <w:rFonts w:ascii="Times New Roman" w:hAnsi="Times New Roman" w:cs="Times New Roman"/>
        </w:rPr>
        <w:t xml:space="preserve"> которые в соответствии с условиями Договора</w:t>
      </w:r>
      <w:r w:rsidR="008E0A1A" w:rsidRPr="00811BFC">
        <w:rPr>
          <w:rFonts w:ascii="Times New Roman" w:hAnsi="Times New Roman" w:cs="Times New Roman"/>
        </w:rPr>
        <w:t xml:space="preserve"> возникнут</w:t>
      </w:r>
      <w:r w:rsidRPr="00811BFC">
        <w:rPr>
          <w:rFonts w:ascii="Times New Roman" w:hAnsi="Times New Roman" w:cs="Times New Roman"/>
        </w:rPr>
        <w:t xml:space="preserve"> после вступления Соглашения в силу.</w:t>
      </w:r>
    </w:p>
    <w:p w14:paraId="321A0F72" w14:textId="0BF0B055" w:rsidR="00EC0FB1" w:rsidRPr="00811BFC" w:rsidRDefault="00EC0FB1" w:rsidP="00B27202">
      <w:pPr>
        <w:pStyle w:val="a3"/>
        <w:numPr>
          <w:ilvl w:val="1"/>
          <w:numId w:val="26"/>
        </w:numPr>
        <w:shd w:val="clear" w:color="auto" w:fill="auto"/>
        <w:tabs>
          <w:tab w:val="left" w:pos="709"/>
          <w:tab w:val="left" w:pos="1134"/>
        </w:tabs>
        <w:spacing w:before="0" w:after="0" w:line="240" w:lineRule="auto"/>
        <w:ind w:left="0" w:right="20" w:firstLine="709"/>
        <w:rPr>
          <w:rFonts w:ascii="Times New Roman" w:hAnsi="Times New Roman" w:cs="Times New Roman"/>
        </w:rPr>
      </w:pPr>
      <w:r w:rsidRPr="00811BFC">
        <w:rPr>
          <w:rFonts w:ascii="Times New Roman" w:hAnsi="Times New Roman" w:cs="Times New Roman"/>
        </w:rPr>
        <w:t xml:space="preserve">Одновременно с уступкой прав (требований), указанных в пункте 1.1 Соглашения, </w:t>
      </w:r>
      <w:permStart w:id="1747803558" w:edGrp="everyone"/>
      <w:r w:rsidRPr="00811BFC">
        <w:rPr>
          <w:rFonts w:ascii="Times New Roman" w:hAnsi="Times New Roman" w:cs="Times New Roman"/>
        </w:rPr>
        <w:t>Заказчик</w:t>
      </w:r>
      <w:r w:rsidR="002A1557" w:rsidRPr="00811BFC">
        <w:rPr>
          <w:rFonts w:ascii="Times New Roman" w:hAnsi="Times New Roman" w:cs="Times New Roman"/>
        </w:rPr>
        <w:t xml:space="preserve"> </w:t>
      </w:r>
      <w:r w:rsidRPr="00811BFC">
        <w:rPr>
          <w:rFonts w:ascii="Times New Roman" w:hAnsi="Times New Roman" w:cs="Times New Roman"/>
        </w:rPr>
        <w:t>/</w:t>
      </w:r>
      <w:r w:rsidR="002A1557" w:rsidRPr="00811BFC">
        <w:rPr>
          <w:rFonts w:ascii="Times New Roman" w:hAnsi="Times New Roman" w:cs="Times New Roman"/>
        </w:rPr>
        <w:t xml:space="preserve"> </w:t>
      </w:r>
      <w:r w:rsidRPr="00811BFC">
        <w:rPr>
          <w:rFonts w:ascii="Times New Roman" w:hAnsi="Times New Roman" w:cs="Times New Roman"/>
        </w:rPr>
        <w:t xml:space="preserve">Исполнитель </w:t>
      </w:r>
      <w:permEnd w:id="1747803558"/>
      <w:r w:rsidRPr="00811BFC">
        <w:rPr>
          <w:rFonts w:ascii="Times New Roman" w:hAnsi="Times New Roman" w:cs="Times New Roman"/>
        </w:rPr>
        <w:t xml:space="preserve">переводит, а </w:t>
      </w:r>
      <w:permStart w:id="751653240" w:edGrp="everyone"/>
      <w:r w:rsidRPr="00811BFC">
        <w:rPr>
          <w:rFonts w:ascii="Times New Roman" w:hAnsi="Times New Roman" w:cs="Times New Roman"/>
        </w:rPr>
        <w:t>Новый Заказчик</w:t>
      </w:r>
      <w:r w:rsidR="002A1557" w:rsidRPr="00811BFC">
        <w:rPr>
          <w:rFonts w:ascii="Times New Roman" w:hAnsi="Times New Roman" w:cs="Times New Roman"/>
        </w:rPr>
        <w:t xml:space="preserve"> </w:t>
      </w:r>
      <w:r w:rsidRPr="00811BFC">
        <w:rPr>
          <w:rFonts w:ascii="Times New Roman" w:hAnsi="Times New Roman" w:cs="Times New Roman"/>
        </w:rPr>
        <w:t>/</w:t>
      </w:r>
      <w:r w:rsidR="002A1557" w:rsidRPr="00811BFC">
        <w:rPr>
          <w:rFonts w:ascii="Times New Roman" w:hAnsi="Times New Roman" w:cs="Times New Roman"/>
        </w:rPr>
        <w:t xml:space="preserve"> </w:t>
      </w:r>
      <w:r w:rsidRPr="00811BFC">
        <w:rPr>
          <w:rFonts w:ascii="Times New Roman" w:hAnsi="Times New Roman" w:cs="Times New Roman"/>
        </w:rPr>
        <w:t xml:space="preserve">Новый Исполнитель </w:t>
      </w:r>
      <w:permEnd w:id="751653240"/>
      <w:r w:rsidRPr="00811BFC">
        <w:rPr>
          <w:rFonts w:ascii="Times New Roman" w:hAnsi="Times New Roman" w:cs="Times New Roman"/>
        </w:rPr>
        <w:t xml:space="preserve">принимает все долги (обязательства) перед </w:t>
      </w:r>
      <w:permStart w:id="2060910828" w:edGrp="everyone"/>
      <w:r w:rsidRPr="00811BFC">
        <w:rPr>
          <w:rFonts w:ascii="Times New Roman" w:hAnsi="Times New Roman" w:cs="Times New Roman"/>
        </w:rPr>
        <w:t>Заказчиком</w:t>
      </w:r>
      <w:r w:rsidR="002A1557" w:rsidRPr="00811BFC">
        <w:rPr>
          <w:rFonts w:ascii="Times New Roman" w:hAnsi="Times New Roman" w:cs="Times New Roman"/>
        </w:rPr>
        <w:t xml:space="preserve"> </w:t>
      </w:r>
      <w:r w:rsidRPr="00811BFC">
        <w:rPr>
          <w:rFonts w:ascii="Times New Roman" w:hAnsi="Times New Roman" w:cs="Times New Roman"/>
        </w:rPr>
        <w:t>/</w:t>
      </w:r>
      <w:r w:rsidR="002A1557" w:rsidRPr="00811BFC">
        <w:rPr>
          <w:rFonts w:ascii="Times New Roman" w:hAnsi="Times New Roman" w:cs="Times New Roman"/>
        </w:rPr>
        <w:t xml:space="preserve"> </w:t>
      </w:r>
      <w:r w:rsidRPr="00811BFC">
        <w:rPr>
          <w:rFonts w:ascii="Times New Roman" w:hAnsi="Times New Roman" w:cs="Times New Roman"/>
        </w:rPr>
        <w:t xml:space="preserve">Исполнителем </w:t>
      </w:r>
      <w:permEnd w:id="2060910828"/>
      <w:r w:rsidRPr="00811BFC">
        <w:rPr>
          <w:rFonts w:ascii="Times New Roman" w:hAnsi="Times New Roman" w:cs="Times New Roman"/>
        </w:rPr>
        <w:t xml:space="preserve">по Договору, в объеме и на условиях, существующих на дату заключения Соглашения, а также долги (обязательства), которые в соответствии с условиями Договора </w:t>
      </w:r>
      <w:r w:rsidR="008E0A1A" w:rsidRPr="00811BFC">
        <w:rPr>
          <w:rFonts w:ascii="Times New Roman" w:hAnsi="Times New Roman" w:cs="Times New Roman"/>
        </w:rPr>
        <w:t xml:space="preserve">возникнут </w:t>
      </w:r>
      <w:r w:rsidRPr="00811BFC">
        <w:rPr>
          <w:rFonts w:ascii="Times New Roman" w:hAnsi="Times New Roman" w:cs="Times New Roman"/>
        </w:rPr>
        <w:t>после вступления Соглашения в силу.</w:t>
      </w:r>
    </w:p>
    <w:p w14:paraId="0718B22D" w14:textId="77777777" w:rsidR="008E0A1A" w:rsidRPr="00811BFC" w:rsidRDefault="008E0A1A" w:rsidP="00B27202">
      <w:pPr>
        <w:pStyle w:val="a3"/>
        <w:numPr>
          <w:ilvl w:val="1"/>
          <w:numId w:val="26"/>
        </w:numPr>
        <w:shd w:val="clear" w:color="auto" w:fill="auto"/>
        <w:tabs>
          <w:tab w:val="left" w:pos="709"/>
          <w:tab w:val="left" w:pos="1134"/>
        </w:tabs>
        <w:spacing w:before="0" w:after="0" w:line="240" w:lineRule="auto"/>
        <w:ind w:left="0" w:right="20" w:firstLine="709"/>
        <w:rPr>
          <w:rFonts w:ascii="Times New Roman" w:hAnsi="Times New Roman" w:cs="Times New Roman"/>
        </w:rPr>
      </w:pPr>
      <w:permStart w:id="453055536" w:edGrp="everyone"/>
      <w:r w:rsidRPr="00811BFC">
        <w:rPr>
          <w:rFonts w:ascii="Times New Roman" w:hAnsi="Times New Roman" w:cs="Times New Roman"/>
        </w:rPr>
        <w:t>Стороны подтверждают, что н</w:t>
      </w:r>
      <w:r w:rsidR="00EC0FB1" w:rsidRPr="00811BFC">
        <w:rPr>
          <w:rFonts w:ascii="Times New Roman" w:hAnsi="Times New Roman" w:cs="Times New Roman"/>
        </w:rPr>
        <w:t>а дату заключения Соглашения</w:t>
      </w:r>
      <w:r w:rsidRPr="00811BFC">
        <w:rPr>
          <w:rFonts w:ascii="Times New Roman" w:hAnsi="Times New Roman" w:cs="Times New Roman"/>
        </w:rPr>
        <w:t>:</w:t>
      </w:r>
    </w:p>
    <w:p w14:paraId="2CCF451C" w14:textId="15A0EA7D" w:rsidR="00EC0FB1" w:rsidRPr="00811BFC" w:rsidRDefault="00EC0FB1" w:rsidP="00B27202">
      <w:pPr>
        <w:pStyle w:val="a3"/>
        <w:numPr>
          <w:ilvl w:val="2"/>
          <w:numId w:val="26"/>
        </w:numPr>
        <w:shd w:val="clear" w:color="auto" w:fill="auto"/>
        <w:tabs>
          <w:tab w:val="left" w:pos="709"/>
          <w:tab w:val="left" w:pos="1418"/>
        </w:tabs>
        <w:spacing w:before="0" w:after="0" w:line="240" w:lineRule="auto"/>
        <w:ind w:left="0" w:right="20" w:firstLine="709"/>
        <w:rPr>
          <w:rFonts w:ascii="Times New Roman" w:hAnsi="Times New Roman" w:cs="Times New Roman"/>
        </w:rPr>
      </w:pPr>
      <w:r w:rsidRPr="00811BFC">
        <w:rPr>
          <w:rFonts w:ascii="Times New Roman" w:hAnsi="Times New Roman" w:cs="Times New Roman"/>
        </w:rPr>
        <w:t>Исполнитель частично исполнил свои обязательства перед Заказчиком по Договору в размере</w:t>
      </w:r>
      <w:r w:rsidRPr="00811BFC">
        <w:rPr>
          <w:rStyle w:val="20"/>
          <w:rFonts w:ascii="Times New Roman" w:hAnsi="Times New Roman" w:cs="Times New Roman"/>
        </w:rPr>
        <w:t xml:space="preserve"> </w:t>
      </w:r>
      <w:r w:rsidRPr="00811BFC">
        <w:rPr>
          <w:rFonts w:ascii="Times New Roman" w:hAnsi="Times New Roman" w:cs="Times New Roman"/>
        </w:rPr>
        <w:t>_______</w:t>
      </w:r>
      <w:r w:rsidRPr="00811BFC">
        <w:rPr>
          <w:rFonts w:ascii="Times New Roman" w:hAnsi="Times New Roman" w:cs="Times New Roman"/>
          <w:bCs/>
        </w:rPr>
        <w:t xml:space="preserve"> (</w:t>
      </w:r>
      <w:r w:rsidRPr="00811BFC">
        <w:rPr>
          <w:rFonts w:ascii="Times New Roman" w:hAnsi="Times New Roman" w:cs="Times New Roman"/>
        </w:rPr>
        <w:t>__________________</w:t>
      </w:r>
      <w:r w:rsidRPr="00811BFC">
        <w:rPr>
          <w:rFonts w:ascii="Times New Roman" w:hAnsi="Times New Roman" w:cs="Times New Roman"/>
          <w:bCs/>
        </w:rPr>
        <w:t xml:space="preserve">) рублей </w:t>
      </w:r>
      <w:r w:rsidRPr="00811BFC">
        <w:rPr>
          <w:rFonts w:ascii="Times New Roman" w:hAnsi="Times New Roman" w:cs="Times New Roman"/>
        </w:rPr>
        <w:t>___</w:t>
      </w:r>
      <w:r w:rsidRPr="00811BFC">
        <w:rPr>
          <w:rFonts w:ascii="Times New Roman" w:hAnsi="Times New Roman" w:cs="Times New Roman"/>
          <w:bCs/>
        </w:rPr>
        <w:t xml:space="preserve"> копеек, в том числе НДС в размере </w:t>
      </w:r>
      <w:r w:rsidRPr="00811BFC">
        <w:rPr>
          <w:rFonts w:ascii="Times New Roman" w:hAnsi="Times New Roman" w:cs="Times New Roman"/>
        </w:rPr>
        <w:t>_______</w:t>
      </w:r>
      <w:r w:rsidRPr="00811BFC">
        <w:rPr>
          <w:rFonts w:ascii="Times New Roman" w:hAnsi="Times New Roman" w:cs="Times New Roman"/>
          <w:bCs/>
        </w:rPr>
        <w:t xml:space="preserve"> (</w:t>
      </w:r>
      <w:r w:rsidRPr="00811BFC">
        <w:rPr>
          <w:rFonts w:ascii="Times New Roman" w:hAnsi="Times New Roman" w:cs="Times New Roman"/>
        </w:rPr>
        <w:t>__________________</w:t>
      </w:r>
      <w:r w:rsidRPr="00811BFC">
        <w:rPr>
          <w:rFonts w:ascii="Times New Roman" w:hAnsi="Times New Roman" w:cs="Times New Roman"/>
          <w:bCs/>
        </w:rPr>
        <w:t xml:space="preserve">) рублей </w:t>
      </w:r>
      <w:r w:rsidRPr="00811BFC">
        <w:rPr>
          <w:rFonts w:ascii="Times New Roman" w:hAnsi="Times New Roman" w:cs="Times New Roman"/>
        </w:rPr>
        <w:t>___</w:t>
      </w:r>
      <w:r w:rsidRPr="00811BFC">
        <w:rPr>
          <w:rFonts w:ascii="Times New Roman" w:hAnsi="Times New Roman" w:cs="Times New Roman"/>
          <w:bCs/>
        </w:rPr>
        <w:t xml:space="preserve"> копеек,</w:t>
      </w:r>
      <w:r w:rsidRPr="00811BFC">
        <w:rPr>
          <w:rFonts w:ascii="Times New Roman" w:hAnsi="Times New Roman" w:cs="Times New Roman"/>
        </w:rPr>
        <w:t xml:space="preserve"> что подтверждается Актами сдачи-приемки оказанных услуг, </w:t>
      </w:r>
      <w:r w:rsidR="008E0A1A" w:rsidRPr="00811BFC">
        <w:rPr>
          <w:rFonts w:ascii="Times New Roman" w:hAnsi="Times New Roman" w:cs="Times New Roman"/>
        </w:rPr>
        <w:t>перечень которых приведен</w:t>
      </w:r>
      <w:r w:rsidRPr="00811BFC">
        <w:rPr>
          <w:rFonts w:ascii="Times New Roman" w:hAnsi="Times New Roman" w:cs="Times New Roman"/>
        </w:rPr>
        <w:t xml:space="preserve"> в Приложении № 2 к</w:t>
      </w:r>
      <w:r w:rsidR="006E0A9A" w:rsidRPr="00811BFC">
        <w:rPr>
          <w:rFonts w:ascii="Times New Roman" w:hAnsi="Times New Roman" w:cs="Times New Roman"/>
        </w:rPr>
        <w:t> </w:t>
      </w:r>
      <w:r w:rsidRPr="00811BFC">
        <w:rPr>
          <w:rFonts w:ascii="Times New Roman" w:hAnsi="Times New Roman" w:cs="Times New Roman"/>
        </w:rPr>
        <w:t>Соглашению.</w:t>
      </w:r>
    </w:p>
    <w:p w14:paraId="269AFB98" w14:textId="2D08BF20" w:rsidR="00EC0FB1" w:rsidRPr="00811BFC" w:rsidRDefault="00EC0FB1" w:rsidP="00B27202">
      <w:pPr>
        <w:pStyle w:val="a3"/>
        <w:numPr>
          <w:ilvl w:val="2"/>
          <w:numId w:val="26"/>
        </w:numPr>
        <w:shd w:val="clear" w:color="auto" w:fill="auto"/>
        <w:tabs>
          <w:tab w:val="left" w:pos="709"/>
          <w:tab w:val="left" w:pos="1418"/>
        </w:tabs>
        <w:spacing w:before="0" w:after="0" w:line="240" w:lineRule="auto"/>
        <w:ind w:left="0" w:right="20" w:firstLine="709"/>
        <w:rPr>
          <w:rFonts w:ascii="Times New Roman" w:hAnsi="Times New Roman" w:cs="Times New Roman"/>
        </w:rPr>
      </w:pPr>
      <w:r w:rsidRPr="00811BFC">
        <w:rPr>
          <w:rFonts w:ascii="Times New Roman" w:hAnsi="Times New Roman" w:cs="Times New Roman"/>
        </w:rPr>
        <w:t>Заказчик частично исполнил свои обязательства перед Исполнителем по Договору</w:t>
      </w:r>
      <w:r w:rsidR="008E0A1A" w:rsidRPr="00811BFC">
        <w:rPr>
          <w:rFonts w:ascii="Times New Roman" w:hAnsi="Times New Roman" w:cs="Times New Roman"/>
        </w:rPr>
        <w:t>, в том числе</w:t>
      </w:r>
      <w:r w:rsidRPr="00811BFC">
        <w:rPr>
          <w:rFonts w:ascii="Times New Roman" w:hAnsi="Times New Roman" w:cs="Times New Roman"/>
        </w:rPr>
        <w:t xml:space="preserve"> по оплате </w:t>
      </w:r>
      <w:r w:rsidR="008E0A1A" w:rsidRPr="00811BFC">
        <w:rPr>
          <w:rFonts w:ascii="Times New Roman" w:hAnsi="Times New Roman" w:cs="Times New Roman"/>
        </w:rPr>
        <w:t>фактически оказанных услуг</w:t>
      </w:r>
      <w:r w:rsidRPr="00811BFC">
        <w:rPr>
          <w:rFonts w:ascii="Times New Roman" w:hAnsi="Times New Roman" w:cs="Times New Roman"/>
        </w:rPr>
        <w:t>, указанных в п</w:t>
      </w:r>
      <w:r w:rsidR="002A1557" w:rsidRPr="00811BFC">
        <w:rPr>
          <w:rFonts w:ascii="Times New Roman" w:hAnsi="Times New Roman" w:cs="Times New Roman"/>
        </w:rPr>
        <w:t xml:space="preserve">ункте </w:t>
      </w:r>
      <w:r w:rsidRPr="00811BFC">
        <w:rPr>
          <w:rFonts w:ascii="Times New Roman" w:hAnsi="Times New Roman" w:cs="Times New Roman"/>
        </w:rPr>
        <w:t>1.3</w:t>
      </w:r>
      <w:r w:rsidR="006E0A9A" w:rsidRPr="00811BFC">
        <w:rPr>
          <w:rFonts w:ascii="Times New Roman" w:hAnsi="Times New Roman" w:cs="Times New Roman"/>
        </w:rPr>
        <w:t xml:space="preserve"> Соглашения</w:t>
      </w:r>
      <w:r w:rsidRPr="00811BFC">
        <w:rPr>
          <w:rFonts w:ascii="Times New Roman" w:hAnsi="Times New Roman" w:cs="Times New Roman"/>
        </w:rPr>
        <w:t>, в размере</w:t>
      </w:r>
      <w:r w:rsidRPr="00811BFC">
        <w:rPr>
          <w:rStyle w:val="20"/>
          <w:rFonts w:ascii="Times New Roman" w:hAnsi="Times New Roman" w:cs="Times New Roman"/>
        </w:rPr>
        <w:t xml:space="preserve"> </w:t>
      </w:r>
      <w:r w:rsidRPr="00811BFC">
        <w:rPr>
          <w:rFonts w:ascii="Times New Roman" w:hAnsi="Times New Roman" w:cs="Times New Roman"/>
        </w:rPr>
        <w:t>_______</w:t>
      </w:r>
      <w:r w:rsidRPr="00811BFC">
        <w:rPr>
          <w:rFonts w:ascii="Times New Roman" w:hAnsi="Times New Roman" w:cs="Times New Roman"/>
          <w:bCs/>
        </w:rPr>
        <w:t xml:space="preserve"> (</w:t>
      </w:r>
      <w:r w:rsidRPr="00811BFC">
        <w:rPr>
          <w:rFonts w:ascii="Times New Roman" w:hAnsi="Times New Roman" w:cs="Times New Roman"/>
        </w:rPr>
        <w:t>__________________</w:t>
      </w:r>
      <w:r w:rsidRPr="00811BFC">
        <w:rPr>
          <w:rFonts w:ascii="Times New Roman" w:hAnsi="Times New Roman" w:cs="Times New Roman"/>
          <w:bCs/>
        </w:rPr>
        <w:t xml:space="preserve">) рублей </w:t>
      </w:r>
      <w:r w:rsidRPr="00811BFC">
        <w:rPr>
          <w:rFonts w:ascii="Times New Roman" w:hAnsi="Times New Roman" w:cs="Times New Roman"/>
        </w:rPr>
        <w:t>___</w:t>
      </w:r>
      <w:r w:rsidRPr="00811BFC">
        <w:rPr>
          <w:rFonts w:ascii="Times New Roman" w:hAnsi="Times New Roman" w:cs="Times New Roman"/>
          <w:bCs/>
        </w:rPr>
        <w:t xml:space="preserve"> копеек</w:t>
      </w:r>
      <w:r w:rsidRPr="00811BFC">
        <w:rPr>
          <w:rFonts w:ascii="Times New Roman" w:hAnsi="Times New Roman" w:cs="Times New Roman"/>
        </w:rPr>
        <w:t xml:space="preserve">, что подтверждается платежными поручениями, перечень которых приведен в Приложении № 2 к Соглашению. </w:t>
      </w:r>
    </w:p>
    <w:p w14:paraId="22B2C771" w14:textId="17CEE049" w:rsidR="00EC0FB1" w:rsidRPr="00811BFC" w:rsidRDefault="00EC0FB1" w:rsidP="00B27202">
      <w:pPr>
        <w:pStyle w:val="a3"/>
        <w:numPr>
          <w:ilvl w:val="1"/>
          <w:numId w:val="26"/>
        </w:numPr>
        <w:shd w:val="clear" w:color="auto" w:fill="auto"/>
        <w:tabs>
          <w:tab w:val="left" w:pos="922"/>
          <w:tab w:val="left" w:pos="1134"/>
        </w:tabs>
        <w:spacing w:before="0" w:after="0" w:line="240" w:lineRule="auto"/>
        <w:ind w:left="0" w:right="20" w:firstLine="709"/>
        <w:rPr>
          <w:rFonts w:ascii="Times New Roman" w:hAnsi="Times New Roman" w:cs="Times New Roman"/>
        </w:rPr>
      </w:pPr>
      <w:r w:rsidRPr="00811BFC">
        <w:rPr>
          <w:rFonts w:ascii="Times New Roman" w:hAnsi="Times New Roman" w:cs="Times New Roman"/>
        </w:rPr>
        <w:t xml:space="preserve">На дату заключения Соглашения долг Исполнителя </w:t>
      </w:r>
      <w:r w:rsidR="00300054" w:rsidRPr="00811BFC">
        <w:rPr>
          <w:rFonts w:ascii="Times New Roman" w:hAnsi="Times New Roman" w:cs="Times New Roman"/>
        </w:rPr>
        <w:t xml:space="preserve">(неисполненные обязательства) перед Заказчиком </w:t>
      </w:r>
      <w:r w:rsidRPr="00811BFC">
        <w:rPr>
          <w:rFonts w:ascii="Times New Roman" w:hAnsi="Times New Roman" w:cs="Times New Roman"/>
        </w:rPr>
        <w:t xml:space="preserve">в </w:t>
      </w:r>
      <w:r w:rsidR="00300054" w:rsidRPr="00811BFC">
        <w:rPr>
          <w:rFonts w:ascii="Times New Roman" w:hAnsi="Times New Roman" w:cs="Times New Roman"/>
        </w:rPr>
        <w:t>объеме ранее</w:t>
      </w:r>
      <w:r w:rsidRPr="00811BFC">
        <w:rPr>
          <w:rFonts w:ascii="Times New Roman" w:hAnsi="Times New Roman" w:cs="Times New Roman"/>
        </w:rPr>
        <w:t xml:space="preserve"> перечисленного Заказчиком аванса составляет</w:t>
      </w:r>
      <w:r w:rsidR="00300054" w:rsidRPr="00811BFC">
        <w:rPr>
          <w:rFonts w:ascii="Times New Roman" w:hAnsi="Times New Roman" w:cs="Times New Roman"/>
        </w:rPr>
        <w:t xml:space="preserve"> </w:t>
      </w:r>
      <w:r w:rsidRPr="00811BFC">
        <w:rPr>
          <w:rFonts w:ascii="Times New Roman" w:hAnsi="Times New Roman" w:cs="Times New Roman"/>
        </w:rPr>
        <w:t>_______</w:t>
      </w:r>
      <w:r w:rsidRPr="00811BFC">
        <w:rPr>
          <w:rFonts w:ascii="Times New Roman" w:hAnsi="Times New Roman" w:cs="Times New Roman"/>
          <w:bCs/>
        </w:rPr>
        <w:t xml:space="preserve"> (</w:t>
      </w:r>
      <w:r w:rsidRPr="00811BFC">
        <w:rPr>
          <w:rFonts w:ascii="Times New Roman" w:hAnsi="Times New Roman" w:cs="Times New Roman"/>
        </w:rPr>
        <w:t>__________________</w:t>
      </w:r>
      <w:r w:rsidRPr="00811BFC">
        <w:rPr>
          <w:rFonts w:ascii="Times New Roman" w:hAnsi="Times New Roman" w:cs="Times New Roman"/>
          <w:bCs/>
        </w:rPr>
        <w:t xml:space="preserve">) рублей </w:t>
      </w:r>
      <w:r w:rsidRPr="00811BFC">
        <w:rPr>
          <w:rFonts w:ascii="Times New Roman" w:hAnsi="Times New Roman" w:cs="Times New Roman"/>
        </w:rPr>
        <w:t>___</w:t>
      </w:r>
      <w:r w:rsidRPr="00811BFC">
        <w:rPr>
          <w:rFonts w:ascii="Times New Roman" w:hAnsi="Times New Roman" w:cs="Times New Roman"/>
          <w:bCs/>
        </w:rPr>
        <w:t xml:space="preserve"> копеек</w:t>
      </w:r>
      <w:r w:rsidRPr="00811BFC">
        <w:rPr>
          <w:rFonts w:ascii="Times New Roman" w:hAnsi="Times New Roman" w:cs="Times New Roman"/>
        </w:rPr>
        <w:t>.</w:t>
      </w:r>
    </w:p>
    <w:p w14:paraId="3F9A0FFE" w14:textId="3C65EA4A" w:rsidR="00EC0FB1" w:rsidRPr="00811BFC" w:rsidRDefault="00EC0FB1" w:rsidP="00B27202">
      <w:pPr>
        <w:pStyle w:val="a3"/>
        <w:numPr>
          <w:ilvl w:val="1"/>
          <w:numId w:val="26"/>
        </w:numPr>
        <w:shd w:val="clear" w:color="auto" w:fill="auto"/>
        <w:tabs>
          <w:tab w:val="left" w:pos="922"/>
          <w:tab w:val="left" w:pos="1134"/>
        </w:tabs>
        <w:spacing w:before="0" w:after="0" w:line="240" w:lineRule="auto"/>
        <w:ind w:left="0" w:right="20" w:firstLine="709"/>
        <w:rPr>
          <w:rFonts w:ascii="Times New Roman" w:hAnsi="Times New Roman" w:cs="Times New Roman"/>
        </w:rPr>
      </w:pPr>
      <w:r w:rsidRPr="00811BFC">
        <w:rPr>
          <w:rFonts w:ascii="Times New Roman" w:hAnsi="Times New Roman" w:cs="Times New Roman"/>
        </w:rPr>
        <w:t>На дату заключения Соглашения сумма подлежащих исполнению обязательств по Договору составляет _______</w:t>
      </w:r>
      <w:r w:rsidRPr="00811BFC">
        <w:rPr>
          <w:rFonts w:ascii="Times New Roman" w:hAnsi="Times New Roman" w:cs="Times New Roman"/>
          <w:bCs/>
        </w:rPr>
        <w:t xml:space="preserve"> (</w:t>
      </w:r>
      <w:r w:rsidRPr="00811BFC">
        <w:rPr>
          <w:rFonts w:ascii="Times New Roman" w:hAnsi="Times New Roman" w:cs="Times New Roman"/>
        </w:rPr>
        <w:t>__________________</w:t>
      </w:r>
      <w:r w:rsidRPr="00811BFC">
        <w:rPr>
          <w:rFonts w:ascii="Times New Roman" w:hAnsi="Times New Roman" w:cs="Times New Roman"/>
          <w:bCs/>
        </w:rPr>
        <w:t xml:space="preserve">) рублей </w:t>
      </w:r>
      <w:r w:rsidRPr="00811BFC">
        <w:rPr>
          <w:rFonts w:ascii="Times New Roman" w:hAnsi="Times New Roman" w:cs="Times New Roman"/>
        </w:rPr>
        <w:t>___</w:t>
      </w:r>
      <w:r w:rsidRPr="00811BFC">
        <w:rPr>
          <w:rFonts w:ascii="Times New Roman" w:hAnsi="Times New Roman" w:cs="Times New Roman"/>
          <w:bCs/>
        </w:rPr>
        <w:t xml:space="preserve"> копеек без учета НДС, при этом НДС исчисляется дополнительно по ставке, установленной ст</w:t>
      </w:r>
      <w:r w:rsidR="009F5BB1" w:rsidRPr="00811BFC">
        <w:rPr>
          <w:rFonts w:ascii="Times New Roman" w:hAnsi="Times New Roman" w:cs="Times New Roman"/>
          <w:bCs/>
        </w:rPr>
        <w:t>атьей</w:t>
      </w:r>
      <w:r w:rsidRPr="00811BFC">
        <w:rPr>
          <w:rFonts w:ascii="Times New Roman" w:hAnsi="Times New Roman" w:cs="Times New Roman"/>
          <w:bCs/>
        </w:rPr>
        <w:t xml:space="preserve"> 164 Налогового </w:t>
      </w:r>
      <w:r w:rsidR="002A1557" w:rsidRPr="00811BFC">
        <w:rPr>
          <w:rFonts w:ascii="Times New Roman" w:hAnsi="Times New Roman" w:cs="Times New Roman"/>
          <w:bCs/>
        </w:rPr>
        <w:t xml:space="preserve">кодекса </w:t>
      </w:r>
      <w:r w:rsidRPr="00811BFC">
        <w:rPr>
          <w:rFonts w:ascii="Times New Roman" w:hAnsi="Times New Roman" w:cs="Times New Roman"/>
          <w:bCs/>
        </w:rPr>
        <w:t>Р</w:t>
      </w:r>
      <w:r w:rsidR="009F5BB1" w:rsidRPr="00811BFC">
        <w:rPr>
          <w:rFonts w:ascii="Times New Roman" w:hAnsi="Times New Roman" w:cs="Times New Roman"/>
          <w:bCs/>
        </w:rPr>
        <w:t xml:space="preserve">оссийской </w:t>
      </w:r>
      <w:r w:rsidRPr="00811BFC">
        <w:rPr>
          <w:rFonts w:ascii="Times New Roman" w:hAnsi="Times New Roman" w:cs="Times New Roman"/>
          <w:bCs/>
        </w:rPr>
        <w:t>Ф</w:t>
      </w:r>
      <w:r w:rsidR="009F5BB1" w:rsidRPr="00811BFC">
        <w:rPr>
          <w:rFonts w:ascii="Times New Roman" w:hAnsi="Times New Roman" w:cs="Times New Roman"/>
          <w:bCs/>
        </w:rPr>
        <w:t>едерации</w:t>
      </w:r>
      <w:r w:rsidRPr="00811BFC">
        <w:rPr>
          <w:rFonts w:ascii="Times New Roman" w:hAnsi="Times New Roman" w:cs="Times New Roman"/>
          <w:bCs/>
        </w:rPr>
        <w:t>.</w:t>
      </w:r>
    </w:p>
    <w:p w14:paraId="14646A3A" w14:textId="77777777" w:rsidR="00EC0FB1" w:rsidRPr="00811BFC" w:rsidRDefault="00EC0FB1" w:rsidP="00B27202">
      <w:pPr>
        <w:pStyle w:val="ConsPlusNormal"/>
        <w:numPr>
          <w:ilvl w:val="1"/>
          <w:numId w:val="26"/>
        </w:numPr>
        <w:tabs>
          <w:tab w:val="left" w:pos="1134"/>
        </w:tabs>
        <w:ind w:left="0" w:firstLine="709"/>
        <w:jc w:val="both"/>
        <w:rPr>
          <w:rFonts w:ascii="Times New Roman" w:hAnsi="Times New Roman" w:cs="Times New Roman"/>
          <w:sz w:val="24"/>
          <w:szCs w:val="24"/>
        </w:rPr>
      </w:pPr>
      <w:r w:rsidRPr="00811BFC">
        <w:rPr>
          <w:rFonts w:ascii="Times New Roman" w:hAnsi="Times New Roman" w:cs="Times New Roman"/>
          <w:sz w:val="24"/>
          <w:szCs w:val="24"/>
        </w:rPr>
        <w:lastRenderedPageBreak/>
        <w:t>Заказчик</w:t>
      </w:r>
      <w:r w:rsidR="002A1557" w:rsidRPr="00811BFC">
        <w:rPr>
          <w:rFonts w:ascii="Times New Roman" w:hAnsi="Times New Roman" w:cs="Times New Roman"/>
          <w:sz w:val="24"/>
          <w:szCs w:val="24"/>
        </w:rPr>
        <w:t xml:space="preserve"> </w:t>
      </w:r>
      <w:r w:rsidRPr="00811BFC">
        <w:rPr>
          <w:rFonts w:ascii="Times New Roman" w:hAnsi="Times New Roman" w:cs="Times New Roman"/>
          <w:sz w:val="24"/>
          <w:szCs w:val="24"/>
        </w:rPr>
        <w:t>/</w:t>
      </w:r>
      <w:r w:rsidR="002A1557" w:rsidRPr="00811BFC">
        <w:rPr>
          <w:rFonts w:ascii="Times New Roman" w:hAnsi="Times New Roman" w:cs="Times New Roman"/>
          <w:sz w:val="24"/>
          <w:szCs w:val="24"/>
        </w:rPr>
        <w:t xml:space="preserve"> </w:t>
      </w:r>
      <w:r w:rsidRPr="00811BFC">
        <w:rPr>
          <w:rFonts w:ascii="Times New Roman" w:hAnsi="Times New Roman" w:cs="Times New Roman"/>
          <w:sz w:val="24"/>
          <w:szCs w:val="24"/>
        </w:rPr>
        <w:t>Исполнитель и Новый Заказчик /</w:t>
      </w:r>
      <w:r w:rsidR="002A1557" w:rsidRPr="00811BFC">
        <w:rPr>
          <w:rFonts w:ascii="Times New Roman" w:hAnsi="Times New Roman" w:cs="Times New Roman"/>
          <w:sz w:val="24"/>
          <w:szCs w:val="24"/>
        </w:rPr>
        <w:t xml:space="preserve"> </w:t>
      </w:r>
      <w:r w:rsidRPr="00811BFC">
        <w:rPr>
          <w:rFonts w:ascii="Times New Roman" w:hAnsi="Times New Roman" w:cs="Times New Roman"/>
          <w:sz w:val="24"/>
          <w:szCs w:val="24"/>
        </w:rPr>
        <w:t>Новый Исполнитель пришли к соглашению, что одновременный перевод прав и обязанностей по Договору на основании Соглашения расценивается как предоставление Сторонами встречного исполнения.</w:t>
      </w:r>
    </w:p>
    <w:p w14:paraId="6B4BFC93" w14:textId="65DCC2A2" w:rsidR="00EC0FB1" w:rsidRPr="00811BFC" w:rsidRDefault="00EC0FB1" w:rsidP="00B27202">
      <w:pPr>
        <w:tabs>
          <w:tab w:val="left" w:pos="1134"/>
        </w:tabs>
        <w:autoSpaceDE w:val="0"/>
        <w:autoSpaceDN w:val="0"/>
        <w:adjustRightInd w:val="0"/>
        <w:ind w:firstLine="709"/>
        <w:jc w:val="both"/>
        <w:rPr>
          <w:rFonts w:ascii="Times New Roman" w:hAnsi="Times New Roman" w:cs="Times New Roman"/>
        </w:rPr>
      </w:pPr>
      <w:r w:rsidRPr="00811BFC">
        <w:rPr>
          <w:rFonts w:ascii="Times New Roman" w:hAnsi="Times New Roman" w:cs="Times New Roman"/>
          <w:i/>
        </w:rPr>
        <w:t>Либо:</w:t>
      </w:r>
      <w:r w:rsidRPr="00811BFC">
        <w:rPr>
          <w:rFonts w:ascii="Times New Roman" w:hAnsi="Times New Roman" w:cs="Times New Roman"/>
        </w:rPr>
        <w:t xml:space="preserve"> За уступку прав </w:t>
      </w:r>
      <w:r w:rsidR="00300054" w:rsidRPr="00811BFC">
        <w:rPr>
          <w:rFonts w:ascii="Times New Roman" w:hAnsi="Times New Roman" w:cs="Times New Roman"/>
        </w:rPr>
        <w:t xml:space="preserve">(требований) </w:t>
      </w:r>
      <w:r w:rsidRPr="00811BFC">
        <w:rPr>
          <w:rFonts w:ascii="Times New Roman" w:hAnsi="Times New Roman" w:cs="Times New Roman"/>
        </w:rPr>
        <w:t>по Договору Новый Заказчик / Новый Исполнитель обязуется уплатить Заказчику</w:t>
      </w:r>
      <w:r w:rsidR="002A1557" w:rsidRPr="00811BFC">
        <w:rPr>
          <w:rFonts w:ascii="Times New Roman" w:hAnsi="Times New Roman" w:cs="Times New Roman"/>
        </w:rPr>
        <w:t xml:space="preserve"> </w:t>
      </w:r>
      <w:r w:rsidRPr="00811BFC">
        <w:rPr>
          <w:rFonts w:ascii="Times New Roman" w:hAnsi="Times New Roman" w:cs="Times New Roman"/>
        </w:rPr>
        <w:t xml:space="preserve">/ Исполнителю сумму в размере </w:t>
      </w:r>
      <w:r w:rsidR="00300054" w:rsidRPr="00811BFC">
        <w:rPr>
          <w:rFonts w:ascii="Times New Roman" w:hAnsi="Times New Roman" w:cs="Times New Roman"/>
        </w:rPr>
        <w:t>_______</w:t>
      </w:r>
      <w:r w:rsidR="00300054" w:rsidRPr="00811BFC">
        <w:rPr>
          <w:rFonts w:ascii="Times New Roman" w:hAnsi="Times New Roman" w:cs="Times New Roman"/>
          <w:bCs/>
        </w:rPr>
        <w:t xml:space="preserve"> (</w:t>
      </w:r>
      <w:r w:rsidR="00300054" w:rsidRPr="00811BFC">
        <w:rPr>
          <w:rFonts w:ascii="Times New Roman" w:hAnsi="Times New Roman" w:cs="Times New Roman"/>
        </w:rPr>
        <w:t>__________________</w:t>
      </w:r>
      <w:r w:rsidR="00300054" w:rsidRPr="00811BFC">
        <w:rPr>
          <w:rFonts w:ascii="Times New Roman" w:hAnsi="Times New Roman" w:cs="Times New Roman"/>
          <w:bCs/>
        </w:rPr>
        <w:t>)</w:t>
      </w:r>
      <w:r w:rsidR="00300054" w:rsidRPr="00811BFC">
        <w:rPr>
          <w:rFonts w:ascii="Times New Roman" w:hAnsi="Times New Roman" w:cs="Times New Roman"/>
        </w:rPr>
        <w:t xml:space="preserve"> рублей __</w:t>
      </w:r>
      <w:r w:rsidR="006E0A9A" w:rsidRPr="00811BFC">
        <w:rPr>
          <w:rFonts w:ascii="Times New Roman" w:hAnsi="Times New Roman" w:cs="Times New Roman"/>
        </w:rPr>
        <w:t xml:space="preserve"> копеек</w:t>
      </w:r>
      <w:r w:rsidRPr="00811BFC">
        <w:rPr>
          <w:rFonts w:ascii="Times New Roman" w:hAnsi="Times New Roman" w:cs="Times New Roman"/>
        </w:rPr>
        <w:t xml:space="preserve"> </w:t>
      </w:r>
      <w:r w:rsidR="00300054" w:rsidRPr="00811BFC">
        <w:rPr>
          <w:rFonts w:ascii="Times New Roman" w:hAnsi="Times New Roman" w:cs="Times New Roman"/>
          <w:bCs/>
        </w:rPr>
        <w:t xml:space="preserve">без учета НДС, при этом </w:t>
      </w:r>
      <w:r w:rsidRPr="00811BFC">
        <w:rPr>
          <w:rFonts w:ascii="Times New Roman" w:hAnsi="Times New Roman" w:cs="Times New Roman"/>
          <w:bCs/>
        </w:rPr>
        <w:t>НДС исчисляется дополнительно по ставке, установленной ст</w:t>
      </w:r>
      <w:r w:rsidR="002A1557" w:rsidRPr="00811BFC">
        <w:rPr>
          <w:rFonts w:ascii="Times New Roman" w:hAnsi="Times New Roman" w:cs="Times New Roman"/>
          <w:bCs/>
        </w:rPr>
        <w:t>атьей</w:t>
      </w:r>
      <w:r w:rsidRPr="00811BFC">
        <w:rPr>
          <w:rFonts w:ascii="Times New Roman" w:hAnsi="Times New Roman" w:cs="Times New Roman"/>
          <w:bCs/>
        </w:rPr>
        <w:t xml:space="preserve"> 164 Налогового </w:t>
      </w:r>
      <w:r w:rsidR="002A1557" w:rsidRPr="00811BFC">
        <w:rPr>
          <w:rFonts w:ascii="Times New Roman" w:hAnsi="Times New Roman" w:cs="Times New Roman"/>
          <w:bCs/>
        </w:rPr>
        <w:t xml:space="preserve">кодекса </w:t>
      </w:r>
      <w:r w:rsidRPr="00811BFC">
        <w:rPr>
          <w:rFonts w:ascii="Times New Roman" w:hAnsi="Times New Roman" w:cs="Times New Roman"/>
          <w:bCs/>
        </w:rPr>
        <w:t>Р</w:t>
      </w:r>
      <w:r w:rsidR="009F5BB1" w:rsidRPr="00811BFC">
        <w:rPr>
          <w:rFonts w:ascii="Times New Roman" w:hAnsi="Times New Roman" w:cs="Times New Roman"/>
          <w:bCs/>
        </w:rPr>
        <w:t xml:space="preserve">оссийской </w:t>
      </w:r>
      <w:r w:rsidRPr="00811BFC">
        <w:rPr>
          <w:rFonts w:ascii="Times New Roman" w:hAnsi="Times New Roman" w:cs="Times New Roman"/>
          <w:bCs/>
        </w:rPr>
        <w:t>Ф</w:t>
      </w:r>
      <w:r w:rsidR="009F5BB1" w:rsidRPr="00811BFC">
        <w:rPr>
          <w:rFonts w:ascii="Times New Roman" w:hAnsi="Times New Roman" w:cs="Times New Roman"/>
          <w:bCs/>
        </w:rPr>
        <w:t>едерации</w:t>
      </w:r>
      <w:r w:rsidR="00300054" w:rsidRPr="00811BFC">
        <w:rPr>
          <w:rFonts w:ascii="Times New Roman" w:hAnsi="Times New Roman" w:cs="Times New Roman"/>
        </w:rPr>
        <w:t xml:space="preserve">, </w:t>
      </w:r>
      <w:r w:rsidRPr="00811BFC">
        <w:rPr>
          <w:rFonts w:ascii="Times New Roman" w:hAnsi="Times New Roman" w:cs="Times New Roman"/>
        </w:rPr>
        <w:t xml:space="preserve">в </w:t>
      </w:r>
      <w:r w:rsidR="00B8139E" w:rsidRPr="00811BFC">
        <w:rPr>
          <w:rFonts w:ascii="Times New Roman" w:hAnsi="Times New Roman" w:cs="Times New Roman"/>
        </w:rPr>
        <w:t>порядке и сроки, указанные в разделе 2 Соглашения</w:t>
      </w:r>
      <w:r w:rsidRPr="00811BFC">
        <w:rPr>
          <w:rFonts w:ascii="Times New Roman" w:hAnsi="Times New Roman" w:cs="Times New Roman"/>
        </w:rPr>
        <w:t>.</w:t>
      </w:r>
    </w:p>
    <w:p w14:paraId="5D257482" w14:textId="28641843" w:rsidR="00FA330F" w:rsidRPr="00811BFC" w:rsidRDefault="00300054" w:rsidP="00B27202">
      <w:pPr>
        <w:pStyle w:val="a3"/>
        <w:numPr>
          <w:ilvl w:val="1"/>
          <w:numId w:val="26"/>
        </w:numPr>
        <w:shd w:val="clear" w:color="auto" w:fill="auto"/>
        <w:tabs>
          <w:tab w:val="left" w:pos="1134"/>
        </w:tabs>
        <w:spacing w:before="0" w:after="0" w:line="240" w:lineRule="auto"/>
        <w:ind w:left="0" w:right="20" w:firstLine="709"/>
        <w:rPr>
          <w:rFonts w:ascii="Times New Roman" w:hAnsi="Times New Roman" w:cs="Times New Roman"/>
          <w:i/>
        </w:rPr>
      </w:pPr>
      <w:r w:rsidRPr="00811BFC">
        <w:rPr>
          <w:rFonts w:ascii="Times New Roman" w:hAnsi="Times New Roman" w:cs="Times New Roman"/>
        </w:rPr>
        <w:t xml:space="preserve">Подписанием Соглашения </w:t>
      </w:r>
      <w:r w:rsidR="00FA330F" w:rsidRPr="00811BFC">
        <w:rPr>
          <w:rFonts w:ascii="Times New Roman" w:hAnsi="Times New Roman" w:cs="Times New Roman"/>
        </w:rPr>
        <w:t>Заказчик</w:t>
      </w:r>
      <w:r w:rsidR="002A1557" w:rsidRPr="00811BFC">
        <w:rPr>
          <w:rFonts w:ascii="Times New Roman" w:hAnsi="Times New Roman" w:cs="Times New Roman"/>
        </w:rPr>
        <w:t xml:space="preserve"> </w:t>
      </w:r>
      <w:r w:rsidR="0019483C" w:rsidRPr="00811BFC">
        <w:rPr>
          <w:rFonts w:ascii="Times New Roman" w:hAnsi="Times New Roman" w:cs="Times New Roman"/>
        </w:rPr>
        <w:t>/</w:t>
      </w:r>
      <w:r w:rsidR="002A1557" w:rsidRPr="00811BFC">
        <w:rPr>
          <w:rFonts w:ascii="Times New Roman" w:hAnsi="Times New Roman" w:cs="Times New Roman"/>
        </w:rPr>
        <w:t xml:space="preserve"> </w:t>
      </w:r>
      <w:r w:rsidR="0019483C" w:rsidRPr="00811BFC">
        <w:rPr>
          <w:rFonts w:ascii="Times New Roman" w:hAnsi="Times New Roman" w:cs="Times New Roman"/>
        </w:rPr>
        <w:t>Исполнитель</w:t>
      </w:r>
      <w:r w:rsidR="00FA330F" w:rsidRPr="00811BFC">
        <w:rPr>
          <w:rFonts w:ascii="Times New Roman" w:hAnsi="Times New Roman" w:cs="Times New Roman"/>
        </w:rPr>
        <w:t xml:space="preserve"> </w:t>
      </w:r>
      <w:r w:rsidRPr="00811BFC">
        <w:rPr>
          <w:rFonts w:ascii="Times New Roman" w:hAnsi="Times New Roman" w:cs="Times New Roman"/>
        </w:rPr>
        <w:t xml:space="preserve">подтверждает, что </w:t>
      </w:r>
      <w:r w:rsidR="00FA330F" w:rsidRPr="00811BFC">
        <w:rPr>
          <w:rFonts w:ascii="Times New Roman" w:hAnsi="Times New Roman" w:cs="Times New Roman"/>
        </w:rPr>
        <w:t>согласовал замену Стороны по Договору</w:t>
      </w:r>
      <w:r w:rsidRPr="00811BFC">
        <w:rPr>
          <w:rFonts w:ascii="Times New Roman" w:hAnsi="Times New Roman" w:cs="Times New Roman"/>
        </w:rPr>
        <w:t xml:space="preserve"> с даты и на условиях, указанных в Соглашении</w:t>
      </w:r>
      <w:r w:rsidR="00FA330F" w:rsidRPr="00811BFC">
        <w:rPr>
          <w:rFonts w:ascii="Times New Roman" w:hAnsi="Times New Roman" w:cs="Times New Roman"/>
        </w:rPr>
        <w:t>.</w:t>
      </w:r>
    </w:p>
    <w:permEnd w:id="453055536"/>
    <w:p w14:paraId="00F388A8" w14:textId="77777777" w:rsidR="00FA330F" w:rsidRPr="00811BFC" w:rsidRDefault="00FA330F" w:rsidP="00B27202">
      <w:pPr>
        <w:pStyle w:val="a3"/>
        <w:shd w:val="clear" w:color="auto" w:fill="auto"/>
        <w:tabs>
          <w:tab w:val="left" w:pos="915"/>
        </w:tabs>
        <w:spacing w:before="0" w:after="0" w:line="240" w:lineRule="auto"/>
        <w:ind w:right="20" w:firstLine="709"/>
        <w:rPr>
          <w:rFonts w:ascii="Times New Roman" w:hAnsi="Times New Roman" w:cs="Times New Roman"/>
        </w:rPr>
      </w:pPr>
    </w:p>
    <w:p w14:paraId="19CE37F3" w14:textId="04983237" w:rsidR="00FA330F" w:rsidRPr="00811BFC" w:rsidRDefault="00FA330F" w:rsidP="00B27202">
      <w:pPr>
        <w:pStyle w:val="21"/>
        <w:numPr>
          <w:ilvl w:val="0"/>
          <w:numId w:val="25"/>
        </w:numPr>
        <w:shd w:val="clear" w:color="auto" w:fill="auto"/>
        <w:spacing w:after="0" w:line="240" w:lineRule="auto"/>
        <w:jc w:val="center"/>
        <w:rPr>
          <w:rFonts w:ascii="Times New Roman" w:hAnsi="Times New Roman" w:cs="Times New Roman"/>
        </w:rPr>
      </w:pPr>
      <w:bookmarkStart w:id="1" w:name="bookmark0"/>
      <w:r w:rsidRPr="00811BFC">
        <w:rPr>
          <w:rFonts w:ascii="Times New Roman" w:hAnsi="Times New Roman" w:cs="Times New Roman"/>
        </w:rPr>
        <w:t>П</w:t>
      </w:r>
      <w:r w:rsidR="00300054" w:rsidRPr="00811BFC">
        <w:rPr>
          <w:rFonts w:ascii="Times New Roman" w:hAnsi="Times New Roman" w:cs="Times New Roman"/>
        </w:rPr>
        <w:t>рава и обязанности Сторон</w:t>
      </w:r>
      <w:r w:rsidRPr="00811BFC">
        <w:rPr>
          <w:rFonts w:ascii="Times New Roman" w:hAnsi="Times New Roman" w:cs="Times New Roman"/>
        </w:rPr>
        <w:t xml:space="preserve"> </w:t>
      </w:r>
      <w:bookmarkEnd w:id="1"/>
    </w:p>
    <w:p w14:paraId="1745317C" w14:textId="277EA208" w:rsidR="00FA330F" w:rsidRPr="00811BFC" w:rsidRDefault="00FA330F" w:rsidP="00B27202">
      <w:pPr>
        <w:pStyle w:val="a3"/>
        <w:shd w:val="clear" w:color="auto" w:fill="auto"/>
        <w:tabs>
          <w:tab w:val="left" w:pos="1276"/>
        </w:tabs>
        <w:spacing w:before="0" w:after="0" w:line="240" w:lineRule="auto"/>
        <w:ind w:firstLine="709"/>
        <w:rPr>
          <w:rFonts w:ascii="Times New Roman" w:hAnsi="Times New Roman" w:cs="Times New Roman"/>
        </w:rPr>
      </w:pPr>
      <w:r w:rsidRPr="00811BFC">
        <w:rPr>
          <w:rFonts w:ascii="Times New Roman" w:hAnsi="Times New Roman" w:cs="Times New Roman"/>
        </w:rPr>
        <w:t xml:space="preserve">2.1. </w:t>
      </w:r>
      <w:permStart w:id="681976774" w:edGrp="everyone"/>
      <w:r w:rsidR="0019483C" w:rsidRPr="00811BFC">
        <w:rPr>
          <w:rFonts w:ascii="Times New Roman" w:hAnsi="Times New Roman" w:cs="Times New Roman"/>
        </w:rPr>
        <w:t>Заказчик</w:t>
      </w:r>
      <w:r w:rsidR="002A1557" w:rsidRPr="00811BFC">
        <w:rPr>
          <w:rFonts w:ascii="Times New Roman" w:hAnsi="Times New Roman" w:cs="Times New Roman"/>
        </w:rPr>
        <w:t xml:space="preserve"> </w:t>
      </w:r>
      <w:r w:rsidR="0019483C" w:rsidRPr="00811BFC">
        <w:rPr>
          <w:rFonts w:ascii="Times New Roman" w:hAnsi="Times New Roman" w:cs="Times New Roman"/>
        </w:rPr>
        <w:t>/</w:t>
      </w:r>
      <w:r w:rsidR="002A1557" w:rsidRPr="00811BFC">
        <w:rPr>
          <w:rFonts w:ascii="Times New Roman" w:hAnsi="Times New Roman" w:cs="Times New Roman"/>
        </w:rPr>
        <w:t xml:space="preserve"> </w:t>
      </w:r>
      <w:r w:rsidRPr="00811BFC">
        <w:rPr>
          <w:rFonts w:ascii="Times New Roman" w:hAnsi="Times New Roman" w:cs="Times New Roman"/>
        </w:rPr>
        <w:t xml:space="preserve">Исполнитель </w:t>
      </w:r>
      <w:permEnd w:id="681976774"/>
      <w:r w:rsidR="00A02EAD" w:rsidRPr="00811BFC">
        <w:rPr>
          <w:rFonts w:ascii="Times New Roman" w:hAnsi="Times New Roman" w:cs="Times New Roman"/>
        </w:rPr>
        <w:t xml:space="preserve">в дату </w:t>
      </w:r>
      <w:r w:rsidRPr="00811BFC">
        <w:rPr>
          <w:rFonts w:ascii="Times New Roman" w:hAnsi="Times New Roman" w:cs="Times New Roman"/>
        </w:rPr>
        <w:t>заключени</w:t>
      </w:r>
      <w:r w:rsidR="00A02EAD" w:rsidRPr="00811BFC">
        <w:rPr>
          <w:rFonts w:ascii="Times New Roman" w:hAnsi="Times New Roman" w:cs="Times New Roman"/>
        </w:rPr>
        <w:t>я</w:t>
      </w:r>
      <w:r w:rsidRPr="00811BFC">
        <w:rPr>
          <w:rFonts w:ascii="Times New Roman" w:hAnsi="Times New Roman" w:cs="Times New Roman"/>
        </w:rPr>
        <w:t xml:space="preserve"> Соглашения </w:t>
      </w:r>
      <w:r w:rsidR="009E59D7" w:rsidRPr="00811BFC">
        <w:rPr>
          <w:rFonts w:ascii="Times New Roman" w:hAnsi="Times New Roman" w:cs="Times New Roman"/>
        </w:rPr>
        <w:t xml:space="preserve">обязан </w:t>
      </w:r>
      <w:r w:rsidRPr="00811BFC">
        <w:rPr>
          <w:rFonts w:ascii="Times New Roman" w:hAnsi="Times New Roman" w:cs="Times New Roman"/>
        </w:rPr>
        <w:t>переда</w:t>
      </w:r>
      <w:r w:rsidR="009E59D7" w:rsidRPr="00811BFC">
        <w:rPr>
          <w:rFonts w:ascii="Times New Roman" w:hAnsi="Times New Roman" w:cs="Times New Roman"/>
        </w:rPr>
        <w:t>ть</w:t>
      </w:r>
      <w:r w:rsidRPr="00811BFC">
        <w:rPr>
          <w:rFonts w:ascii="Times New Roman" w:hAnsi="Times New Roman" w:cs="Times New Roman"/>
        </w:rPr>
        <w:t xml:space="preserve"> </w:t>
      </w:r>
      <w:permStart w:id="2001480465" w:edGrp="everyone"/>
      <w:r w:rsidR="0019483C" w:rsidRPr="00811BFC">
        <w:rPr>
          <w:rFonts w:ascii="Times New Roman" w:hAnsi="Times New Roman" w:cs="Times New Roman"/>
        </w:rPr>
        <w:t>Новому Заказчику</w:t>
      </w:r>
      <w:r w:rsidR="002A1557" w:rsidRPr="00811BFC">
        <w:rPr>
          <w:rFonts w:ascii="Times New Roman" w:hAnsi="Times New Roman" w:cs="Times New Roman"/>
        </w:rPr>
        <w:t xml:space="preserve"> </w:t>
      </w:r>
      <w:r w:rsidR="0019483C" w:rsidRPr="00811BFC">
        <w:rPr>
          <w:rFonts w:ascii="Times New Roman" w:hAnsi="Times New Roman" w:cs="Times New Roman"/>
        </w:rPr>
        <w:t xml:space="preserve">/ </w:t>
      </w:r>
      <w:r w:rsidRPr="00811BFC">
        <w:rPr>
          <w:rFonts w:ascii="Times New Roman" w:hAnsi="Times New Roman" w:cs="Times New Roman"/>
        </w:rPr>
        <w:t>Новому Исполнителю</w:t>
      </w:r>
      <w:permEnd w:id="2001480465"/>
      <w:r w:rsidRPr="00811BFC">
        <w:rPr>
          <w:rFonts w:ascii="Times New Roman" w:hAnsi="Times New Roman" w:cs="Times New Roman"/>
        </w:rPr>
        <w:t xml:space="preserve"> </w:t>
      </w:r>
      <w:r w:rsidR="009E59D7" w:rsidRPr="00811BFC">
        <w:rPr>
          <w:rFonts w:ascii="Times New Roman" w:hAnsi="Times New Roman" w:cs="Times New Roman"/>
        </w:rPr>
        <w:t xml:space="preserve">по акту приема-передачи </w:t>
      </w:r>
      <w:r w:rsidRPr="00811BFC">
        <w:rPr>
          <w:rFonts w:ascii="Times New Roman" w:hAnsi="Times New Roman" w:cs="Times New Roman"/>
        </w:rPr>
        <w:t>в</w:t>
      </w:r>
      <w:r w:rsidR="00A02EAD" w:rsidRPr="00811BFC">
        <w:rPr>
          <w:rFonts w:ascii="Times New Roman" w:hAnsi="Times New Roman" w:cs="Times New Roman"/>
        </w:rPr>
        <w:t>се документы, удостоверяющие</w:t>
      </w:r>
      <w:r w:rsidRPr="00811BFC">
        <w:rPr>
          <w:rFonts w:ascii="Times New Roman" w:hAnsi="Times New Roman" w:cs="Times New Roman"/>
        </w:rPr>
        <w:t xml:space="preserve"> уступаемые по </w:t>
      </w:r>
      <w:r w:rsidR="00A02EAD" w:rsidRPr="00811BFC">
        <w:rPr>
          <w:rFonts w:ascii="Times New Roman" w:hAnsi="Times New Roman" w:cs="Times New Roman"/>
        </w:rPr>
        <w:t>Соглашению</w:t>
      </w:r>
      <w:r w:rsidRPr="00811BFC">
        <w:rPr>
          <w:rFonts w:ascii="Times New Roman" w:hAnsi="Times New Roman" w:cs="Times New Roman"/>
        </w:rPr>
        <w:t xml:space="preserve"> права (требования) и переводимый долг, в том числе</w:t>
      </w:r>
      <w:r w:rsidR="00300054" w:rsidRPr="00811BFC">
        <w:rPr>
          <w:rFonts w:ascii="Times New Roman" w:hAnsi="Times New Roman" w:cs="Times New Roman"/>
        </w:rPr>
        <w:t>, но не ограничиваясь</w:t>
      </w:r>
      <w:r w:rsidRPr="00811BFC">
        <w:rPr>
          <w:rFonts w:ascii="Times New Roman" w:hAnsi="Times New Roman" w:cs="Times New Roman"/>
        </w:rPr>
        <w:t>:</w:t>
      </w:r>
    </w:p>
    <w:p w14:paraId="5488169C" w14:textId="3821E1CA" w:rsidR="00FA330F" w:rsidRPr="00811BFC" w:rsidRDefault="00792F47" w:rsidP="00D2684E">
      <w:pPr>
        <w:pStyle w:val="a3"/>
        <w:numPr>
          <w:ilvl w:val="2"/>
          <w:numId w:val="30"/>
        </w:numPr>
        <w:shd w:val="clear" w:color="auto" w:fill="auto"/>
        <w:tabs>
          <w:tab w:val="left" w:pos="1418"/>
        </w:tabs>
        <w:spacing w:before="0" w:after="0" w:line="240" w:lineRule="auto"/>
        <w:ind w:left="0" w:firstLine="740"/>
        <w:rPr>
          <w:rFonts w:ascii="Times New Roman" w:hAnsi="Times New Roman" w:cs="Times New Roman"/>
        </w:rPr>
      </w:pPr>
      <w:permStart w:id="24255609" w:edGrp="everyone"/>
      <w:r w:rsidRPr="00811BFC">
        <w:rPr>
          <w:rFonts w:ascii="Times New Roman" w:hAnsi="Times New Roman" w:cs="Times New Roman"/>
        </w:rPr>
        <w:t xml:space="preserve">оригинал / </w:t>
      </w:r>
      <w:r w:rsidR="00300054" w:rsidRPr="00811BFC">
        <w:rPr>
          <w:rFonts w:ascii="Times New Roman" w:hAnsi="Times New Roman" w:cs="Times New Roman"/>
        </w:rPr>
        <w:t xml:space="preserve">заверенную </w:t>
      </w:r>
      <w:r w:rsidRPr="00811BFC">
        <w:rPr>
          <w:rFonts w:ascii="Times New Roman" w:hAnsi="Times New Roman" w:cs="Times New Roman"/>
        </w:rPr>
        <w:t>копию</w:t>
      </w:r>
      <w:r w:rsidR="00FA330F" w:rsidRPr="00811BFC">
        <w:rPr>
          <w:rFonts w:ascii="Times New Roman" w:hAnsi="Times New Roman" w:cs="Times New Roman"/>
        </w:rPr>
        <w:t xml:space="preserve"> </w:t>
      </w:r>
      <w:r w:rsidR="002A1557" w:rsidRPr="00811BFC">
        <w:rPr>
          <w:rFonts w:ascii="Times New Roman" w:hAnsi="Times New Roman" w:cs="Times New Roman"/>
        </w:rPr>
        <w:t>Д</w:t>
      </w:r>
      <w:r w:rsidR="00FA330F" w:rsidRPr="00811BFC">
        <w:rPr>
          <w:rFonts w:ascii="Times New Roman" w:hAnsi="Times New Roman" w:cs="Times New Roman"/>
        </w:rPr>
        <w:t>оговора;</w:t>
      </w:r>
    </w:p>
    <w:p w14:paraId="03D8357B" w14:textId="6CAB015D" w:rsidR="00FA330F" w:rsidRPr="00811BFC" w:rsidRDefault="00792F47" w:rsidP="00D2684E">
      <w:pPr>
        <w:pStyle w:val="a3"/>
        <w:numPr>
          <w:ilvl w:val="2"/>
          <w:numId w:val="30"/>
        </w:numPr>
        <w:shd w:val="clear" w:color="auto" w:fill="auto"/>
        <w:tabs>
          <w:tab w:val="left" w:pos="1418"/>
        </w:tabs>
        <w:spacing w:before="0" w:after="0" w:line="240" w:lineRule="auto"/>
        <w:ind w:left="0" w:firstLine="740"/>
        <w:rPr>
          <w:rFonts w:ascii="Times New Roman" w:hAnsi="Times New Roman" w:cs="Times New Roman"/>
        </w:rPr>
      </w:pPr>
      <w:r w:rsidRPr="00811BFC">
        <w:rPr>
          <w:rFonts w:ascii="Times New Roman" w:hAnsi="Times New Roman" w:cs="Times New Roman"/>
        </w:rPr>
        <w:t xml:space="preserve">оригинал / </w:t>
      </w:r>
      <w:r w:rsidR="00300054" w:rsidRPr="00811BFC">
        <w:rPr>
          <w:rFonts w:ascii="Times New Roman" w:hAnsi="Times New Roman" w:cs="Times New Roman"/>
        </w:rPr>
        <w:t xml:space="preserve">заверенную </w:t>
      </w:r>
      <w:r w:rsidRPr="00811BFC">
        <w:rPr>
          <w:rFonts w:ascii="Times New Roman" w:hAnsi="Times New Roman" w:cs="Times New Roman"/>
        </w:rPr>
        <w:t>копию</w:t>
      </w:r>
      <w:r w:rsidR="00FA330F" w:rsidRPr="00811BFC">
        <w:rPr>
          <w:rFonts w:ascii="Times New Roman" w:hAnsi="Times New Roman" w:cs="Times New Roman"/>
        </w:rPr>
        <w:t xml:space="preserve"> </w:t>
      </w:r>
      <w:r w:rsidR="002A1557" w:rsidRPr="00811BFC">
        <w:rPr>
          <w:rFonts w:ascii="Times New Roman" w:hAnsi="Times New Roman" w:cs="Times New Roman"/>
        </w:rPr>
        <w:t xml:space="preserve">Дополнительного </w:t>
      </w:r>
      <w:r w:rsidR="00FA330F" w:rsidRPr="00811BFC">
        <w:rPr>
          <w:rFonts w:ascii="Times New Roman" w:hAnsi="Times New Roman" w:cs="Times New Roman"/>
        </w:rPr>
        <w:t xml:space="preserve">соглашения </w:t>
      </w:r>
      <w:r w:rsidR="002A1557" w:rsidRPr="00811BFC">
        <w:rPr>
          <w:rFonts w:ascii="Times New Roman" w:hAnsi="Times New Roman" w:cs="Times New Roman"/>
        </w:rPr>
        <w:t>от «__</w:t>
      </w:r>
      <w:r w:rsidR="00300054" w:rsidRPr="00811BFC">
        <w:rPr>
          <w:rFonts w:ascii="Times New Roman" w:hAnsi="Times New Roman" w:cs="Times New Roman"/>
        </w:rPr>
        <w:t>_</w:t>
      </w:r>
      <w:r w:rsidR="002A1557" w:rsidRPr="00811BFC">
        <w:rPr>
          <w:rFonts w:ascii="Times New Roman" w:hAnsi="Times New Roman" w:cs="Times New Roman"/>
        </w:rPr>
        <w:t>» ____</w:t>
      </w:r>
      <w:r w:rsidR="00300054" w:rsidRPr="00811BFC">
        <w:rPr>
          <w:rFonts w:ascii="Times New Roman" w:hAnsi="Times New Roman" w:cs="Times New Roman"/>
        </w:rPr>
        <w:t>__</w:t>
      </w:r>
      <w:r w:rsidR="002A1557" w:rsidRPr="00811BFC">
        <w:rPr>
          <w:rFonts w:ascii="Times New Roman" w:hAnsi="Times New Roman" w:cs="Times New Roman"/>
        </w:rPr>
        <w:t xml:space="preserve"> </w:t>
      </w:r>
      <w:r w:rsidR="00300054" w:rsidRPr="00811BFC">
        <w:rPr>
          <w:rFonts w:ascii="Times New Roman" w:hAnsi="Times New Roman" w:cs="Times New Roman"/>
        </w:rPr>
        <w:t>20</w:t>
      </w:r>
      <w:r w:rsidR="002A1557" w:rsidRPr="00811BFC">
        <w:rPr>
          <w:rFonts w:ascii="Times New Roman" w:hAnsi="Times New Roman" w:cs="Times New Roman"/>
        </w:rPr>
        <w:t xml:space="preserve">__ года </w:t>
      </w:r>
      <w:r w:rsidR="00D2684E" w:rsidRPr="00811BFC">
        <w:rPr>
          <w:rFonts w:ascii="Times New Roman" w:hAnsi="Times New Roman" w:cs="Times New Roman"/>
        </w:rPr>
        <w:t xml:space="preserve">№ ___ </w:t>
      </w:r>
      <w:r w:rsidR="00FA330F" w:rsidRPr="00811BFC">
        <w:rPr>
          <w:rFonts w:ascii="Times New Roman" w:hAnsi="Times New Roman" w:cs="Times New Roman"/>
        </w:rPr>
        <w:t>к</w:t>
      </w:r>
      <w:r w:rsidR="002A1557" w:rsidRPr="00811BFC">
        <w:rPr>
          <w:rFonts w:ascii="Times New Roman" w:hAnsi="Times New Roman" w:cs="Times New Roman"/>
        </w:rPr>
        <w:t> </w:t>
      </w:r>
      <w:r w:rsidR="00FA330F" w:rsidRPr="00811BFC">
        <w:rPr>
          <w:rFonts w:ascii="Times New Roman" w:hAnsi="Times New Roman" w:cs="Times New Roman"/>
        </w:rPr>
        <w:t>Договору;</w:t>
      </w:r>
    </w:p>
    <w:p w14:paraId="1888608A" w14:textId="4FFDE315" w:rsidR="00CA186D" w:rsidRPr="00811BFC" w:rsidRDefault="00300054" w:rsidP="00D2684E">
      <w:pPr>
        <w:pStyle w:val="a3"/>
        <w:numPr>
          <w:ilvl w:val="2"/>
          <w:numId w:val="30"/>
        </w:numPr>
        <w:shd w:val="clear" w:color="auto" w:fill="auto"/>
        <w:tabs>
          <w:tab w:val="left" w:pos="1418"/>
          <w:tab w:val="left" w:pos="1446"/>
        </w:tabs>
        <w:spacing w:before="0" w:after="0" w:line="240" w:lineRule="auto"/>
        <w:ind w:left="0" w:firstLine="740"/>
        <w:rPr>
          <w:rFonts w:ascii="Times New Roman" w:hAnsi="Times New Roman" w:cs="Times New Roman"/>
        </w:rPr>
      </w:pPr>
      <w:r w:rsidRPr="00811BFC">
        <w:rPr>
          <w:rFonts w:ascii="Times New Roman" w:hAnsi="Times New Roman" w:cs="Times New Roman"/>
        </w:rPr>
        <w:t xml:space="preserve">заверенные </w:t>
      </w:r>
      <w:r w:rsidR="00CA186D" w:rsidRPr="00811BFC">
        <w:rPr>
          <w:rFonts w:ascii="Times New Roman" w:hAnsi="Times New Roman" w:cs="Times New Roman"/>
        </w:rPr>
        <w:t>копии платежных поручений, указанных в Приложении №</w:t>
      </w:r>
      <w:r w:rsidR="002A1557" w:rsidRPr="00811BFC">
        <w:rPr>
          <w:rFonts w:ascii="Times New Roman" w:hAnsi="Times New Roman" w:cs="Times New Roman"/>
        </w:rPr>
        <w:t xml:space="preserve"> </w:t>
      </w:r>
      <w:r w:rsidR="00CA186D" w:rsidRPr="00811BFC">
        <w:rPr>
          <w:rFonts w:ascii="Times New Roman" w:hAnsi="Times New Roman" w:cs="Times New Roman"/>
        </w:rPr>
        <w:t>2 к Соглашению;</w:t>
      </w:r>
    </w:p>
    <w:p w14:paraId="42EC5218" w14:textId="59FD6CCD" w:rsidR="00FA330F" w:rsidRPr="00811BFC" w:rsidRDefault="00300054" w:rsidP="00D2684E">
      <w:pPr>
        <w:pStyle w:val="a3"/>
        <w:numPr>
          <w:ilvl w:val="2"/>
          <w:numId w:val="30"/>
        </w:numPr>
        <w:shd w:val="clear" w:color="auto" w:fill="auto"/>
        <w:tabs>
          <w:tab w:val="left" w:pos="1418"/>
          <w:tab w:val="left" w:pos="1446"/>
        </w:tabs>
        <w:spacing w:before="0" w:after="0" w:line="240" w:lineRule="auto"/>
        <w:ind w:left="0" w:firstLine="740"/>
        <w:rPr>
          <w:rFonts w:ascii="Times New Roman" w:hAnsi="Times New Roman" w:cs="Times New Roman"/>
        </w:rPr>
      </w:pPr>
      <w:r w:rsidRPr="00811BFC">
        <w:rPr>
          <w:rFonts w:ascii="Times New Roman" w:hAnsi="Times New Roman" w:cs="Times New Roman"/>
        </w:rPr>
        <w:t xml:space="preserve">заверенные </w:t>
      </w:r>
      <w:r w:rsidR="00FA330F" w:rsidRPr="00811BFC">
        <w:rPr>
          <w:rFonts w:ascii="Times New Roman" w:hAnsi="Times New Roman" w:cs="Times New Roman"/>
        </w:rPr>
        <w:t xml:space="preserve">копии </w:t>
      </w:r>
      <w:r w:rsidR="002A1557" w:rsidRPr="00811BFC">
        <w:rPr>
          <w:rFonts w:ascii="Times New Roman" w:hAnsi="Times New Roman" w:cs="Times New Roman"/>
        </w:rPr>
        <w:t>А</w:t>
      </w:r>
      <w:r w:rsidR="00FA330F" w:rsidRPr="00811BFC">
        <w:rPr>
          <w:rFonts w:ascii="Times New Roman" w:hAnsi="Times New Roman" w:cs="Times New Roman"/>
        </w:rPr>
        <w:t>ктов сдачи-приемки оказанных услуг, указанных в Приложении №</w:t>
      </w:r>
      <w:r w:rsidR="002A1557" w:rsidRPr="00811BFC">
        <w:rPr>
          <w:rFonts w:ascii="Times New Roman" w:hAnsi="Times New Roman" w:cs="Times New Roman"/>
        </w:rPr>
        <w:t xml:space="preserve"> </w:t>
      </w:r>
      <w:r w:rsidR="00FA330F" w:rsidRPr="00811BFC">
        <w:rPr>
          <w:rFonts w:ascii="Times New Roman" w:hAnsi="Times New Roman" w:cs="Times New Roman"/>
        </w:rPr>
        <w:t>2 к</w:t>
      </w:r>
      <w:r w:rsidR="002A1557" w:rsidRPr="00811BFC">
        <w:rPr>
          <w:rFonts w:ascii="Times New Roman" w:hAnsi="Times New Roman" w:cs="Times New Roman"/>
        </w:rPr>
        <w:t> </w:t>
      </w:r>
      <w:r w:rsidR="00FA330F" w:rsidRPr="00811BFC">
        <w:rPr>
          <w:rFonts w:ascii="Times New Roman" w:hAnsi="Times New Roman" w:cs="Times New Roman"/>
        </w:rPr>
        <w:t>Соглашению;</w:t>
      </w:r>
    </w:p>
    <w:p w14:paraId="7F1632E3" w14:textId="033BA452" w:rsidR="00FA330F" w:rsidRPr="00811BFC" w:rsidRDefault="00300054" w:rsidP="00D2684E">
      <w:pPr>
        <w:pStyle w:val="a3"/>
        <w:numPr>
          <w:ilvl w:val="2"/>
          <w:numId w:val="30"/>
        </w:numPr>
        <w:shd w:val="clear" w:color="auto" w:fill="auto"/>
        <w:tabs>
          <w:tab w:val="left" w:pos="1418"/>
          <w:tab w:val="left" w:pos="1446"/>
        </w:tabs>
        <w:spacing w:before="0" w:after="0" w:line="240" w:lineRule="auto"/>
        <w:ind w:left="0" w:firstLine="740"/>
        <w:rPr>
          <w:rFonts w:ascii="Times New Roman" w:hAnsi="Times New Roman" w:cs="Times New Roman"/>
        </w:rPr>
      </w:pPr>
      <w:r w:rsidRPr="00811BFC">
        <w:rPr>
          <w:rFonts w:ascii="Times New Roman" w:hAnsi="Times New Roman" w:cs="Times New Roman"/>
        </w:rPr>
        <w:t xml:space="preserve">заверенную </w:t>
      </w:r>
      <w:r w:rsidR="00FA330F" w:rsidRPr="00811BFC">
        <w:rPr>
          <w:rFonts w:ascii="Times New Roman" w:hAnsi="Times New Roman" w:cs="Times New Roman"/>
        </w:rPr>
        <w:t xml:space="preserve">копию </w:t>
      </w:r>
      <w:r w:rsidR="00792F47" w:rsidRPr="00811BFC">
        <w:rPr>
          <w:rFonts w:ascii="Times New Roman" w:hAnsi="Times New Roman" w:cs="Times New Roman"/>
        </w:rPr>
        <w:t xml:space="preserve">акта </w:t>
      </w:r>
      <w:r w:rsidR="00FA330F" w:rsidRPr="00811BFC">
        <w:rPr>
          <w:rFonts w:ascii="Times New Roman" w:hAnsi="Times New Roman" w:cs="Times New Roman"/>
        </w:rPr>
        <w:t>сверки взаимных расчетов между Заказчиком и Исполнителем</w:t>
      </w:r>
      <w:r w:rsidR="00A02EAD" w:rsidRPr="00811BFC">
        <w:rPr>
          <w:rFonts w:ascii="Times New Roman" w:hAnsi="Times New Roman" w:cs="Times New Roman"/>
        </w:rPr>
        <w:t xml:space="preserve"> от «____» ______ 20__ года</w:t>
      </w:r>
      <w:r w:rsidR="00FA330F" w:rsidRPr="00811BFC">
        <w:rPr>
          <w:rFonts w:ascii="Times New Roman" w:hAnsi="Times New Roman" w:cs="Times New Roman"/>
        </w:rPr>
        <w:t>.</w:t>
      </w:r>
    </w:p>
    <w:p w14:paraId="11AB3C4F" w14:textId="2BFCF035" w:rsidR="00FA330F" w:rsidRPr="00811BFC" w:rsidRDefault="007C0273" w:rsidP="00D2684E">
      <w:pPr>
        <w:pStyle w:val="a3"/>
        <w:numPr>
          <w:ilvl w:val="1"/>
          <w:numId w:val="30"/>
        </w:numPr>
        <w:shd w:val="clear" w:color="auto" w:fill="auto"/>
        <w:tabs>
          <w:tab w:val="left" w:pos="1134"/>
          <w:tab w:val="left" w:pos="1276"/>
        </w:tabs>
        <w:spacing w:before="0" w:after="0" w:line="240" w:lineRule="auto"/>
        <w:ind w:left="0" w:firstLine="709"/>
        <w:rPr>
          <w:rFonts w:ascii="Times New Roman" w:hAnsi="Times New Roman" w:cs="Times New Roman"/>
        </w:rPr>
      </w:pPr>
      <w:r w:rsidRPr="00811BFC">
        <w:rPr>
          <w:rFonts w:ascii="Times New Roman" w:hAnsi="Times New Roman" w:cs="Times New Roman"/>
        </w:rPr>
        <w:t>Новый Заказчик /</w:t>
      </w:r>
      <w:r w:rsidR="002A1557" w:rsidRPr="00811BFC">
        <w:rPr>
          <w:rFonts w:ascii="Times New Roman" w:hAnsi="Times New Roman" w:cs="Times New Roman"/>
        </w:rPr>
        <w:t xml:space="preserve"> </w:t>
      </w:r>
      <w:r w:rsidR="00FA330F" w:rsidRPr="00811BFC">
        <w:rPr>
          <w:rFonts w:ascii="Times New Roman" w:hAnsi="Times New Roman" w:cs="Times New Roman"/>
        </w:rPr>
        <w:t xml:space="preserve">Новый Исполнитель </w:t>
      </w:r>
      <w:permEnd w:id="24255609"/>
      <w:r w:rsidR="00FA330F" w:rsidRPr="00811BFC">
        <w:rPr>
          <w:rFonts w:ascii="Times New Roman" w:hAnsi="Times New Roman" w:cs="Times New Roman"/>
        </w:rPr>
        <w:t xml:space="preserve">обязан принять от </w:t>
      </w:r>
      <w:permStart w:id="1422266664" w:edGrp="everyone"/>
      <w:r w:rsidRPr="00811BFC">
        <w:rPr>
          <w:rFonts w:ascii="Times New Roman" w:hAnsi="Times New Roman" w:cs="Times New Roman"/>
        </w:rPr>
        <w:t>Заказчика</w:t>
      </w:r>
      <w:r w:rsidR="002A1557" w:rsidRPr="00811BFC">
        <w:rPr>
          <w:rFonts w:ascii="Times New Roman" w:hAnsi="Times New Roman" w:cs="Times New Roman"/>
        </w:rPr>
        <w:t xml:space="preserve"> </w:t>
      </w:r>
      <w:r w:rsidRPr="00811BFC">
        <w:rPr>
          <w:rFonts w:ascii="Times New Roman" w:hAnsi="Times New Roman" w:cs="Times New Roman"/>
        </w:rPr>
        <w:t>/</w:t>
      </w:r>
      <w:r w:rsidR="006A0541" w:rsidRPr="00811BFC">
        <w:rPr>
          <w:rFonts w:ascii="Times New Roman" w:hAnsi="Times New Roman" w:cs="Times New Roman"/>
        </w:rPr>
        <w:t xml:space="preserve"> </w:t>
      </w:r>
      <w:r w:rsidR="00FA330F" w:rsidRPr="00811BFC">
        <w:rPr>
          <w:rFonts w:ascii="Times New Roman" w:hAnsi="Times New Roman" w:cs="Times New Roman"/>
        </w:rPr>
        <w:t xml:space="preserve">Исполнителя </w:t>
      </w:r>
      <w:permEnd w:id="1422266664"/>
      <w:r w:rsidR="00FA330F" w:rsidRPr="00811BFC">
        <w:rPr>
          <w:rFonts w:ascii="Times New Roman" w:hAnsi="Times New Roman" w:cs="Times New Roman"/>
        </w:rPr>
        <w:t xml:space="preserve">по акту приема-передачи все документы, удостоверяющие права </w:t>
      </w:r>
      <w:r w:rsidR="009E59D7" w:rsidRPr="00811BFC">
        <w:rPr>
          <w:rFonts w:ascii="Times New Roman" w:hAnsi="Times New Roman" w:cs="Times New Roman"/>
        </w:rPr>
        <w:t xml:space="preserve">(требования) </w:t>
      </w:r>
      <w:r w:rsidR="00FA330F" w:rsidRPr="00811BFC">
        <w:rPr>
          <w:rFonts w:ascii="Times New Roman" w:hAnsi="Times New Roman" w:cs="Times New Roman"/>
        </w:rPr>
        <w:t xml:space="preserve">и </w:t>
      </w:r>
      <w:r w:rsidR="00726DA1" w:rsidRPr="00811BFC">
        <w:rPr>
          <w:rFonts w:ascii="Times New Roman" w:hAnsi="Times New Roman" w:cs="Times New Roman"/>
        </w:rPr>
        <w:t>долг (обязательства),</w:t>
      </w:r>
      <w:r w:rsidR="00FA330F" w:rsidRPr="00811BFC">
        <w:rPr>
          <w:rFonts w:ascii="Times New Roman" w:hAnsi="Times New Roman" w:cs="Times New Roman"/>
        </w:rPr>
        <w:t xml:space="preserve"> передаваемые по Соглашению.</w:t>
      </w:r>
    </w:p>
    <w:p w14:paraId="71355054" w14:textId="1CED096F" w:rsidR="00FA330F" w:rsidRPr="00811BFC" w:rsidRDefault="006A0541" w:rsidP="00B27202">
      <w:pPr>
        <w:pStyle w:val="a3"/>
        <w:shd w:val="clear" w:color="auto" w:fill="auto"/>
        <w:tabs>
          <w:tab w:val="left" w:pos="993"/>
          <w:tab w:val="left" w:pos="1134"/>
          <w:tab w:val="left" w:pos="1276"/>
        </w:tabs>
        <w:spacing w:before="0" w:after="0" w:line="240" w:lineRule="auto"/>
        <w:ind w:firstLine="709"/>
        <w:rPr>
          <w:rFonts w:ascii="Times New Roman" w:hAnsi="Times New Roman" w:cs="Times New Roman"/>
        </w:rPr>
      </w:pPr>
      <w:r w:rsidRPr="00811BFC">
        <w:rPr>
          <w:rFonts w:ascii="Times New Roman" w:hAnsi="Times New Roman" w:cs="Times New Roman"/>
        </w:rPr>
        <w:t>А</w:t>
      </w:r>
      <w:r w:rsidR="00FA330F" w:rsidRPr="00811BFC">
        <w:rPr>
          <w:rFonts w:ascii="Times New Roman" w:hAnsi="Times New Roman" w:cs="Times New Roman"/>
        </w:rPr>
        <w:t xml:space="preserve">кт приема-передачи </w:t>
      </w:r>
      <w:r w:rsidRPr="00811BFC">
        <w:rPr>
          <w:rFonts w:ascii="Times New Roman" w:hAnsi="Times New Roman" w:cs="Times New Roman"/>
        </w:rPr>
        <w:t xml:space="preserve">подписывается </w:t>
      </w:r>
      <w:r w:rsidR="00FA330F" w:rsidRPr="00811BFC">
        <w:rPr>
          <w:rFonts w:ascii="Times New Roman" w:hAnsi="Times New Roman" w:cs="Times New Roman"/>
        </w:rPr>
        <w:t>уполномоченными представителями Сторон по форме Приложени</w:t>
      </w:r>
      <w:r w:rsidR="009E59D7" w:rsidRPr="00811BFC">
        <w:rPr>
          <w:rFonts w:ascii="Times New Roman" w:hAnsi="Times New Roman" w:cs="Times New Roman"/>
        </w:rPr>
        <w:t>я</w:t>
      </w:r>
      <w:r w:rsidR="00FA330F" w:rsidRPr="00811BFC">
        <w:rPr>
          <w:rFonts w:ascii="Times New Roman" w:hAnsi="Times New Roman" w:cs="Times New Roman"/>
        </w:rPr>
        <w:t xml:space="preserve"> №</w:t>
      </w:r>
      <w:r w:rsidR="002A1557" w:rsidRPr="00811BFC">
        <w:rPr>
          <w:rFonts w:ascii="Times New Roman" w:hAnsi="Times New Roman" w:cs="Times New Roman"/>
        </w:rPr>
        <w:t xml:space="preserve"> </w:t>
      </w:r>
      <w:r w:rsidR="00FA330F" w:rsidRPr="00811BFC">
        <w:rPr>
          <w:rFonts w:ascii="Times New Roman" w:hAnsi="Times New Roman" w:cs="Times New Roman"/>
        </w:rPr>
        <w:t>1 к Соглашению.</w:t>
      </w:r>
    </w:p>
    <w:p w14:paraId="2557981C" w14:textId="68AD4B69" w:rsidR="00FA330F" w:rsidRPr="00811BFC" w:rsidRDefault="007C0273" w:rsidP="00D2684E">
      <w:pPr>
        <w:pStyle w:val="af1"/>
        <w:numPr>
          <w:ilvl w:val="1"/>
          <w:numId w:val="30"/>
        </w:numPr>
        <w:tabs>
          <w:tab w:val="left" w:pos="993"/>
          <w:tab w:val="left" w:pos="1134"/>
          <w:tab w:val="left" w:pos="1276"/>
        </w:tabs>
        <w:autoSpaceDE w:val="0"/>
        <w:autoSpaceDN w:val="0"/>
        <w:adjustRightInd w:val="0"/>
        <w:ind w:left="0" w:firstLine="709"/>
        <w:jc w:val="both"/>
        <w:rPr>
          <w:rFonts w:ascii="Times New Roman" w:eastAsiaTheme="minorHAnsi" w:hAnsi="Times New Roman" w:cs="Times New Roman"/>
          <w:iCs/>
          <w:color w:val="auto"/>
          <w:lang w:eastAsia="en-US"/>
        </w:rPr>
      </w:pPr>
      <w:permStart w:id="1093041208" w:edGrp="everyone"/>
      <w:r w:rsidRPr="00811BFC">
        <w:rPr>
          <w:rFonts w:ascii="Times New Roman" w:hAnsi="Times New Roman" w:cs="Times New Roman"/>
        </w:rPr>
        <w:t>Заказчик</w:t>
      </w:r>
      <w:r w:rsidR="002A1557" w:rsidRPr="00811BFC">
        <w:rPr>
          <w:rFonts w:ascii="Times New Roman" w:hAnsi="Times New Roman" w:cs="Times New Roman"/>
        </w:rPr>
        <w:t xml:space="preserve"> </w:t>
      </w:r>
      <w:r w:rsidRPr="00811BFC">
        <w:rPr>
          <w:rFonts w:ascii="Times New Roman" w:hAnsi="Times New Roman" w:cs="Times New Roman"/>
        </w:rPr>
        <w:t>/</w:t>
      </w:r>
      <w:r w:rsidR="002A1557" w:rsidRPr="00811BFC">
        <w:rPr>
          <w:rFonts w:ascii="Times New Roman" w:hAnsi="Times New Roman" w:cs="Times New Roman"/>
        </w:rPr>
        <w:t xml:space="preserve"> </w:t>
      </w:r>
      <w:r w:rsidR="00FA330F" w:rsidRPr="00811BFC">
        <w:rPr>
          <w:rFonts w:ascii="Times New Roman" w:hAnsi="Times New Roman" w:cs="Times New Roman"/>
        </w:rPr>
        <w:t xml:space="preserve">Исполнитель </w:t>
      </w:r>
      <w:permEnd w:id="1093041208"/>
      <w:r w:rsidR="00FA330F" w:rsidRPr="00811BFC">
        <w:rPr>
          <w:rFonts w:ascii="Times New Roman" w:eastAsiaTheme="minorHAnsi" w:hAnsi="Times New Roman" w:cs="Times New Roman"/>
          <w:iCs/>
          <w:color w:val="auto"/>
          <w:lang w:eastAsia="en-US"/>
        </w:rPr>
        <w:t>обяз</w:t>
      </w:r>
      <w:r w:rsidR="00A61B87" w:rsidRPr="00811BFC">
        <w:rPr>
          <w:rFonts w:ascii="Times New Roman" w:eastAsiaTheme="minorHAnsi" w:hAnsi="Times New Roman" w:cs="Times New Roman"/>
          <w:iCs/>
          <w:color w:val="auto"/>
          <w:lang w:eastAsia="en-US"/>
        </w:rPr>
        <w:t>ан</w:t>
      </w:r>
      <w:r w:rsidR="00FA330F" w:rsidRPr="00811BFC">
        <w:rPr>
          <w:rFonts w:ascii="Times New Roman" w:eastAsiaTheme="minorHAnsi" w:hAnsi="Times New Roman" w:cs="Times New Roman"/>
          <w:iCs/>
          <w:color w:val="auto"/>
          <w:lang w:eastAsia="en-US"/>
        </w:rPr>
        <w:t xml:space="preserve"> предоставлять </w:t>
      </w:r>
      <w:permStart w:id="829366755" w:edGrp="everyone"/>
      <w:r w:rsidRPr="00811BFC">
        <w:rPr>
          <w:rFonts w:ascii="Times New Roman" w:hAnsi="Times New Roman" w:cs="Times New Roman"/>
        </w:rPr>
        <w:t>Новому Заказчику</w:t>
      </w:r>
      <w:r w:rsidR="002A1557" w:rsidRPr="00811BFC">
        <w:rPr>
          <w:rFonts w:ascii="Times New Roman" w:hAnsi="Times New Roman" w:cs="Times New Roman"/>
        </w:rPr>
        <w:t xml:space="preserve"> </w:t>
      </w:r>
      <w:r w:rsidRPr="00811BFC">
        <w:rPr>
          <w:rFonts w:ascii="Times New Roman" w:hAnsi="Times New Roman" w:cs="Times New Roman"/>
        </w:rPr>
        <w:t>/</w:t>
      </w:r>
      <w:r w:rsidR="002A1557" w:rsidRPr="00811BFC">
        <w:rPr>
          <w:rFonts w:ascii="Times New Roman" w:hAnsi="Times New Roman" w:cs="Times New Roman"/>
        </w:rPr>
        <w:t xml:space="preserve"> </w:t>
      </w:r>
      <w:r w:rsidR="00FA330F" w:rsidRPr="00811BFC">
        <w:rPr>
          <w:rFonts w:ascii="Times New Roman" w:hAnsi="Times New Roman" w:cs="Times New Roman"/>
        </w:rPr>
        <w:t>Новому Исполнителю</w:t>
      </w:r>
      <w:r w:rsidR="00FA330F" w:rsidRPr="00811BFC">
        <w:rPr>
          <w:rFonts w:ascii="Times New Roman" w:eastAsiaTheme="minorHAnsi" w:hAnsi="Times New Roman" w:cs="Times New Roman"/>
          <w:iCs/>
          <w:color w:val="auto"/>
          <w:lang w:eastAsia="en-US"/>
        </w:rPr>
        <w:t xml:space="preserve"> </w:t>
      </w:r>
      <w:permEnd w:id="829366755"/>
      <w:r w:rsidR="00FA330F" w:rsidRPr="00811BFC">
        <w:rPr>
          <w:rFonts w:ascii="Times New Roman" w:eastAsiaTheme="minorHAnsi" w:hAnsi="Times New Roman" w:cs="Times New Roman"/>
          <w:iCs/>
          <w:color w:val="auto"/>
          <w:lang w:eastAsia="en-US"/>
        </w:rPr>
        <w:t xml:space="preserve">по его </w:t>
      </w:r>
      <w:r w:rsidR="00B8139E" w:rsidRPr="00811BFC">
        <w:rPr>
          <w:rFonts w:ascii="Times New Roman" w:eastAsiaTheme="minorHAnsi" w:hAnsi="Times New Roman" w:cs="Times New Roman"/>
          <w:iCs/>
          <w:color w:val="auto"/>
          <w:lang w:eastAsia="en-US"/>
        </w:rPr>
        <w:t>письменному запросу</w:t>
      </w:r>
      <w:r w:rsidR="00FA330F" w:rsidRPr="00811BFC">
        <w:rPr>
          <w:rFonts w:ascii="Times New Roman" w:eastAsiaTheme="minorHAnsi" w:hAnsi="Times New Roman" w:cs="Times New Roman"/>
          <w:iCs/>
          <w:color w:val="auto"/>
          <w:lang w:eastAsia="en-US"/>
        </w:rPr>
        <w:t xml:space="preserve"> в течение 3 (трех) </w:t>
      </w:r>
      <w:r w:rsidR="00B8139E" w:rsidRPr="00811BFC">
        <w:rPr>
          <w:rFonts w:ascii="Times New Roman" w:eastAsiaTheme="minorHAnsi" w:hAnsi="Times New Roman" w:cs="Times New Roman"/>
          <w:iCs/>
          <w:color w:val="auto"/>
          <w:lang w:eastAsia="en-US"/>
        </w:rPr>
        <w:t xml:space="preserve">календарных </w:t>
      </w:r>
      <w:r w:rsidR="00FA330F" w:rsidRPr="00811BFC">
        <w:rPr>
          <w:rFonts w:ascii="Times New Roman" w:eastAsiaTheme="minorHAnsi" w:hAnsi="Times New Roman" w:cs="Times New Roman"/>
          <w:iCs/>
          <w:color w:val="auto"/>
          <w:lang w:eastAsia="en-US"/>
        </w:rPr>
        <w:t xml:space="preserve">дней с момента получения запроса иные </w:t>
      </w:r>
      <w:r w:rsidR="00FA330F" w:rsidRPr="00811BFC">
        <w:rPr>
          <w:rFonts w:ascii="Times New Roman" w:hAnsi="Times New Roman" w:cs="Times New Roman"/>
        </w:rPr>
        <w:t>документы (в т</w:t>
      </w:r>
      <w:r w:rsidR="004F6BD8" w:rsidRPr="00811BFC">
        <w:rPr>
          <w:rFonts w:ascii="Times New Roman" w:hAnsi="Times New Roman" w:cs="Times New Roman"/>
        </w:rPr>
        <w:t>ом числе</w:t>
      </w:r>
      <w:r w:rsidR="00FA330F" w:rsidRPr="00811BFC">
        <w:rPr>
          <w:rFonts w:ascii="Times New Roman" w:hAnsi="Times New Roman" w:cs="Times New Roman"/>
        </w:rPr>
        <w:t xml:space="preserve"> оригиналы), необходимые для исполнения </w:t>
      </w:r>
      <w:permStart w:id="840904841" w:edGrp="everyone"/>
      <w:r w:rsidR="00B8139E" w:rsidRPr="00811BFC">
        <w:rPr>
          <w:rFonts w:ascii="Times New Roman" w:hAnsi="Times New Roman" w:cs="Times New Roman"/>
        </w:rPr>
        <w:t>Новым Заказчиком / Новым Исполнителем</w:t>
      </w:r>
      <w:r w:rsidR="00B8139E" w:rsidRPr="00811BFC">
        <w:rPr>
          <w:rFonts w:ascii="Times New Roman" w:eastAsiaTheme="minorHAnsi" w:hAnsi="Times New Roman" w:cs="Times New Roman"/>
          <w:iCs/>
          <w:color w:val="auto"/>
          <w:lang w:eastAsia="en-US"/>
        </w:rPr>
        <w:t xml:space="preserve"> </w:t>
      </w:r>
      <w:permEnd w:id="840904841"/>
      <w:r w:rsidR="00FA330F" w:rsidRPr="00811BFC">
        <w:rPr>
          <w:rFonts w:ascii="Times New Roman" w:hAnsi="Times New Roman" w:cs="Times New Roman"/>
        </w:rPr>
        <w:t>обязательств по Договору</w:t>
      </w:r>
      <w:r w:rsidR="00FA330F" w:rsidRPr="00811BFC">
        <w:rPr>
          <w:rFonts w:ascii="Times New Roman" w:eastAsiaTheme="minorHAnsi" w:hAnsi="Times New Roman" w:cs="Times New Roman"/>
          <w:iCs/>
          <w:color w:val="auto"/>
          <w:lang w:eastAsia="en-US"/>
        </w:rPr>
        <w:t>.</w:t>
      </w:r>
    </w:p>
    <w:p w14:paraId="2C732BBC" w14:textId="2B4F8EAE" w:rsidR="00FA330F" w:rsidRPr="00811BFC" w:rsidRDefault="00B8139E" w:rsidP="00D2684E">
      <w:pPr>
        <w:pStyle w:val="a3"/>
        <w:numPr>
          <w:ilvl w:val="1"/>
          <w:numId w:val="30"/>
        </w:numPr>
        <w:shd w:val="clear" w:color="auto" w:fill="auto"/>
        <w:tabs>
          <w:tab w:val="left" w:pos="993"/>
          <w:tab w:val="left" w:pos="1134"/>
          <w:tab w:val="left" w:pos="1276"/>
        </w:tabs>
        <w:spacing w:before="0" w:after="0" w:line="240" w:lineRule="auto"/>
        <w:ind w:left="0" w:right="20" w:firstLine="709"/>
        <w:rPr>
          <w:rFonts w:ascii="Times New Roman" w:hAnsi="Times New Roman" w:cs="Times New Roman"/>
        </w:rPr>
      </w:pPr>
      <w:permStart w:id="267781480" w:edGrp="everyone"/>
      <w:r w:rsidRPr="00811BFC">
        <w:rPr>
          <w:rFonts w:ascii="Times New Roman" w:hAnsi="Times New Roman" w:cs="Times New Roman"/>
        </w:rPr>
        <w:t xml:space="preserve">Заказчик / </w:t>
      </w:r>
      <w:r w:rsidR="00FA330F" w:rsidRPr="00811BFC">
        <w:rPr>
          <w:rFonts w:ascii="Times New Roman" w:hAnsi="Times New Roman" w:cs="Times New Roman"/>
        </w:rPr>
        <w:t xml:space="preserve">Исполнитель </w:t>
      </w:r>
      <w:r w:rsidRPr="00811BFC">
        <w:rPr>
          <w:rFonts w:ascii="Times New Roman" w:hAnsi="Times New Roman" w:cs="Times New Roman"/>
        </w:rPr>
        <w:t xml:space="preserve">обязан </w:t>
      </w:r>
      <w:r w:rsidR="00FA330F" w:rsidRPr="00811BFC">
        <w:rPr>
          <w:rFonts w:ascii="Times New Roman" w:hAnsi="Times New Roman" w:cs="Times New Roman"/>
        </w:rPr>
        <w:t>перечисл</w:t>
      </w:r>
      <w:r w:rsidRPr="00811BFC">
        <w:rPr>
          <w:rFonts w:ascii="Times New Roman" w:hAnsi="Times New Roman" w:cs="Times New Roman"/>
        </w:rPr>
        <w:t>ить</w:t>
      </w:r>
      <w:r w:rsidR="00FA330F" w:rsidRPr="00811BFC">
        <w:rPr>
          <w:rFonts w:ascii="Times New Roman" w:hAnsi="Times New Roman" w:cs="Times New Roman"/>
        </w:rPr>
        <w:t xml:space="preserve"> сумму, указанную в п</w:t>
      </w:r>
      <w:r w:rsidR="002A1557" w:rsidRPr="00811BFC">
        <w:rPr>
          <w:rFonts w:ascii="Times New Roman" w:hAnsi="Times New Roman" w:cs="Times New Roman"/>
        </w:rPr>
        <w:t>ункте</w:t>
      </w:r>
      <w:r w:rsidR="00DD0D6E" w:rsidRPr="00811BFC">
        <w:rPr>
          <w:rFonts w:ascii="Times New Roman" w:hAnsi="Times New Roman" w:cs="Times New Roman"/>
        </w:rPr>
        <w:t xml:space="preserve"> </w:t>
      </w:r>
      <w:r w:rsidR="00FA330F" w:rsidRPr="00811BFC">
        <w:rPr>
          <w:rFonts w:ascii="Times New Roman" w:hAnsi="Times New Roman" w:cs="Times New Roman"/>
        </w:rPr>
        <w:t>1.</w:t>
      </w:r>
      <w:r w:rsidRPr="00811BFC">
        <w:rPr>
          <w:rFonts w:ascii="Times New Roman" w:hAnsi="Times New Roman" w:cs="Times New Roman"/>
        </w:rPr>
        <w:t>6</w:t>
      </w:r>
      <w:r w:rsidR="00FA330F" w:rsidRPr="00811BFC">
        <w:rPr>
          <w:rFonts w:ascii="Times New Roman" w:hAnsi="Times New Roman" w:cs="Times New Roman"/>
        </w:rPr>
        <w:t xml:space="preserve"> Соглашения, </w:t>
      </w:r>
      <w:r w:rsidRPr="00811BFC">
        <w:rPr>
          <w:rFonts w:ascii="Times New Roman" w:hAnsi="Times New Roman" w:cs="Times New Roman"/>
        </w:rPr>
        <w:t>в течение __ (____) календарных дней с даты подписания Соглашения (</w:t>
      </w:r>
      <w:r w:rsidRPr="00811BFC">
        <w:rPr>
          <w:rFonts w:ascii="Times New Roman" w:hAnsi="Times New Roman" w:cs="Times New Roman"/>
          <w:i/>
        </w:rPr>
        <w:t>либо:</w:t>
      </w:r>
      <w:r w:rsidRPr="00811BFC">
        <w:rPr>
          <w:rFonts w:ascii="Times New Roman" w:hAnsi="Times New Roman" w:cs="Times New Roman"/>
        </w:rPr>
        <w:t xml:space="preserve"> в срок до «___» _________ 20___ года) путем перечисления денежных средств на расчетный счет </w:t>
      </w:r>
      <w:r w:rsidR="00A61B87" w:rsidRPr="00811BFC">
        <w:rPr>
          <w:rFonts w:ascii="Times New Roman" w:hAnsi="Times New Roman" w:cs="Times New Roman"/>
        </w:rPr>
        <w:t>Нового Заказчика / Нового Исполнителя</w:t>
      </w:r>
      <w:r w:rsidRPr="00811BFC">
        <w:rPr>
          <w:rFonts w:ascii="Times New Roman" w:hAnsi="Times New Roman" w:cs="Times New Roman"/>
        </w:rPr>
        <w:t xml:space="preserve">, указанный в разделе ___ </w:t>
      </w:r>
      <w:r w:rsidR="00FA330F" w:rsidRPr="00811BFC">
        <w:rPr>
          <w:rFonts w:ascii="Times New Roman" w:hAnsi="Times New Roman" w:cs="Times New Roman"/>
        </w:rPr>
        <w:t>Соглашения.</w:t>
      </w:r>
    </w:p>
    <w:permEnd w:id="267781480"/>
    <w:p w14:paraId="5961A2A9" w14:textId="3C036310" w:rsidR="00FA330F" w:rsidRPr="00811BFC" w:rsidRDefault="00FA330F" w:rsidP="00D2684E">
      <w:pPr>
        <w:pStyle w:val="a3"/>
        <w:numPr>
          <w:ilvl w:val="1"/>
          <w:numId w:val="30"/>
        </w:numPr>
        <w:shd w:val="clear" w:color="auto" w:fill="auto"/>
        <w:tabs>
          <w:tab w:val="left" w:pos="993"/>
          <w:tab w:val="left" w:pos="1134"/>
          <w:tab w:val="left" w:pos="1276"/>
        </w:tabs>
        <w:spacing w:before="0" w:after="0" w:line="240" w:lineRule="auto"/>
        <w:ind w:left="0" w:right="20" w:firstLine="709"/>
        <w:rPr>
          <w:rFonts w:ascii="Times New Roman" w:hAnsi="Times New Roman" w:cs="Times New Roman"/>
        </w:rPr>
      </w:pPr>
      <w:r w:rsidRPr="00811BFC">
        <w:rPr>
          <w:rFonts w:ascii="Times New Roman" w:hAnsi="Times New Roman" w:cs="Times New Roman"/>
        </w:rPr>
        <w:t xml:space="preserve">С момента заключения Соглашения </w:t>
      </w:r>
      <w:permStart w:id="1330974916" w:edGrp="everyone"/>
      <w:r w:rsidR="004E3FFE" w:rsidRPr="00811BFC">
        <w:rPr>
          <w:rFonts w:ascii="Times New Roman" w:hAnsi="Times New Roman" w:cs="Times New Roman"/>
        </w:rPr>
        <w:t>Исполнитель</w:t>
      </w:r>
      <w:r w:rsidR="002A1557" w:rsidRPr="00811BFC">
        <w:rPr>
          <w:rFonts w:ascii="Times New Roman" w:hAnsi="Times New Roman" w:cs="Times New Roman"/>
        </w:rPr>
        <w:t xml:space="preserve"> </w:t>
      </w:r>
      <w:r w:rsidR="004E3FFE" w:rsidRPr="00811BFC">
        <w:rPr>
          <w:rFonts w:ascii="Times New Roman" w:hAnsi="Times New Roman" w:cs="Times New Roman"/>
        </w:rPr>
        <w:t>/</w:t>
      </w:r>
      <w:r w:rsidR="002A1557" w:rsidRPr="00811BFC">
        <w:rPr>
          <w:rFonts w:ascii="Times New Roman" w:hAnsi="Times New Roman" w:cs="Times New Roman"/>
        </w:rPr>
        <w:t xml:space="preserve"> </w:t>
      </w:r>
      <w:r w:rsidRPr="00811BFC">
        <w:rPr>
          <w:rFonts w:ascii="Times New Roman" w:hAnsi="Times New Roman" w:cs="Times New Roman"/>
        </w:rPr>
        <w:t xml:space="preserve">Новый Исполнитель </w:t>
      </w:r>
      <w:permEnd w:id="1330974916"/>
      <w:r w:rsidRPr="00811BFC">
        <w:rPr>
          <w:rFonts w:ascii="Times New Roman" w:hAnsi="Times New Roman" w:cs="Times New Roman"/>
        </w:rPr>
        <w:t xml:space="preserve">обязан осуществлять исполнение по Договору в пользу </w:t>
      </w:r>
      <w:permStart w:id="2085568605" w:edGrp="everyone"/>
      <w:r w:rsidRPr="00811BFC">
        <w:rPr>
          <w:rFonts w:ascii="Times New Roman" w:hAnsi="Times New Roman" w:cs="Times New Roman"/>
        </w:rPr>
        <w:t>Заказчика</w:t>
      </w:r>
      <w:r w:rsidR="002A1557" w:rsidRPr="00811BFC">
        <w:rPr>
          <w:rFonts w:ascii="Times New Roman" w:hAnsi="Times New Roman" w:cs="Times New Roman"/>
        </w:rPr>
        <w:t xml:space="preserve"> </w:t>
      </w:r>
      <w:r w:rsidR="004E3FFE" w:rsidRPr="00811BFC">
        <w:rPr>
          <w:rFonts w:ascii="Times New Roman" w:hAnsi="Times New Roman" w:cs="Times New Roman"/>
        </w:rPr>
        <w:t>/</w:t>
      </w:r>
      <w:r w:rsidR="002A1557" w:rsidRPr="00811BFC">
        <w:rPr>
          <w:rFonts w:ascii="Times New Roman" w:hAnsi="Times New Roman" w:cs="Times New Roman"/>
        </w:rPr>
        <w:t xml:space="preserve"> </w:t>
      </w:r>
      <w:r w:rsidR="004E3FFE" w:rsidRPr="00811BFC">
        <w:rPr>
          <w:rFonts w:ascii="Times New Roman" w:hAnsi="Times New Roman" w:cs="Times New Roman"/>
        </w:rPr>
        <w:t>Нового Заказчика</w:t>
      </w:r>
      <w:r w:rsidRPr="00811BFC">
        <w:rPr>
          <w:rFonts w:ascii="Times New Roman" w:hAnsi="Times New Roman" w:cs="Times New Roman"/>
        </w:rPr>
        <w:t>, а Заказчик</w:t>
      </w:r>
      <w:r w:rsidR="002A1557" w:rsidRPr="00811BFC">
        <w:rPr>
          <w:rFonts w:ascii="Times New Roman" w:hAnsi="Times New Roman" w:cs="Times New Roman"/>
        </w:rPr>
        <w:t xml:space="preserve"> </w:t>
      </w:r>
      <w:r w:rsidR="004E3FFE" w:rsidRPr="00811BFC">
        <w:rPr>
          <w:rFonts w:ascii="Times New Roman" w:hAnsi="Times New Roman" w:cs="Times New Roman"/>
        </w:rPr>
        <w:t>/ Новый Заказчик</w:t>
      </w:r>
      <w:r w:rsidR="006A0541" w:rsidRPr="00811BFC">
        <w:rPr>
          <w:rFonts w:ascii="Times New Roman" w:hAnsi="Times New Roman" w:cs="Times New Roman"/>
        </w:rPr>
        <w:t xml:space="preserve"> </w:t>
      </w:r>
      <w:permEnd w:id="2085568605"/>
      <w:r w:rsidRPr="00811BFC">
        <w:rPr>
          <w:rFonts w:ascii="Times New Roman" w:hAnsi="Times New Roman" w:cs="Times New Roman"/>
        </w:rPr>
        <w:t xml:space="preserve">обязан принять </w:t>
      </w:r>
      <w:r w:rsidR="00B8139E" w:rsidRPr="00811BFC">
        <w:rPr>
          <w:rFonts w:ascii="Times New Roman" w:hAnsi="Times New Roman" w:cs="Times New Roman"/>
        </w:rPr>
        <w:t xml:space="preserve">указанное </w:t>
      </w:r>
      <w:r w:rsidRPr="00811BFC">
        <w:rPr>
          <w:rFonts w:ascii="Times New Roman" w:hAnsi="Times New Roman" w:cs="Times New Roman"/>
        </w:rPr>
        <w:t xml:space="preserve">исполнение от </w:t>
      </w:r>
      <w:permStart w:id="1366767404" w:edGrp="everyone"/>
      <w:r w:rsidR="004E3FFE" w:rsidRPr="00811BFC">
        <w:rPr>
          <w:rFonts w:ascii="Times New Roman" w:hAnsi="Times New Roman" w:cs="Times New Roman"/>
        </w:rPr>
        <w:t>Исполнителя</w:t>
      </w:r>
      <w:r w:rsidR="002A1557" w:rsidRPr="00811BFC">
        <w:rPr>
          <w:rFonts w:ascii="Times New Roman" w:hAnsi="Times New Roman" w:cs="Times New Roman"/>
        </w:rPr>
        <w:t xml:space="preserve"> </w:t>
      </w:r>
      <w:r w:rsidR="004E3FFE" w:rsidRPr="00811BFC">
        <w:rPr>
          <w:rFonts w:ascii="Times New Roman" w:hAnsi="Times New Roman" w:cs="Times New Roman"/>
        </w:rPr>
        <w:t>/</w:t>
      </w:r>
      <w:r w:rsidR="002A1557" w:rsidRPr="00811BFC">
        <w:rPr>
          <w:rFonts w:ascii="Times New Roman" w:hAnsi="Times New Roman" w:cs="Times New Roman"/>
        </w:rPr>
        <w:t xml:space="preserve"> </w:t>
      </w:r>
      <w:r w:rsidRPr="00811BFC">
        <w:rPr>
          <w:rFonts w:ascii="Times New Roman" w:hAnsi="Times New Roman" w:cs="Times New Roman"/>
        </w:rPr>
        <w:t>Нового Исполнителя</w:t>
      </w:r>
      <w:permEnd w:id="1366767404"/>
      <w:r w:rsidRPr="00811BFC">
        <w:rPr>
          <w:rFonts w:ascii="Times New Roman" w:hAnsi="Times New Roman" w:cs="Times New Roman"/>
        </w:rPr>
        <w:t>.</w:t>
      </w:r>
    </w:p>
    <w:p w14:paraId="311B7698" w14:textId="5A5657FA" w:rsidR="00724CDD" w:rsidRPr="00811BFC" w:rsidRDefault="00724CDD" w:rsidP="00D2684E">
      <w:pPr>
        <w:pStyle w:val="af1"/>
        <w:numPr>
          <w:ilvl w:val="1"/>
          <w:numId w:val="30"/>
        </w:numPr>
        <w:shd w:val="clear" w:color="auto" w:fill="FFFFFF"/>
        <w:tabs>
          <w:tab w:val="left" w:pos="1134"/>
        </w:tabs>
        <w:ind w:left="0" w:firstLine="709"/>
        <w:jc w:val="both"/>
        <w:rPr>
          <w:rFonts w:ascii="Times New Roman" w:hAnsi="Times New Roman" w:cs="Times New Roman"/>
          <w:bCs/>
          <w:color w:val="auto"/>
          <w:lang w:eastAsia="ar-SA"/>
        </w:rPr>
      </w:pPr>
      <w:r w:rsidRPr="00811BFC">
        <w:rPr>
          <w:rFonts w:ascii="Times New Roman" w:hAnsi="Times New Roman" w:cs="Times New Roman"/>
          <w:bCs/>
          <w:color w:val="auto"/>
          <w:lang w:eastAsia="ar-SA"/>
        </w:rPr>
        <w:t xml:space="preserve">Каждая из Сторон заявляет и подтверждает другой Стороне, что она получила все корпоративные одобрения Соглашения органами управления в соответствии с применимым правом и/или учредительными документами такой Стороны, а также согласования и разрешения органов и иных лиц, необходимые для заключения и исполнения Соглашения. При заключении и исполнении Соглашения каждая Сторона полагается на достоверность и полноту заверений другой Стороны, изложенных в настоящем пункте </w:t>
      </w:r>
      <w:r w:rsidR="006E0A9A" w:rsidRPr="00811BFC">
        <w:rPr>
          <w:rFonts w:ascii="Times New Roman" w:hAnsi="Times New Roman" w:cs="Times New Roman"/>
          <w:bCs/>
          <w:color w:val="auto"/>
          <w:lang w:eastAsia="ar-SA"/>
        </w:rPr>
        <w:t>Соглашения</w:t>
      </w:r>
      <w:r w:rsidRPr="00811BFC">
        <w:rPr>
          <w:rFonts w:ascii="Times New Roman" w:hAnsi="Times New Roman" w:cs="Times New Roman"/>
          <w:bCs/>
          <w:color w:val="auto"/>
          <w:lang w:eastAsia="ar-SA"/>
        </w:rPr>
        <w:t>. Стороны соглашаю</w:t>
      </w:r>
      <w:r w:rsidR="00B8139E" w:rsidRPr="00811BFC">
        <w:rPr>
          <w:rFonts w:ascii="Times New Roman" w:hAnsi="Times New Roman" w:cs="Times New Roman"/>
          <w:bCs/>
          <w:color w:val="auto"/>
          <w:lang w:eastAsia="ar-SA"/>
        </w:rPr>
        <w:t xml:space="preserve">тся с тем, что недостоверность </w:t>
      </w:r>
      <w:r w:rsidRPr="00811BFC">
        <w:rPr>
          <w:rFonts w:ascii="Times New Roman" w:hAnsi="Times New Roman" w:cs="Times New Roman"/>
          <w:bCs/>
          <w:color w:val="auto"/>
          <w:lang w:eastAsia="ar-SA"/>
        </w:rPr>
        <w:t>заверений, предоставленных каждой Стороной, являются предоставлением недостоверных заверений об обстоятельствах в соответствии со статьей 431.2 Гражданского кодекса Российской Федерации.</w:t>
      </w:r>
    </w:p>
    <w:p w14:paraId="3D7A0968" w14:textId="77777777" w:rsidR="006C2E33" w:rsidRPr="00811BFC" w:rsidRDefault="006C2E33" w:rsidP="006C2E33">
      <w:pPr>
        <w:shd w:val="clear" w:color="auto" w:fill="FFFFFF"/>
        <w:tabs>
          <w:tab w:val="left" w:pos="1134"/>
        </w:tabs>
        <w:ind w:left="370"/>
        <w:jc w:val="both"/>
        <w:rPr>
          <w:rFonts w:ascii="Times New Roman" w:hAnsi="Times New Roman" w:cs="Times New Roman"/>
          <w:bCs/>
          <w:color w:val="auto"/>
          <w:lang w:eastAsia="ar-SA"/>
        </w:rPr>
      </w:pPr>
    </w:p>
    <w:p w14:paraId="05A17219" w14:textId="77777777" w:rsidR="002A1557" w:rsidRPr="00811BFC" w:rsidRDefault="002A1557" w:rsidP="00B27202">
      <w:pPr>
        <w:pStyle w:val="a3"/>
        <w:shd w:val="clear" w:color="auto" w:fill="auto"/>
        <w:tabs>
          <w:tab w:val="left" w:pos="993"/>
        </w:tabs>
        <w:spacing w:before="0" w:after="0" w:line="240" w:lineRule="auto"/>
        <w:ind w:right="20" w:firstLine="567"/>
        <w:rPr>
          <w:rFonts w:ascii="Times New Roman" w:hAnsi="Times New Roman" w:cs="Times New Roman"/>
        </w:rPr>
      </w:pPr>
    </w:p>
    <w:p w14:paraId="50633BD0" w14:textId="12D7B93B" w:rsidR="00FA330F" w:rsidRPr="00811BFC" w:rsidRDefault="003A4E33" w:rsidP="00B27202">
      <w:pPr>
        <w:pStyle w:val="af1"/>
        <w:numPr>
          <w:ilvl w:val="0"/>
          <w:numId w:val="20"/>
        </w:numPr>
        <w:jc w:val="center"/>
        <w:rPr>
          <w:rFonts w:ascii="Times New Roman" w:hAnsi="Times New Roman" w:cs="Times New Roman"/>
          <w:b/>
          <w:bCs/>
        </w:rPr>
      </w:pPr>
      <w:bookmarkStart w:id="2" w:name="bookmark1"/>
      <w:r w:rsidRPr="00811BFC">
        <w:rPr>
          <w:rFonts w:ascii="Times New Roman" w:hAnsi="Times New Roman" w:cs="Times New Roman"/>
          <w:b/>
          <w:bCs/>
        </w:rPr>
        <w:lastRenderedPageBreak/>
        <w:t>Порядок разрешения споров</w:t>
      </w:r>
    </w:p>
    <w:p w14:paraId="09FA881C" w14:textId="77777777" w:rsidR="00FA330F" w:rsidRPr="00811BFC" w:rsidRDefault="00FA330F" w:rsidP="00B27202">
      <w:pPr>
        <w:pStyle w:val="af1"/>
        <w:numPr>
          <w:ilvl w:val="1"/>
          <w:numId w:val="20"/>
        </w:numPr>
        <w:shd w:val="clear" w:color="auto" w:fill="FFFFFF"/>
        <w:tabs>
          <w:tab w:val="left" w:pos="1134"/>
        </w:tabs>
        <w:ind w:left="0" w:firstLine="709"/>
        <w:jc w:val="both"/>
        <w:rPr>
          <w:rFonts w:ascii="Times New Roman" w:hAnsi="Times New Roman" w:cs="Times New Roman"/>
          <w:bCs/>
        </w:rPr>
      </w:pPr>
      <w:r w:rsidRPr="00811BFC">
        <w:rPr>
          <w:rFonts w:ascii="Times New Roman" w:hAnsi="Times New Roman" w:cs="Times New Roman"/>
          <w:bCs/>
        </w:rPr>
        <w:t>Все споры, разногласия и требования, возникающие между Сторонами из Соглашения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6B446313" w14:textId="77777777" w:rsidR="00FA330F" w:rsidRPr="00811BFC" w:rsidRDefault="00FA330F" w:rsidP="00B27202">
      <w:pPr>
        <w:pStyle w:val="af1"/>
        <w:numPr>
          <w:ilvl w:val="1"/>
          <w:numId w:val="20"/>
        </w:numPr>
        <w:shd w:val="clear" w:color="auto" w:fill="FFFFFF"/>
        <w:tabs>
          <w:tab w:val="left" w:pos="1134"/>
        </w:tabs>
        <w:ind w:left="0" w:firstLine="709"/>
        <w:jc w:val="both"/>
        <w:rPr>
          <w:rFonts w:ascii="Times New Roman" w:hAnsi="Times New Roman" w:cs="Times New Roman"/>
          <w:bCs/>
        </w:rPr>
      </w:pPr>
      <w:r w:rsidRPr="00811BFC">
        <w:rPr>
          <w:rFonts w:ascii="Times New Roman" w:hAnsi="Times New Roman" w:cs="Times New Roman"/>
          <w:bCs/>
        </w:rPr>
        <w:t xml:space="preserve">Споры, указанные в пункте 3.1 Соглашения, которые не были урегулированы Сторонами путем переговоров, подлежат разрешению в </w:t>
      </w:r>
      <w:permStart w:id="126907840" w:edGrp="everyone"/>
      <w:r w:rsidRPr="00811BFC">
        <w:rPr>
          <w:rFonts w:ascii="Times New Roman" w:eastAsiaTheme="minorHAnsi" w:hAnsi="Times New Roman" w:cs="Times New Roman"/>
          <w:color w:val="auto"/>
          <w:lang w:eastAsia="en-US"/>
        </w:rPr>
        <w:t>Арбитражном суде города Москвы</w:t>
      </w:r>
      <w:r w:rsidRPr="00811BFC">
        <w:rPr>
          <w:rFonts w:ascii="Times New Roman" w:hAnsi="Times New Roman" w:cs="Times New Roman"/>
          <w:bCs/>
        </w:rPr>
        <w:t xml:space="preserve"> </w:t>
      </w:r>
      <w:permEnd w:id="126907840"/>
      <w:r w:rsidRPr="00811BFC">
        <w:rPr>
          <w:rFonts w:ascii="Times New Roman" w:hAnsi="Times New Roman" w:cs="Times New Roman"/>
          <w:bCs/>
        </w:rPr>
        <w:t>в соответствии с законодательством Российской Федерации.</w:t>
      </w:r>
    </w:p>
    <w:p w14:paraId="3999C5FD" w14:textId="7336A6D6" w:rsidR="00FA330F" w:rsidRPr="00811BFC" w:rsidRDefault="00FA330F" w:rsidP="00B27202">
      <w:pPr>
        <w:pStyle w:val="af1"/>
        <w:numPr>
          <w:ilvl w:val="1"/>
          <w:numId w:val="20"/>
        </w:numPr>
        <w:shd w:val="clear" w:color="auto" w:fill="FFFFFF"/>
        <w:tabs>
          <w:tab w:val="left" w:pos="1134"/>
        </w:tabs>
        <w:ind w:left="0" w:firstLine="709"/>
        <w:jc w:val="both"/>
        <w:rPr>
          <w:rFonts w:ascii="Times New Roman" w:hAnsi="Times New Roman" w:cs="Times New Roman"/>
          <w:bCs/>
        </w:rPr>
      </w:pPr>
      <w:r w:rsidRPr="00811BFC">
        <w:rPr>
          <w:rFonts w:ascii="Times New Roman" w:hAnsi="Times New Roman" w:cs="Times New Roman"/>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720846919" w:edGrp="everyone"/>
      <w:r w:rsidRPr="00811BFC">
        <w:rPr>
          <w:rFonts w:ascii="Times New Roman" w:hAnsi="Times New Roman" w:cs="Times New Roman"/>
          <w:bCs/>
        </w:rPr>
        <w:t>8.</w:t>
      </w:r>
      <w:r w:rsidR="00AF4D36" w:rsidRPr="00811BFC">
        <w:rPr>
          <w:rFonts w:ascii="Times New Roman" w:hAnsi="Times New Roman" w:cs="Times New Roman"/>
          <w:bCs/>
        </w:rPr>
        <w:t>7</w:t>
      </w:r>
      <w:r w:rsidRPr="00811BFC">
        <w:rPr>
          <w:rFonts w:ascii="Times New Roman" w:hAnsi="Times New Roman" w:cs="Times New Roman"/>
          <w:bCs/>
        </w:rPr>
        <w:t xml:space="preserve"> </w:t>
      </w:r>
      <w:permEnd w:id="720846919"/>
      <w:r w:rsidRPr="00811BFC">
        <w:rPr>
          <w:rFonts w:ascii="Times New Roman" w:hAnsi="Times New Roman" w:cs="Times New Roman"/>
          <w:bCs/>
        </w:rPr>
        <w:t>Соглашения.</w:t>
      </w:r>
    </w:p>
    <w:p w14:paraId="5B4D5EF0" w14:textId="77777777" w:rsidR="00FA330F" w:rsidRPr="00811BFC" w:rsidRDefault="00FA330F" w:rsidP="00B27202">
      <w:pPr>
        <w:pStyle w:val="af1"/>
        <w:numPr>
          <w:ilvl w:val="1"/>
          <w:numId w:val="20"/>
        </w:numPr>
        <w:shd w:val="clear" w:color="auto" w:fill="FFFFFF"/>
        <w:tabs>
          <w:tab w:val="left" w:pos="1134"/>
        </w:tabs>
        <w:ind w:left="0" w:firstLine="709"/>
        <w:jc w:val="both"/>
        <w:rPr>
          <w:rFonts w:ascii="Times New Roman" w:hAnsi="Times New Roman" w:cs="Times New Roman"/>
          <w:bCs/>
        </w:rPr>
      </w:pPr>
      <w:r w:rsidRPr="00811BFC">
        <w:rPr>
          <w:rFonts w:ascii="Times New Roman" w:hAnsi="Times New Roman" w:cs="Times New Roman"/>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424009D5" w14:textId="77777777" w:rsidR="00FA330F" w:rsidRPr="00811BFC" w:rsidRDefault="00FA330F" w:rsidP="00B27202">
      <w:pPr>
        <w:pStyle w:val="af1"/>
        <w:numPr>
          <w:ilvl w:val="1"/>
          <w:numId w:val="20"/>
        </w:numPr>
        <w:shd w:val="clear" w:color="auto" w:fill="FFFFFF"/>
        <w:tabs>
          <w:tab w:val="left" w:pos="1134"/>
        </w:tabs>
        <w:ind w:left="0" w:firstLine="709"/>
        <w:jc w:val="both"/>
        <w:rPr>
          <w:rFonts w:ascii="Times New Roman" w:hAnsi="Times New Roman" w:cs="Times New Roman"/>
          <w:bCs/>
        </w:rPr>
      </w:pPr>
      <w:r w:rsidRPr="00811BFC">
        <w:rPr>
          <w:rFonts w:ascii="Times New Roman" w:hAnsi="Times New Roman" w:cs="Times New Roman"/>
          <w:bCs/>
        </w:rPr>
        <w:t>Условия настоящего раздела сохраняют свою силу в случае признания Соглашения незаключенным и / или недействительным.</w:t>
      </w:r>
    </w:p>
    <w:p w14:paraId="2DC618C1" w14:textId="77777777" w:rsidR="00FA330F" w:rsidRPr="00811BFC" w:rsidRDefault="00FA330F" w:rsidP="00B27202">
      <w:pPr>
        <w:pStyle w:val="af1"/>
        <w:ind w:left="0" w:firstLine="567"/>
        <w:jc w:val="both"/>
        <w:rPr>
          <w:rFonts w:ascii="Times New Roman" w:hAnsi="Times New Roman" w:cs="Times New Roman"/>
        </w:rPr>
      </w:pPr>
    </w:p>
    <w:p w14:paraId="23B07EEE" w14:textId="7A9FF420" w:rsidR="00FA330F" w:rsidRPr="00811BFC" w:rsidRDefault="00FA330F" w:rsidP="00B27202">
      <w:pPr>
        <w:pStyle w:val="af1"/>
        <w:numPr>
          <w:ilvl w:val="0"/>
          <w:numId w:val="20"/>
        </w:numPr>
        <w:jc w:val="center"/>
        <w:rPr>
          <w:rFonts w:ascii="Times New Roman" w:hAnsi="Times New Roman" w:cs="Times New Roman"/>
        </w:rPr>
      </w:pPr>
      <w:r w:rsidRPr="00811BFC">
        <w:rPr>
          <w:rFonts w:ascii="Times New Roman" w:hAnsi="Times New Roman" w:cs="Times New Roman"/>
          <w:b/>
          <w:bCs/>
        </w:rPr>
        <w:t>О</w:t>
      </w:r>
      <w:r w:rsidR="003A4E33" w:rsidRPr="00811BFC">
        <w:rPr>
          <w:rFonts w:ascii="Times New Roman" w:hAnsi="Times New Roman" w:cs="Times New Roman"/>
          <w:b/>
          <w:bCs/>
        </w:rPr>
        <w:t>тветственность Сторон</w:t>
      </w:r>
      <w:bookmarkEnd w:id="2"/>
    </w:p>
    <w:p w14:paraId="5DAC1F93" w14:textId="64C4A978" w:rsidR="007D149E" w:rsidRPr="00811BFC" w:rsidRDefault="00FA330F" w:rsidP="007D149E">
      <w:pPr>
        <w:pStyle w:val="af1"/>
        <w:numPr>
          <w:ilvl w:val="1"/>
          <w:numId w:val="15"/>
        </w:numPr>
        <w:tabs>
          <w:tab w:val="left" w:pos="1134"/>
        </w:tabs>
        <w:autoSpaceDE w:val="0"/>
        <w:autoSpaceDN w:val="0"/>
        <w:adjustRightInd w:val="0"/>
        <w:ind w:left="0" w:right="20" w:firstLine="709"/>
        <w:jc w:val="both"/>
        <w:rPr>
          <w:rFonts w:ascii="Times New Roman" w:hAnsi="Times New Roman" w:cs="Times New Roman"/>
        </w:rPr>
      </w:pPr>
      <w:r w:rsidRPr="00811BFC">
        <w:rPr>
          <w:rFonts w:ascii="Times New Roman" w:hAnsi="Times New Roman" w:cs="Times New Roman"/>
        </w:rPr>
        <w:t xml:space="preserve"> </w:t>
      </w:r>
      <w:permStart w:id="757073413" w:edGrp="everyone"/>
      <w:r w:rsidR="004E3FFE" w:rsidRPr="00811BFC">
        <w:rPr>
          <w:rFonts w:ascii="Times New Roman" w:hAnsi="Times New Roman" w:cs="Times New Roman"/>
        </w:rPr>
        <w:t>Заказчик</w:t>
      </w:r>
      <w:r w:rsidR="006A0541" w:rsidRPr="00811BFC">
        <w:rPr>
          <w:rFonts w:ascii="Times New Roman" w:hAnsi="Times New Roman" w:cs="Times New Roman"/>
        </w:rPr>
        <w:t xml:space="preserve"> </w:t>
      </w:r>
      <w:r w:rsidR="004E3FFE" w:rsidRPr="00811BFC">
        <w:rPr>
          <w:rFonts w:ascii="Times New Roman" w:hAnsi="Times New Roman" w:cs="Times New Roman"/>
        </w:rPr>
        <w:t>/</w:t>
      </w:r>
      <w:r w:rsidR="006A0541" w:rsidRPr="00811BFC">
        <w:rPr>
          <w:rFonts w:ascii="Times New Roman" w:hAnsi="Times New Roman" w:cs="Times New Roman"/>
        </w:rPr>
        <w:t xml:space="preserve"> </w:t>
      </w:r>
      <w:r w:rsidRPr="00811BFC">
        <w:rPr>
          <w:rFonts w:ascii="Times New Roman" w:hAnsi="Times New Roman" w:cs="Times New Roman"/>
        </w:rPr>
        <w:t xml:space="preserve">Исполнитель </w:t>
      </w:r>
      <w:permEnd w:id="757073413"/>
      <w:r w:rsidRPr="00811BFC">
        <w:rPr>
          <w:rFonts w:ascii="Times New Roman" w:hAnsi="Times New Roman" w:cs="Times New Roman"/>
        </w:rPr>
        <w:t xml:space="preserve">несет ответственность перед </w:t>
      </w:r>
      <w:permStart w:id="1028878908" w:edGrp="everyone"/>
      <w:r w:rsidR="004E3FFE" w:rsidRPr="00811BFC">
        <w:rPr>
          <w:rFonts w:ascii="Times New Roman" w:hAnsi="Times New Roman" w:cs="Times New Roman"/>
        </w:rPr>
        <w:t>Новым Заказчиком</w:t>
      </w:r>
      <w:r w:rsidR="00EC0FB1" w:rsidRPr="00811BFC">
        <w:rPr>
          <w:rFonts w:ascii="Times New Roman" w:hAnsi="Times New Roman" w:cs="Times New Roman"/>
        </w:rPr>
        <w:t xml:space="preserve"> </w:t>
      </w:r>
      <w:r w:rsidR="004E3FFE" w:rsidRPr="00811BFC">
        <w:rPr>
          <w:rFonts w:ascii="Times New Roman" w:hAnsi="Times New Roman" w:cs="Times New Roman"/>
        </w:rPr>
        <w:t>/</w:t>
      </w:r>
      <w:r w:rsidR="00EC0FB1" w:rsidRPr="00811BFC">
        <w:rPr>
          <w:rFonts w:ascii="Times New Roman" w:hAnsi="Times New Roman" w:cs="Times New Roman"/>
        </w:rPr>
        <w:t xml:space="preserve"> </w:t>
      </w:r>
      <w:r w:rsidRPr="00811BFC">
        <w:rPr>
          <w:rFonts w:ascii="Times New Roman" w:hAnsi="Times New Roman" w:cs="Times New Roman"/>
        </w:rPr>
        <w:t>Новым Исполнителем</w:t>
      </w:r>
      <w:permEnd w:id="1028878908"/>
      <w:r w:rsidRPr="00811BFC">
        <w:rPr>
          <w:rFonts w:ascii="Times New Roman" w:hAnsi="Times New Roman" w:cs="Times New Roman"/>
        </w:rPr>
        <w:t xml:space="preserve"> за недействительность переданных последнему прав</w:t>
      </w:r>
      <w:r w:rsidR="00B8139E" w:rsidRPr="00811BFC">
        <w:rPr>
          <w:rFonts w:ascii="Times New Roman" w:hAnsi="Times New Roman" w:cs="Times New Roman"/>
        </w:rPr>
        <w:t xml:space="preserve"> (требований)</w:t>
      </w:r>
      <w:r w:rsidRPr="00811BFC">
        <w:rPr>
          <w:rFonts w:ascii="Times New Roman" w:hAnsi="Times New Roman" w:cs="Times New Roman"/>
        </w:rPr>
        <w:t>, но не отвечает за неисполнение</w:t>
      </w:r>
      <w:r w:rsidR="005F5600" w:rsidRPr="00811BFC">
        <w:rPr>
          <w:rFonts w:ascii="Times New Roman" w:hAnsi="Times New Roman" w:cs="Times New Roman"/>
        </w:rPr>
        <w:t xml:space="preserve"> </w:t>
      </w:r>
      <w:r w:rsidR="00CD7580" w:rsidRPr="00811BFC">
        <w:rPr>
          <w:rFonts w:ascii="Times New Roman" w:hAnsi="Times New Roman" w:cs="Times New Roman"/>
        </w:rPr>
        <w:t xml:space="preserve">соответствующего </w:t>
      </w:r>
      <w:r w:rsidRPr="00811BFC">
        <w:rPr>
          <w:rFonts w:ascii="Times New Roman" w:hAnsi="Times New Roman" w:cs="Times New Roman"/>
        </w:rPr>
        <w:t>обязательств</w:t>
      </w:r>
      <w:r w:rsidR="00CD7580" w:rsidRPr="00811BFC">
        <w:rPr>
          <w:rFonts w:ascii="Times New Roman" w:hAnsi="Times New Roman" w:cs="Times New Roman"/>
        </w:rPr>
        <w:t>а</w:t>
      </w:r>
      <w:r w:rsidRPr="00811BFC">
        <w:rPr>
          <w:rFonts w:ascii="Times New Roman" w:hAnsi="Times New Roman" w:cs="Times New Roman"/>
        </w:rPr>
        <w:t xml:space="preserve"> </w:t>
      </w:r>
      <w:permStart w:id="330394327" w:edGrp="everyone"/>
      <w:r w:rsidR="00D16A4D" w:rsidRPr="00811BFC">
        <w:rPr>
          <w:rFonts w:ascii="Times New Roman" w:hAnsi="Times New Roman" w:cs="Times New Roman"/>
        </w:rPr>
        <w:t>Исполнителе</w:t>
      </w:r>
      <w:r w:rsidR="005F5600" w:rsidRPr="00811BFC">
        <w:rPr>
          <w:rFonts w:ascii="Times New Roman" w:hAnsi="Times New Roman" w:cs="Times New Roman"/>
        </w:rPr>
        <w:t>м / Заказчиком</w:t>
      </w:r>
      <w:permEnd w:id="330394327"/>
      <w:r w:rsidR="007D149E" w:rsidRPr="00811BFC">
        <w:rPr>
          <w:rFonts w:ascii="Times New Roman" w:hAnsi="Times New Roman" w:cs="Times New Roman"/>
        </w:rPr>
        <w:t>,</w:t>
      </w:r>
      <w:r w:rsidR="007D149E" w:rsidRPr="00811BFC">
        <w:rPr>
          <w:rFonts w:ascii="Times New Roman" w:eastAsiaTheme="minorHAnsi" w:hAnsi="Times New Roman" w:cs="Times New Roman"/>
          <w:color w:val="auto"/>
          <w:lang w:eastAsia="en-US"/>
        </w:rPr>
        <w:t xml:space="preserve"> за исключением случая, если он принял на себя поручительство </w:t>
      </w:r>
      <w:r w:rsidR="007D149E" w:rsidRPr="00811BFC">
        <w:rPr>
          <w:rFonts w:ascii="Times New Roman" w:hAnsi="Times New Roman" w:cs="Times New Roman"/>
        </w:rPr>
        <w:t>в соответствии с пунктом 1 ст.390 ГК РФ.</w:t>
      </w:r>
    </w:p>
    <w:p w14:paraId="56026400" w14:textId="4C897176" w:rsidR="00FA330F" w:rsidRPr="00811BFC" w:rsidRDefault="003A4E33" w:rsidP="00B27202">
      <w:pPr>
        <w:pStyle w:val="a3"/>
        <w:numPr>
          <w:ilvl w:val="1"/>
          <w:numId w:val="15"/>
        </w:numPr>
        <w:shd w:val="clear" w:color="auto" w:fill="auto"/>
        <w:tabs>
          <w:tab w:val="left" w:pos="1134"/>
        </w:tabs>
        <w:spacing w:before="0" w:after="0" w:line="240" w:lineRule="auto"/>
        <w:ind w:left="0" w:right="20" w:firstLine="709"/>
        <w:rPr>
          <w:rFonts w:ascii="Times New Roman" w:hAnsi="Times New Roman" w:cs="Times New Roman"/>
        </w:rPr>
      </w:pPr>
      <w:r w:rsidRPr="00811BFC">
        <w:rPr>
          <w:rFonts w:ascii="Times New Roman" w:hAnsi="Times New Roman" w:cs="Times New Roman"/>
          <w:bCs/>
        </w:rPr>
        <w:t>За неисполнение или ненадлежащее исполнение принятых обязательств п</w:t>
      </w:r>
      <w:r w:rsidR="00FA330F" w:rsidRPr="00811BFC">
        <w:rPr>
          <w:rFonts w:ascii="Times New Roman" w:hAnsi="Times New Roman" w:cs="Times New Roman"/>
        </w:rPr>
        <w:t>о Соглашению Стороны несут ответственность в соответствии с законодательством Российской Федерации.</w:t>
      </w:r>
    </w:p>
    <w:p w14:paraId="34C33EC6" w14:textId="77777777" w:rsidR="00FA330F" w:rsidRPr="00811BFC" w:rsidRDefault="00FA330F" w:rsidP="00B27202">
      <w:pPr>
        <w:pStyle w:val="40"/>
        <w:keepNext/>
        <w:keepLines/>
        <w:shd w:val="clear" w:color="auto" w:fill="auto"/>
        <w:spacing w:before="0" w:line="240" w:lineRule="auto"/>
        <w:ind w:firstLine="567"/>
        <w:rPr>
          <w:sz w:val="24"/>
          <w:szCs w:val="24"/>
        </w:rPr>
      </w:pPr>
      <w:bookmarkStart w:id="3" w:name="bookmark6"/>
    </w:p>
    <w:p w14:paraId="414C058D" w14:textId="54C13A5E" w:rsidR="00FA330F" w:rsidRPr="00811BFC" w:rsidRDefault="003A4E33" w:rsidP="00B27202">
      <w:pPr>
        <w:pStyle w:val="af1"/>
        <w:numPr>
          <w:ilvl w:val="0"/>
          <w:numId w:val="20"/>
        </w:numPr>
        <w:jc w:val="center"/>
        <w:rPr>
          <w:rFonts w:ascii="Times New Roman" w:hAnsi="Times New Roman" w:cs="Times New Roman"/>
        </w:rPr>
      </w:pPr>
      <w:r w:rsidRPr="00811BFC">
        <w:rPr>
          <w:rFonts w:ascii="Times New Roman" w:hAnsi="Times New Roman" w:cs="Times New Roman"/>
          <w:b/>
          <w:bCs/>
        </w:rPr>
        <w:t>Конфиденциальность</w:t>
      </w:r>
      <w:bookmarkEnd w:id="3"/>
    </w:p>
    <w:p w14:paraId="1C7DC0FA" w14:textId="77777777" w:rsidR="00FA330F" w:rsidRPr="00811BFC" w:rsidRDefault="00FA330F" w:rsidP="00B27202">
      <w:pPr>
        <w:pStyle w:val="af1"/>
        <w:numPr>
          <w:ilvl w:val="1"/>
          <w:numId w:val="22"/>
        </w:numPr>
        <w:tabs>
          <w:tab w:val="left" w:pos="284"/>
          <w:tab w:val="left" w:pos="1134"/>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Под конфиденциальной информацией (далее – «Информация») для целей Соглашения понимается любая информация, передаваемая Стороной (Передающая Сторона) другой Стороне (Принимающая Сторона) в устной либо документарной форме, в виде электронного файла, в любом другом виде, а также полученная Принимающей Стороной самостоятельно в процессе проведения переговоров, заключения и исполнения Соглашения, в отношении которой соблюдаются следующие условия:</w:t>
      </w:r>
    </w:p>
    <w:p w14:paraId="1F60E6A0" w14:textId="77777777" w:rsidR="00FA330F" w:rsidRPr="00811BFC" w:rsidRDefault="00FA330F" w:rsidP="007E4BC4">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данная Информация имеет действительную или потенциальную коммерческую ценность для Передающей Стороны в силу неизвестности ее третьим лицам, в том числе по причине введения в отношении нее режима Коммерческой тайны;</w:t>
      </w:r>
    </w:p>
    <w:p w14:paraId="637C5D9E" w14:textId="41EAB9F8" w:rsidR="00FA330F" w:rsidRPr="00811BFC" w:rsidRDefault="00FA330F" w:rsidP="007E4BC4">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данная Информация не относится к категории общедоступной или обязательной к</w:t>
      </w:r>
      <w:r w:rsidR="00AB2CA5" w:rsidRPr="00811BFC">
        <w:rPr>
          <w:rFonts w:ascii="Times New Roman" w:hAnsi="Times New Roman" w:cs="Times New Roman"/>
          <w:bCs/>
          <w:lang w:eastAsia="ar-SA"/>
        </w:rPr>
        <w:t> </w:t>
      </w:r>
      <w:r w:rsidRPr="00811BFC">
        <w:rPr>
          <w:rFonts w:ascii="Times New Roman" w:hAnsi="Times New Roman" w:cs="Times New Roman"/>
          <w:bCs/>
          <w:lang w:eastAsia="ar-SA"/>
        </w:rPr>
        <w:t>раскрытию Передающей Стороной в соответствии с законодательством Российской Федерации.</w:t>
      </w:r>
    </w:p>
    <w:p w14:paraId="352059E7" w14:textId="64ED33E9" w:rsidR="00FA330F" w:rsidRPr="00811BFC" w:rsidRDefault="00FA330F" w:rsidP="00B27202">
      <w:pPr>
        <w:pStyle w:val="af1"/>
        <w:numPr>
          <w:ilvl w:val="1"/>
          <w:numId w:val="22"/>
        </w:numPr>
        <w:tabs>
          <w:tab w:val="left" w:pos="284"/>
          <w:tab w:val="left" w:pos="1134"/>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 xml:space="preserve">Условия Соглашения и сам факт его заключения составляют Информацию в той части, в которой такие обстоятельства не были известны третьим лицам на момент заключения Соглашения. </w:t>
      </w:r>
    </w:p>
    <w:p w14:paraId="3525D526" w14:textId="77777777" w:rsidR="00FA330F" w:rsidRPr="00811BFC" w:rsidRDefault="00FA330F" w:rsidP="00B27202">
      <w:pPr>
        <w:numPr>
          <w:ilvl w:val="1"/>
          <w:numId w:val="22"/>
        </w:numPr>
        <w:tabs>
          <w:tab w:val="left" w:pos="284"/>
          <w:tab w:val="left" w:pos="1134"/>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076EF1AB" w14:textId="77777777" w:rsidR="00FA330F" w:rsidRPr="00811BFC" w:rsidRDefault="00FA330F" w:rsidP="00B27202">
      <w:pPr>
        <w:numPr>
          <w:ilvl w:val="1"/>
          <w:numId w:val="22"/>
        </w:numPr>
        <w:tabs>
          <w:tab w:val="left" w:pos="284"/>
          <w:tab w:val="left" w:pos="1134"/>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На документ, содержащий Информацию, Передающей Стороной может быть нанесен гриф «Коммерческая тайна» с указанием обладателя этой информации.</w:t>
      </w:r>
    </w:p>
    <w:p w14:paraId="4639DEF3" w14:textId="77777777" w:rsidR="00FA330F" w:rsidRPr="00811BFC" w:rsidRDefault="00FA330F" w:rsidP="00B27202">
      <w:pPr>
        <w:numPr>
          <w:ilvl w:val="1"/>
          <w:numId w:val="22"/>
        </w:numPr>
        <w:tabs>
          <w:tab w:val="left" w:pos="284"/>
          <w:tab w:val="left" w:pos="1134"/>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Информация может включать в себя, в том числе, но не ограничиваясь:</w:t>
      </w:r>
    </w:p>
    <w:p w14:paraId="352AE21A" w14:textId="77777777" w:rsidR="00FA330F" w:rsidRPr="00811BFC" w:rsidRDefault="00FA330F" w:rsidP="007E4BC4">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 xml:space="preserve">финансовую </w:t>
      </w:r>
      <w:r w:rsidRPr="00811BFC">
        <w:rPr>
          <w:rFonts w:ascii="Times New Roman" w:hAnsi="Times New Roman" w:cs="Times New Roman"/>
          <w:bCs/>
          <w:lang w:val="en-US" w:eastAsia="ar-SA"/>
        </w:rPr>
        <w:t>(</w:t>
      </w:r>
      <w:r w:rsidRPr="00811BFC">
        <w:rPr>
          <w:rFonts w:ascii="Times New Roman" w:hAnsi="Times New Roman" w:cs="Times New Roman"/>
          <w:bCs/>
          <w:lang w:eastAsia="ar-SA"/>
        </w:rPr>
        <w:t>бухгалтерскую) отчетность;</w:t>
      </w:r>
    </w:p>
    <w:p w14:paraId="4930C068" w14:textId="77777777" w:rsidR="00FA330F" w:rsidRPr="00811BFC" w:rsidRDefault="00FA330F" w:rsidP="007E4BC4">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lastRenderedPageBreak/>
        <w:t>учетные регистры бухгалтерского учета;</w:t>
      </w:r>
    </w:p>
    <w:p w14:paraId="6E524220" w14:textId="77777777" w:rsidR="00FA330F" w:rsidRPr="00811BFC" w:rsidRDefault="00FA330F" w:rsidP="007E4BC4">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бизнес-планы;</w:t>
      </w:r>
    </w:p>
    <w:p w14:paraId="64BFB87D" w14:textId="77777777" w:rsidR="00FA330F" w:rsidRPr="00811BFC" w:rsidRDefault="00FA330F" w:rsidP="007E4BC4">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договоры (соглашения), заключаемые или заключенные непосредственно Передающей Стороной либо в ее пользу, а также информацию и сведения, содержащиеся в данных договорах (соглашениях);</w:t>
      </w:r>
    </w:p>
    <w:p w14:paraId="2A157EC9" w14:textId="77777777" w:rsidR="00FA330F" w:rsidRPr="00811BFC" w:rsidRDefault="00FA330F" w:rsidP="007E4BC4">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сведения о финансовых, правовых, организационных и других взаимоотношениях между Передающей Стороны и третьими лицами;</w:t>
      </w:r>
    </w:p>
    <w:p w14:paraId="15ADA3AA" w14:textId="77777777" w:rsidR="00FA330F" w:rsidRPr="00811BFC" w:rsidRDefault="00FA330F" w:rsidP="007E4BC4">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сведения о находящихся на регистрации товарных знаках Передающей Стороны, а также об объектах интеллектуальной собственности Передающей Стороны, сведения о которых не являются опубликованными;</w:t>
      </w:r>
    </w:p>
    <w:p w14:paraId="416C5E8A" w14:textId="77777777" w:rsidR="00FA330F" w:rsidRPr="00811BFC" w:rsidRDefault="00FA330F" w:rsidP="007E4BC4">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 xml:space="preserve">сведения о подрядчиках, поставщиках оборудования и материалов, а также </w:t>
      </w:r>
      <w:r w:rsidRPr="00811BFC">
        <w:rPr>
          <w:rFonts w:ascii="Times New Roman" w:hAnsi="Times New Roman" w:cs="Times New Roman"/>
          <w:bCs/>
          <w:lang w:eastAsia="ar-SA"/>
        </w:rPr>
        <w:br/>
        <w:t>о покупателях продукции Передающей Стороны и их аффилированных лицах;</w:t>
      </w:r>
    </w:p>
    <w:p w14:paraId="7573AD4B" w14:textId="77777777" w:rsidR="00FA330F" w:rsidRPr="00811BFC" w:rsidRDefault="00FA330F" w:rsidP="007E4BC4">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сведения об объемах производства и / или реализации продукции и услуг Передающей Стороны или ее аффилированных лиц;</w:t>
      </w:r>
    </w:p>
    <w:p w14:paraId="71CC1C4A" w14:textId="77777777" w:rsidR="00FA330F" w:rsidRPr="00811BFC" w:rsidRDefault="00FA330F" w:rsidP="007E4BC4">
      <w:pPr>
        <w:numPr>
          <w:ilvl w:val="0"/>
          <w:numId w:val="18"/>
        </w:numPr>
        <w:tabs>
          <w:tab w:val="left" w:pos="284"/>
          <w:tab w:val="left" w:pos="1418"/>
          <w:tab w:val="left" w:pos="1843"/>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материалы обобщения, анализа, оценки, иных действий по обработке вышеуказанной Информации и документов.</w:t>
      </w:r>
    </w:p>
    <w:p w14:paraId="3E664170" w14:textId="77777777" w:rsidR="00FA330F" w:rsidRPr="00811BFC" w:rsidRDefault="00FA330F" w:rsidP="00B27202">
      <w:pPr>
        <w:numPr>
          <w:ilvl w:val="1"/>
          <w:numId w:val="22"/>
        </w:numPr>
        <w:tabs>
          <w:tab w:val="left" w:pos="284"/>
          <w:tab w:val="left" w:pos="1134"/>
          <w:tab w:val="left" w:pos="1843"/>
        </w:tabs>
        <w:suppressAutoHyphens/>
        <w:ind w:left="0" w:firstLine="709"/>
        <w:jc w:val="both"/>
        <w:rPr>
          <w:rFonts w:ascii="Times New Roman" w:hAnsi="Times New Roman" w:cs="Times New Roman"/>
          <w:bCs/>
          <w:lang w:eastAsia="ar-SA"/>
        </w:rPr>
      </w:pPr>
      <w:bookmarkStart w:id="4" w:name="_Ref361337849"/>
      <w:r w:rsidRPr="00811BFC">
        <w:rPr>
          <w:rFonts w:ascii="Times New Roman" w:hAnsi="Times New Roman" w:cs="Times New Roman"/>
          <w:bCs/>
          <w:lang w:eastAsia="ar-SA"/>
        </w:rPr>
        <w:t>Принимающая Сторона обязана безусловно обеспечить защиту и сохранение конфиденциальности Информации в течение срока действия Соглашения и в течение 3 (трех) лет после его прекращения (расторжения) или исполнения, в том числе:</w:t>
      </w:r>
      <w:bookmarkEnd w:id="4"/>
      <w:r w:rsidRPr="00811BFC">
        <w:rPr>
          <w:rFonts w:ascii="Times New Roman" w:hAnsi="Times New Roman" w:cs="Times New Roman"/>
          <w:bCs/>
          <w:lang w:eastAsia="ar-SA"/>
        </w:rPr>
        <w:t xml:space="preserve"> </w:t>
      </w:r>
    </w:p>
    <w:p w14:paraId="73E93795" w14:textId="77777777" w:rsidR="00FA330F" w:rsidRPr="00811BFC" w:rsidRDefault="00FA330F" w:rsidP="00B27202">
      <w:pPr>
        <w:numPr>
          <w:ilvl w:val="2"/>
          <w:numId w:val="22"/>
        </w:numPr>
        <w:tabs>
          <w:tab w:val="left" w:pos="284"/>
          <w:tab w:val="left" w:pos="1418"/>
          <w:tab w:val="left" w:pos="1843"/>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 xml:space="preserve">Не разглашать, не обсуждать содержание, не предоставлять копий, </w:t>
      </w:r>
      <w:r w:rsidRPr="00811BFC">
        <w:rPr>
          <w:rFonts w:ascii="Times New Roman" w:hAnsi="Times New Roman" w:cs="Times New Roman"/>
          <w:bCs/>
          <w:lang w:eastAsia="ar-SA"/>
        </w:rPr>
        <w:br/>
        <w:t xml:space="preserve">не публиковать и не раскрывать в какой-либо иной форме третьим лицам Информацию </w:t>
      </w:r>
      <w:r w:rsidRPr="00811BFC">
        <w:rPr>
          <w:rFonts w:ascii="Times New Roman" w:hAnsi="Times New Roman" w:cs="Times New Roman"/>
          <w:bCs/>
          <w:lang w:eastAsia="ar-SA"/>
        </w:rPr>
        <w:br/>
        <w:t>без получения предварительного письменного согласия Передающей Стороны, за исключением случаев, предусмотренных законодательством Российской Федерации и пунктом 8.6 Соглашения.</w:t>
      </w:r>
    </w:p>
    <w:p w14:paraId="55063D6C" w14:textId="77777777" w:rsidR="00FA330F" w:rsidRPr="00811BFC" w:rsidRDefault="00FA330F" w:rsidP="00B27202">
      <w:pPr>
        <w:numPr>
          <w:ilvl w:val="2"/>
          <w:numId w:val="22"/>
        </w:numPr>
        <w:tabs>
          <w:tab w:val="left" w:pos="284"/>
          <w:tab w:val="left" w:pos="1418"/>
          <w:tab w:val="left" w:pos="1843"/>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 xml:space="preserve">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w:t>
      </w:r>
      <w:r w:rsidRPr="00811BFC">
        <w:rPr>
          <w:rFonts w:ascii="Times New Roman" w:hAnsi="Times New Roman" w:cs="Times New Roman"/>
          <w:bCs/>
          <w:lang w:eastAsia="ar-SA"/>
        </w:rPr>
        <w:br/>
        <w:t>в отношении защиты Информации, обычно используемые им меры защиты.</w:t>
      </w:r>
    </w:p>
    <w:p w14:paraId="6B6F4075" w14:textId="77777777" w:rsidR="00FA330F" w:rsidRPr="00811BFC" w:rsidRDefault="00FA330F" w:rsidP="00B27202">
      <w:pPr>
        <w:numPr>
          <w:ilvl w:val="2"/>
          <w:numId w:val="22"/>
        </w:numPr>
        <w:tabs>
          <w:tab w:val="left" w:pos="284"/>
          <w:tab w:val="left" w:pos="1418"/>
          <w:tab w:val="left" w:pos="1843"/>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 xml:space="preserve">Использовать Информацию исключительно для целей, для которых она была предоставлена. </w:t>
      </w:r>
    </w:p>
    <w:p w14:paraId="2608BBBF" w14:textId="77777777" w:rsidR="00FA330F" w:rsidRPr="00811BFC" w:rsidRDefault="00FA330F" w:rsidP="00B27202">
      <w:pPr>
        <w:numPr>
          <w:ilvl w:val="2"/>
          <w:numId w:val="22"/>
        </w:numPr>
        <w:tabs>
          <w:tab w:val="left" w:pos="284"/>
          <w:tab w:val="left" w:pos="1418"/>
          <w:tab w:val="left" w:pos="1843"/>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8174FF3" w14:textId="77777777" w:rsidR="00FA330F" w:rsidRPr="00811BFC" w:rsidRDefault="00FA330F" w:rsidP="00B27202">
      <w:pPr>
        <w:numPr>
          <w:ilvl w:val="2"/>
          <w:numId w:val="22"/>
        </w:numPr>
        <w:tabs>
          <w:tab w:val="left" w:pos="284"/>
          <w:tab w:val="left" w:pos="1418"/>
          <w:tab w:val="left" w:pos="1843"/>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Передающую Сторону, а также обеспечить содействие, которое потребует Передающая Сторона для предотвращения такого несанкционированного раскрытия.</w:t>
      </w:r>
    </w:p>
    <w:p w14:paraId="7162F4A4" w14:textId="77777777" w:rsidR="00FA330F" w:rsidRPr="00811BFC" w:rsidRDefault="00FA330F" w:rsidP="00B27202">
      <w:pPr>
        <w:numPr>
          <w:ilvl w:val="2"/>
          <w:numId w:val="22"/>
        </w:numPr>
        <w:tabs>
          <w:tab w:val="left" w:pos="284"/>
          <w:tab w:val="left" w:pos="1418"/>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 xml:space="preserve">По требованию Передающей Стороны уничтожить всю Информацию, которую будет невозможно передать Передающей Стороне по ее запросу или которая будет находиться на технических средствах Передающей Стороны. При этом Передающая Сторона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7C502FD6" w14:textId="77777777" w:rsidR="00FA330F" w:rsidRPr="00811BFC" w:rsidRDefault="00FA330F" w:rsidP="00B27202">
      <w:pPr>
        <w:numPr>
          <w:ilvl w:val="2"/>
          <w:numId w:val="22"/>
        </w:numPr>
        <w:tabs>
          <w:tab w:val="left" w:pos="284"/>
          <w:tab w:val="left" w:pos="1418"/>
        </w:tabs>
        <w:suppressAutoHyphens/>
        <w:ind w:left="0" w:firstLine="709"/>
        <w:jc w:val="both"/>
        <w:rPr>
          <w:rFonts w:ascii="Times New Roman" w:hAnsi="Times New Roman" w:cs="Times New Roman"/>
          <w:bCs/>
          <w:lang w:eastAsia="ar-SA"/>
        </w:rPr>
      </w:pPr>
      <w:bookmarkStart w:id="5" w:name="_Ref361337832"/>
      <w:r w:rsidRPr="00811BFC">
        <w:rPr>
          <w:rFonts w:ascii="Times New Roman" w:hAnsi="Times New Roman" w:cs="Times New Roman"/>
          <w:bCs/>
          <w:lang w:eastAsia="ar-SA"/>
        </w:rPr>
        <w:t xml:space="preserve">Раскрывать Информацию своим работникам, членам органов управления </w:t>
      </w:r>
      <w:r w:rsidRPr="00811BFC">
        <w:rPr>
          <w:rFonts w:ascii="Times New Roman" w:hAnsi="Times New Roman" w:cs="Times New Roman"/>
          <w:bCs/>
          <w:lang w:eastAsia="ar-SA"/>
        </w:rPr>
        <w:br/>
        <w:t xml:space="preserve">и контроля, акционерам и аудиторам только в случае служебной необходимости в объеме, требуемом для исполнения Соглашения, оставаясь ответственным за действия таких лиц, как </w:t>
      </w:r>
      <w:r w:rsidRPr="00811BFC">
        <w:rPr>
          <w:rFonts w:ascii="Times New Roman" w:hAnsi="Times New Roman" w:cs="Times New Roman"/>
          <w:bCs/>
          <w:lang w:eastAsia="ar-SA"/>
        </w:rPr>
        <w:br/>
        <w:t>за свои собственные.</w:t>
      </w:r>
      <w:bookmarkEnd w:id="5"/>
    </w:p>
    <w:p w14:paraId="2B48131D" w14:textId="77777777" w:rsidR="00FA330F" w:rsidRPr="00811BFC" w:rsidRDefault="00FA330F" w:rsidP="00B27202">
      <w:pPr>
        <w:numPr>
          <w:ilvl w:val="2"/>
          <w:numId w:val="22"/>
        </w:numPr>
        <w:tabs>
          <w:tab w:val="left" w:pos="284"/>
          <w:tab w:val="left" w:pos="851"/>
          <w:tab w:val="left" w:pos="1418"/>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Не разглашать третьим лицам факты передачи или получения Информации.</w:t>
      </w:r>
    </w:p>
    <w:p w14:paraId="07120872" w14:textId="474C4FEA" w:rsidR="00FA330F" w:rsidRPr="00811BFC" w:rsidRDefault="00FA330F" w:rsidP="00B27202">
      <w:pPr>
        <w:numPr>
          <w:ilvl w:val="1"/>
          <w:numId w:val="22"/>
        </w:numPr>
        <w:tabs>
          <w:tab w:val="left" w:pos="284"/>
          <w:tab w:val="left" w:pos="1134"/>
        </w:tabs>
        <w:suppressAutoHyphens/>
        <w:ind w:left="0" w:firstLine="709"/>
        <w:jc w:val="both"/>
        <w:rPr>
          <w:rFonts w:ascii="Times New Roman" w:hAnsi="Times New Roman" w:cs="Times New Roman"/>
          <w:bCs/>
          <w:lang w:eastAsia="ar-SA"/>
        </w:rPr>
      </w:pPr>
      <w:bookmarkStart w:id="6" w:name="_Ref361337863"/>
      <w:r w:rsidRPr="00811BFC">
        <w:rPr>
          <w:rFonts w:ascii="Times New Roman" w:hAnsi="Times New Roman" w:cs="Times New Roman"/>
          <w:bCs/>
          <w:lang w:eastAsia="ar-SA"/>
        </w:rPr>
        <w:t xml:space="preserve">Принимающая Сторона, нарушившая условия настоящего раздела Соглашения, возмещает Принимающей Стороне убытки, вызванные таким нарушением, в течение </w:t>
      </w:r>
      <w:r w:rsidRPr="00811BFC">
        <w:rPr>
          <w:rFonts w:ascii="Times New Roman" w:hAnsi="Times New Roman" w:cs="Times New Roman"/>
          <w:bCs/>
          <w:lang w:eastAsia="ar-SA"/>
        </w:rPr>
        <w:lastRenderedPageBreak/>
        <w:t>10</w:t>
      </w:r>
      <w:r w:rsidR="006778A3" w:rsidRPr="00811BFC">
        <w:rPr>
          <w:rFonts w:ascii="Times New Roman" w:hAnsi="Times New Roman" w:cs="Times New Roman"/>
          <w:bCs/>
          <w:lang w:eastAsia="ar-SA"/>
        </w:rPr>
        <w:t> </w:t>
      </w:r>
      <w:r w:rsidRPr="00811BFC">
        <w:rPr>
          <w:rFonts w:ascii="Times New Roman" w:hAnsi="Times New Roman" w:cs="Times New Roman"/>
          <w:bCs/>
          <w:lang w:eastAsia="ar-SA"/>
        </w:rPr>
        <w:t>(десяти) календарных дней с даты получения соответствующего письменного требования Передающей Стороны.</w:t>
      </w:r>
      <w:bookmarkEnd w:id="6"/>
    </w:p>
    <w:p w14:paraId="59DAA6C6" w14:textId="77777777" w:rsidR="00FA330F" w:rsidRPr="00811BFC" w:rsidRDefault="00FA330F" w:rsidP="00B27202">
      <w:pPr>
        <w:numPr>
          <w:ilvl w:val="1"/>
          <w:numId w:val="22"/>
        </w:numPr>
        <w:tabs>
          <w:tab w:val="left" w:pos="284"/>
          <w:tab w:val="left" w:pos="1134"/>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 xml:space="preserve">Условия защиты Информации могут быть дополнительно урегулированы отдельно заключаемым Сторонами соглашением. </w:t>
      </w:r>
    </w:p>
    <w:p w14:paraId="343CDDF6" w14:textId="77777777" w:rsidR="00D16A4D" w:rsidRPr="00811BFC" w:rsidRDefault="00D16A4D" w:rsidP="00B27202">
      <w:pPr>
        <w:tabs>
          <w:tab w:val="left" w:pos="284"/>
          <w:tab w:val="left" w:pos="1418"/>
        </w:tabs>
        <w:suppressAutoHyphens/>
        <w:ind w:left="709"/>
        <w:jc w:val="both"/>
        <w:rPr>
          <w:rFonts w:ascii="Times New Roman" w:hAnsi="Times New Roman" w:cs="Times New Roman"/>
          <w:bCs/>
          <w:lang w:eastAsia="ar-SA"/>
        </w:rPr>
      </w:pPr>
    </w:p>
    <w:p w14:paraId="1E1BECA7" w14:textId="2D0C5425" w:rsidR="00FA330F" w:rsidRPr="00811BFC" w:rsidRDefault="00FA330F" w:rsidP="00B27202">
      <w:pPr>
        <w:numPr>
          <w:ilvl w:val="0"/>
          <w:numId w:val="22"/>
        </w:numPr>
        <w:tabs>
          <w:tab w:val="left" w:pos="284"/>
        </w:tabs>
        <w:suppressAutoHyphens/>
        <w:ind w:left="0"/>
        <w:jc w:val="center"/>
        <w:rPr>
          <w:rFonts w:ascii="Times New Roman" w:hAnsi="Times New Roman" w:cs="Times New Roman"/>
          <w:bCs/>
          <w:lang w:eastAsia="ar-SA"/>
        </w:rPr>
      </w:pPr>
      <w:r w:rsidRPr="00811BFC">
        <w:rPr>
          <w:rFonts w:ascii="Times New Roman" w:hAnsi="Times New Roman" w:cs="Times New Roman"/>
          <w:b/>
          <w:bCs/>
          <w:lang w:eastAsia="ar-SA"/>
        </w:rPr>
        <w:t>А</w:t>
      </w:r>
      <w:r w:rsidR="003A4E33" w:rsidRPr="00811BFC">
        <w:rPr>
          <w:rFonts w:ascii="Times New Roman" w:hAnsi="Times New Roman" w:cs="Times New Roman"/>
          <w:b/>
          <w:bCs/>
          <w:lang w:eastAsia="ar-SA"/>
        </w:rPr>
        <w:t>нтикоррупционная оговорка</w:t>
      </w:r>
    </w:p>
    <w:p w14:paraId="519CD314" w14:textId="77777777" w:rsidR="006C2E33" w:rsidRPr="00811BFC" w:rsidRDefault="006C2E33" w:rsidP="006C2E33">
      <w:pPr>
        <w:pStyle w:val="af1"/>
        <w:widowControl w:val="0"/>
        <w:numPr>
          <w:ilvl w:val="1"/>
          <w:numId w:val="22"/>
        </w:numPr>
        <w:shd w:val="clear" w:color="auto" w:fill="FFFFFF"/>
        <w:tabs>
          <w:tab w:val="left" w:pos="709"/>
        </w:tabs>
        <w:autoSpaceDE w:val="0"/>
        <w:autoSpaceDN w:val="0"/>
        <w:ind w:left="0" w:firstLine="709"/>
        <w:jc w:val="both"/>
        <w:rPr>
          <w:rFonts w:ascii="Times New Roman" w:hAnsi="Times New Roman" w:cs="Times New Roman"/>
          <w:bCs/>
        </w:rPr>
      </w:pPr>
      <w:r w:rsidRPr="00811BFC">
        <w:rPr>
          <w:rFonts w:ascii="Times New Roman" w:hAnsi="Times New Roman" w:cs="Times New Roman"/>
        </w:rPr>
        <w:t xml:space="preserve">Стороны обязуются обеспечить, чтобы при исполнении обязательств, возникающих по Соглашению или в связи с ним, их аффилированные лица, работники и / или представители не осуществляли, прямо или косвенно не </w:t>
      </w:r>
      <w:r w:rsidRPr="00811BFC">
        <w:rPr>
          <w:rFonts w:ascii="Times New Roman" w:hAnsi="Times New Roman" w:cs="Times New Roman"/>
          <w:bCs/>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085A7F6F" w14:textId="44F033CD" w:rsidR="006C2E33" w:rsidRPr="00811BFC" w:rsidRDefault="006C2E33" w:rsidP="006C2E33">
      <w:pPr>
        <w:shd w:val="clear" w:color="auto" w:fill="FFFFFF"/>
        <w:tabs>
          <w:tab w:val="left" w:pos="709"/>
        </w:tabs>
        <w:ind w:firstLine="709"/>
        <w:jc w:val="both"/>
        <w:rPr>
          <w:rFonts w:ascii="Times New Roman" w:hAnsi="Times New Roman" w:cs="Times New Roman"/>
          <w:bCs/>
        </w:rPr>
      </w:pPr>
      <w:r w:rsidRPr="00811BFC">
        <w:rPr>
          <w:rFonts w:ascii="Times New Roman" w:hAnsi="Times New Roman" w:cs="Times New Roman"/>
          <w:bCs/>
        </w:rPr>
        <w:t>6.2. При исполнении своих обязательств по Соглашению,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12D77EA6" w14:textId="751720E3" w:rsidR="006C2E33" w:rsidRPr="00811BFC" w:rsidRDefault="006C2E33" w:rsidP="006C2E33">
      <w:pPr>
        <w:shd w:val="clear" w:color="auto" w:fill="FFFFFF"/>
        <w:tabs>
          <w:tab w:val="left" w:pos="709"/>
        </w:tabs>
        <w:ind w:firstLine="709"/>
        <w:jc w:val="both"/>
        <w:rPr>
          <w:rFonts w:ascii="Times New Roman" w:hAnsi="Times New Roman" w:cs="Times New Roman"/>
          <w:bCs/>
        </w:rPr>
      </w:pPr>
      <w:r w:rsidRPr="00811BFC">
        <w:rPr>
          <w:rFonts w:ascii="Times New Roman" w:hAnsi="Times New Roman" w:cs="Times New Roman"/>
          <w:bCs/>
        </w:rPr>
        <w:t>6.3. В случае возникновения у любой Стороны обоснованных предположений, что в процессе исполнения Соглашения произошло или может произойти нарушение каких-либо положений настоящего раздела Соглашения,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7022580E" w14:textId="55731EB3" w:rsidR="006C2E33" w:rsidRPr="00811BFC" w:rsidRDefault="006C2E33" w:rsidP="006C2E33">
      <w:pPr>
        <w:shd w:val="clear" w:color="auto" w:fill="FFFFFF"/>
        <w:tabs>
          <w:tab w:val="left" w:pos="709"/>
        </w:tabs>
        <w:ind w:firstLine="709"/>
        <w:jc w:val="both"/>
        <w:rPr>
          <w:rFonts w:ascii="Times New Roman" w:hAnsi="Times New Roman" w:cs="Times New Roman"/>
          <w:bCs/>
        </w:rPr>
      </w:pPr>
      <w:r w:rsidRPr="00811BFC">
        <w:rPr>
          <w:rFonts w:ascii="Times New Roman" w:hAnsi="Times New Roman" w:cs="Times New Roman"/>
          <w:bCs/>
        </w:rPr>
        <w:t>6.4. После направления письменного уведомления соответствующая Сторона имеет право приостановить исполнение обязательств по Соглашению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099024D" w14:textId="517A4DE6" w:rsidR="006C2E33" w:rsidRPr="00811BFC" w:rsidRDefault="006C2E33" w:rsidP="006C2E33">
      <w:pPr>
        <w:shd w:val="clear" w:color="auto" w:fill="FFFFFF"/>
        <w:tabs>
          <w:tab w:val="left" w:pos="709"/>
        </w:tabs>
        <w:ind w:firstLine="709"/>
        <w:jc w:val="both"/>
        <w:rPr>
          <w:rFonts w:ascii="Times New Roman" w:hAnsi="Times New Roman" w:cs="Times New Roman"/>
          <w:bCs/>
        </w:rPr>
      </w:pPr>
      <w:r w:rsidRPr="00811BFC">
        <w:rPr>
          <w:rFonts w:ascii="Times New Roman" w:hAnsi="Times New Roman" w:cs="Times New Roman"/>
          <w:bCs/>
        </w:rPr>
        <w:t xml:space="preserve">6.5. Стороны гарантируют осуществление надлежащего разбирательства по фактам нарушения положений настоящего раздела Соглашения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38FA2F7F" w14:textId="39BBA4A5" w:rsidR="006C2E33" w:rsidRPr="00811BFC" w:rsidRDefault="006C2E33" w:rsidP="006C2E33">
      <w:pPr>
        <w:shd w:val="clear" w:color="auto" w:fill="FFFFFF"/>
        <w:tabs>
          <w:tab w:val="left" w:pos="709"/>
        </w:tabs>
        <w:ind w:firstLine="709"/>
        <w:jc w:val="both"/>
        <w:rPr>
          <w:rFonts w:ascii="Times New Roman" w:hAnsi="Times New Roman" w:cs="Times New Roman"/>
          <w:bCs/>
        </w:rPr>
      </w:pPr>
      <w:r w:rsidRPr="00811BFC">
        <w:rPr>
          <w:rFonts w:ascii="Times New Roman" w:hAnsi="Times New Roman" w:cs="Times New Roman"/>
          <w:bCs/>
        </w:rPr>
        <w:t xml:space="preserve">6.6. В случае подтверждения факта нарушения одной Стороной положений настоящего раздела Соглашения и/или неполучения другой Стороной информации об итогах рассмотрения уведомления о нарушении, другая Сторона имеет право расторгнуть Соглашение в одностороннем внесудебном порядке путем направления письменного уведомления не позднее, чем за 5 (пять) календарных дней до даты прекращения действия Соглашения. </w:t>
      </w:r>
    </w:p>
    <w:p w14:paraId="70FCE7C9" w14:textId="296CEF22" w:rsidR="006C2E33" w:rsidRPr="00811BFC" w:rsidRDefault="006C2E33" w:rsidP="006C2E33">
      <w:pPr>
        <w:shd w:val="clear" w:color="auto" w:fill="FFFFFF"/>
        <w:tabs>
          <w:tab w:val="left" w:pos="567"/>
          <w:tab w:val="left" w:pos="709"/>
        </w:tabs>
        <w:ind w:firstLine="709"/>
        <w:jc w:val="both"/>
        <w:rPr>
          <w:rFonts w:ascii="Times New Roman" w:hAnsi="Times New Roman" w:cs="Times New Roman"/>
        </w:rPr>
      </w:pPr>
      <w:r w:rsidRPr="00811BFC">
        <w:rPr>
          <w:rFonts w:ascii="Times New Roman" w:hAnsi="Times New Roman" w:cs="Times New Roman"/>
        </w:rPr>
        <w:t xml:space="preserve">6.7. Каналы связи Линия доверия Группы РусГидро: </w:t>
      </w:r>
    </w:p>
    <w:p w14:paraId="31550341" w14:textId="52D4AE90" w:rsidR="006C2E33" w:rsidRPr="00811BFC" w:rsidRDefault="006C2E33" w:rsidP="006C2E33">
      <w:pPr>
        <w:shd w:val="clear" w:color="auto" w:fill="FFFFFF"/>
        <w:tabs>
          <w:tab w:val="left" w:pos="567"/>
          <w:tab w:val="left" w:pos="709"/>
        </w:tabs>
        <w:ind w:firstLine="709"/>
        <w:jc w:val="both"/>
        <w:rPr>
          <w:rFonts w:ascii="Times New Roman" w:hAnsi="Times New Roman" w:cs="Times New Roman"/>
        </w:rPr>
      </w:pPr>
      <w:r w:rsidRPr="00811BFC">
        <w:rPr>
          <w:rFonts w:ascii="Times New Roman" w:hAnsi="Times New Roman" w:cs="Times New Roman"/>
        </w:rPr>
        <w:t>6.7.1. Электронная почта: ld@rushydro.ru.</w:t>
      </w:r>
    </w:p>
    <w:p w14:paraId="256AAA8F" w14:textId="71024D5B" w:rsidR="006C2E33" w:rsidRPr="00811BFC" w:rsidRDefault="006C2E33" w:rsidP="006C2E33">
      <w:pPr>
        <w:shd w:val="clear" w:color="auto" w:fill="FFFFFF"/>
        <w:tabs>
          <w:tab w:val="left" w:pos="567"/>
          <w:tab w:val="left" w:pos="709"/>
        </w:tabs>
        <w:ind w:firstLine="709"/>
        <w:jc w:val="both"/>
        <w:rPr>
          <w:rFonts w:ascii="Times New Roman" w:hAnsi="Times New Roman" w:cs="Times New Roman"/>
        </w:rPr>
      </w:pPr>
      <w:r w:rsidRPr="00811BFC">
        <w:rPr>
          <w:rFonts w:ascii="Times New Roman" w:hAnsi="Times New Roman" w:cs="Times New Roman"/>
        </w:rPr>
        <w:t>6.7.2.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081DF08B" w14:textId="47EB501B" w:rsidR="006C2E33" w:rsidRPr="00811BFC" w:rsidRDefault="006C2E33" w:rsidP="006C2E33">
      <w:pPr>
        <w:tabs>
          <w:tab w:val="left" w:pos="709"/>
        </w:tabs>
        <w:ind w:firstLine="709"/>
        <w:jc w:val="both"/>
        <w:rPr>
          <w:rFonts w:ascii="Times New Roman" w:hAnsi="Times New Roman" w:cs="Times New Roman"/>
        </w:rPr>
      </w:pPr>
      <w:r w:rsidRPr="00811BFC">
        <w:rPr>
          <w:rFonts w:ascii="Times New Roman" w:hAnsi="Times New Roman" w:cs="Times New Roman"/>
        </w:rPr>
        <w:t>6.7.3.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48A5486" w14:textId="0ACF27E2" w:rsidR="00FA330F" w:rsidRPr="00811BFC" w:rsidRDefault="003A4E33" w:rsidP="00B27202">
      <w:pPr>
        <w:pStyle w:val="af1"/>
        <w:numPr>
          <w:ilvl w:val="0"/>
          <w:numId w:val="22"/>
        </w:numPr>
        <w:tabs>
          <w:tab w:val="left" w:pos="284"/>
        </w:tabs>
        <w:ind w:left="0" w:firstLine="0"/>
        <w:jc w:val="center"/>
        <w:rPr>
          <w:rFonts w:ascii="Times New Roman" w:hAnsi="Times New Roman" w:cs="Times New Roman"/>
          <w:b/>
          <w:bCs/>
          <w:lang w:eastAsia="ar-SA"/>
        </w:rPr>
      </w:pPr>
      <w:r w:rsidRPr="00811BFC">
        <w:rPr>
          <w:rFonts w:ascii="Times New Roman" w:hAnsi="Times New Roman" w:cs="Times New Roman"/>
          <w:b/>
          <w:bCs/>
          <w:lang w:eastAsia="ar-SA"/>
        </w:rPr>
        <w:lastRenderedPageBreak/>
        <w:t>Обстоятельства непреодолимой силы (форс-мажор)</w:t>
      </w:r>
    </w:p>
    <w:p w14:paraId="69D96E78" w14:textId="77777777" w:rsidR="00FA330F" w:rsidRPr="00811BFC" w:rsidRDefault="00FA330F" w:rsidP="00B27202">
      <w:pPr>
        <w:numPr>
          <w:ilvl w:val="1"/>
          <w:numId w:val="22"/>
        </w:numPr>
        <w:tabs>
          <w:tab w:val="left" w:pos="1134"/>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Стороны освобождаются от о</w:t>
      </w:r>
      <w:r w:rsidR="00D43992" w:rsidRPr="00811BFC">
        <w:rPr>
          <w:rFonts w:ascii="Times New Roman" w:hAnsi="Times New Roman" w:cs="Times New Roman"/>
          <w:bCs/>
          <w:lang w:eastAsia="ar-SA"/>
        </w:rPr>
        <w:t xml:space="preserve">тветственности за неисполнение </w:t>
      </w:r>
      <w:r w:rsidRPr="00811BFC">
        <w:rPr>
          <w:rFonts w:ascii="Times New Roman" w:hAnsi="Times New Roman" w:cs="Times New Roman"/>
          <w:bCs/>
          <w:lang w:eastAsia="ar-SA"/>
        </w:rPr>
        <w:t>или ненадлежащее исполнение обязательств по Соглашению,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Соглашения,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Соглашению.</w:t>
      </w:r>
    </w:p>
    <w:p w14:paraId="556FF0F9" w14:textId="77777777" w:rsidR="00FA330F" w:rsidRPr="00811BFC" w:rsidRDefault="00FA330F" w:rsidP="00B27202">
      <w:pPr>
        <w:numPr>
          <w:ilvl w:val="1"/>
          <w:numId w:val="22"/>
        </w:numPr>
        <w:tabs>
          <w:tab w:val="left" w:pos="1134"/>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 xml:space="preserve">Сторона имеет право ссылаться на обстоятельства непреодолимой силы только </w:t>
      </w:r>
      <w:r w:rsidRPr="00811BFC">
        <w:rPr>
          <w:rFonts w:ascii="Times New Roman" w:hAnsi="Times New Roman" w:cs="Times New Roman"/>
          <w:bCs/>
          <w:lang w:eastAsia="ar-SA"/>
        </w:rPr>
        <w:br/>
        <w:t>в случае, если такие обстоятельства непосредственно повлияли на возможность исполнения этой Стороной условий Соглашения.</w:t>
      </w:r>
    </w:p>
    <w:p w14:paraId="427C5234" w14:textId="159BFD02" w:rsidR="00FA330F" w:rsidRPr="00811BFC" w:rsidRDefault="00FA330F" w:rsidP="00B27202">
      <w:pPr>
        <w:numPr>
          <w:ilvl w:val="1"/>
          <w:numId w:val="22"/>
        </w:numPr>
        <w:tabs>
          <w:tab w:val="left" w:pos="1134"/>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w:t>
      </w:r>
      <w:r w:rsidR="00AB2CA5" w:rsidRPr="00811BFC">
        <w:rPr>
          <w:rFonts w:ascii="Times New Roman" w:hAnsi="Times New Roman" w:cs="Times New Roman"/>
          <w:bCs/>
          <w:lang w:eastAsia="ar-SA"/>
        </w:rPr>
        <w:t> </w:t>
      </w:r>
      <w:r w:rsidRPr="00811BFC">
        <w:rPr>
          <w:rFonts w:ascii="Times New Roman" w:hAnsi="Times New Roman" w:cs="Times New Roman"/>
          <w:bCs/>
          <w:lang w:eastAsia="ar-SA"/>
        </w:rPr>
        <w:t>предполагаемом сроке действия обстоятельств непреодолимой силы, и в разумный срок представить необходимые документальные подтверждения.</w:t>
      </w:r>
    </w:p>
    <w:p w14:paraId="43E149FC" w14:textId="77777777" w:rsidR="007430EC" w:rsidRPr="00811BFC" w:rsidRDefault="007430EC" w:rsidP="00B27202">
      <w:pPr>
        <w:pStyle w:val="af1"/>
        <w:numPr>
          <w:ilvl w:val="1"/>
          <w:numId w:val="22"/>
        </w:numPr>
        <w:shd w:val="clear" w:color="auto" w:fill="FFFFFF"/>
        <w:tabs>
          <w:tab w:val="left" w:pos="709"/>
          <w:tab w:val="left" w:pos="1134"/>
        </w:tabs>
        <w:ind w:left="0" w:firstLine="709"/>
        <w:jc w:val="both"/>
        <w:rPr>
          <w:rFonts w:ascii="Times New Roman" w:hAnsi="Times New Roman" w:cs="Times New Roman"/>
          <w:bCs/>
        </w:rPr>
      </w:pPr>
      <w:r w:rsidRPr="00811BFC">
        <w:rPr>
          <w:rFonts w:ascii="Times New Roman" w:hAnsi="Times New Roman" w:cs="Times New Roman"/>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366A7540" w14:textId="41EAB7BC" w:rsidR="00FA330F" w:rsidRPr="00811BFC" w:rsidRDefault="00FA330F" w:rsidP="00B27202">
      <w:pPr>
        <w:numPr>
          <w:ilvl w:val="1"/>
          <w:numId w:val="22"/>
        </w:numPr>
        <w:tabs>
          <w:tab w:val="left" w:pos="1134"/>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Соглашению. </w:t>
      </w:r>
    </w:p>
    <w:p w14:paraId="2D20E25B" w14:textId="77777777" w:rsidR="00FA330F" w:rsidRPr="00811BFC" w:rsidRDefault="00FA330F" w:rsidP="00B27202">
      <w:pPr>
        <w:numPr>
          <w:ilvl w:val="1"/>
          <w:numId w:val="22"/>
        </w:numPr>
        <w:tabs>
          <w:tab w:val="left" w:pos="1134"/>
        </w:tabs>
        <w:suppressAutoHyphens/>
        <w:ind w:left="0" w:firstLine="709"/>
        <w:jc w:val="both"/>
        <w:rPr>
          <w:rFonts w:ascii="Times New Roman" w:hAnsi="Times New Roman" w:cs="Times New Roman"/>
          <w:bCs/>
          <w:lang w:eastAsia="ar-SA"/>
        </w:rPr>
      </w:pPr>
      <w:r w:rsidRPr="00811BFC">
        <w:rPr>
          <w:rFonts w:ascii="Times New Roman" w:hAnsi="Times New Roman" w:cs="Times New Roman"/>
          <w:bCs/>
          <w:lang w:eastAsia="ar-SA"/>
        </w:rPr>
        <w:t>При наличии обстоятельств непреодолимой силы сроки выполнения Сторонами обязательств по Соглашению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Соглашения.</w:t>
      </w:r>
    </w:p>
    <w:p w14:paraId="6198892F" w14:textId="77777777" w:rsidR="00FA330F" w:rsidRPr="00811BFC" w:rsidRDefault="00FA330F" w:rsidP="00B27202">
      <w:pPr>
        <w:tabs>
          <w:tab w:val="left" w:pos="1134"/>
        </w:tabs>
        <w:ind w:firstLine="709"/>
        <w:jc w:val="both"/>
        <w:rPr>
          <w:rFonts w:ascii="Times New Roman" w:hAnsi="Times New Roman" w:cs="Times New Roman"/>
          <w:bCs/>
          <w:lang w:eastAsia="ar-SA"/>
        </w:rPr>
      </w:pPr>
      <w:r w:rsidRPr="00811BFC">
        <w:rPr>
          <w:rFonts w:ascii="Times New Roman" w:hAnsi="Times New Roman" w:cs="Times New Roman"/>
          <w:bCs/>
          <w:lang w:eastAsia="ar-SA"/>
        </w:rPr>
        <w:t xml:space="preserve">При этом любая из Сторон вправе отказаться от исполнения Соглашения </w:t>
      </w:r>
      <w:r w:rsidRPr="00811BFC">
        <w:rPr>
          <w:rFonts w:ascii="Times New Roman" w:hAnsi="Times New Roman" w:cs="Times New Roman"/>
          <w:bCs/>
          <w:lang w:eastAsia="ar-SA"/>
        </w:rPr>
        <w:br/>
        <w:t>в одностороннем внесудебном порядке.</w:t>
      </w:r>
    </w:p>
    <w:p w14:paraId="33D3BEE5" w14:textId="77777777" w:rsidR="00FA330F" w:rsidRPr="00811BFC" w:rsidRDefault="00FA330F" w:rsidP="00B27202">
      <w:pPr>
        <w:pStyle w:val="a3"/>
        <w:shd w:val="clear" w:color="auto" w:fill="auto"/>
        <w:tabs>
          <w:tab w:val="left" w:pos="932"/>
        </w:tabs>
        <w:spacing w:before="0" w:after="0" w:line="240" w:lineRule="auto"/>
        <w:ind w:right="20" w:firstLine="567"/>
        <w:rPr>
          <w:rFonts w:ascii="Times New Roman" w:hAnsi="Times New Roman" w:cs="Times New Roman"/>
        </w:rPr>
      </w:pPr>
    </w:p>
    <w:p w14:paraId="5D4F2378" w14:textId="2D232816" w:rsidR="00FA330F" w:rsidRPr="00811BFC" w:rsidRDefault="003A4E33" w:rsidP="00B27202">
      <w:pPr>
        <w:numPr>
          <w:ilvl w:val="0"/>
          <w:numId w:val="22"/>
        </w:numPr>
        <w:tabs>
          <w:tab w:val="left" w:pos="284"/>
        </w:tabs>
        <w:suppressAutoHyphens/>
        <w:ind w:left="0" w:firstLine="0"/>
        <w:jc w:val="center"/>
        <w:rPr>
          <w:rFonts w:ascii="Times New Roman" w:hAnsi="Times New Roman" w:cs="Times New Roman"/>
        </w:rPr>
      </w:pPr>
      <w:r w:rsidRPr="00811BFC">
        <w:rPr>
          <w:rFonts w:ascii="Times New Roman" w:hAnsi="Times New Roman" w:cs="Times New Roman"/>
          <w:b/>
        </w:rPr>
        <w:t>Заключительные положения</w:t>
      </w:r>
    </w:p>
    <w:p w14:paraId="401088FD" w14:textId="77777777" w:rsidR="00E313AC" w:rsidRPr="00811BFC" w:rsidRDefault="00FA330F" w:rsidP="00B27202">
      <w:pPr>
        <w:pStyle w:val="af1"/>
        <w:numPr>
          <w:ilvl w:val="1"/>
          <w:numId w:val="23"/>
        </w:numPr>
        <w:shd w:val="clear" w:color="auto" w:fill="FFFFFF"/>
        <w:tabs>
          <w:tab w:val="left" w:pos="1134"/>
          <w:tab w:val="left" w:pos="1276"/>
        </w:tabs>
        <w:ind w:left="0" w:firstLine="709"/>
        <w:jc w:val="both"/>
        <w:rPr>
          <w:rFonts w:ascii="Times New Roman" w:hAnsi="Times New Roman" w:cs="Times New Roman"/>
        </w:rPr>
      </w:pPr>
      <w:r w:rsidRPr="00811BFC">
        <w:rPr>
          <w:rFonts w:ascii="Times New Roman" w:hAnsi="Times New Roman" w:cs="Times New Roman"/>
          <w:bCs/>
          <w:lang w:eastAsia="ar-SA"/>
        </w:rPr>
        <w:t>Соглашение</w:t>
      </w:r>
      <w:r w:rsidRPr="00811BFC">
        <w:rPr>
          <w:rFonts w:ascii="Times New Roman" w:hAnsi="Times New Roman" w:cs="Times New Roman"/>
        </w:rPr>
        <w:t xml:space="preserve"> вступает в силу с даты его подписания Сторонами и действует до полного исполнения ими принятых на себя обязательств. </w:t>
      </w:r>
    </w:p>
    <w:p w14:paraId="4FF8432F" w14:textId="38A1937D" w:rsidR="009E4076" w:rsidRPr="00811BFC" w:rsidRDefault="00940A38" w:rsidP="009E4076">
      <w:pPr>
        <w:pStyle w:val="af1"/>
        <w:numPr>
          <w:ilvl w:val="1"/>
          <w:numId w:val="23"/>
        </w:numPr>
        <w:shd w:val="clear" w:color="auto" w:fill="FFFFFF"/>
        <w:tabs>
          <w:tab w:val="left" w:pos="1276"/>
        </w:tabs>
        <w:ind w:left="0" w:firstLine="709"/>
        <w:jc w:val="both"/>
        <w:rPr>
          <w:rFonts w:ascii="Times New Roman" w:hAnsi="Times New Roman" w:cs="Times New Roman"/>
        </w:rPr>
      </w:pPr>
      <w:permStart w:id="831062770" w:edGrp="everyone"/>
      <w:r w:rsidRPr="00811BFC">
        <w:rPr>
          <w:rFonts w:ascii="Times New Roman" w:hAnsi="Times New Roman" w:cs="Times New Roman"/>
        </w:rPr>
        <w:t>Соглашение</w:t>
      </w:r>
      <w:r w:rsidR="009E4076" w:rsidRPr="00811BFC">
        <w:rPr>
          <w:rFonts w:ascii="Times New Roman" w:hAnsi="Times New Roman" w:cs="Times New Roman"/>
        </w:rPr>
        <w:t xml:space="preserve">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29C8472" w14:textId="293136C7" w:rsidR="009E4076" w:rsidRPr="00811BFC" w:rsidRDefault="00940A38" w:rsidP="009E4076">
      <w:pPr>
        <w:shd w:val="clear" w:color="auto" w:fill="FFFFFF"/>
        <w:tabs>
          <w:tab w:val="left" w:pos="1276"/>
        </w:tabs>
        <w:ind w:firstLine="709"/>
        <w:jc w:val="both"/>
        <w:rPr>
          <w:rFonts w:ascii="Times New Roman" w:hAnsi="Times New Roman" w:cs="Times New Roman"/>
        </w:rPr>
      </w:pPr>
      <w:r w:rsidRPr="00811BFC">
        <w:rPr>
          <w:rFonts w:ascii="Times New Roman" w:hAnsi="Times New Roman" w:cs="Times New Roman"/>
        </w:rPr>
        <w:lastRenderedPageBreak/>
        <w:t>Соглашение, подписанное</w:t>
      </w:r>
      <w:r w:rsidR="009E4076" w:rsidRPr="00811BFC">
        <w:rPr>
          <w:rFonts w:ascii="Times New Roman" w:hAnsi="Times New Roman" w:cs="Times New Roman"/>
        </w:rPr>
        <w:t xml:space="preserve">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DF7873" w:rsidRPr="00811BFC">
        <w:rPr>
          <w:rStyle w:val="a8"/>
          <w:rFonts w:ascii="Times New Roman" w:hAnsi="Times New Roman" w:cs="Times New Roman"/>
        </w:rPr>
        <w:footnoteReference w:id="2"/>
      </w:r>
    </w:p>
    <w:permEnd w:id="831062770"/>
    <w:p w14:paraId="556415F2" w14:textId="73BF729A" w:rsidR="00FA330F" w:rsidRPr="00811BFC" w:rsidRDefault="00FA330F" w:rsidP="00B27202">
      <w:pPr>
        <w:pStyle w:val="af1"/>
        <w:numPr>
          <w:ilvl w:val="1"/>
          <w:numId w:val="23"/>
        </w:numPr>
        <w:shd w:val="clear" w:color="auto" w:fill="FFFFFF"/>
        <w:tabs>
          <w:tab w:val="left" w:pos="1134"/>
          <w:tab w:val="left" w:pos="1276"/>
        </w:tabs>
        <w:ind w:left="0" w:firstLine="709"/>
        <w:jc w:val="both"/>
        <w:rPr>
          <w:rFonts w:ascii="Times New Roman" w:hAnsi="Times New Roman" w:cs="Times New Roman"/>
        </w:rPr>
      </w:pPr>
      <w:r w:rsidRPr="00811BFC">
        <w:rPr>
          <w:rFonts w:ascii="Times New Roman" w:hAnsi="Times New Roman" w:cs="Times New Roman"/>
        </w:rPr>
        <w:t xml:space="preserve">Все изменения и дополнения к </w:t>
      </w:r>
      <w:r w:rsidRPr="00811BFC">
        <w:rPr>
          <w:rFonts w:ascii="Times New Roman" w:hAnsi="Times New Roman" w:cs="Times New Roman"/>
          <w:bCs/>
          <w:lang w:eastAsia="ar-SA"/>
        </w:rPr>
        <w:t>Соглашению</w:t>
      </w:r>
      <w:r w:rsidRPr="00811BFC">
        <w:rPr>
          <w:rFonts w:ascii="Times New Roman" w:hAnsi="Times New Roman" w:cs="Times New Roman"/>
        </w:rPr>
        <w:t xml:space="preserve"> действительны при условии, что они совершены в письменной форме в виде единого документа и подписаны уполномоченными представителями Сторон. </w:t>
      </w:r>
    </w:p>
    <w:p w14:paraId="7BAABC0D" w14:textId="77777777" w:rsidR="00FA330F" w:rsidRPr="00811BFC" w:rsidRDefault="00FA330F" w:rsidP="00B27202">
      <w:pPr>
        <w:pStyle w:val="af1"/>
        <w:numPr>
          <w:ilvl w:val="1"/>
          <w:numId w:val="23"/>
        </w:numPr>
        <w:shd w:val="clear" w:color="auto" w:fill="FFFFFF"/>
        <w:tabs>
          <w:tab w:val="left" w:pos="1134"/>
          <w:tab w:val="left" w:pos="1276"/>
        </w:tabs>
        <w:ind w:left="0" w:firstLine="709"/>
        <w:jc w:val="both"/>
        <w:rPr>
          <w:rFonts w:ascii="Times New Roman" w:hAnsi="Times New Roman" w:cs="Times New Roman"/>
        </w:rPr>
      </w:pPr>
      <w:r w:rsidRPr="00811BFC">
        <w:rPr>
          <w:rFonts w:ascii="Times New Roman" w:hAnsi="Times New Roman" w:cs="Times New Roman"/>
        </w:rPr>
        <w:t xml:space="preserve">Все приложения к </w:t>
      </w:r>
      <w:r w:rsidRPr="00811BFC">
        <w:rPr>
          <w:rFonts w:ascii="Times New Roman" w:hAnsi="Times New Roman" w:cs="Times New Roman"/>
          <w:bCs/>
          <w:lang w:eastAsia="ar-SA"/>
        </w:rPr>
        <w:t>Соглашению</w:t>
      </w:r>
      <w:r w:rsidRPr="00811BFC">
        <w:rPr>
          <w:rFonts w:ascii="Times New Roman" w:hAnsi="Times New Roman" w:cs="Times New Roman"/>
        </w:rPr>
        <w:t xml:space="preserve">, а также любые изменения и дополнения, оформленные надлежащим образом, являются неотъемлемой частью </w:t>
      </w:r>
      <w:r w:rsidRPr="00811BFC">
        <w:rPr>
          <w:rFonts w:ascii="Times New Roman" w:hAnsi="Times New Roman" w:cs="Times New Roman"/>
          <w:bCs/>
          <w:lang w:eastAsia="ar-SA"/>
        </w:rPr>
        <w:t>Соглашения</w:t>
      </w:r>
      <w:r w:rsidRPr="00811BFC">
        <w:rPr>
          <w:rFonts w:ascii="Times New Roman" w:hAnsi="Times New Roman" w:cs="Times New Roman"/>
        </w:rPr>
        <w:t>.</w:t>
      </w:r>
    </w:p>
    <w:p w14:paraId="5FFD4870" w14:textId="62EEB91E" w:rsidR="00FA330F" w:rsidRPr="00811BFC" w:rsidRDefault="00FA330F" w:rsidP="00B27202">
      <w:pPr>
        <w:pStyle w:val="af1"/>
        <w:numPr>
          <w:ilvl w:val="1"/>
          <w:numId w:val="23"/>
        </w:numPr>
        <w:shd w:val="clear" w:color="auto" w:fill="FFFFFF"/>
        <w:tabs>
          <w:tab w:val="left" w:pos="1134"/>
          <w:tab w:val="left" w:pos="1276"/>
        </w:tabs>
        <w:ind w:left="0" w:firstLine="709"/>
        <w:jc w:val="both"/>
        <w:rPr>
          <w:rFonts w:ascii="Times New Roman" w:hAnsi="Times New Roman" w:cs="Times New Roman"/>
        </w:rPr>
      </w:pPr>
      <w:r w:rsidRPr="00811BFC">
        <w:rPr>
          <w:rFonts w:ascii="Times New Roman" w:hAnsi="Times New Roman" w:cs="Times New Roman"/>
        </w:rPr>
        <w:t xml:space="preserve">Обмен информацией между Сторонами по любым вопросам, связанным с исполнением </w:t>
      </w:r>
      <w:r w:rsidRPr="00811BFC">
        <w:rPr>
          <w:rFonts w:ascii="Times New Roman" w:hAnsi="Times New Roman" w:cs="Times New Roman"/>
          <w:bCs/>
          <w:lang w:eastAsia="ar-SA"/>
        </w:rPr>
        <w:t>Соглашения</w:t>
      </w:r>
      <w:r w:rsidRPr="00811BFC">
        <w:rPr>
          <w:rFonts w:ascii="Times New Roman" w:hAnsi="Times New Roman" w:cs="Times New Roman"/>
        </w:rPr>
        <w:t>, включая уведомления и иные сообщения, осуществляется только в письменной форме в поря</w:t>
      </w:r>
      <w:r w:rsidR="009E4076" w:rsidRPr="00811BFC">
        <w:rPr>
          <w:rFonts w:ascii="Times New Roman" w:hAnsi="Times New Roman" w:cs="Times New Roman"/>
        </w:rPr>
        <w:t xml:space="preserve">дке, предусмотренном пунктом </w:t>
      </w:r>
      <w:permStart w:id="653462972" w:edGrp="everyone"/>
      <w:r w:rsidR="009E4076" w:rsidRPr="00811BFC">
        <w:rPr>
          <w:rFonts w:ascii="Times New Roman" w:hAnsi="Times New Roman" w:cs="Times New Roman"/>
        </w:rPr>
        <w:t>8.7</w:t>
      </w:r>
      <w:r w:rsidRPr="00811BFC">
        <w:rPr>
          <w:rFonts w:ascii="Times New Roman" w:hAnsi="Times New Roman" w:cs="Times New Roman"/>
        </w:rPr>
        <w:t xml:space="preserve"> </w:t>
      </w:r>
      <w:permEnd w:id="653462972"/>
      <w:r w:rsidRPr="00811BFC">
        <w:rPr>
          <w:rFonts w:ascii="Times New Roman" w:hAnsi="Times New Roman" w:cs="Times New Roman"/>
          <w:bCs/>
          <w:lang w:eastAsia="ar-SA"/>
        </w:rPr>
        <w:t>Соглашения</w:t>
      </w:r>
      <w:r w:rsidRPr="00811BFC">
        <w:rPr>
          <w:rFonts w:ascii="Times New Roman" w:hAnsi="Times New Roman" w:cs="Times New Roman"/>
        </w:rPr>
        <w:t>.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12D0EB80" w14:textId="1179F8FD" w:rsidR="00FA330F" w:rsidRPr="00811BFC" w:rsidRDefault="00FA330F" w:rsidP="00B27202">
      <w:pPr>
        <w:pStyle w:val="af1"/>
        <w:numPr>
          <w:ilvl w:val="1"/>
          <w:numId w:val="23"/>
        </w:numPr>
        <w:shd w:val="clear" w:color="auto" w:fill="FFFFFF"/>
        <w:tabs>
          <w:tab w:val="left" w:pos="1134"/>
          <w:tab w:val="left" w:pos="1276"/>
          <w:tab w:val="left" w:pos="1418"/>
        </w:tabs>
        <w:ind w:left="0" w:firstLine="709"/>
        <w:jc w:val="both"/>
        <w:rPr>
          <w:rFonts w:ascii="Times New Roman" w:hAnsi="Times New Roman" w:cs="Times New Roman"/>
        </w:rPr>
      </w:pPr>
      <w:bookmarkStart w:id="7" w:name="_Ref361338004"/>
      <w:r w:rsidRPr="00811BFC">
        <w:rPr>
          <w:rFonts w:ascii="Times New Roman" w:hAnsi="Times New Roman" w:cs="Times New Roman"/>
        </w:rPr>
        <w:t xml:space="preserve">Стороны обязуются уведомлять друг друга об изменении адреса и / или реквизитов, указанных в разделе </w:t>
      </w:r>
      <w:r w:rsidR="00BC0D92" w:rsidRPr="00811BFC">
        <w:rPr>
          <w:rFonts w:ascii="Times New Roman" w:hAnsi="Times New Roman" w:cs="Times New Roman"/>
        </w:rPr>
        <w:t>9</w:t>
      </w:r>
      <w:r w:rsidRPr="00811BFC">
        <w:rPr>
          <w:rFonts w:ascii="Times New Roman" w:hAnsi="Times New Roman" w:cs="Times New Roman"/>
        </w:rPr>
        <w:t xml:space="preserve"> </w:t>
      </w:r>
      <w:r w:rsidRPr="00811BFC">
        <w:rPr>
          <w:rFonts w:ascii="Times New Roman" w:hAnsi="Times New Roman" w:cs="Times New Roman"/>
          <w:bCs/>
          <w:lang w:eastAsia="ar-SA"/>
        </w:rPr>
        <w:t>Соглашения</w:t>
      </w:r>
      <w:r w:rsidRPr="00811BFC">
        <w:rPr>
          <w:rFonts w:ascii="Times New Roman" w:hAnsi="Times New Roman" w:cs="Times New Roman"/>
        </w:rPr>
        <w:t>, не позднее 3 (трех) рабочих дней после такого изменения в по</w:t>
      </w:r>
      <w:r w:rsidR="009E4076" w:rsidRPr="00811BFC">
        <w:rPr>
          <w:rFonts w:ascii="Times New Roman" w:hAnsi="Times New Roman" w:cs="Times New Roman"/>
        </w:rPr>
        <w:t xml:space="preserve">рядке, установленном пунктом </w:t>
      </w:r>
      <w:permStart w:id="1674510377" w:edGrp="everyone"/>
      <w:r w:rsidR="009E4076" w:rsidRPr="00811BFC">
        <w:rPr>
          <w:rFonts w:ascii="Times New Roman" w:hAnsi="Times New Roman" w:cs="Times New Roman"/>
        </w:rPr>
        <w:t>8.7</w:t>
      </w:r>
      <w:r w:rsidRPr="00811BFC">
        <w:rPr>
          <w:rFonts w:ascii="Times New Roman" w:hAnsi="Times New Roman" w:cs="Times New Roman"/>
        </w:rPr>
        <w:t xml:space="preserve"> </w:t>
      </w:r>
      <w:permEnd w:id="1674510377"/>
      <w:r w:rsidR="006E0A9A" w:rsidRPr="00811BFC">
        <w:rPr>
          <w:rFonts w:ascii="Times New Roman" w:hAnsi="Times New Roman" w:cs="Times New Roman"/>
        </w:rPr>
        <w:t>Соглашения</w:t>
      </w:r>
      <w:r w:rsidRPr="00811BFC">
        <w:rPr>
          <w:rFonts w:ascii="Times New Roman" w:hAnsi="Times New Roman" w:cs="Times New Roman"/>
        </w:rPr>
        <w:t>.</w:t>
      </w:r>
      <w:bookmarkEnd w:id="7"/>
      <w:r w:rsidRPr="00811BFC">
        <w:rPr>
          <w:rFonts w:ascii="Times New Roman" w:hAnsi="Times New Roman" w:cs="Times New Roman"/>
        </w:rPr>
        <w:t xml:space="preserve"> </w:t>
      </w:r>
    </w:p>
    <w:p w14:paraId="73E735CF" w14:textId="77777777" w:rsidR="00FA330F" w:rsidRPr="00811BFC" w:rsidRDefault="00FA330F" w:rsidP="00B27202">
      <w:pPr>
        <w:pStyle w:val="af1"/>
        <w:numPr>
          <w:ilvl w:val="1"/>
          <w:numId w:val="23"/>
        </w:numPr>
        <w:shd w:val="clear" w:color="auto" w:fill="FFFFFF"/>
        <w:tabs>
          <w:tab w:val="left" w:pos="1134"/>
          <w:tab w:val="left" w:pos="1276"/>
          <w:tab w:val="left" w:pos="1418"/>
        </w:tabs>
        <w:ind w:left="0" w:firstLine="709"/>
        <w:jc w:val="both"/>
        <w:rPr>
          <w:rFonts w:ascii="Times New Roman" w:hAnsi="Times New Roman" w:cs="Times New Roman"/>
          <w:bCs/>
        </w:rPr>
      </w:pPr>
      <w:bookmarkStart w:id="8" w:name="_Ref361338019"/>
      <w:r w:rsidRPr="00811BFC">
        <w:rPr>
          <w:rFonts w:ascii="Times New Roman" w:hAnsi="Times New Roman" w:cs="Times New Roman"/>
        </w:rPr>
        <w:t xml:space="preserve">Письма, уведомления и / или сообщения направляются Стороне-получателю по адресу ее места нахождения, указанному в разделе </w:t>
      </w:r>
      <w:r w:rsidR="00BC0D92" w:rsidRPr="00811BFC">
        <w:rPr>
          <w:rFonts w:ascii="Times New Roman" w:hAnsi="Times New Roman" w:cs="Times New Roman"/>
        </w:rPr>
        <w:t>9</w:t>
      </w:r>
      <w:r w:rsidRPr="00811BFC">
        <w:rPr>
          <w:rFonts w:ascii="Times New Roman" w:hAnsi="Times New Roman" w:cs="Times New Roman"/>
        </w:rPr>
        <w:t xml:space="preserve"> </w:t>
      </w:r>
      <w:r w:rsidRPr="00811BFC">
        <w:rPr>
          <w:rFonts w:ascii="Times New Roman" w:hAnsi="Times New Roman" w:cs="Times New Roman"/>
          <w:bCs/>
          <w:lang w:eastAsia="ar-SA"/>
        </w:rPr>
        <w:t>Соглашения</w:t>
      </w:r>
      <w:r w:rsidRPr="00811BFC">
        <w:rPr>
          <w:rFonts w:ascii="Times New Roman" w:hAnsi="Times New Roman" w:cs="Times New Roman"/>
        </w:rPr>
        <w:t>, или в ранее полученном уведомлении Стороны об изменении адреса, одним из следующих способов, при этом документ</w:t>
      </w:r>
      <w:r w:rsidRPr="00811BFC">
        <w:rPr>
          <w:rFonts w:ascii="Times New Roman" w:hAnsi="Times New Roman" w:cs="Times New Roman"/>
          <w:bCs/>
        </w:rPr>
        <w:t xml:space="preserve"> будет считаться полученным:</w:t>
      </w:r>
      <w:bookmarkEnd w:id="8"/>
    </w:p>
    <w:p w14:paraId="08083BC4" w14:textId="78724CCD" w:rsidR="00FA330F" w:rsidRPr="00811BFC" w:rsidRDefault="00140BE9" w:rsidP="00811BFC">
      <w:pPr>
        <w:shd w:val="clear" w:color="auto" w:fill="FFFFFF"/>
        <w:tabs>
          <w:tab w:val="left" w:pos="1418"/>
          <w:tab w:val="left" w:pos="1701"/>
        </w:tabs>
        <w:ind w:firstLine="709"/>
        <w:jc w:val="both"/>
        <w:rPr>
          <w:rFonts w:ascii="Times New Roman" w:hAnsi="Times New Roman" w:cs="Times New Roman"/>
          <w:bCs/>
        </w:rPr>
      </w:pPr>
      <w:bookmarkStart w:id="9" w:name="_Ref361338032"/>
      <w:permStart w:id="38479056" w:edGrp="everyone"/>
      <w:r w:rsidRPr="00811BFC">
        <w:rPr>
          <w:rFonts w:ascii="Times New Roman" w:hAnsi="Times New Roman" w:cs="Times New Roman"/>
          <w:bCs/>
        </w:rPr>
        <w:t xml:space="preserve">8.7.1. </w:t>
      </w:r>
      <w:permEnd w:id="38479056"/>
      <w:r w:rsidR="00FA330F" w:rsidRPr="00811BFC">
        <w:rPr>
          <w:rFonts w:ascii="Times New Roman" w:hAnsi="Times New Roman" w:cs="Times New Roman"/>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3EE98188" w14:textId="37159437" w:rsidR="00FA330F" w:rsidRPr="00811BFC" w:rsidRDefault="00811BFC" w:rsidP="00811BFC">
      <w:pPr>
        <w:shd w:val="clear" w:color="auto" w:fill="FFFFFF"/>
        <w:tabs>
          <w:tab w:val="left" w:pos="1418"/>
          <w:tab w:val="left" w:pos="1701"/>
        </w:tabs>
        <w:ind w:firstLine="709"/>
        <w:jc w:val="both"/>
        <w:rPr>
          <w:rFonts w:ascii="Times New Roman" w:hAnsi="Times New Roman" w:cs="Times New Roman"/>
          <w:bCs/>
        </w:rPr>
      </w:pPr>
      <w:permStart w:id="1045370352" w:edGrp="everyone"/>
      <w:r w:rsidRPr="00811BFC">
        <w:rPr>
          <w:rFonts w:ascii="Times New Roman" w:hAnsi="Times New Roman" w:cs="Times New Roman"/>
          <w:bCs/>
        </w:rPr>
        <w:t xml:space="preserve">8.7.2. </w:t>
      </w:r>
      <w:permEnd w:id="1045370352"/>
      <w:r w:rsidR="00FA330F" w:rsidRPr="00811BFC">
        <w:rPr>
          <w:rFonts w:ascii="Times New Roman" w:hAnsi="Times New Roman" w:cs="Times New Roman"/>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9"/>
    </w:p>
    <w:p w14:paraId="1F1B0225" w14:textId="073B521E" w:rsidR="004F6BD8" w:rsidRPr="00811BFC" w:rsidRDefault="00811BFC" w:rsidP="00811BFC">
      <w:pPr>
        <w:tabs>
          <w:tab w:val="left" w:pos="1418"/>
        </w:tabs>
        <w:ind w:firstLine="709"/>
        <w:jc w:val="both"/>
        <w:rPr>
          <w:rFonts w:ascii="Times New Roman" w:hAnsi="Times New Roman" w:cs="Times New Roman"/>
          <w:bCs/>
        </w:rPr>
      </w:pPr>
      <w:permStart w:id="1976438587" w:edGrp="everyone"/>
      <w:r w:rsidRPr="00811BFC">
        <w:rPr>
          <w:rFonts w:ascii="Times New Roman" w:hAnsi="Times New Roman" w:cs="Times New Roman"/>
          <w:bCs/>
        </w:rPr>
        <w:t xml:space="preserve">8.7.3. </w:t>
      </w:r>
      <w:permEnd w:id="1976438587"/>
      <w:r w:rsidR="00660DCD" w:rsidRPr="00811BFC">
        <w:rPr>
          <w:rFonts w:ascii="Times New Roman" w:hAnsi="Times New Roman" w:cs="Times New Roman"/>
          <w:bCs/>
        </w:rPr>
        <w:t xml:space="preserve">посредством </w:t>
      </w:r>
      <w:r w:rsidR="004F6BD8" w:rsidRPr="00811BFC">
        <w:rPr>
          <w:rFonts w:ascii="Times New Roman" w:hAnsi="Times New Roman" w:cs="Times New Roman"/>
          <w:bCs/>
        </w:rPr>
        <w:t>электронной почты (</w:t>
      </w:r>
      <w:r w:rsidR="004F6BD8" w:rsidRPr="00811BFC">
        <w:rPr>
          <w:rFonts w:ascii="Times New Roman" w:hAnsi="Times New Roman" w:cs="Times New Roman"/>
          <w:bCs/>
          <w:lang w:val="en-US"/>
        </w:rPr>
        <w:t>e</w:t>
      </w:r>
      <w:r w:rsidR="004F6BD8" w:rsidRPr="00811BFC">
        <w:rPr>
          <w:rFonts w:ascii="Times New Roman" w:hAnsi="Times New Roman" w:cs="Times New Roman"/>
          <w:bCs/>
        </w:rPr>
        <w:t>-</w:t>
      </w:r>
      <w:r w:rsidR="004F6BD8" w:rsidRPr="00811BFC">
        <w:rPr>
          <w:rFonts w:ascii="Times New Roman" w:hAnsi="Times New Roman" w:cs="Times New Roman"/>
          <w:bCs/>
          <w:lang w:val="en-US"/>
        </w:rPr>
        <w:t>mail</w:t>
      </w:r>
      <w:r w:rsidR="004F6BD8" w:rsidRPr="00811BFC">
        <w:rPr>
          <w:rFonts w:ascii="Times New Roman" w:hAnsi="Times New Roman" w:cs="Times New Roman"/>
          <w:bCs/>
        </w:rPr>
        <w:t>) – в дату направления электронного сообщения, зафиксированную на почтовом сервере отправителя.</w:t>
      </w:r>
    </w:p>
    <w:p w14:paraId="6A2E00B5" w14:textId="55639BEF" w:rsidR="004F6BD8" w:rsidRPr="00811BFC" w:rsidRDefault="004F6BD8" w:rsidP="00B27202">
      <w:pPr>
        <w:pStyle w:val="af1"/>
        <w:shd w:val="clear" w:color="auto" w:fill="FFFFFF"/>
        <w:tabs>
          <w:tab w:val="left" w:pos="1276"/>
          <w:tab w:val="left" w:pos="1701"/>
        </w:tabs>
        <w:ind w:left="0" w:firstLine="709"/>
        <w:jc w:val="both"/>
        <w:rPr>
          <w:rFonts w:ascii="Times New Roman" w:hAnsi="Times New Roman" w:cs="Times New Roman"/>
          <w:bCs/>
          <w:color w:val="auto"/>
        </w:rPr>
      </w:pPr>
      <w:r w:rsidRPr="00811BFC">
        <w:rPr>
          <w:rFonts w:ascii="Times New Roman" w:hAnsi="Times New Roman" w:cs="Times New Roman"/>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w:t>
      </w:r>
      <w:r w:rsidR="00B85C89" w:rsidRPr="00811BFC">
        <w:rPr>
          <w:rFonts w:ascii="Times New Roman" w:hAnsi="Times New Roman" w:cs="Times New Roman"/>
          <w:bCs/>
        </w:rPr>
        <w:t xml:space="preserve">собами, указанными в пунктах </w:t>
      </w:r>
      <w:permStart w:id="1902268627" w:edGrp="everyone"/>
      <w:r w:rsidR="00B85C89" w:rsidRPr="00811BFC">
        <w:rPr>
          <w:rFonts w:ascii="Times New Roman" w:hAnsi="Times New Roman" w:cs="Times New Roman"/>
          <w:bCs/>
        </w:rPr>
        <w:t>8.7</w:t>
      </w:r>
      <w:r w:rsidRPr="00811BFC">
        <w:rPr>
          <w:rFonts w:ascii="Times New Roman" w:hAnsi="Times New Roman" w:cs="Times New Roman"/>
          <w:bCs/>
        </w:rPr>
        <w:t xml:space="preserve">.1 </w:t>
      </w:r>
      <w:r w:rsidR="002A1557" w:rsidRPr="00811BFC">
        <w:rPr>
          <w:rFonts w:ascii="Times New Roman" w:hAnsi="Times New Roman" w:cs="Times New Roman"/>
          <w:bCs/>
        </w:rPr>
        <w:t xml:space="preserve">и </w:t>
      </w:r>
      <w:r w:rsidR="00B85C89" w:rsidRPr="00811BFC">
        <w:rPr>
          <w:rFonts w:ascii="Times New Roman" w:hAnsi="Times New Roman" w:cs="Times New Roman"/>
          <w:bCs/>
        </w:rPr>
        <w:t>8.7</w:t>
      </w:r>
      <w:r w:rsidRPr="00811BFC">
        <w:rPr>
          <w:rFonts w:ascii="Times New Roman" w:hAnsi="Times New Roman" w:cs="Times New Roman"/>
          <w:bCs/>
        </w:rPr>
        <w:t xml:space="preserve">.2 </w:t>
      </w:r>
      <w:permEnd w:id="1902268627"/>
      <w:r w:rsidR="006E0A9A" w:rsidRPr="00811BFC">
        <w:rPr>
          <w:rFonts w:ascii="Times New Roman" w:hAnsi="Times New Roman" w:cs="Times New Roman"/>
          <w:bCs/>
        </w:rPr>
        <w:t>Соглашения</w:t>
      </w:r>
      <w:r w:rsidRPr="00811BFC">
        <w:rPr>
          <w:rFonts w:ascii="Times New Roman" w:hAnsi="Times New Roman" w:cs="Times New Roman"/>
          <w:bCs/>
        </w:rPr>
        <w:t xml:space="preserve">. </w:t>
      </w:r>
    </w:p>
    <w:p w14:paraId="01DE1399" w14:textId="77777777" w:rsidR="00FA330F" w:rsidRPr="00811BFC" w:rsidRDefault="00FA330F" w:rsidP="00B27202">
      <w:pPr>
        <w:pStyle w:val="af1"/>
        <w:numPr>
          <w:ilvl w:val="1"/>
          <w:numId w:val="23"/>
        </w:numPr>
        <w:shd w:val="clear" w:color="auto" w:fill="FFFFFF"/>
        <w:tabs>
          <w:tab w:val="left" w:pos="1134"/>
        </w:tabs>
        <w:ind w:left="0" w:firstLine="709"/>
        <w:jc w:val="both"/>
        <w:rPr>
          <w:rFonts w:ascii="Times New Roman" w:hAnsi="Times New Roman" w:cs="Times New Roman"/>
        </w:rPr>
      </w:pPr>
      <w:r w:rsidRPr="00811BFC">
        <w:rPr>
          <w:rFonts w:ascii="Times New Roman" w:hAnsi="Times New Roman" w:cs="Times New Roman"/>
        </w:rPr>
        <w:t xml:space="preserve">Во всем остальном, что не урегулировано </w:t>
      </w:r>
      <w:r w:rsidRPr="00811BFC">
        <w:rPr>
          <w:rFonts w:ascii="Times New Roman" w:hAnsi="Times New Roman" w:cs="Times New Roman"/>
          <w:bCs/>
          <w:lang w:eastAsia="ar-SA"/>
        </w:rPr>
        <w:t>Соглашением</w:t>
      </w:r>
      <w:r w:rsidRPr="00811BFC">
        <w:rPr>
          <w:rFonts w:ascii="Times New Roman" w:hAnsi="Times New Roman" w:cs="Times New Roman"/>
        </w:rPr>
        <w:t xml:space="preserve">, Стороны руководствуются законодательством Российской Федерации. </w:t>
      </w:r>
    </w:p>
    <w:p w14:paraId="3FA28104" w14:textId="23E57116" w:rsidR="00FA330F" w:rsidRPr="00811BFC" w:rsidRDefault="00FA330F" w:rsidP="00B27202">
      <w:pPr>
        <w:pStyle w:val="a3"/>
        <w:numPr>
          <w:ilvl w:val="1"/>
          <w:numId w:val="23"/>
        </w:numPr>
        <w:shd w:val="clear" w:color="auto" w:fill="auto"/>
        <w:tabs>
          <w:tab w:val="left" w:pos="935"/>
          <w:tab w:val="left" w:pos="1134"/>
        </w:tabs>
        <w:spacing w:before="0" w:after="0" w:line="240" w:lineRule="auto"/>
        <w:ind w:left="0" w:right="20" w:firstLine="709"/>
        <w:rPr>
          <w:rFonts w:ascii="Times New Roman" w:hAnsi="Times New Roman" w:cs="Times New Roman"/>
        </w:rPr>
      </w:pPr>
      <w:r w:rsidRPr="00811BFC">
        <w:rPr>
          <w:rFonts w:ascii="Times New Roman" w:hAnsi="Times New Roman" w:cs="Times New Roman"/>
        </w:rPr>
        <w:t>Соглашение составлено в 3 (трех) экземплярах, имеющих равную юридическую силу</w:t>
      </w:r>
      <w:r w:rsidR="00D43992" w:rsidRPr="00811BFC">
        <w:rPr>
          <w:rFonts w:ascii="Times New Roman" w:hAnsi="Times New Roman" w:cs="Times New Roman"/>
        </w:rPr>
        <w:t>,</w:t>
      </w:r>
      <w:r w:rsidRPr="00811BFC">
        <w:rPr>
          <w:rFonts w:ascii="Times New Roman" w:hAnsi="Times New Roman" w:cs="Times New Roman"/>
        </w:rPr>
        <w:t xml:space="preserve"> по </w:t>
      </w:r>
      <w:r w:rsidR="00D43992" w:rsidRPr="00811BFC">
        <w:rPr>
          <w:rFonts w:ascii="Times New Roman" w:hAnsi="Times New Roman" w:cs="Times New Roman"/>
        </w:rPr>
        <w:t>1 (</w:t>
      </w:r>
      <w:r w:rsidRPr="00811BFC">
        <w:rPr>
          <w:rFonts w:ascii="Times New Roman" w:hAnsi="Times New Roman" w:cs="Times New Roman"/>
        </w:rPr>
        <w:t>одному</w:t>
      </w:r>
      <w:r w:rsidR="00D43992" w:rsidRPr="00811BFC">
        <w:rPr>
          <w:rFonts w:ascii="Times New Roman" w:hAnsi="Times New Roman" w:cs="Times New Roman"/>
        </w:rPr>
        <w:t>)</w:t>
      </w:r>
      <w:r w:rsidRPr="00811BFC">
        <w:rPr>
          <w:rFonts w:ascii="Times New Roman" w:hAnsi="Times New Roman" w:cs="Times New Roman"/>
        </w:rPr>
        <w:t xml:space="preserve"> для каждой из Сторон</w:t>
      </w:r>
      <w:permStart w:id="446771553" w:edGrp="everyone"/>
      <w:r w:rsidR="00DF7873" w:rsidRPr="00811BFC">
        <w:rPr>
          <w:rStyle w:val="a8"/>
          <w:rFonts w:ascii="Times New Roman" w:hAnsi="Times New Roman" w:cs="Times New Roman"/>
        </w:rPr>
        <w:footnoteReference w:id="3"/>
      </w:r>
      <w:r w:rsidRPr="00811BFC">
        <w:rPr>
          <w:rFonts w:ascii="Times New Roman" w:hAnsi="Times New Roman" w:cs="Times New Roman"/>
        </w:rPr>
        <w:t>.</w:t>
      </w:r>
      <w:permEnd w:id="446771553"/>
    </w:p>
    <w:p w14:paraId="583C4547" w14:textId="77777777" w:rsidR="00FA330F" w:rsidRPr="00811BFC" w:rsidRDefault="00FA330F" w:rsidP="00B27202">
      <w:pPr>
        <w:pStyle w:val="a3"/>
        <w:numPr>
          <w:ilvl w:val="1"/>
          <w:numId w:val="23"/>
        </w:numPr>
        <w:shd w:val="clear" w:color="auto" w:fill="auto"/>
        <w:tabs>
          <w:tab w:val="left" w:pos="935"/>
          <w:tab w:val="left" w:pos="1134"/>
        </w:tabs>
        <w:spacing w:before="0" w:after="0" w:line="240" w:lineRule="auto"/>
        <w:ind w:left="0" w:right="20" w:firstLine="709"/>
        <w:rPr>
          <w:rFonts w:ascii="Times New Roman" w:hAnsi="Times New Roman" w:cs="Times New Roman"/>
        </w:rPr>
      </w:pPr>
      <w:r w:rsidRPr="00811BFC">
        <w:rPr>
          <w:rFonts w:ascii="Times New Roman" w:hAnsi="Times New Roman" w:cs="Times New Roman"/>
        </w:rPr>
        <w:t>Приложения к Соглашению, являющиеся его неотъемлемой частью:</w:t>
      </w:r>
    </w:p>
    <w:p w14:paraId="1B3AA8EF" w14:textId="77777777" w:rsidR="00FA330F" w:rsidRPr="00811BFC" w:rsidRDefault="00FA330F" w:rsidP="00B27202">
      <w:pPr>
        <w:pStyle w:val="a3"/>
        <w:numPr>
          <w:ilvl w:val="2"/>
          <w:numId w:val="23"/>
        </w:numPr>
        <w:shd w:val="clear" w:color="auto" w:fill="auto"/>
        <w:tabs>
          <w:tab w:val="left" w:pos="1418"/>
          <w:tab w:val="left" w:pos="1560"/>
        </w:tabs>
        <w:spacing w:before="0" w:after="0" w:line="240" w:lineRule="auto"/>
        <w:ind w:left="0" w:right="20" w:firstLine="709"/>
        <w:rPr>
          <w:rFonts w:ascii="Times New Roman" w:hAnsi="Times New Roman" w:cs="Times New Roman"/>
        </w:rPr>
      </w:pPr>
      <w:r w:rsidRPr="00811BFC">
        <w:rPr>
          <w:rFonts w:ascii="Times New Roman" w:hAnsi="Times New Roman" w:cs="Times New Roman"/>
        </w:rPr>
        <w:t>Приложение № 1 – Акт приема-передачи документов (форма)</w:t>
      </w:r>
      <w:permStart w:id="2026198811" w:edGrp="everyone"/>
      <w:r w:rsidR="006778A3" w:rsidRPr="00811BFC">
        <w:rPr>
          <w:rFonts w:ascii="Times New Roman" w:hAnsi="Times New Roman" w:cs="Times New Roman"/>
        </w:rPr>
        <w:t>;</w:t>
      </w:r>
      <w:permEnd w:id="2026198811"/>
    </w:p>
    <w:p w14:paraId="346FA122" w14:textId="5F849970" w:rsidR="00FA330F" w:rsidRPr="00811BFC" w:rsidRDefault="00FA330F" w:rsidP="00B27202">
      <w:pPr>
        <w:pStyle w:val="a3"/>
        <w:numPr>
          <w:ilvl w:val="2"/>
          <w:numId w:val="23"/>
        </w:numPr>
        <w:shd w:val="clear" w:color="auto" w:fill="auto"/>
        <w:tabs>
          <w:tab w:val="left" w:pos="1418"/>
          <w:tab w:val="left" w:pos="1560"/>
        </w:tabs>
        <w:spacing w:before="0" w:after="0" w:line="240" w:lineRule="auto"/>
        <w:ind w:left="0" w:right="20" w:firstLine="709"/>
        <w:rPr>
          <w:rFonts w:ascii="Times New Roman" w:hAnsi="Times New Roman" w:cs="Times New Roman"/>
        </w:rPr>
      </w:pPr>
      <w:permStart w:id="1431862185" w:edGrp="everyone"/>
      <w:r w:rsidRPr="00811BFC">
        <w:rPr>
          <w:rFonts w:ascii="Times New Roman" w:hAnsi="Times New Roman" w:cs="Times New Roman"/>
        </w:rPr>
        <w:t>Приложение № 2 – Реестр документов</w:t>
      </w:r>
      <w:r w:rsidR="00660DCD" w:rsidRPr="00811BFC">
        <w:rPr>
          <w:rFonts w:ascii="Times New Roman" w:hAnsi="Times New Roman" w:cs="Times New Roman"/>
        </w:rPr>
        <w:t>.</w:t>
      </w:r>
    </w:p>
    <w:permEnd w:id="1431862185"/>
    <w:p w14:paraId="398553B1" w14:textId="77777777" w:rsidR="00FA330F" w:rsidRPr="00811BFC" w:rsidRDefault="00FA330F" w:rsidP="00B27202">
      <w:pPr>
        <w:pStyle w:val="11"/>
        <w:keepNext/>
        <w:keepLines/>
        <w:shd w:val="clear" w:color="auto" w:fill="auto"/>
        <w:tabs>
          <w:tab w:val="left" w:pos="5351"/>
        </w:tabs>
        <w:spacing w:before="0" w:after="0" w:line="240" w:lineRule="auto"/>
        <w:ind w:right="280" w:firstLine="567"/>
        <w:jc w:val="center"/>
        <w:rPr>
          <w:rFonts w:ascii="Times New Roman" w:hAnsi="Times New Roman" w:cs="Times New Roman"/>
        </w:rPr>
      </w:pPr>
    </w:p>
    <w:p w14:paraId="4AE88BEF" w14:textId="53534AC0" w:rsidR="00FA330F" w:rsidRPr="00811BFC" w:rsidRDefault="00BC0D92" w:rsidP="00B27202">
      <w:pPr>
        <w:pStyle w:val="11"/>
        <w:keepNext/>
        <w:keepLines/>
        <w:shd w:val="clear" w:color="auto" w:fill="auto"/>
        <w:tabs>
          <w:tab w:val="left" w:pos="284"/>
          <w:tab w:val="left" w:pos="5351"/>
        </w:tabs>
        <w:spacing w:before="0" w:after="0" w:line="240" w:lineRule="auto"/>
        <w:ind w:right="280"/>
        <w:jc w:val="center"/>
        <w:rPr>
          <w:rFonts w:ascii="Times New Roman" w:hAnsi="Times New Roman" w:cs="Times New Roman"/>
        </w:rPr>
      </w:pPr>
      <w:r w:rsidRPr="00811BFC">
        <w:rPr>
          <w:rFonts w:ascii="Times New Roman" w:hAnsi="Times New Roman" w:cs="Times New Roman"/>
        </w:rPr>
        <w:t>9</w:t>
      </w:r>
      <w:r w:rsidR="00FA330F" w:rsidRPr="00811BFC">
        <w:rPr>
          <w:rFonts w:ascii="Times New Roman" w:hAnsi="Times New Roman" w:cs="Times New Roman"/>
        </w:rPr>
        <w:t>. А</w:t>
      </w:r>
      <w:r w:rsidR="003A4E33" w:rsidRPr="00811BFC">
        <w:rPr>
          <w:rFonts w:ascii="Times New Roman" w:hAnsi="Times New Roman" w:cs="Times New Roman"/>
        </w:rPr>
        <w:t>дреса и реквизиты Сторон</w:t>
      </w:r>
    </w:p>
    <w:p w14:paraId="564D3979" w14:textId="77777777" w:rsidR="00FA330F" w:rsidRPr="00811BFC" w:rsidRDefault="00FA330F" w:rsidP="00B27202">
      <w:pPr>
        <w:rPr>
          <w:rFonts w:ascii="Times New Roman" w:hAnsi="Times New Roman" w:cs="Times New Roman"/>
        </w:rPr>
      </w:pPr>
    </w:p>
    <w:tbl>
      <w:tblPr>
        <w:tblW w:w="97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369"/>
        <w:gridCol w:w="3402"/>
        <w:gridCol w:w="3005"/>
      </w:tblGrid>
      <w:tr w:rsidR="00FA330F" w:rsidRPr="00811BFC" w14:paraId="6B53F028" w14:textId="77777777" w:rsidTr="007430EC">
        <w:trPr>
          <w:trHeight w:val="3508"/>
        </w:trPr>
        <w:tc>
          <w:tcPr>
            <w:tcW w:w="3369" w:type="dxa"/>
            <w:tcBorders>
              <w:right w:val="single" w:sz="4" w:space="0" w:color="auto"/>
            </w:tcBorders>
            <w:shd w:val="clear" w:color="auto" w:fill="auto"/>
          </w:tcPr>
          <w:p w14:paraId="6BA2B524" w14:textId="3D5AD24B" w:rsidR="00FA330F" w:rsidRPr="00811BFC" w:rsidRDefault="00AE65FD" w:rsidP="00B27202">
            <w:pPr>
              <w:tabs>
                <w:tab w:val="left" w:pos="840"/>
              </w:tabs>
              <w:rPr>
                <w:rFonts w:ascii="Times New Roman" w:hAnsi="Times New Roman" w:cs="Times New Roman"/>
                <w:b/>
              </w:rPr>
            </w:pPr>
            <w:permStart w:id="180894637" w:edGrp="everyone"/>
            <w:r w:rsidRPr="00811BFC">
              <w:rPr>
                <w:rFonts w:ascii="Times New Roman" w:hAnsi="Times New Roman" w:cs="Times New Roman"/>
                <w:b/>
              </w:rPr>
              <w:lastRenderedPageBreak/>
              <w:t>Заказчик</w:t>
            </w:r>
            <w:r w:rsidR="006778A3" w:rsidRPr="00811BFC">
              <w:rPr>
                <w:rFonts w:ascii="Times New Roman" w:hAnsi="Times New Roman" w:cs="Times New Roman"/>
                <w:b/>
              </w:rPr>
              <w:t xml:space="preserve"> </w:t>
            </w:r>
            <w:r w:rsidRPr="00811BFC">
              <w:rPr>
                <w:rFonts w:ascii="Times New Roman" w:hAnsi="Times New Roman" w:cs="Times New Roman"/>
                <w:b/>
              </w:rPr>
              <w:t>/</w:t>
            </w:r>
            <w:r w:rsidR="006778A3" w:rsidRPr="00811BFC">
              <w:rPr>
                <w:rFonts w:ascii="Times New Roman" w:hAnsi="Times New Roman" w:cs="Times New Roman"/>
                <w:b/>
              </w:rPr>
              <w:t xml:space="preserve"> </w:t>
            </w:r>
            <w:r w:rsidR="00FA330F" w:rsidRPr="00811BFC">
              <w:rPr>
                <w:rFonts w:ascii="Times New Roman" w:hAnsi="Times New Roman" w:cs="Times New Roman"/>
                <w:b/>
              </w:rPr>
              <w:t xml:space="preserve">Исполнитель: </w:t>
            </w:r>
          </w:p>
          <w:p w14:paraId="5C0C0C47" w14:textId="77777777" w:rsidR="00FA330F" w:rsidRPr="00811BFC" w:rsidRDefault="00FA330F" w:rsidP="00B27202">
            <w:pPr>
              <w:tabs>
                <w:tab w:val="left" w:pos="840"/>
              </w:tabs>
              <w:rPr>
                <w:rFonts w:ascii="Times New Roman" w:hAnsi="Times New Roman" w:cs="Times New Roman"/>
              </w:rPr>
            </w:pPr>
          </w:p>
          <w:p w14:paraId="47EBD548" w14:textId="77777777" w:rsidR="00CD5B1A" w:rsidRPr="00811BFC" w:rsidRDefault="00CD5B1A" w:rsidP="00B27202">
            <w:pPr>
              <w:rPr>
                <w:rFonts w:ascii="Times New Roman" w:hAnsi="Times New Roman" w:cs="Times New Roman"/>
              </w:rPr>
            </w:pPr>
          </w:p>
          <w:p w14:paraId="6642EC00" w14:textId="77777777" w:rsidR="00CD5B1A" w:rsidRPr="00811BFC" w:rsidRDefault="00CD5B1A" w:rsidP="00B27202">
            <w:pPr>
              <w:rPr>
                <w:rFonts w:ascii="Times New Roman" w:hAnsi="Times New Roman" w:cs="Times New Roman"/>
              </w:rPr>
            </w:pPr>
            <w:r w:rsidRPr="00811BFC">
              <w:rPr>
                <w:rFonts w:ascii="Times New Roman" w:hAnsi="Times New Roman" w:cs="Times New Roman"/>
              </w:rPr>
              <w:t>Место нахождения:  </w:t>
            </w:r>
          </w:p>
          <w:p w14:paraId="3064B862" w14:textId="77777777" w:rsidR="00CD5B1A" w:rsidRPr="00811BFC" w:rsidRDefault="00CD5B1A" w:rsidP="00B27202">
            <w:pPr>
              <w:rPr>
                <w:rFonts w:ascii="Times New Roman" w:hAnsi="Times New Roman" w:cs="Times New Roman"/>
              </w:rPr>
            </w:pPr>
            <w:r w:rsidRPr="00811BFC">
              <w:rPr>
                <w:rFonts w:ascii="Times New Roman" w:hAnsi="Times New Roman" w:cs="Times New Roman"/>
              </w:rPr>
              <w:t>Почтовый адрес:</w:t>
            </w:r>
          </w:p>
          <w:p w14:paraId="23024F29" w14:textId="77777777" w:rsidR="00CD5B1A" w:rsidRPr="00811BFC" w:rsidRDefault="00CD5B1A" w:rsidP="00B27202">
            <w:pPr>
              <w:rPr>
                <w:rFonts w:ascii="Times New Roman" w:hAnsi="Times New Roman" w:cs="Times New Roman"/>
              </w:rPr>
            </w:pPr>
            <w:r w:rsidRPr="00811BFC">
              <w:rPr>
                <w:rFonts w:ascii="Times New Roman" w:hAnsi="Times New Roman" w:cs="Times New Roman"/>
              </w:rPr>
              <w:t>ОГРН</w:t>
            </w:r>
          </w:p>
          <w:p w14:paraId="2AA39D48" w14:textId="77777777" w:rsidR="00CD5B1A" w:rsidRPr="00811BFC" w:rsidRDefault="00CD5B1A" w:rsidP="00B27202">
            <w:pPr>
              <w:rPr>
                <w:rFonts w:ascii="Times New Roman" w:hAnsi="Times New Roman" w:cs="Times New Roman"/>
              </w:rPr>
            </w:pPr>
            <w:r w:rsidRPr="00811BFC">
              <w:rPr>
                <w:rFonts w:ascii="Times New Roman" w:hAnsi="Times New Roman" w:cs="Times New Roman"/>
              </w:rPr>
              <w:t xml:space="preserve">ИНН / КПП </w:t>
            </w:r>
          </w:p>
          <w:p w14:paraId="61D58E46" w14:textId="77777777" w:rsidR="00CD5B1A" w:rsidRPr="00811BFC" w:rsidRDefault="00CD5B1A" w:rsidP="00B27202">
            <w:pPr>
              <w:rPr>
                <w:rFonts w:ascii="Times New Roman" w:hAnsi="Times New Roman" w:cs="Times New Roman"/>
              </w:rPr>
            </w:pPr>
            <w:r w:rsidRPr="00811BFC">
              <w:rPr>
                <w:rFonts w:ascii="Times New Roman" w:hAnsi="Times New Roman" w:cs="Times New Roman"/>
              </w:rPr>
              <w:t>Р/счет</w:t>
            </w:r>
          </w:p>
          <w:p w14:paraId="58BFF955" w14:textId="77777777" w:rsidR="00CD5B1A" w:rsidRPr="00811BFC" w:rsidRDefault="00CD5B1A" w:rsidP="00B27202">
            <w:pPr>
              <w:rPr>
                <w:rFonts w:ascii="Times New Roman" w:hAnsi="Times New Roman" w:cs="Times New Roman"/>
              </w:rPr>
            </w:pPr>
            <w:r w:rsidRPr="00811BFC">
              <w:rPr>
                <w:rFonts w:ascii="Times New Roman" w:hAnsi="Times New Roman" w:cs="Times New Roman"/>
              </w:rPr>
              <w:t xml:space="preserve">Наименование банка </w:t>
            </w:r>
          </w:p>
          <w:p w14:paraId="57CD0CEA" w14:textId="77777777" w:rsidR="00CD5B1A" w:rsidRPr="00811BFC" w:rsidRDefault="00CD5B1A" w:rsidP="00B27202">
            <w:pPr>
              <w:rPr>
                <w:rFonts w:ascii="Times New Roman" w:hAnsi="Times New Roman" w:cs="Times New Roman"/>
                <w:b/>
                <w:bCs/>
                <w:spacing w:val="1"/>
              </w:rPr>
            </w:pPr>
            <w:proofErr w:type="spellStart"/>
            <w:r w:rsidRPr="00811BFC">
              <w:rPr>
                <w:rFonts w:ascii="Times New Roman" w:hAnsi="Times New Roman" w:cs="Times New Roman"/>
              </w:rPr>
              <w:t>Корр</w:t>
            </w:r>
            <w:proofErr w:type="spellEnd"/>
            <w:r w:rsidRPr="00811BFC">
              <w:rPr>
                <w:rFonts w:ascii="Times New Roman" w:hAnsi="Times New Roman" w:cs="Times New Roman"/>
              </w:rPr>
              <w:t xml:space="preserve">/счет </w:t>
            </w:r>
          </w:p>
          <w:p w14:paraId="70756172" w14:textId="77777777" w:rsidR="00CD5B1A" w:rsidRPr="00811BFC" w:rsidRDefault="00CD5B1A" w:rsidP="00B27202">
            <w:pPr>
              <w:rPr>
                <w:rFonts w:ascii="Times New Roman" w:hAnsi="Times New Roman" w:cs="Times New Roman"/>
              </w:rPr>
            </w:pPr>
            <w:r w:rsidRPr="00811BFC">
              <w:rPr>
                <w:rFonts w:ascii="Times New Roman" w:hAnsi="Times New Roman" w:cs="Times New Roman"/>
              </w:rPr>
              <w:t>БИК</w:t>
            </w:r>
          </w:p>
          <w:p w14:paraId="14802500" w14:textId="34D83A57" w:rsidR="00FA330F" w:rsidRPr="00811BFC" w:rsidRDefault="00FA330F" w:rsidP="00B27202">
            <w:pPr>
              <w:rPr>
                <w:rFonts w:ascii="Times New Roman" w:hAnsi="Times New Roman" w:cs="Times New Roman"/>
                <w:b/>
                <w:bCs/>
                <w:spacing w:val="1"/>
              </w:rPr>
            </w:pPr>
          </w:p>
        </w:tc>
        <w:tc>
          <w:tcPr>
            <w:tcW w:w="3402" w:type="dxa"/>
            <w:tcBorders>
              <w:top w:val="single" w:sz="4" w:space="0" w:color="auto"/>
              <w:left w:val="single" w:sz="4" w:space="0" w:color="auto"/>
              <w:bottom w:val="nil"/>
              <w:right w:val="single" w:sz="4" w:space="0" w:color="auto"/>
            </w:tcBorders>
            <w:shd w:val="clear" w:color="auto" w:fill="auto"/>
          </w:tcPr>
          <w:p w14:paraId="13181BF0" w14:textId="1E3982E4" w:rsidR="00FA330F" w:rsidRPr="00811BFC" w:rsidRDefault="003A4E33" w:rsidP="00B27202">
            <w:pPr>
              <w:tabs>
                <w:tab w:val="left" w:pos="840"/>
              </w:tabs>
              <w:rPr>
                <w:rFonts w:ascii="Times New Roman" w:hAnsi="Times New Roman" w:cs="Times New Roman"/>
                <w:b/>
              </w:rPr>
            </w:pPr>
            <w:r w:rsidRPr="00811BFC">
              <w:rPr>
                <w:rFonts w:ascii="Times New Roman" w:hAnsi="Times New Roman" w:cs="Times New Roman"/>
                <w:b/>
              </w:rPr>
              <w:t>Исполнитель</w:t>
            </w:r>
            <w:r w:rsidR="00FA330F" w:rsidRPr="00811BFC">
              <w:rPr>
                <w:rFonts w:ascii="Times New Roman" w:hAnsi="Times New Roman" w:cs="Times New Roman"/>
                <w:b/>
              </w:rPr>
              <w:t xml:space="preserve">: </w:t>
            </w:r>
          </w:p>
          <w:p w14:paraId="1EF47CBD" w14:textId="77777777" w:rsidR="00FA330F" w:rsidRPr="00811BFC" w:rsidRDefault="00FA330F" w:rsidP="00B27202">
            <w:pPr>
              <w:tabs>
                <w:tab w:val="left" w:pos="840"/>
              </w:tabs>
              <w:rPr>
                <w:rFonts w:ascii="Times New Roman" w:hAnsi="Times New Roman" w:cs="Times New Roman"/>
              </w:rPr>
            </w:pPr>
          </w:p>
          <w:p w14:paraId="24621B21" w14:textId="77777777" w:rsidR="001C1621" w:rsidRPr="00811BFC" w:rsidRDefault="001C1621" w:rsidP="00B27202">
            <w:pPr>
              <w:rPr>
                <w:rFonts w:ascii="Times New Roman" w:hAnsi="Times New Roman" w:cs="Times New Roman"/>
              </w:rPr>
            </w:pPr>
          </w:p>
          <w:p w14:paraId="31CC32BD" w14:textId="77777777" w:rsidR="00CD5B1A" w:rsidRPr="00811BFC" w:rsidRDefault="00CD5B1A" w:rsidP="00B27202">
            <w:pPr>
              <w:rPr>
                <w:rFonts w:ascii="Times New Roman" w:hAnsi="Times New Roman" w:cs="Times New Roman"/>
              </w:rPr>
            </w:pPr>
            <w:r w:rsidRPr="00811BFC">
              <w:rPr>
                <w:rFonts w:ascii="Times New Roman" w:hAnsi="Times New Roman" w:cs="Times New Roman"/>
              </w:rPr>
              <w:t>Место нахождения:  </w:t>
            </w:r>
          </w:p>
          <w:p w14:paraId="01C34F89" w14:textId="77777777" w:rsidR="00CD5B1A" w:rsidRPr="00811BFC" w:rsidRDefault="00CD5B1A" w:rsidP="00B27202">
            <w:pPr>
              <w:rPr>
                <w:rFonts w:ascii="Times New Roman" w:hAnsi="Times New Roman" w:cs="Times New Roman"/>
              </w:rPr>
            </w:pPr>
            <w:r w:rsidRPr="00811BFC">
              <w:rPr>
                <w:rFonts w:ascii="Times New Roman" w:hAnsi="Times New Roman" w:cs="Times New Roman"/>
              </w:rPr>
              <w:t>Почтовый адрес:</w:t>
            </w:r>
          </w:p>
          <w:p w14:paraId="3CCEEA33" w14:textId="77777777" w:rsidR="00CD5B1A" w:rsidRPr="00811BFC" w:rsidRDefault="00CD5B1A" w:rsidP="00B27202">
            <w:pPr>
              <w:rPr>
                <w:rFonts w:ascii="Times New Roman" w:hAnsi="Times New Roman" w:cs="Times New Roman"/>
              </w:rPr>
            </w:pPr>
            <w:r w:rsidRPr="00811BFC">
              <w:rPr>
                <w:rFonts w:ascii="Times New Roman" w:hAnsi="Times New Roman" w:cs="Times New Roman"/>
              </w:rPr>
              <w:t>ОГРН</w:t>
            </w:r>
          </w:p>
          <w:p w14:paraId="68FB7F8B" w14:textId="77777777" w:rsidR="00CD5B1A" w:rsidRPr="00811BFC" w:rsidRDefault="00CD5B1A" w:rsidP="00B27202">
            <w:pPr>
              <w:rPr>
                <w:rFonts w:ascii="Times New Roman" w:hAnsi="Times New Roman" w:cs="Times New Roman"/>
              </w:rPr>
            </w:pPr>
            <w:r w:rsidRPr="00811BFC">
              <w:rPr>
                <w:rFonts w:ascii="Times New Roman" w:hAnsi="Times New Roman" w:cs="Times New Roman"/>
              </w:rPr>
              <w:t xml:space="preserve">ИНН / КПП </w:t>
            </w:r>
          </w:p>
          <w:p w14:paraId="1358E040" w14:textId="77777777" w:rsidR="00CD5B1A" w:rsidRPr="00811BFC" w:rsidRDefault="00CD5B1A" w:rsidP="00B27202">
            <w:pPr>
              <w:rPr>
                <w:rFonts w:ascii="Times New Roman" w:hAnsi="Times New Roman" w:cs="Times New Roman"/>
              </w:rPr>
            </w:pPr>
            <w:r w:rsidRPr="00811BFC">
              <w:rPr>
                <w:rFonts w:ascii="Times New Roman" w:hAnsi="Times New Roman" w:cs="Times New Roman"/>
              </w:rPr>
              <w:t>Р/счет</w:t>
            </w:r>
          </w:p>
          <w:p w14:paraId="539FA82D" w14:textId="77777777" w:rsidR="00CD5B1A" w:rsidRPr="00811BFC" w:rsidRDefault="00CD5B1A" w:rsidP="00B27202">
            <w:pPr>
              <w:rPr>
                <w:rFonts w:ascii="Times New Roman" w:hAnsi="Times New Roman" w:cs="Times New Roman"/>
              </w:rPr>
            </w:pPr>
            <w:r w:rsidRPr="00811BFC">
              <w:rPr>
                <w:rFonts w:ascii="Times New Roman" w:hAnsi="Times New Roman" w:cs="Times New Roman"/>
              </w:rPr>
              <w:t xml:space="preserve">Наименование банка </w:t>
            </w:r>
          </w:p>
          <w:p w14:paraId="2F03B7A4" w14:textId="77777777" w:rsidR="00CD5B1A" w:rsidRPr="00811BFC" w:rsidRDefault="00CD5B1A" w:rsidP="00B27202">
            <w:pPr>
              <w:rPr>
                <w:rFonts w:ascii="Times New Roman" w:hAnsi="Times New Roman" w:cs="Times New Roman"/>
                <w:b/>
                <w:bCs/>
                <w:spacing w:val="1"/>
              </w:rPr>
            </w:pPr>
            <w:proofErr w:type="spellStart"/>
            <w:r w:rsidRPr="00811BFC">
              <w:rPr>
                <w:rFonts w:ascii="Times New Roman" w:hAnsi="Times New Roman" w:cs="Times New Roman"/>
              </w:rPr>
              <w:t>Корр</w:t>
            </w:r>
            <w:proofErr w:type="spellEnd"/>
            <w:r w:rsidRPr="00811BFC">
              <w:rPr>
                <w:rFonts w:ascii="Times New Roman" w:hAnsi="Times New Roman" w:cs="Times New Roman"/>
              </w:rPr>
              <w:t xml:space="preserve">/счет </w:t>
            </w:r>
          </w:p>
          <w:p w14:paraId="3CA8DAA2" w14:textId="77777777" w:rsidR="00CD5B1A" w:rsidRPr="00811BFC" w:rsidRDefault="00CD5B1A" w:rsidP="00B27202">
            <w:pPr>
              <w:rPr>
                <w:rFonts w:ascii="Times New Roman" w:hAnsi="Times New Roman" w:cs="Times New Roman"/>
              </w:rPr>
            </w:pPr>
            <w:r w:rsidRPr="00811BFC">
              <w:rPr>
                <w:rFonts w:ascii="Times New Roman" w:hAnsi="Times New Roman" w:cs="Times New Roman"/>
              </w:rPr>
              <w:t>БИК</w:t>
            </w:r>
          </w:p>
          <w:p w14:paraId="756D9D0D" w14:textId="5BA3B10D" w:rsidR="00FA330F" w:rsidRPr="00811BFC" w:rsidRDefault="00FA330F" w:rsidP="00B27202">
            <w:pPr>
              <w:rPr>
                <w:rFonts w:ascii="Times New Roman" w:hAnsi="Times New Roman" w:cs="Times New Roman"/>
              </w:rPr>
            </w:pPr>
          </w:p>
        </w:tc>
        <w:tc>
          <w:tcPr>
            <w:tcW w:w="3005" w:type="dxa"/>
            <w:tcBorders>
              <w:left w:val="single" w:sz="4" w:space="0" w:color="auto"/>
            </w:tcBorders>
          </w:tcPr>
          <w:p w14:paraId="12866D32" w14:textId="77777777" w:rsidR="003A4E33" w:rsidRPr="00811BFC" w:rsidRDefault="003A4E33" w:rsidP="00B27202">
            <w:pPr>
              <w:tabs>
                <w:tab w:val="left" w:pos="840"/>
              </w:tabs>
              <w:rPr>
                <w:rFonts w:ascii="Times New Roman" w:hAnsi="Times New Roman" w:cs="Times New Roman"/>
                <w:b/>
              </w:rPr>
            </w:pPr>
            <w:r w:rsidRPr="00811BFC">
              <w:rPr>
                <w:rFonts w:ascii="Times New Roman" w:hAnsi="Times New Roman" w:cs="Times New Roman"/>
                <w:b/>
              </w:rPr>
              <w:t xml:space="preserve">Новый Заказчик / </w:t>
            </w:r>
          </w:p>
          <w:p w14:paraId="092EE47A" w14:textId="4A17C2B2" w:rsidR="00FA330F" w:rsidRPr="00811BFC" w:rsidRDefault="003A4E33" w:rsidP="00B27202">
            <w:pPr>
              <w:tabs>
                <w:tab w:val="left" w:pos="840"/>
              </w:tabs>
              <w:rPr>
                <w:rFonts w:ascii="Times New Roman" w:hAnsi="Times New Roman" w:cs="Times New Roman"/>
                <w:b/>
              </w:rPr>
            </w:pPr>
            <w:r w:rsidRPr="00811BFC">
              <w:rPr>
                <w:rFonts w:ascii="Times New Roman" w:hAnsi="Times New Roman" w:cs="Times New Roman"/>
                <w:b/>
              </w:rPr>
              <w:t xml:space="preserve">Новый </w:t>
            </w:r>
            <w:r w:rsidR="00FA330F" w:rsidRPr="00811BFC">
              <w:rPr>
                <w:rFonts w:ascii="Times New Roman" w:hAnsi="Times New Roman" w:cs="Times New Roman"/>
                <w:b/>
              </w:rPr>
              <w:t xml:space="preserve">Исполнитель: </w:t>
            </w:r>
          </w:p>
          <w:p w14:paraId="66FFCD65" w14:textId="77777777" w:rsidR="00FA330F" w:rsidRPr="00811BFC" w:rsidRDefault="00FA330F" w:rsidP="00B27202">
            <w:pPr>
              <w:rPr>
                <w:rFonts w:ascii="Times New Roman" w:hAnsi="Times New Roman" w:cs="Times New Roman"/>
              </w:rPr>
            </w:pPr>
          </w:p>
          <w:p w14:paraId="4D7F138B" w14:textId="77777777" w:rsidR="00FA330F" w:rsidRPr="00811BFC" w:rsidRDefault="001C1621" w:rsidP="00B27202">
            <w:pPr>
              <w:rPr>
                <w:rFonts w:ascii="Times New Roman" w:hAnsi="Times New Roman" w:cs="Times New Roman"/>
              </w:rPr>
            </w:pPr>
            <w:r w:rsidRPr="00811BFC">
              <w:rPr>
                <w:rFonts w:ascii="Times New Roman" w:hAnsi="Times New Roman" w:cs="Times New Roman"/>
              </w:rPr>
              <w:t>Место нахождения</w:t>
            </w:r>
            <w:r w:rsidR="00FA330F" w:rsidRPr="00811BFC">
              <w:rPr>
                <w:rFonts w:ascii="Times New Roman" w:hAnsi="Times New Roman" w:cs="Times New Roman"/>
              </w:rPr>
              <w:t>:  </w:t>
            </w:r>
          </w:p>
          <w:p w14:paraId="1F1DA42C" w14:textId="77777777" w:rsidR="00FA330F" w:rsidRPr="00811BFC" w:rsidRDefault="00FA330F" w:rsidP="00B27202">
            <w:pPr>
              <w:rPr>
                <w:rFonts w:ascii="Times New Roman" w:hAnsi="Times New Roman" w:cs="Times New Roman"/>
              </w:rPr>
            </w:pPr>
            <w:r w:rsidRPr="00811BFC">
              <w:rPr>
                <w:rFonts w:ascii="Times New Roman" w:hAnsi="Times New Roman" w:cs="Times New Roman"/>
              </w:rPr>
              <w:t>Почтовый адрес:</w:t>
            </w:r>
          </w:p>
          <w:p w14:paraId="7C0DD5B3" w14:textId="680583BC" w:rsidR="00CD5B1A" w:rsidRPr="00811BFC" w:rsidRDefault="00CD5B1A" w:rsidP="00B27202">
            <w:pPr>
              <w:rPr>
                <w:rFonts w:ascii="Times New Roman" w:hAnsi="Times New Roman" w:cs="Times New Roman"/>
              </w:rPr>
            </w:pPr>
            <w:r w:rsidRPr="00811BFC">
              <w:rPr>
                <w:rFonts w:ascii="Times New Roman" w:hAnsi="Times New Roman" w:cs="Times New Roman"/>
              </w:rPr>
              <w:t>ОГРН</w:t>
            </w:r>
          </w:p>
          <w:p w14:paraId="7EEF31BF" w14:textId="0F6E8546" w:rsidR="00FA330F" w:rsidRPr="00811BFC" w:rsidRDefault="00FA330F" w:rsidP="00B27202">
            <w:pPr>
              <w:rPr>
                <w:rFonts w:ascii="Times New Roman" w:hAnsi="Times New Roman" w:cs="Times New Roman"/>
              </w:rPr>
            </w:pPr>
            <w:r w:rsidRPr="00811BFC">
              <w:rPr>
                <w:rFonts w:ascii="Times New Roman" w:hAnsi="Times New Roman" w:cs="Times New Roman"/>
              </w:rPr>
              <w:t>ИНН</w:t>
            </w:r>
            <w:r w:rsidR="00CD5B1A" w:rsidRPr="00811BFC">
              <w:rPr>
                <w:rFonts w:ascii="Times New Roman" w:hAnsi="Times New Roman" w:cs="Times New Roman"/>
              </w:rPr>
              <w:t xml:space="preserve"> / </w:t>
            </w:r>
            <w:r w:rsidRPr="00811BFC">
              <w:rPr>
                <w:rFonts w:ascii="Times New Roman" w:hAnsi="Times New Roman" w:cs="Times New Roman"/>
              </w:rPr>
              <w:t xml:space="preserve">КПП </w:t>
            </w:r>
          </w:p>
          <w:p w14:paraId="1DFB764B" w14:textId="77777777" w:rsidR="00CD5B1A" w:rsidRPr="00811BFC" w:rsidRDefault="00FA330F" w:rsidP="00B27202">
            <w:pPr>
              <w:rPr>
                <w:rFonts w:ascii="Times New Roman" w:hAnsi="Times New Roman" w:cs="Times New Roman"/>
              </w:rPr>
            </w:pPr>
            <w:r w:rsidRPr="00811BFC">
              <w:rPr>
                <w:rFonts w:ascii="Times New Roman" w:hAnsi="Times New Roman" w:cs="Times New Roman"/>
              </w:rPr>
              <w:t>Р/счет</w:t>
            </w:r>
          </w:p>
          <w:p w14:paraId="39545E6E" w14:textId="3EABB6FA" w:rsidR="00FA330F" w:rsidRPr="00811BFC" w:rsidRDefault="00CD5B1A" w:rsidP="00B27202">
            <w:pPr>
              <w:rPr>
                <w:rFonts w:ascii="Times New Roman" w:hAnsi="Times New Roman" w:cs="Times New Roman"/>
              </w:rPr>
            </w:pPr>
            <w:r w:rsidRPr="00811BFC">
              <w:rPr>
                <w:rFonts w:ascii="Times New Roman" w:hAnsi="Times New Roman" w:cs="Times New Roman"/>
              </w:rPr>
              <w:t>Наименование банка</w:t>
            </w:r>
            <w:r w:rsidR="00FA330F" w:rsidRPr="00811BFC">
              <w:rPr>
                <w:rFonts w:ascii="Times New Roman" w:hAnsi="Times New Roman" w:cs="Times New Roman"/>
              </w:rPr>
              <w:t xml:space="preserve"> </w:t>
            </w:r>
          </w:p>
          <w:p w14:paraId="74B7671E" w14:textId="4E678E3A" w:rsidR="00FA330F" w:rsidRPr="00811BFC" w:rsidRDefault="000E1946" w:rsidP="00B27202">
            <w:pPr>
              <w:rPr>
                <w:rFonts w:ascii="Times New Roman" w:hAnsi="Times New Roman" w:cs="Times New Roman"/>
                <w:b/>
                <w:bCs/>
                <w:spacing w:val="1"/>
              </w:rPr>
            </w:pPr>
            <w:proofErr w:type="spellStart"/>
            <w:r w:rsidRPr="00811BFC">
              <w:rPr>
                <w:rFonts w:ascii="Times New Roman" w:hAnsi="Times New Roman" w:cs="Times New Roman"/>
              </w:rPr>
              <w:t>К</w:t>
            </w:r>
            <w:r w:rsidR="00FA330F" w:rsidRPr="00811BFC">
              <w:rPr>
                <w:rFonts w:ascii="Times New Roman" w:hAnsi="Times New Roman" w:cs="Times New Roman"/>
              </w:rPr>
              <w:t>ор</w:t>
            </w:r>
            <w:r w:rsidRPr="00811BFC">
              <w:rPr>
                <w:rFonts w:ascii="Times New Roman" w:hAnsi="Times New Roman" w:cs="Times New Roman"/>
              </w:rPr>
              <w:t>р</w:t>
            </w:r>
            <w:proofErr w:type="spellEnd"/>
            <w:r w:rsidR="00FA330F" w:rsidRPr="00811BFC">
              <w:rPr>
                <w:rFonts w:ascii="Times New Roman" w:hAnsi="Times New Roman" w:cs="Times New Roman"/>
              </w:rPr>
              <w:t xml:space="preserve">/счет </w:t>
            </w:r>
          </w:p>
          <w:p w14:paraId="5C9775B4" w14:textId="77777777" w:rsidR="00FA330F" w:rsidRPr="00811BFC" w:rsidRDefault="000E1946" w:rsidP="00B27202">
            <w:pPr>
              <w:rPr>
                <w:rFonts w:ascii="Times New Roman" w:hAnsi="Times New Roman" w:cs="Times New Roman"/>
              </w:rPr>
            </w:pPr>
            <w:r w:rsidRPr="00811BFC">
              <w:rPr>
                <w:rFonts w:ascii="Times New Roman" w:hAnsi="Times New Roman" w:cs="Times New Roman"/>
              </w:rPr>
              <w:t>БИК</w:t>
            </w:r>
          </w:p>
          <w:p w14:paraId="3AFBDCD7" w14:textId="06A6A15B" w:rsidR="00CD5B1A" w:rsidRPr="00811BFC" w:rsidRDefault="00CD5B1A" w:rsidP="00B27202">
            <w:pPr>
              <w:rPr>
                <w:rFonts w:ascii="Times New Roman" w:hAnsi="Times New Roman" w:cs="Times New Roman"/>
              </w:rPr>
            </w:pPr>
          </w:p>
        </w:tc>
      </w:tr>
      <w:tr w:rsidR="00FA330F" w:rsidRPr="00811BFC" w14:paraId="7CCB9903" w14:textId="77777777" w:rsidTr="007430EC">
        <w:tc>
          <w:tcPr>
            <w:tcW w:w="3369" w:type="dxa"/>
            <w:tcBorders>
              <w:right w:val="single" w:sz="4" w:space="0" w:color="auto"/>
            </w:tcBorders>
            <w:shd w:val="clear" w:color="auto" w:fill="auto"/>
          </w:tcPr>
          <w:p w14:paraId="0E311663"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0C347E27" w14:textId="77777777" w:rsidR="00FA330F" w:rsidRPr="00811BFC" w:rsidRDefault="00FA330F" w:rsidP="00B27202">
            <w:pPr>
              <w:tabs>
                <w:tab w:val="left" w:pos="840"/>
              </w:tabs>
              <w:rPr>
                <w:rFonts w:ascii="Times New Roman" w:hAnsi="Times New Roman" w:cs="Times New Roman"/>
              </w:rPr>
            </w:pPr>
          </w:p>
          <w:p w14:paraId="54D85BC2"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0B450728" w14:textId="77777777" w:rsidR="00FA330F" w:rsidRPr="00811BFC" w:rsidRDefault="00FA330F" w:rsidP="00B27202">
            <w:pPr>
              <w:tabs>
                <w:tab w:val="left" w:pos="840"/>
              </w:tabs>
              <w:rPr>
                <w:rFonts w:ascii="Times New Roman" w:hAnsi="Times New Roman" w:cs="Times New Roman"/>
              </w:rPr>
            </w:pPr>
            <w:proofErr w:type="spellStart"/>
            <w:r w:rsidRPr="00811BFC">
              <w:rPr>
                <w:rFonts w:ascii="Times New Roman" w:hAnsi="Times New Roman" w:cs="Times New Roman"/>
              </w:rPr>
              <w:t>м.п</w:t>
            </w:r>
            <w:proofErr w:type="spellEnd"/>
            <w:r w:rsidRPr="00811BFC">
              <w:rPr>
                <w:rFonts w:ascii="Times New Roman" w:hAnsi="Times New Roman" w:cs="Times New Roman"/>
              </w:rPr>
              <w:t>.</w:t>
            </w:r>
          </w:p>
        </w:tc>
        <w:tc>
          <w:tcPr>
            <w:tcW w:w="3402" w:type="dxa"/>
            <w:tcBorders>
              <w:top w:val="nil"/>
              <w:left w:val="single" w:sz="4" w:space="0" w:color="auto"/>
              <w:bottom w:val="single" w:sz="4" w:space="0" w:color="auto"/>
              <w:right w:val="single" w:sz="4" w:space="0" w:color="auto"/>
            </w:tcBorders>
            <w:shd w:val="clear" w:color="auto" w:fill="auto"/>
          </w:tcPr>
          <w:p w14:paraId="72304FA9"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426D0732" w14:textId="77777777" w:rsidR="00FA330F" w:rsidRPr="00811BFC" w:rsidRDefault="00FA330F" w:rsidP="00B27202">
            <w:pPr>
              <w:tabs>
                <w:tab w:val="left" w:pos="840"/>
              </w:tabs>
              <w:rPr>
                <w:rFonts w:ascii="Times New Roman" w:hAnsi="Times New Roman" w:cs="Times New Roman"/>
              </w:rPr>
            </w:pPr>
          </w:p>
          <w:p w14:paraId="6BB9EC4B"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56AADEFF" w14:textId="77777777" w:rsidR="00FA330F" w:rsidRPr="00811BFC" w:rsidRDefault="00FA330F" w:rsidP="00B27202">
            <w:pPr>
              <w:tabs>
                <w:tab w:val="left" w:pos="840"/>
              </w:tabs>
              <w:rPr>
                <w:rFonts w:ascii="Times New Roman" w:hAnsi="Times New Roman" w:cs="Times New Roman"/>
              </w:rPr>
            </w:pPr>
            <w:proofErr w:type="spellStart"/>
            <w:r w:rsidRPr="00811BFC">
              <w:rPr>
                <w:rFonts w:ascii="Times New Roman" w:hAnsi="Times New Roman" w:cs="Times New Roman"/>
              </w:rPr>
              <w:t>м.п</w:t>
            </w:r>
            <w:proofErr w:type="spellEnd"/>
            <w:r w:rsidRPr="00811BFC">
              <w:rPr>
                <w:rFonts w:ascii="Times New Roman" w:hAnsi="Times New Roman" w:cs="Times New Roman"/>
              </w:rPr>
              <w:t>.</w:t>
            </w:r>
          </w:p>
        </w:tc>
        <w:tc>
          <w:tcPr>
            <w:tcW w:w="3005" w:type="dxa"/>
            <w:tcBorders>
              <w:left w:val="single" w:sz="4" w:space="0" w:color="auto"/>
            </w:tcBorders>
          </w:tcPr>
          <w:p w14:paraId="7439D040" w14:textId="77777777" w:rsidR="00FA330F" w:rsidRPr="00811BFC" w:rsidRDefault="00FA330F" w:rsidP="00B27202">
            <w:pPr>
              <w:rPr>
                <w:rFonts w:ascii="Times New Roman" w:hAnsi="Times New Roman" w:cs="Times New Roman"/>
              </w:rPr>
            </w:pPr>
            <w:r w:rsidRPr="00811BFC">
              <w:rPr>
                <w:rFonts w:ascii="Times New Roman" w:hAnsi="Times New Roman" w:cs="Times New Roman"/>
              </w:rPr>
              <w:t>______________________</w:t>
            </w:r>
          </w:p>
          <w:p w14:paraId="68F70B80" w14:textId="77777777" w:rsidR="00FA330F" w:rsidRPr="00811BFC" w:rsidRDefault="00FA330F" w:rsidP="00B27202">
            <w:pPr>
              <w:tabs>
                <w:tab w:val="left" w:pos="840"/>
              </w:tabs>
              <w:rPr>
                <w:rFonts w:ascii="Times New Roman" w:hAnsi="Times New Roman" w:cs="Times New Roman"/>
              </w:rPr>
            </w:pPr>
          </w:p>
          <w:p w14:paraId="68812F33"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3EFCA17A" w14:textId="77777777" w:rsidR="00FA330F" w:rsidRPr="00811BFC" w:rsidRDefault="00FA330F" w:rsidP="00B27202">
            <w:pPr>
              <w:tabs>
                <w:tab w:val="left" w:pos="840"/>
              </w:tabs>
              <w:rPr>
                <w:rFonts w:ascii="Times New Roman" w:hAnsi="Times New Roman" w:cs="Times New Roman"/>
              </w:rPr>
            </w:pPr>
            <w:proofErr w:type="spellStart"/>
            <w:r w:rsidRPr="00811BFC">
              <w:rPr>
                <w:rFonts w:ascii="Times New Roman" w:hAnsi="Times New Roman" w:cs="Times New Roman"/>
              </w:rPr>
              <w:t>м.п</w:t>
            </w:r>
            <w:proofErr w:type="spellEnd"/>
            <w:r w:rsidRPr="00811BFC">
              <w:rPr>
                <w:rFonts w:ascii="Times New Roman" w:hAnsi="Times New Roman" w:cs="Times New Roman"/>
              </w:rPr>
              <w:t>.</w:t>
            </w:r>
          </w:p>
        </w:tc>
      </w:tr>
    </w:tbl>
    <w:p w14:paraId="29BA042C" w14:textId="77777777" w:rsidR="00FA330F" w:rsidRPr="00811BFC" w:rsidRDefault="00FA330F" w:rsidP="00B27202">
      <w:pPr>
        <w:tabs>
          <w:tab w:val="left" w:pos="840"/>
        </w:tabs>
      </w:pPr>
    </w:p>
    <w:permEnd w:id="180894637"/>
    <w:p w14:paraId="603EDE07" w14:textId="77777777" w:rsidR="00FA330F" w:rsidRPr="00811BFC" w:rsidRDefault="00FA330F" w:rsidP="00B27202">
      <w:pPr>
        <w:keepNext/>
        <w:tabs>
          <w:tab w:val="num" w:pos="0"/>
        </w:tabs>
        <w:jc w:val="both"/>
        <w:outlineLvl w:val="1"/>
      </w:pPr>
    </w:p>
    <w:p w14:paraId="66D8AEC6" w14:textId="77777777" w:rsidR="00232353" w:rsidRPr="00811BFC" w:rsidRDefault="00232353" w:rsidP="00B27202">
      <w:pPr>
        <w:tabs>
          <w:tab w:val="left" w:pos="840"/>
        </w:tabs>
        <w:jc w:val="right"/>
        <w:rPr>
          <w:rFonts w:ascii="Times New Roman" w:hAnsi="Times New Roman" w:cs="Times New Roman"/>
        </w:rPr>
      </w:pPr>
    </w:p>
    <w:p w14:paraId="21B5C1EA" w14:textId="77777777" w:rsidR="00232353" w:rsidRPr="00811BFC" w:rsidRDefault="00232353" w:rsidP="00B27202">
      <w:pPr>
        <w:spacing w:after="200"/>
        <w:rPr>
          <w:rFonts w:ascii="Times New Roman" w:hAnsi="Times New Roman" w:cs="Times New Roman"/>
        </w:rPr>
      </w:pPr>
      <w:r w:rsidRPr="00811BFC">
        <w:rPr>
          <w:rFonts w:ascii="Times New Roman" w:hAnsi="Times New Roman" w:cs="Times New Roman"/>
        </w:rPr>
        <w:br w:type="page"/>
      </w:r>
    </w:p>
    <w:p w14:paraId="54DCFBA2" w14:textId="0975B246" w:rsidR="00FA330F" w:rsidRPr="00811BFC" w:rsidRDefault="00FA330F" w:rsidP="00B27202">
      <w:pPr>
        <w:tabs>
          <w:tab w:val="left" w:pos="840"/>
        </w:tabs>
        <w:jc w:val="right"/>
        <w:rPr>
          <w:rFonts w:ascii="Times New Roman" w:hAnsi="Times New Roman" w:cs="Times New Roman"/>
          <w:sz w:val="22"/>
          <w:szCs w:val="22"/>
        </w:rPr>
      </w:pPr>
      <w:permStart w:id="38031661" w:edGrp="everyone"/>
      <w:r w:rsidRPr="00811BFC">
        <w:rPr>
          <w:rFonts w:ascii="Times New Roman" w:hAnsi="Times New Roman" w:cs="Times New Roman"/>
          <w:sz w:val="22"/>
          <w:szCs w:val="22"/>
        </w:rPr>
        <w:lastRenderedPageBreak/>
        <w:t>Приложение №</w:t>
      </w:r>
      <w:r w:rsidR="006E0A9A" w:rsidRPr="00811BFC">
        <w:rPr>
          <w:rFonts w:ascii="Times New Roman" w:hAnsi="Times New Roman" w:cs="Times New Roman"/>
          <w:sz w:val="22"/>
          <w:szCs w:val="22"/>
        </w:rPr>
        <w:t xml:space="preserve"> </w:t>
      </w:r>
      <w:r w:rsidRPr="00811BFC">
        <w:rPr>
          <w:rFonts w:ascii="Times New Roman" w:hAnsi="Times New Roman" w:cs="Times New Roman"/>
          <w:sz w:val="22"/>
          <w:szCs w:val="22"/>
        </w:rPr>
        <w:t xml:space="preserve">1 </w:t>
      </w:r>
    </w:p>
    <w:p w14:paraId="3CAE5696" w14:textId="77777777" w:rsidR="00FA330F" w:rsidRPr="00811BFC" w:rsidRDefault="00FA330F" w:rsidP="00B27202">
      <w:pPr>
        <w:pStyle w:val="21"/>
        <w:shd w:val="clear" w:color="auto" w:fill="auto"/>
        <w:spacing w:after="0" w:line="240" w:lineRule="auto"/>
        <w:jc w:val="right"/>
        <w:rPr>
          <w:rFonts w:ascii="Times New Roman" w:hAnsi="Times New Roman" w:cs="Times New Roman"/>
          <w:b w:val="0"/>
          <w:sz w:val="22"/>
          <w:szCs w:val="22"/>
        </w:rPr>
      </w:pPr>
      <w:r w:rsidRPr="00811BFC">
        <w:rPr>
          <w:rFonts w:ascii="Times New Roman" w:hAnsi="Times New Roman" w:cs="Times New Roman"/>
          <w:b w:val="0"/>
          <w:sz w:val="22"/>
          <w:szCs w:val="22"/>
        </w:rPr>
        <w:t>к Соглашению о замене стороны в договоре</w:t>
      </w:r>
    </w:p>
    <w:p w14:paraId="073C7F14" w14:textId="2B75E4C1" w:rsidR="00FA330F" w:rsidRPr="00811BFC" w:rsidRDefault="00FA330F" w:rsidP="00B27202">
      <w:pPr>
        <w:tabs>
          <w:tab w:val="left" w:pos="840"/>
        </w:tabs>
        <w:jc w:val="right"/>
        <w:rPr>
          <w:rFonts w:ascii="Times New Roman" w:hAnsi="Times New Roman" w:cs="Times New Roman"/>
          <w:sz w:val="22"/>
          <w:szCs w:val="22"/>
        </w:rPr>
      </w:pPr>
      <w:r w:rsidRPr="00811BFC">
        <w:rPr>
          <w:rFonts w:ascii="Times New Roman" w:hAnsi="Times New Roman" w:cs="Times New Roman"/>
          <w:sz w:val="22"/>
          <w:szCs w:val="22"/>
        </w:rPr>
        <w:t xml:space="preserve">от </w:t>
      </w:r>
      <w:r w:rsidR="003A4E33" w:rsidRPr="00811BFC">
        <w:rPr>
          <w:rFonts w:ascii="Times New Roman" w:hAnsi="Times New Roman" w:cs="Times New Roman"/>
          <w:sz w:val="22"/>
          <w:szCs w:val="22"/>
        </w:rPr>
        <w:t>«</w:t>
      </w:r>
      <w:r w:rsidRPr="00811BFC">
        <w:rPr>
          <w:rFonts w:ascii="Times New Roman" w:hAnsi="Times New Roman" w:cs="Times New Roman"/>
          <w:sz w:val="22"/>
          <w:szCs w:val="22"/>
        </w:rPr>
        <w:t>___</w:t>
      </w:r>
      <w:r w:rsidR="003A4E33" w:rsidRPr="00811BFC">
        <w:rPr>
          <w:rFonts w:ascii="Times New Roman" w:hAnsi="Times New Roman" w:cs="Times New Roman"/>
          <w:sz w:val="22"/>
          <w:szCs w:val="22"/>
        </w:rPr>
        <w:t xml:space="preserve">» </w:t>
      </w:r>
      <w:r w:rsidRPr="00811BFC">
        <w:rPr>
          <w:rFonts w:ascii="Times New Roman" w:hAnsi="Times New Roman" w:cs="Times New Roman"/>
          <w:sz w:val="22"/>
          <w:szCs w:val="22"/>
        </w:rPr>
        <w:t>____</w:t>
      </w:r>
      <w:r w:rsidR="003A4E33" w:rsidRPr="00811BFC">
        <w:rPr>
          <w:rFonts w:ascii="Times New Roman" w:hAnsi="Times New Roman" w:cs="Times New Roman"/>
          <w:sz w:val="22"/>
          <w:szCs w:val="22"/>
        </w:rPr>
        <w:t>__ 20</w:t>
      </w:r>
      <w:r w:rsidR="006E0A9A" w:rsidRPr="00811BFC">
        <w:rPr>
          <w:rFonts w:ascii="Times New Roman" w:hAnsi="Times New Roman" w:cs="Times New Roman"/>
          <w:sz w:val="22"/>
          <w:szCs w:val="22"/>
        </w:rPr>
        <w:t xml:space="preserve">___ </w:t>
      </w:r>
      <w:r w:rsidR="003A4E33" w:rsidRPr="00811BFC">
        <w:rPr>
          <w:rFonts w:ascii="Times New Roman" w:hAnsi="Times New Roman" w:cs="Times New Roman"/>
          <w:sz w:val="22"/>
          <w:szCs w:val="22"/>
        </w:rPr>
        <w:t>г. № ___</w:t>
      </w:r>
    </w:p>
    <w:p w14:paraId="36E3D9CA" w14:textId="77777777" w:rsidR="00FA330F" w:rsidRPr="00811BFC" w:rsidRDefault="00FA330F" w:rsidP="00B27202">
      <w:pPr>
        <w:jc w:val="right"/>
        <w:rPr>
          <w:rFonts w:ascii="Times New Roman" w:hAnsi="Times New Roman" w:cs="Times New Roman"/>
          <w:b/>
        </w:rPr>
      </w:pPr>
    </w:p>
    <w:p w14:paraId="64D58D96" w14:textId="77777777" w:rsidR="003A4E33" w:rsidRPr="00811BFC" w:rsidRDefault="003A4E33" w:rsidP="00B27202">
      <w:pPr>
        <w:jc w:val="right"/>
        <w:rPr>
          <w:rFonts w:ascii="Times New Roman" w:hAnsi="Times New Roman" w:cs="Times New Roman"/>
          <w:b/>
        </w:rPr>
      </w:pPr>
    </w:p>
    <w:p w14:paraId="5E26E4B6" w14:textId="77777777" w:rsidR="00FA330F" w:rsidRPr="00811BFC" w:rsidRDefault="00FA330F" w:rsidP="00B27202">
      <w:pPr>
        <w:jc w:val="center"/>
        <w:rPr>
          <w:rFonts w:ascii="Times New Roman" w:hAnsi="Times New Roman" w:cs="Times New Roman"/>
          <w:b/>
        </w:rPr>
      </w:pPr>
      <w:r w:rsidRPr="00811BFC">
        <w:rPr>
          <w:rFonts w:ascii="Times New Roman" w:hAnsi="Times New Roman" w:cs="Times New Roman"/>
          <w:b/>
        </w:rPr>
        <w:t>Акт приема-передачи документов</w:t>
      </w:r>
    </w:p>
    <w:p w14:paraId="1520FB27" w14:textId="77777777" w:rsidR="00FA330F" w:rsidRPr="00811BFC" w:rsidRDefault="00FA330F" w:rsidP="00B27202">
      <w:pPr>
        <w:jc w:val="center"/>
        <w:rPr>
          <w:rFonts w:ascii="Times New Roman" w:hAnsi="Times New Roman" w:cs="Times New Roman"/>
          <w:b/>
        </w:rPr>
      </w:pPr>
      <w:r w:rsidRPr="00811BFC">
        <w:rPr>
          <w:rFonts w:ascii="Times New Roman" w:hAnsi="Times New Roman" w:cs="Times New Roman"/>
          <w:b/>
        </w:rPr>
        <w:t>(форма)</w:t>
      </w:r>
    </w:p>
    <w:p w14:paraId="2D4FC343" w14:textId="77777777" w:rsidR="00FA330F" w:rsidRPr="00811BFC" w:rsidRDefault="00FA330F" w:rsidP="00B27202">
      <w:pPr>
        <w:rPr>
          <w:rFonts w:ascii="Times New Roman" w:hAnsi="Times New Roman" w:cs="Times New Roman"/>
        </w:rPr>
      </w:pPr>
    </w:p>
    <w:p w14:paraId="6802AEBD" w14:textId="15F2D94F" w:rsidR="00FA330F" w:rsidRPr="00811BFC" w:rsidRDefault="0041537A" w:rsidP="0041537A">
      <w:pPr>
        <w:tabs>
          <w:tab w:val="left" w:pos="840"/>
        </w:tabs>
        <w:jc w:val="both"/>
        <w:rPr>
          <w:rFonts w:ascii="Times New Roman" w:hAnsi="Times New Roman" w:cs="Times New Roman"/>
        </w:rPr>
      </w:pPr>
      <w:r w:rsidRPr="00811BFC">
        <w:rPr>
          <w:rFonts w:ascii="Times New Roman" w:hAnsi="Times New Roman" w:cs="Times New Roman"/>
        </w:rPr>
        <w:t xml:space="preserve">г. ________________                                                                      </w:t>
      </w:r>
      <w:r w:rsidR="00FA330F" w:rsidRPr="00811BFC">
        <w:rPr>
          <w:rFonts w:ascii="Times New Roman" w:hAnsi="Times New Roman" w:cs="Times New Roman"/>
        </w:rPr>
        <w:t>«____»_____________</w:t>
      </w:r>
      <w:r w:rsidR="00660DCD" w:rsidRPr="00811BFC">
        <w:rPr>
          <w:rFonts w:ascii="Times New Roman" w:hAnsi="Times New Roman" w:cs="Times New Roman"/>
        </w:rPr>
        <w:t>_ _</w:t>
      </w:r>
      <w:r w:rsidR="00FA330F" w:rsidRPr="00811BFC">
        <w:rPr>
          <w:rFonts w:ascii="Times New Roman" w:hAnsi="Times New Roman" w:cs="Times New Roman"/>
        </w:rPr>
        <w:t>___</w:t>
      </w:r>
      <w:r w:rsidR="006E0A9A" w:rsidRPr="00811BFC">
        <w:rPr>
          <w:rFonts w:ascii="Times New Roman" w:hAnsi="Times New Roman" w:cs="Times New Roman"/>
        </w:rPr>
        <w:t xml:space="preserve"> года</w:t>
      </w:r>
    </w:p>
    <w:p w14:paraId="49F67ADA" w14:textId="77777777" w:rsidR="00FA330F" w:rsidRPr="00811BFC" w:rsidRDefault="00FA330F" w:rsidP="00B27202">
      <w:pPr>
        <w:tabs>
          <w:tab w:val="left" w:pos="840"/>
        </w:tabs>
        <w:ind w:firstLine="567"/>
        <w:jc w:val="right"/>
        <w:rPr>
          <w:rFonts w:ascii="Times New Roman" w:hAnsi="Times New Roman" w:cs="Times New Roman"/>
        </w:rPr>
      </w:pPr>
    </w:p>
    <w:p w14:paraId="0FD3D025" w14:textId="647B5DAE" w:rsidR="00FA330F" w:rsidRPr="00811BFC" w:rsidRDefault="0068103F" w:rsidP="003217C1">
      <w:pPr>
        <w:pStyle w:val="af3"/>
        <w:spacing w:before="0" w:beforeAutospacing="0" w:after="0" w:afterAutospacing="0"/>
        <w:ind w:firstLine="709"/>
        <w:jc w:val="both"/>
        <w:rPr>
          <w:rFonts w:ascii="Times New Roman" w:hAnsi="Times New Roman"/>
          <w:sz w:val="24"/>
          <w:szCs w:val="24"/>
        </w:rPr>
      </w:pPr>
      <w:r w:rsidRPr="00811BFC">
        <w:rPr>
          <w:rFonts w:ascii="Times New Roman" w:hAnsi="Times New Roman"/>
          <w:sz w:val="24"/>
          <w:szCs w:val="24"/>
        </w:rPr>
        <w:t>_________</w:t>
      </w:r>
      <w:r w:rsidR="003217C1" w:rsidRPr="00811BFC">
        <w:rPr>
          <w:rFonts w:ascii="Times New Roman" w:hAnsi="Times New Roman"/>
          <w:sz w:val="24"/>
          <w:szCs w:val="24"/>
        </w:rPr>
        <w:t>_________________</w:t>
      </w:r>
      <w:r w:rsidR="00FA330F" w:rsidRPr="00811BFC">
        <w:rPr>
          <w:rFonts w:ascii="Times New Roman" w:hAnsi="Times New Roman"/>
          <w:sz w:val="24"/>
          <w:szCs w:val="24"/>
        </w:rPr>
        <w:t xml:space="preserve"> </w:t>
      </w:r>
      <w:r w:rsidR="003217C1" w:rsidRPr="00811BFC">
        <w:rPr>
          <w:rFonts w:ascii="Times New Roman" w:hAnsi="Times New Roman"/>
          <w:sz w:val="24"/>
          <w:szCs w:val="24"/>
        </w:rPr>
        <w:t>(</w:t>
      </w:r>
      <w:r w:rsidR="00FA330F" w:rsidRPr="00811BFC">
        <w:rPr>
          <w:rFonts w:ascii="Times New Roman" w:hAnsi="Times New Roman"/>
          <w:sz w:val="24"/>
          <w:szCs w:val="24"/>
        </w:rPr>
        <w:t>дал</w:t>
      </w:r>
      <w:r w:rsidR="003217C1" w:rsidRPr="00811BFC">
        <w:rPr>
          <w:rFonts w:ascii="Times New Roman" w:hAnsi="Times New Roman"/>
          <w:sz w:val="24"/>
          <w:szCs w:val="24"/>
        </w:rPr>
        <w:t>ее –</w:t>
      </w:r>
      <w:r w:rsidR="00FA330F" w:rsidRPr="00811BFC">
        <w:rPr>
          <w:rFonts w:ascii="Times New Roman" w:hAnsi="Times New Roman"/>
          <w:sz w:val="24"/>
          <w:szCs w:val="24"/>
        </w:rPr>
        <w:t xml:space="preserve"> «</w:t>
      </w:r>
      <w:r w:rsidR="003D3C3E" w:rsidRPr="00811BFC">
        <w:rPr>
          <w:rFonts w:ascii="Times New Roman" w:hAnsi="Times New Roman"/>
          <w:sz w:val="24"/>
          <w:szCs w:val="24"/>
        </w:rPr>
        <w:t>Заказчик</w:t>
      </w:r>
      <w:r w:rsidR="00FA330F" w:rsidRPr="00811BFC">
        <w:rPr>
          <w:rFonts w:ascii="Times New Roman" w:hAnsi="Times New Roman"/>
          <w:sz w:val="24"/>
          <w:szCs w:val="24"/>
        </w:rPr>
        <w:t>»</w:t>
      </w:r>
      <w:r w:rsidR="002A1557" w:rsidRPr="00811BFC">
        <w:rPr>
          <w:rFonts w:ascii="Times New Roman" w:hAnsi="Times New Roman"/>
          <w:sz w:val="24"/>
          <w:szCs w:val="24"/>
        </w:rPr>
        <w:t xml:space="preserve"> </w:t>
      </w:r>
      <w:r w:rsidRPr="00811BFC">
        <w:rPr>
          <w:rFonts w:ascii="Times New Roman" w:hAnsi="Times New Roman"/>
          <w:sz w:val="24"/>
          <w:szCs w:val="24"/>
        </w:rPr>
        <w:t>/ «Исполнитель»</w:t>
      </w:r>
      <w:r w:rsidR="003217C1" w:rsidRPr="00811BFC">
        <w:rPr>
          <w:rFonts w:ascii="Times New Roman" w:hAnsi="Times New Roman"/>
          <w:sz w:val="24"/>
          <w:szCs w:val="24"/>
        </w:rPr>
        <w:t>)</w:t>
      </w:r>
      <w:r w:rsidR="00FA330F" w:rsidRPr="00811BFC">
        <w:rPr>
          <w:rFonts w:ascii="Times New Roman" w:hAnsi="Times New Roman"/>
          <w:sz w:val="24"/>
          <w:szCs w:val="24"/>
        </w:rPr>
        <w:t>, в лиц</w:t>
      </w:r>
      <w:r w:rsidR="003217C1" w:rsidRPr="00811BFC">
        <w:rPr>
          <w:rFonts w:ascii="Times New Roman" w:hAnsi="Times New Roman"/>
          <w:sz w:val="24"/>
          <w:szCs w:val="24"/>
        </w:rPr>
        <w:t>е ___________________________</w:t>
      </w:r>
      <w:r w:rsidR="00FA330F" w:rsidRPr="00811BFC">
        <w:rPr>
          <w:rFonts w:ascii="Times New Roman" w:hAnsi="Times New Roman"/>
          <w:spacing w:val="-4"/>
          <w:sz w:val="24"/>
          <w:szCs w:val="24"/>
        </w:rPr>
        <w:t>,</w:t>
      </w:r>
      <w:r w:rsidR="00FA330F" w:rsidRPr="00811BFC">
        <w:rPr>
          <w:rFonts w:ascii="Times New Roman" w:hAnsi="Times New Roman"/>
          <w:sz w:val="24"/>
          <w:szCs w:val="24"/>
        </w:rPr>
        <w:t xml:space="preserve"> действующего </w:t>
      </w:r>
      <w:r w:rsidR="003217C1" w:rsidRPr="00811BFC">
        <w:rPr>
          <w:rFonts w:ascii="Times New Roman" w:hAnsi="Times New Roman"/>
          <w:sz w:val="24"/>
          <w:szCs w:val="24"/>
        </w:rPr>
        <w:t xml:space="preserve">на основании </w:t>
      </w:r>
      <w:r w:rsidR="00FA330F" w:rsidRPr="00811BFC">
        <w:rPr>
          <w:rFonts w:ascii="Times New Roman" w:hAnsi="Times New Roman"/>
          <w:sz w:val="24"/>
          <w:szCs w:val="24"/>
        </w:rPr>
        <w:t>___________________________</w:t>
      </w:r>
      <w:r w:rsidR="003217C1" w:rsidRPr="00811BFC">
        <w:rPr>
          <w:rFonts w:ascii="Times New Roman" w:hAnsi="Times New Roman"/>
          <w:sz w:val="24"/>
          <w:szCs w:val="24"/>
        </w:rPr>
        <w:t>_</w:t>
      </w:r>
      <w:r w:rsidR="00FA330F" w:rsidRPr="00811BFC">
        <w:rPr>
          <w:rFonts w:ascii="Times New Roman" w:hAnsi="Times New Roman"/>
          <w:sz w:val="24"/>
          <w:szCs w:val="24"/>
        </w:rPr>
        <w:t>, с одной стороны, и</w:t>
      </w:r>
    </w:p>
    <w:p w14:paraId="4BE4D1D7" w14:textId="51367DA0" w:rsidR="00FA330F" w:rsidRPr="00811BFC" w:rsidRDefault="00FA330F" w:rsidP="003217C1">
      <w:pPr>
        <w:tabs>
          <w:tab w:val="left" w:pos="851"/>
        </w:tabs>
        <w:ind w:firstLine="709"/>
        <w:jc w:val="both"/>
        <w:rPr>
          <w:rFonts w:ascii="Times New Roman" w:hAnsi="Times New Roman" w:cs="Times New Roman"/>
        </w:rPr>
      </w:pPr>
      <w:r w:rsidRPr="00811BFC">
        <w:rPr>
          <w:rFonts w:ascii="Times New Roman" w:hAnsi="Times New Roman" w:cs="Times New Roman"/>
        </w:rPr>
        <w:t xml:space="preserve">_______________________ </w:t>
      </w:r>
      <w:r w:rsidR="003217C1" w:rsidRPr="00811BFC">
        <w:rPr>
          <w:rFonts w:ascii="Times New Roman" w:hAnsi="Times New Roman" w:cs="Times New Roman"/>
        </w:rPr>
        <w:t>(</w:t>
      </w:r>
      <w:r w:rsidRPr="00811BFC">
        <w:rPr>
          <w:rFonts w:ascii="Times New Roman" w:hAnsi="Times New Roman" w:cs="Times New Roman"/>
        </w:rPr>
        <w:t>дал</w:t>
      </w:r>
      <w:r w:rsidR="003217C1" w:rsidRPr="00811BFC">
        <w:rPr>
          <w:rFonts w:ascii="Times New Roman" w:hAnsi="Times New Roman" w:cs="Times New Roman"/>
        </w:rPr>
        <w:t>ее –</w:t>
      </w:r>
      <w:r w:rsidRPr="00811BFC">
        <w:rPr>
          <w:rStyle w:val="3"/>
          <w:rFonts w:ascii="Times New Roman" w:hAnsi="Times New Roman" w:cs="Times New Roman"/>
        </w:rPr>
        <w:t xml:space="preserve"> </w:t>
      </w:r>
      <w:r w:rsidRPr="00811BFC">
        <w:rPr>
          <w:rStyle w:val="3"/>
          <w:rFonts w:ascii="Times New Roman" w:hAnsi="Times New Roman" w:cs="Times New Roman"/>
          <w:b w:val="0"/>
          <w:i w:val="0"/>
        </w:rPr>
        <w:t xml:space="preserve">«Новый </w:t>
      </w:r>
      <w:r w:rsidR="00AE65FD" w:rsidRPr="00811BFC">
        <w:rPr>
          <w:rStyle w:val="3"/>
          <w:rFonts w:ascii="Times New Roman" w:hAnsi="Times New Roman" w:cs="Times New Roman"/>
          <w:b w:val="0"/>
          <w:i w:val="0"/>
        </w:rPr>
        <w:t>Заказчик</w:t>
      </w:r>
      <w:r w:rsidRPr="00811BFC">
        <w:rPr>
          <w:rStyle w:val="3"/>
          <w:rFonts w:ascii="Times New Roman" w:hAnsi="Times New Roman" w:cs="Times New Roman"/>
          <w:b w:val="0"/>
          <w:i w:val="0"/>
        </w:rPr>
        <w:t>»</w:t>
      </w:r>
      <w:r w:rsidR="002A1557" w:rsidRPr="00811BFC">
        <w:rPr>
          <w:rStyle w:val="3"/>
          <w:rFonts w:ascii="Times New Roman" w:hAnsi="Times New Roman" w:cs="Times New Roman"/>
          <w:b w:val="0"/>
          <w:i w:val="0"/>
        </w:rPr>
        <w:t xml:space="preserve"> </w:t>
      </w:r>
      <w:r w:rsidR="0068103F" w:rsidRPr="00811BFC">
        <w:rPr>
          <w:rStyle w:val="3"/>
          <w:rFonts w:ascii="Times New Roman" w:hAnsi="Times New Roman" w:cs="Times New Roman"/>
          <w:b w:val="0"/>
          <w:i w:val="0"/>
        </w:rPr>
        <w:t>/ «Новый Исполнитель»</w:t>
      </w:r>
      <w:r w:rsidR="003217C1" w:rsidRPr="00811BFC">
        <w:rPr>
          <w:rStyle w:val="3"/>
          <w:rFonts w:ascii="Times New Roman" w:hAnsi="Times New Roman" w:cs="Times New Roman"/>
          <w:b w:val="0"/>
          <w:i w:val="0"/>
        </w:rPr>
        <w:t>)</w:t>
      </w:r>
      <w:r w:rsidRPr="00811BFC">
        <w:rPr>
          <w:rStyle w:val="3"/>
          <w:rFonts w:ascii="Times New Roman" w:hAnsi="Times New Roman" w:cs="Times New Roman"/>
          <w:b w:val="0"/>
          <w:i w:val="0"/>
        </w:rPr>
        <w:t>,</w:t>
      </w:r>
      <w:r w:rsidRPr="00811BFC">
        <w:rPr>
          <w:rFonts w:ascii="Times New Roman" w:hAnsi="Times New Roman" w:cs="Times New Roman"/>
          <w:i/>
        </w:rPr>
        <w:t xml:space="preserve"> </w:t>
      </w:r>
      <w:r w:rsidRPr="00811BFC">
        <w:rPr>
          <w:rFonts w:ascii="Times New Roman" w:hAnsi="Times New Roman" w:cs="Times New Roman"/>
          <w:color w:val="auto"/>
          <w:spacing w:val="-1"/>
        </w:rPr>
        <w:t>в лице ____________________________, действующего на основании ____________</w:t>
      </w:r>
      <w:r w:rsidR="003217C1" w:rsidRPr="00811BFC">
        <w:rPr>
          <w:rFonts w:ascii="Times New Roman" w:hAnsi="Times New Roman" w:cs="Times New Roman"/>
          <w:color w:val="auto"/>
          <w:spacing w:val="-1"/>
        </w:rPr>
        <w:t>________________</w:t>
      </w:r>
      <w:r w:rsidRPr="00811BFC">
        <w:rPr>
          <w:rFonts w:ascii="Times New Roman" w:hAnsi="Times New Roman" w:cs="Times New Roman"/>
          <w:color w:val="auto"/>
          <w:spacing w:val="-1"/>
        </w:rPr>
        <w:t xml:space="preserve">, </w:t>
      </w:r>
      <w:r w:rsidRPr="00811BFC">
        <w:rPr>
          <w:rFonts w:ascii="Times New Roman" w:hAnsi="Times New Roman" w:cs="Times New Roman"/>
        </w:rPr>
        <w:t xml:space="preserve">с другой стороны, </w:t>
      </w:r>
    </w:p>
    <w:p w14:paraId="2452FA00" w14:textId="46C67918" w:rsidR="00FA330F" w:rsidRPr="00811BFC" w:rsidRDefault="003217C1" w:rsidP="003217C1">
      <w:pPr>
        <w:tabs>
          <w:tab w:val="left" w:pos="840"/>
        </w:tabs>
        <w:ind w:firstLine="709"/>
        <w:jc w:val="both"/>
        <w:rPr>
          <w:rFonts w:ascii="Times New Roman" w:hAnsi="Times New Roman" w:cs="Times New Roman"/>
          <w:color w:val="auto"/>
        </w:rPr>
      </w:pPr>
      <w:r w:rsidRPr="00811BFC">
        <w:rPr>
          <w:rFonts w:ascii="Times New Roman" w:hAnsi="Times New Roman" w:cs="Times New Roman"/>
          <w:color w:val="auto"/>
        </w:rPr>
        <w:t xml:space="preserve">далее </w:t>
      </w:r>
      <w:r w:rsidR="00FA330F" w:rsidRPr="00811BFC">
        <w:rPr>
          <w:rFonts w:ascii="Times New Roman" w:hAnsi="Times New Roman" w:cs="Times New Roman"/>
          <w:color w:val="auto"/>
        </w:rPr>
        <w:t>вместе именуемые «Стороны», составили настоящий Акт о нижеследующем:</w:t>
      </w:r>
    </w:p>
    <w:p w14:paraId="1E4DA420" w14:textId="77777777" w:rsidR="00FA330F" w:rsidRPr="00811BFC" w:rsidRDefault="00FA330F" w:rsidP="00B27202">
      <w:pPr>
        <w:tabs>
          <w:tab w:val="left" w:pos="840"/>
        </w:tabs>
        <w:ind w:firstLine="567"/>
        <w:jc w:val="both"/>
        <w:rPr>
          <w:rFonts w:ascii="Times New Roman" w:hAnsi="Times New Roman" w:cs="Times New Roman"/>
          <w:color w:val="auto"/>
        </w:rPr>
      </w:pPr>
    </w:p>
    <w:p w14:paraId="239E161A" w14:textId="246A4260" w:rsidR="00FA330F" w:rsidRPr="00811BFC" w:rsidRDefault="00FA330F" w:rsidP="003217C1">
      <w:pPr>
        <w:pStyle w:val="af3"/>
        <w:numPr>
          <w:ilvl w:val="0"/>
          <w:numId w:val="17"/>
        </w:numPr>
        <w:tabs>
          <w:tab w:val="left" w:pos="840"/>
          <w:tab w:val="left" w:pos="1134"/>
        </w:tabs>
        <w:spacing w:before="0" w:beforeAutospacing="0" w:after="0" w:afterAutospacing="0"/>
        <w:ind w:left="0" w:firstLine="709"/>
        <w:jc w:val="both"/>
        <w:rPr>
          <w:rFonts w:ascii="Times New Roman" w:hAnsi="Times New Roman"/>
          <w:color w:val="auto"/>
          <w:sz w:val="24"/>
          <w:szCs w:val="24"/>
        </w:rPr>
      </w:pPr>
      <w:r w:rsidRPr="00811BFC">
        <w:rPr>
          <w:rFonts w:ascii="Times New Roman" w:hAnsi="Times New Roman"/>
          <w:color w:val="auto"/>
          <w:sz w:val="24"/>
          <w:szCs w:val="24"/>
        </w:rPr>
        <w:t>Во исполнение Соглашения о замене стороны в договоре от «__»</w:t>
      </w:r>
      <w:r w:rsidR="003217C1" w:rsidRPr="00811BFC">
        <w:rPr>
          <w:rFonts w:ascii="Times New Roman" w:hAnsi="Times New Roman"/>
          <w:color w:val="auto"/>
          <w:sz w:val="24"/>
          <w:szCs w:val="24"/>
        </w:rPr>
        <w:t xml:space="preserve"> </w:t>
      </w:r>
      <w:r w:rsidRPr="00811BFC">
        <w:rPr>
          <w:rFonts w:ascii="Times New Roman" w:hAnsi="Times New Roman"/>
          <w:color w:val="auto"/>
          <w:sz w:val="24"/>
          <w:szCs w:val="24"/>
        </w:rPr>
        <w:t>________</w:t>
      </w:r>
      <w:r w:rsidR="002A1557" w:rsidRPr="00811BFC">
        <w:rPr>
          <w:rFonts w:ascii="Times New Roman" w:hAnsi="Times New Roman"/>
          <w:color w:val="auto"/>
          <w:sz w:val="24"/>
          <w:szCs w:val="24"/>
        </w:rPr>
        <w:t xml:space="preserve">_ </w:t>
      </w:r>
      <w:r w:rsidR="003A4E33" w:rsidRPr="00811BFC">
        <w:rPr>
          <w:rFonts w:ascii="Times New Roman" w:hAnsi="Times New Roman"/>
          <w:color w:val="auto"/>
          <w:sz w:val="24"/>
          <w:szCs w:val="24"/>
        </w:rPr>
        <w:t>20</w:t>
      </w:r>
      <w:r w:rsidR="006E0A9A" w:rsidRPr="00811BFC">
        <w:rPr>
          <w:rFonts w:ascii="Times New Roman" w:hAnsi="Times New Roman"/>
          <w:color w:val="auto"/>
          <w:sz w:val="24"/>
          <w:szCs w:val="24"/>
        </w:rPr>
        <w:t xml:space="preserve">__ года </w:t>
      </w:r>
      <w:r w:rsidR="003A4E33" w:rsidRPr="00811BFC">
        <w:rPr>
          <w:rFonts w:ascii="Times New Roman" w:hAnsi="Times New Roman"/>
          <w:color w:val="auto"/>
          <w:sz w:val="24"/>
          <w:szCs w:val="24"/>
        </w:rPr>
        <w:t xml:space="preserve">№___ </w:t>
      </w:r>
      <w:r w:rsidRPr="00811BFC">
        <w:rPr>
          <w:rFonts w:ascii="Times New Roman" w:hAnsi="Times New Roman"/>
          <w:color w:val="auto"/>
          <w:sz w:val="24"/>
          <w:szCs w:val="24"/>
        </w:rPr>
        <w:t xml:space="preserve">(далее – </w:t>
      </w:r>
      <w:r w:rsidR="003217C1" w:rsidRPr="00811BFC">
        <w:rPr>
          <w:rFonts w:ascii="Times New Roman" w:hAnsi="Times New Roman"/>
          <w:color w:val="auto"/>
          <w:sz w:val="24"/>
          <w:szCs w:val="24"/>
        </w:rPr>
        <w:t>«</w:t>
      </w:r>
      <w:r w:rsidRPr="00811BFC">
        <w:rPr>
          <w:rFonts w:ascii="Times New Roman" w:hAnsi="Times New Roman"/>
          <w:color w:val="auto"/>
          <w:sz w:val="24"/>
          <w:szCs w:val="24"/>
        </w:rPr>
        <w:t>Соглашение</w:t>
      </w:r>
      <w:r w:rsidR="003217C1" w:rsidRPr="00811BFC">
        <w:rPr>
          <w:rFonts w:ascii="Times New Roman" w:hAnsi="Times New Roman"/>
          <w:color w:val="auto"/>
          <w:sz w:val="24"/>
          <w:szCs w:val="24"/>
        </w:rPr>
        <w:t>»</w:t>
      </w:r>
      <w:r w:rsidRPr="00811BFC">
        <w:rPr>
          <w:rFonts w:ascii="Times New Roman" w:hAnsi="Times New Roman"/>
          <w:color w:val="auto"/>
          <w:sz w:val="24"/>
          <w:szCs w:val="24"/>
        </w:rPr>
        <w:t xml:space="preserve">) </w:t>
      </w:r>
      <w:r w:rsidR="007430EC" w:rsidRPr="00811BFC">
        <w:rPr>
          <w:rFonts w:ascii="Times New Roman" w:hAnsi="Times New Roman"/>
          <w:color w:val="auto"/>
          <w:sz w:val="24"/>
          <w:szCs w:val="24"/>
        </w:rPr>
        <w:t xml:space="preserve">Заказчик / </w:t>
      </w:r>
      <w:r w:rsidRPr="00811BFC">
        <w:rPr>
          <w:rFonts w:ascii="Times New Roman" w:hAnsi="Times New Roman"/>
          <w:color w:val="auto"/>
          <w:sz w:val="24"/>
          <w:szCs w:val="24"/>
        </w:rPr>
        <w:t>Исполнитель</w:t>
      </w:r>
      <w:r w:rsidR="007430EC" w:rsidRPr="00811BFC">
        <w:rPr>
          <w:rFonts w:ascii="Times New Roman" w:hAnsi="Times New Roman"/>
          <w:color w:val="auto"/>
          <w:sz w:val="24"/>
          <w:szCs w:val="24"/>
        </w:rPr>
        <w:t xml:space="preserve"> </w:t>
      </w:r>
      <w:r w:rsidRPr="00811BFC">
        <w:rPr>
          <w:rFonts w:ascii="Times New Roman" w:hAnsi="Times New Roman"/>
          <w:color w:val="auto"/>
          <w:sz w:val="24"/>
          <w:szCs w:val="24"/>
        </w:rPr>
        <w:t xml:space="preserve">передал, а </w:t>
      </w:r>
      <w:r w:rsidR="007430EC" w:rsidRPr="00811BFC">
        <w:rPr>
          <w:rFonts w:ascii="Times New Roman" w:hAnsi="Times New Roman"/>
          <w:color w:val="auto"/>
          <w:sz w:val="24"/>
          <w:szCs w:val="24"/>
        </w:rPr>
        <w:t xml:space="preserve">Новый Заказчик / </w:t>
      </w:r>
      <w:r w:rsidRPr="00811BFC">
        <w:rPr>
          <w:rFonts w:ascii="Times New Roman" w:hAnsi="Times New Roman"/>
          <w:color w:val="auto"/>
          <w:sz w:val="24"/>
          <w:szCs w:val="24"/>
        </w:rPr>
        <w:t>Новый Исполнитель</w:t>
      </w:r>
      <w:r w:rsidR="007430EC" w:rsidRPr="00811BFC">
        <w:rPr>
          <w:rFonts w:ascii="Times New Roman" w:hAnsi="Times New Roman"/>
          <w:color w:val="auto"/>
          <w:sz w:val="24"/>
          <w:szCs w:val="24"/>
        </w:rPr>
        <w:t xml:space="preserve"> </w:t>
      </w:r>
      <w:r w:rsidRPr="00811BFC">
        <w:rPr>
          <w:rFonts w:ascii="Times New Roman" w:hAnsi="Times New Roman"/>
          <w:color w:val="auto"/>
          <w:sz w:val="24"/>
          <w:szCs w:val="24"/>
        </w:rPr>
        <w:t xml:space="preserve">принял все документы, удостоверяющие уступаемые по Соглашению </w:t>
      </w:r>
      <w:r w:rsidR="003217C1" w:rsidRPr="00811BFC">
        <w:rPr>
          <w:rFonts w:ascii="Times New Roman" w:hAnsi="Times New Roman"/>
          <w:sz w:val="24"/>
          <w:szCs w:val="24"/>
        </w:rPr>
        <w:t xml:space="preserve">права (требования) </w:t>
      </w:r>
      <w:r w:rsidRPr="00811BFC">
        <w:rPr>
          <w:rFonts w:ascii="Times New Roman" w:hAnsi="Times New Roman"/>
          <w:color w:val="auto"/>
          <w:sz w:val="24"/>
          <w:szCs w:val="24"/>
        </w:rPr>
        <w:t>и переводимый долг, в следующем составе:</w:t>
      </w:r>
    </w:p>
    <w:p w14:paraId="02C298F3" w14:textId="42952809" w:rsidR="00FA330F" w:rsidRPr="00811BFC" w:rsidRDefault="00FA330F" w:rsidP="003217C1">
      <w:pPr>
        <w:pStyle w:val="af3"/>
        <w:numPr>
          <w:ilvl w:val="0"/>
          <w:numId w:val="27"/>
        </w:numPr>
        <w:tabs>
          <w:tab w:val="left" w:pos="993"/>
        </w:tabs>
        <w:spacing w:before="0" w:beforeAutospacing="0" w:after="0" w:afterAutospacing="0"/>
        <w:ind w:left="0" w:firstLine="709"/>
        <w:jc w:val="both"/>
        <w:rPr>
          <w:rFonts w:ascii="Times New Roman" w:hAnsi="Times New Roman"/>
          <w:color w:val="auto"/>
          <w:sz w:val="24"/>
          <w:szCs w:val="24"/>
        </w:rPr>
      </w:pPr>
      <w:r w:rsidRPr="00811BFC">
        <w:rPr>
          <w:rFonts w:ascii="Times New Roman" w:hAnsi="Times New Roman"/>
          <w:color w:val="auto"/>
          <w:sz w:val="24"/>
          <w:szCs w:val="24"/>
        </w:rPr>
        <w:t>________________________________________________________</w:t>
      </w:r>
      <w:r w:rsidR="006E0A9A" w:rsidRPr="00811BFC">
        <w:rPr>
          <w:rFonts w:ascii="Times New Roman" w:hAnsi="Times New Roman"/>
          <w:color w:val="auto"/>
          <w:sz w:val="24"/>
          <w:szCs w:val="24"/>
        </w:rPr>
        <w:t>;</w:t>
      </w:r>
    </w:p>
    <w:p w14:paraId="7E7249E9" w14:textId="6F2DC9A4" w:rsidR="00FA330F" w:rsidRPr="00811BFC" w:rsidRDefault="00FA330F" w:rsidP="003217C1">
      <w:pPr>
        <w:pStyle w:val="af3"/>
        <w:numPr>
          <w:ilvl w:val="0"/>
          <w:numId w:val="27"/>
        </w:numPr>
        <w:tabs>
          <w:tab w:val="left" w:pos="993"/>
        </w:tabs>
        <w:spacing w:before="0" w:beforeAutospacing="0" w:after="0" w:afterAutospacing="0"/>
        <w:ind w:left="0" w:firstLine="709"/>
        <w:jc w:val="both"/>
        <w:rPr>
          <w:rFonts w:ascii="Times New Roman" w:hAnsi="Times New Roman"/>
          <w:color w:val="auto"/>
          <w:sz w:val="24"/>
          <w:szCs w:val="24"/>
        </w:rPr>
      </w:pPr>
      <w:r w:rsidRPr="00811BFC">
        <w:rPr>
          <w:rFonts w:ascii="Times New Roman" w:hAnsi="Times New Roman"/>
          <w:color w:val="auto"/>
          <w:sz w:val="24"/>
          <w:szCs w:val="24"/>
        </w:rPr>
        <w:t>________________________________________________________</w:t>
      </w:r>
      <w:r w:rsidR="006E0A9A" w:rsidRPr="00811BFC">
        <w:rPr>
          <w:rFonts w:ascii="Times New Roman" w:hAnsi="Times New Roman"/>
          <w:color w:val="auto"/>
          <w:sz w:val="24"/>
          <w:szCs w:val="24"/>
        </w:rPr>
        <w:t>;</w:t>
      </w:r>
    </w:p>
    <w:p w14:paraId="018A733A" w14:textId="4A9D99C1" w:rsidR="00FA330F" w:rsidRPr="00811BFC" w:rsidRDefault="00FA330F" w:rsidP="003217C1">
      <w:pPr>
        <w:pStyle w:val="af3"/>
        <w:numPr>
          <w:ilvl w:val="0"/>
          <w:numId w:val="27"/>
        </w:numPr>
        <w:tabs>
          <w:tab w:val="left" w:pos="993"/>
        </w:tabs>
        <w:spacing w:before="0" w:beforeAutospacing="0" w:after="0" w:afterAutospacing="0"/>
        <w:ind w:left="0" w:firstLine="709"/>
        <w:jc w:val="both"/>
        <w:rPr>
          <w:rFonts w:ascii="Times New Roman" w:hAnsi="Times New Roman"/>
          <w:color w:val="auto"/>
          <w:sz w:val="24"/>
          <w:szCs w:val="24"/>
        </w:rPr>
      </w:pPr>
      <w:r w:rsidRPr="00811BFC">
        <w:rPr>
          <w:rFonts w:ascii="Times New Roman" w:hAnsi="Times New Roman"/>
          <w:color w:val="auto"/>
          <w:sz w:val="24"/>
          <w:szCs w:val="24"/>
        </w:rPr>
        <w:t>________________________________________________________</w:t>
      </w:r>
      <w:r w:rsidR="006E0A9A" w:rsidRPr="00811BFC">
        <w:rPr>
          <w:rFonts w:ascii="Times New Roman" w:hAnsi="Times New Roman"/>
          <w:color w:val="auto"/>
          <w:sz w:val="24"/>
          <w:szCs w:val="24"/>
        </w:rPr>
        <w:t>.</w:t>
      </w:r>
    </w:p>
    <w:p w14:paraId="37731AC3" w14:textId="59B74AFE" w:rsidR="00FA330F" w:rsidRPr="00811BFC" w:rsidRDefault="00FA330F" w:rsidP="003217C1">
      <w:pPr>
        <w:pStyle w:val="af3"/>
        <w:numPr>
          <w:ilvl w:val="0"/>
          <w:numId w:val="17"/>
        </w:numPr>
        <w:tabs>
          <w:tab w:val="left" w:pos="840"/>
          <w:tab w:val="left" w:pos="1134"/>
        </w:tabs>
        <w:spacing w:before="0" w:beforeAutospacing="0" w:after="0" w:afterAutospacing="0"/>
        <w:ind w:left="0" w:firstLine="709"/>
        <w:jc w:val="both"/>
        <w:rPr>
          <w:rFonts w:ascii="Times New Roman" w:hAnsi="Times New Roman"/>
          <w:color w:val="auto"/>
          <w:sz w:val="24"/>
          <w:szCs w:val="24"/>
        </w:rPr>
      </w:pPr>
      <w:r w:rsidRPr="00811BFC">
        <w:rPr>
          <w:rFonts w:ascii="Times New Roman" w:hAnsi="Times New Roman"/>
          <w:color w:val="auto"/>
          <w:sz w:val="24"/>
          <w:szCs w:val="24"/>
        </w:rPr>
        <w:t xml:space="preserve">Стороны претензий друг к другу не имеют.                          </w:t>
      </w:r>
    </w:p>
    <w:p w14:paraId="55D68880" w14:textId="4D0A90DF" w:rsidR="00FA330F" w:rsidRPr="00811BFC" w:rsidRDefault="00FA330F" w:rsidP="003217C1">
      <w:pPr>
        <w:pStyle w:val="af3"/>
        <w:numPr>
          <w:ilvl w:val="0"/>
          <w:numId w:val="17"/>
        </w:numPr>
        <w:tabs>
          <w:tab w:val="left" w:pos="840"/>
          <w:tab w:val="left" w:pos="1134"/>
        </w:tabs>
        <w:spacing w:before="0" w:beforeAutospacing="0" w:after="0" w:afterAutospacing="0"/>
        <w:ind w:left="0" w:firstLine="709"/>
        <w:jc w:val="both"/>
        <w:rPr>
          <w:rFonts w:ascii="Times New Roman" w:hAnsi="Times New Roman"/>
          <w:sz w:val="24"/>
          <w:szCs w:val="24"/>
        </w:rPr>
      </w:pPr>
      <w:r w:rsidRPr="00811BFC">
        <w:rPr>
          <w:rFonts w:ascii="Times New Roman" w:hAnsi="Times New Roman"/>
          <w:color w:val="auto"/>
          <w:sz w:val="24"/>
          <w:szCs w:val="24"/>
        </w:rPr>
        <w:t xml:space="preserve">Настоящий Акт составлен в </w:t>
      </w:r>
      <w:r w:rsidR="006A0541" w:rsidRPr="00811BFC">
        <w:rPr>
          <w:rFonts w:ascii="Times New Roman" w:hAnsi="Times New Roman"/>
          <w:color w:val="auto"/>
          <w:sz w:val="24"/>
          <w:szCs w:val="24"/>
        </w:rPr>
        <w:t>2 (</w:t>
      </w:r>
      <w:r w:rsidRPr="00811BFC">
        <w:rPr>
          <w:rFonts w:ascii="Times New Roman" w:hAnsi="Times New Roman"/>
          <w:color w:val="auto"/>
          <w:sz w:val="24"/>
          <w:szCs w:val="24"/>
        </w:rPr>
        <w:t>двух</w:t>
      </w:r>
      <w:r w:rsidR="006A0541" w:rsidRPr="00811BFC">
        <w:rPr>
          <w:rFonts w:ascii="Times New Roman" w:hAnsi="Times New Roman"/>
          <w:color w:val="auto"/>
          <w:sz w:val="24"/>
          <w:szCs w:val="24"/>
        </w:rPr>
        <w:t>)</w:t>
      </w:r>
      <w:r w:rsidRPr="00811BFC">
        <w:rPr>
          <w:rFonts w:ascii="Times New Roman" w:hAnsi="Times New Roman"/>
          <w:color w:val="auto"/>
          <w:sz w:val="24"/>
          <w:szCs w:val="24"/>
        </w:rPr>
        <w:t xml:space="preserve"> экземплярах, имеющих равную юридическую силу, по </w:t>
      </w:r>
      <w:r w:rsidR="006A0541" w:rsidRPr="00811BFC">
        <w:rPr>
          <w:rFonts w:ascii="Times New Roman" w:hAnsi="Times New Roman"/>
          <w:color w:val="auto"/>
          <w:sz w:val="24"/>
          <w:szCs w:val="24"/>
        </w:rPr>
        <w:t>1 (</w:t>
      </w:r>
      <w:r w:rsidRPr="00811BFC">
        <w:rPr>
          <w:rFonts w:ascii="Times New Roman" w:hAnsi="Times New Roman"/>
          <w:color w:val="auto"/>
          <w:sz w:val="24"/>
          <w:szCs w:val="24"/>
        </w:rPr>
        <w:t>одному</w:t>
      </w:r>
      <w:r w:rsidR="006A0541" w:rsidRPr="00811BFC">
        <w:rPr>
          <w:rFonts w:ascii="Times New Roman" w:hAnsi="Times New Roman"/>
          <w:color w:val="auto"/>
          <w:sz w:val="24"/>
          <w:szCs w:val="24"/>
        </w:rPr>
        <w:t>)</w:t>
      </w:r>
      <w:r w:rsidRPr="00811BFC">
        <w:rPr>
          <w:rFonts w:ascii="Times New Roman" w:hAnsi="Times New Roman"/>
          <w:color w:val="auto"/>
          <w:sz w:val="24"/>
          <w:szCs w:val="24"/>
        </w:rPr>
        <w:t xml:space="preserve"> для каждой из Сторон.</w:t>
      </w:r>
    </w:p>
    <w:p w14:paraId="223F7DC1" w14:textId="77777777" w:rsidR="00FA330F" w:rsidRPr="00811BFC" w:rsidRDefault="00FA330F" w:rsidP="00B27202">
      <w:pPr>
        <w:pStyle w:val="ConsPlusNonformat"/>
        <w:ind w:firstLine="567"/>
        <w:rPr>
          <w:rFonts w:ascii="Times New Roman" w:hAnsi="Times New Roman" w:cs="Times New Roman"/>
          <w:sz w:val="22"/>
          <w:szCs w:val="22"/>
        </w:rPr>
      </w:pPr>
    </w:p>
    <w:p w14:paraId="78C81420" w14:textId="77777777" w:rsidR="00FA330F" w:rsidRPr="00811BFC" w:rsidRDefault="00FA330F" w:rsidP="00B27202">
      <w:pPr>
        <w:pStyle w:val="ConsPlusNonformat"/>
        <w:ind w:firstLine="567"/>
        <w:rPr>
          <w:rFonts w:ascii="Times New Roman" w:hAnsi="Times New Roman" w:cs="Times New Roman"/>
          <w:sz w:val="22"/>
          <w:szCs w:val="22"/>
        </w:rPr>
      </w:pPr>
    </w:p>
    <w:tbl>
      <w:tblPr>
        <w:tblW w:w="0" w:type="auto"/>
        <w:tblLook w:val="01E0" w:firstRow="1" w:lastRow="1" w:firstColumn="1" w:lastColumn="1" w:noHBand="0" w:noVBand="0"/>
      </w:tblPr>
      <w:tblGrid>
        <w:gridCol w:w="4785"/>
        <w:gridCol w:w="5210"/>
      </w:tblGrid>
      <w:tr w:rsidR="00FA330F" w:rsidRPr="00811BFC" w14:paraId="4CC5411C" w14:textId="77777777" w:rsidTr="004A52FF">
        <w:tc>
          <w:tcPr>
            <w:tcW w:w="4786" w:type="dxa"/>
            <w:shd w:val="clear" w:color="auto" w:fill="auto"/>
          </w:tcPr>
          <w:p w14:paraId="2EB9069D"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 xml:space="preserve">Новый </w:t>
            </w:r>
            <w:r w:rsidR="00AE65FD" w:rsidRPr="00811BFC">
              <w:rPr>
                <w:rFonts w:ascii="Times New Roman" w:hAnsi="Times New Roman" w:cs="Times New Roman"/>
              </w:rPr>
              <w:t>Заказчик</w:t>
            </w:r>
            <w:r w:rsidR="006A0541" w:rsidRPr="00811BFC">
              <w:rPr>
                <w:rFonts w:ascii="Times New Roman" w:hAnsi="Times New Roman" w:cs="Times New Roman"/>
              </w:rPr>
              <w:t xml:space="preserve"> </w:t>
            </w:r>
            <w:r w:rsidR="00AE65FD" w:rsidRPr="00811BFC">
              <w:rPr>
                <w:rFonts w:ascii="Times New Roman" w:hAnsi="Times New Roman" w:cs="Times New Roman"/>
              </w:rPr>
              <w:t>/</w:t>
            </w:r>
            <w:r w:rsidR="006A0541" w:rsidRPr="00811BFC">
              <w:rPr>
                <w:rFonts w:ascii="Times New Roman" w:hAnsi="Times New Roman" w:cs="Times New Roman"/>
              </w:rPr>
              <w:t xml:space="preserve"> </w:t>
            </w:r>
            <w:r w:rsidR="0068103F" w:rsidRPr="00811BFC">
              <w:rPr>
                <w:rFonts w:ascii="Times New Roman" w:hAnsi="Times New Roman" w:cs="Times New Roman"/>
              </w:rPr>
              <w:t xml:space="preserve">Новый </w:t>
            </w:r>
            <w:r w:rsidRPr="00811BFC">
              <w:rPr>
                <w:rFonts w:ascii="Times New Roman" w:hAnsi="Times New Roman" w:cs="Times New Roman"/>
              </w:rPr>
              <w:t>Исполнитель:</w:t>
            </w:r>
          </w:p>
          <w:p w14:paraId="0B3F7999"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1D289DC7" w14:textId="77777777" w:rsidR="00FA330F" w:rsidRPr="00811BFC" w:rsidRDefault="00FA330F" w:rsidP="00B27202">
            <w:pPr>
              <w:tabs>
                <w:tab w:val="left" w:pos="840"/>
              </w:tabs>
              <w:rPr>
                <w:rFonts w:ascii="Times New Roman" w:hAnsi="Times New Roman" w:cs="Times New Roman"/>
              </w:rPr>
            </w:pPr>
          </w:p>
          <w:p w14:paraId="3A39A1CD"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50010C64" w14:textId="77777777" w:rsidR="00FA330F" w:rsidRPr="00811BFC" w:rsidRDefault="00FA330F" w:rsidP="00B27202">
            <w:pPr>
              <w:rPr>
                <w:rFonts w:ascii="Times New Roman" w:hAnsi="Times New Roman" w:cs="Times New Roman"/>
                <w:b/>
                <w:bCs/>
                <w:spacing w:val="1"/>
              </w:rPr>
            </w:pPr>
            <w:proofErr w:type="spellStart"/>
            <w:r w:rsidRPr="00811BFC">
              <w:rPr>
                <w:rFonts w:ascii="Times New Roman" w:hAnsi="Times New Roman" w:cs="Times New Roman"/>
              </w:rPr>
              <w:t>м.п</w:t>
            </w:r>
            <w:proofErr w:type="spellEnd"/>
            <w:r w:rsidRPr="00811BFC">
              <w:rPr>
                <w:rFonts w:ascii="Times New Roman" w:hAnsi="Times New Roman" w:cs="Times New Roman"/>
              </w:rPr>
              <w:t>.</w:t>
            </w:r>
          </w:p>
        </w:tc>
        <w:tc>
          <w:tcPr>
            <w:tcW w:w="5211" w:type="dxa"/>
            <w:shd w:val="clear" w:color="auto" w:fill="auto"/>
          </w:tcPr>
          <w:p w14:paraId="534526C7" w14:textId="77777777" w:rsidR="00FA330F" w:rsidRPr="00811BFC" w:rsidRDefault="00AE65FD" w:rsidP="00B27202">
            <w:pPr>
              <w:tabs>
                <w:tab w:val="left" w:pos="840"/>
              </w:tabs>
              <w:rPr>
                <w:rFonts w:ascii="Times New Roman" w:hAnsi="Times New Roman" w:cs="Times New Roman"/>
              </w:rPr>
            </w:pPr>
            <w:r w:rsidRPr="00811BFC">
              <w:rPr>
                <w:rFonts w:ascii="Times New Roman" w:hAnsi="Times New Roman" w:cs="Times New Roman"/>
              </w:rPr>
              <w:t>Заказчик</w:t>
            </w:r>
            <w:r w:rsidR="006A0541" w:rsidRPr="00811BFC">
              <w:rPr>
                <w:rFonts w:ascii="Times New Roman" w:hAnsi="Times New Roman" w:cs="Times New Roman"/>
              </w:rPr>
              <w:t xml:space="preserve"> </w:t>
            </w:r>
            <w:r w:rsidRPr="00811BFC">
              <w:rPr>
                <w:rFonts w:ascii="Times New Roman" w:hAnsi="Times New Roman" w:cs="Times New Roman"/>
              </w:rPr>
              <w:t>/</w:t>
            </w:r>
            <w:r w:rsidR="006A0541" w:rsidRPr="00811BFC">
              <w:rPr>
                <w:rFonts w:ascii="Times New Roman" w:hAnsi="Times New Roman" w:cs="Times New Roman"/>
              </w:rPr>
              <w:t xml:space="preserve"> </w:t>
            </w:r>
            <w:r w:rsidR="00FA330F" w:rsidRPr="00811BFC">
              <w:rPr>
                <w:rFonts w:ascii="Times New Roman" w:hAnsi="Times New Roman" w:cs="Times New Roman"/>
              </w:rPr>
              <w:t xml:space="preserve">Исполнитель: </w:t>
            </w:r>
          </w:p>
          <w:p w14:paraId="1EED80F4"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1878D042" w14:textId="77777777" w:rsidR="00FA330F" w:rsidRPr="00811BFC" w:rsidRDefault="00FA330F" w:rsidP="00B27202">
            <w:pPr>
              <w:tabs>
                <w:tab w:val="left" w:pos="840"/>
              </w:tabs>
              <w:rPr>
                <w:rFonts w:ascii="Times New Roman" w:hAnsi="Times New Roman" w:cs="Times New Roman"/>
              </w:rPr>
            </w:pPr>
          </w:p>
          <w:p w14:paraId="6DDA2F9E"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6661B0B7" w14:textId="77777777" w:rsidR="00FA330F" w:rsidRPr="00811BFC" w:rsidRDefault="00FA330F" w:rsidP="00B27202">
            <w:pPr>
              <w:tabs>
                <w:tab w:val="left" w:pos="840"/>
              </w:tabs>
              <w:rPr>
                <w:rFonts w:ascii="Times New Roman" w:hAnsi="Times New Roman" w:cs="Times New Roman"/>
              </w:rPr>
            </w:pPr>
            <w:proofErr w:type="spellStart"/>
            <w:r w:rsidRPr="00811BFC">
              <w:rPr>
                <w:rFonts w:ascii="Times New Roman" w:hAnsi="Times New Roman" w:cs="Times New Roman"/>
              </w:rPr>
              <w:t>м.п</w:t>
            </w:r>
            <w:proofErr w:type="spellEnd"/>
            <w:r w:rsidRPr="00811BFC">
              <w:rPr>
                <w:rFonts w:ascii="Times New Roman" w:hAnsi="Times New Roman" w:cs="Times New Roman"/>
              </w:rPr>
              <w:t>.</w:t>
            </w:r>
          </w:p>
        </w:tc>
      </w:tr>
    </w:tbl>
    <w:p w14:paraId="465FA6D7" w14:textId="77777777" w:rsidR="00FA330F" w:rsidRPr="00811BFC" w:rsidRDefault="00FA330F" w:rsidP="00B27202">
      <w:pPr>
        <w:rPr>
          <w:rFonts w:ascii="Times New Roman" w:hAnsi="Times New Roman" w:cs="Times New Roman"/>
        </w:rPr>
      </w:pPr>
    </w:p>
    <w:p w14:paraId="5E904D83" w14:textId="77777777" w:rsidR="00FA330F" w:rsidRPr="00811BFC" w:rsidRDefault="00FA330F" w:rsidP="00B27202">
      <w:pPr>
        <w:rPr>
          <w:rFonts w:ascii="Times New Roman" w:hAnsi="Times New Roman" w:cs="Times New Roman"/>
        </w:rPr>
      </w:pPr>
    </w:p>
    <w:tbl>
      <w:tblPr>
        <w:tblW w:w="97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369"/>
        <w:gridCol w:w="3402"/>
        <w:gridCol w:w="3005"/>
      </w:tblGrid>
      <w:tr w:rsidR="00FA330F" w:rsidRPr="00811BFC" w14:paraId="7B45D395" w14:textId="77777777" w:rsidTr="007430EC">
        <w:trPr>
          <w:trHeight w:val="841"/>
        </w:trPr>
        <w:tc>
          <w:tcPr>
            <w:tcW w:w="3369" w:type="dxa"/>
            <w:tcBorders>
              <w:right w:val="single" w:sz="4" w:space="0" w:color="auto"/>
            </w:tcBorders>
            <w:shd w:val="clear" w:color="auto" w:fill="auto"/>
          </w:tcPr>
          <w:p w14:paraId="60FA7866" w14:textId="196D4395" w:rsidR="00FA330F" w:rsidRPr="00811BFC" w:rsidRDefault="0068103F" w:rsidP="00B27202">
            <w:pPr>
              <w:tabs>
                <w:tab w:val="left" w:pos="840"/>
              </w:tabs>
              <w:rPr>
                <w:rFonts w:ascii="Times New Roman" w:hAnsi="Times New Roman" w:cs="Times New Roman"/>
                <w:b/>
              </w:rPr>
            </w:pPr>
            <w:r w:rsidRPr="00811BFC">
              <w:rPr>
                <w:rFonts w:ascii="Times New Roman" w:hAnsi="Times New Roman" w:cs="Times New Roman"/>
                <w:b/>
              </w:rPr>
              <w:t>Заказчик</w:t>
            </w:r>
            <w:r w:rsidR="00FA330F" w:rsidRPr="00811BFC">
              <w:rPr>
                <w:rFonts w:ascii="Times New Roman" w:hAnsi="Times New Roman" w:cs="Times New Roman"/>
                <w:b/>
              </w:rPr>
              <w:t xml:space="preserve">: </w:t>
            </w:r>
          </w:p>
          <w:p w14:paraId="03E9CAC8" w14:textId="77777777" w:rsidR="00FA330F" w:rsidRPr="00811BFC" w:rsidRDefault="00FA330F" w:rsidP="00B27202">
            <w:pPr>
              <w:tabs>
                <w:tab w:val="left" w:pos="840"/>
              </w:tabs>
              <w:rPr>
                <w:rFonts w:ascii="Times New Roman" w:hAnsi="Times New Roman" w:cs="Times New Roman"/>
              </w:rPr>
            </w:pPr>
          </w:p>
          <w:p w14:paraId="3B151972" w14:textId="77777777" w:rsidR="00FA330F" w:rsidRPr="00811BFC" w:rsidRDefault="00FA330F" w:rsidP="00B27202">
            <w:pPr>
              <w:rPr>
                <w:rFonts w:ascii="Times New Roman" w:hAnsi="Times New Roman" w:cs="Times New Roman"/>
                <w:b/>
                <w:bCs/>
                <w:spacing w:val="1"/>
              </w:rPr>
            </w:pPr>
          </w:p>
        </w:tc>
        <w:tc>
          <w:tcPr>
            <w:tcW w:w="3402" w:type="dxa"/>
            <w:tcBorders>
              <w:top w:val="single" w:sz="4" w:space="0" w:color="auto"/>
              <w:left w:val="single" w:sz="4" w:space="0" w:color="auto"/>
              <w:bottom w:val="nil"/>
              <w:right w:val="single" w:sz="4" w:space="0" w:color="auto"/>
            </w:tcBorders>
            <w:shd w:val="clear" w:color="auto" w:fill="auto"/>
          </w:tcPr>
          <w:p w14:paraId="337E0C7F" w14:textId="47566A45" w:rsidR="00FA330F" w:rsidRPr="00811BFC" w:rsidRDefault="003A4E33" w:rsidP="00B27202">
            <w:pPr>
              <w:tabs>
                <w:tab w:val="left" w:pos="840"/>
              </w:tabs>
              <w:rPr>
                <w:rFonts w:ascii="Times New Roman" w:hAnsi="Times New Roman" w:cs="Times New Roman"/>
                <w:b/>
              </w:rPr>
            </w:pPr>
            <w:r w:rsidRPr="00811BFC">
              <w:rPr>
                <w:rFonts w:ascii="Times New Roman" w:hAnsi="Times New Roman" w:cs="Times New Roman"/>
                <w:b/>
              </w:rPr>
              <w:t>Новый Исполнитель</w:t>
            </w:r>
            <w:r w:rsidRPr="00811BFC">
              <w:rPr>
                <w:rFonts w:ascii="Times New Roman" w:hAnsi="Times New Roman" w:cs="Times New Roman"/>
                <w:b/>
                <w:lang w:val="en-US"/>
              </w:rPr>
              <w:t>:</w:t>
            </w:r>
            <w:r w:rsidR="00FA330F" w:rsidRPr="00811BFC">
              <w:rPr>
                <w:rFonts w:ascii="Times New Roman" w:hAnsi="Times New Roman" w:cs="Times New Roman"/>
                <w:b/>
              </w:rPr>
              <w:t xml:space="preserve"> </w:t>
            </w:r>
          </w:p>
          <w:p w14:paraId="05B23510" w14:textId="77777777" w:rsidR="00FA330F" w:rsidRPr="00811BFC" w:rsidRDefault="00FA330F" w:rsidP="00B27202">
            <w:pPr>
              <w:tabs>
                <w:tab w:val="left" w:pos="840"/>
              </w:tabs>
              <w:rPr>
                <w:rFonts w:ascii="Times New Roman" w:hAnsi="Times New Roman" w:cs="Times New Roman"/>
              </w:rPr>
            </w:pPr>
          </w:p>
          <w:p w14:paraId="20AA60E2" w14:textId="77777777" w:rsidR="00FA330F" w:rsidRPr="00811BFC" w:rsidRDefault="00FA330F" w:rsidP="00B27202">
            <w:pPr>
              <w:rPr>
                <w:rFonts w:ascii="Times New Roman" w:hAnsi="Times New Roman" w:cs="Times New Roman"/>
              </w:rPr>
            </w:pPr>
          </w:p>
        </w:tc>
        <w:tc>
          <w:tcPr>
            <w:tcW w:w="3005" w:type="dxa"/>
            <w:tcBorders>
              <w:left w:val="single" w:sz="4" w:space="0" w:color="auto"/>
            </w:tcBorders>
          </w:tcPr>
          <w:p w14:paraId="74FBE880" w14:textId="77777777" w:rsidR="004258A7" w:rsidRPr="00811BFC" w:rsidRDefault="003A4E33" w:rsidP="00B27202">
            <w:pPr>
              <w:tabs>
                <w:tab w:val="left" w:pos="840"/>
              </w:tabs>
              <w:rPr>
                <w:rFonts w:ascii="Times New Roman" w:hAnsi="Times New Roman" w:cs="Times New Roman"/>
                <w:b/>
              </w:rPr>
            </w:pPr>
            <w:r w:rsidRPr="00811BFC">
              <w:rPr>
                <w:rFonts w:ascii="Times New Roman" w:hAnsi="Times New Roman" w:cs="Times New Roman"/>
                <w:b/>
              </w:rPr>
              <w:t xml:space="preserve">Новый Заказчик / </w:t>
            </w:r>
          </w:p>
          <w:p w14:paraId="43538F2D" w14:textId="7F135E92" w:rsidR="00FA330F" w:rsidRPr="00811BFC" w:rsidRDefault="003A4E33" w:rsidP="00B27202">
            <w:pPr>
              <w:tabs>
                <w:tab w:val="left" w:pos="840"/>
              </w:tabs>
              <w:rPr>
                <w:rFonts w:ascii="Times New Roman" w:hAnsi="Times New Roman" w:cs="Times New Roman"/>
                <w:b/>
              </w:rPr>
            </w:pPr>
            <w:r w:rsidRPr="00811BFC">
              <w:rPr>
                <w:rFonts w:ascii="Times New Roman" w:hAnsi="Times New Roman" w:cs="Times New Roman"/>
                <w:b/>
              </w:rPr>
              <w:t xml:space="preserve">Новый </w:t>
            </w:r>
            <w:r w:rsidR="00FA330F" w:rsidRPr="00811BFC">
              <w:rPr>
                <w:rFonts w:ascii="Times New Roman" w:hAnsi="Times New Roman" w:cs="Times New Roman"/>
                <w:b/>
              </w:rPr>
              <w:t xml:space="preserve">Исполнитель: </w:t>
            </w:r>
          </w:p>
          <w:p w14:paraId="77A8795A" w14:textId="77777777" w:rsidR="00FA330F" w:rsidRPr="00811BFC" w:rsidRDefault="00FA330F" w:rsidP="00B27202">
            <w:pPr>
              <w:rPr>
                <w:rFonts w:ascii="Times New Roman" w:hAnsi="Times New Roman" w:cs="Times New Roman"/>
              </w:rPr>
            </w:pPr>
          </w:p>
          <w:p w14:paraId="154460E4" w14:textId="77777777" w:rsidR="00FA330F" w:rsidRPr="00811BFC" w:rsidRDefault="00FA330F" w:rsidP="00B27202">
            <w:pPr>
              <w:rPr>
                <w:rFonts w:ascii="Times New Roman" w:hAnsi="Times New Roman" w:cs="Times New Roman"/>
              </w:rPr>
            </w:pPr>
          </w:p>
        </w:tc>
      </w:tr>
      <w:tr w:rsidR="00FA330F" w:rsidRPr="00811BFC" w14:paraId="044905DD" w14:textId="77777777" w:rsidTr="007430EC">
        <w:tc>
          <w:tcPr>
            <w:tcW w:w="3369" w:type="dxa"/>
            <w:tcBorders>
              <w:right w:val="single" w:sz="4" w:space="0" w:color="auto"/>
            </w:tcBorders>
            <w:shd w:val="clear" w:color="auto" w:fill="auto"/>
          </w:tcPr>
          <w:p w14:paraId="40D2E348"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75660736" w14:textId="77777777" w:rsidR="00FA330F" w:rsidRPr="00811BFC" w:rsidRDefault="00FA330F" w:rsidP="00B27202">
            <w:pPr>
              <w:tabs>
                <w:tab w:val="left" w:pos="840"/>
              </w:tabs>
              <w:rPr>
                <w:rFonts w:ascii="Times New Roman" w:hAnsi="Times New Roman" w:cs="Times New Roman"/>
              </w:rPr>
            </w:pPr>
          </w:p>
          <w:p w14:paraId="662F9C73"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4B91CF1A" w14:textId="77777777" w:rsidR="00FA330F" w:rsidRPr="00811BFC" w:rsidRDefault="00FA330F" w:rsidP="00B27202">
            <w:pPr>
              <w:tabs>
                <w:tab w:val="left" w:pos="840"/>
              </w:tabs>
              <w:rPr>
                <w:rFonts w:ascii="Times New Roman" w:hAnsi="Times New Roman" w:cs="Times New Roman"/>
              </w:rPr>
            </w:pPr>
            <w:proofErr w:type="spellStart"/>
            <w:r w:rsidRPr="00811BFC">
              <w:rPr>
                <w:rFonts w:ascii="Times New Roman" w:hAnsi="Times New Roman" w:cs="Times New Roman"/>
              </w:rPr>
              <w:t>м.п</w:t>
            </w:r>
            <w:proofErr w:type="spellEnd"/>
            <w:r w:rsidRPr="00811BFC">
              <w:rPr>
                <w:rFonts w:ascii="Times New Roman" w:hAnsi="Times New Roman" w:cs="Times New Roman"/>
              </w:rPr>
              <w:t>.</w:t>
            </w:r>
          </w:p>
        </w:tc>
        <w:tc>
          <w:tcPr>
            <w:tcW w:w="3402" w:type="dxa"/>
            <w:tcBorders>
              <w:top w:val="nil"/>
              <w:left w:val="single" w:sz="4" w:space="0" w:color="auto"/>
              <w:bottom w:val="single" w:sz="4" w:space="0" w:color="auto"/>
              <w:right w:val="single" w:sz="4" w:space="0" w:color="auto"/>
            </w:tcBorders>
            <w:shd w:val="clear" w:color="auto" w:fill="auto"/>
          </w:tcPr>
          <w:p w14:paraId="33C304CB"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5B9BAC3F" w14:textId="77777777" w:rsidR="00FA330F" w:rsidRPr="00811BFC" w:rsidRDefault="00FA330F" w:rsidP="00B27202">
            <w:pPr>
              <w:tabs>
                <w:tab w:val="left" w:pos="840"/>
              </w:tabs>
              <w:rPr>
                <w:rFonts w:ascii="Times New Roman" w:hAnsi="Times New Roman" w:cs="Times New Roman"/>
              </w:rPr>
            </w:pPr>
          </w:p>
          <w:p w14:paraId="7E2BD82E"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7311611B" w14:textId="77777777" w:rsidR="00FA330F" w:rsidRPr="00811BFC" w:rsidRDefault="00FA330F" w:rsidP="00B27202">
            <w:pPr>
              <w:tabs>
                <w:tab w:val="left" w:pos="840"/>
              </w:tabs>
              <w:rPr>
                <w:rFonts w:ascii="Times New Roman" w:hAnsi="Times New Roman" w:cs="Times New Roman"/>
              </w:rPr>
            </w:pPr>
            <w:proofErr w:type="spellStart"/>
            <w:r w:rsidRPr="00811BFC">
              <w:rPr>
                <w:rFonts w:ascii="Times New Roman" w:hAnsi="Times New Roman" w:cs="Times New Roman"/>
              </w:rPr>
              <w:t>м.п</w:t>
            </w:r>
            <w:proofErr w:type="spellEnd"/>
            <w:r w:rsidRPr="00811BFC">
              <w:rPr>
                <w:rFonts w:ascii="Times New Roman" w:hAnsi="Times New Roman" w:cs="Times New Roman"/>
              </w:rPr>
              <w:t>.</w:t>
            </w:r>
          </w:p>
        </w:tc>
        <w:tc>
          <w:tcPr>
            <w:tcW w:w="3005" w:type="dxa"/>
            <w:tcBorders>
              <w:left w:val="single" w:sz="4" w:space="0" w:color="auto"/>
            </w:tcBorders>
          </w:tcPr>
          <w:p w14:paraId="7CC74782" w14:textId="77777777" w:rsidR="00FA330F" w:rsidRPr="00811BFC" w:rsidRDefault="00FA330F" w:rsidP="00B27202">
            <w:pPr>
              <w:rPr>
                <w:rFonts w:ascii="Times New Roman" w:hAnsi="Times New Roman" w:cs="Times New Roman"/>
              </w:rPr>
            </w:pPr>
            <w:r w:rsidRPr="00811BFC">
              <w:rPr>
                <w:rFonts w:ascii="Times New Roman" w:hAnsi="Times New Roman" w:cs="Times New Roman"/>
              </w:rPr>
              <w:t>______________________</w:t>
            </w:r>
          </w:p>
          <w:p w14:paraId="040F4C6D" w14:textId="77777777" w:rsidR="00FA330F" w:rsidRPr="00811BFC" w:rsidRDefault="00FA330F" w:rsidP="00B27202">
            <w:pPr>
              <w:tabs>
                <w:tab w:val="left" w:pos="840"/>
              </w:tabs>
              <w:rPr>
                <w:rFonts w:ascii="Times New Roman" w:hAnsi="Times New Roman" w:cs="Times New Roman"/>
              </w:rPr>
            </w:pPr>
          </w:p>
          <w:p w14:paraId="59F3B15C"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74E8065D" w14:textId="77777777" w:rsidR="00FA330F" w:rsidRPr="00811BFC" w:rsidRDefault="00FA330F" w:rsidP="00B27202">
            <w:pPr>
              <w:tabs>
                <w:tab w:val="left" w:pos="840"/>
              </w:tabs>
              <w:rPr>
                <w:rFonts w:ascii="Times New Roman" w:hAnsi="Times New Roman" w:cs="Times New Roman"/>
              </w:rPr>
            </w:pPr>
            <w:proofErr w:type="spellStart"/>
            <w:r w:rsidRPr="00811BFC">
              <w:rPr>
                <w:rFonts w:ascii="Times New Roman" w:hAnsi="Times New Roman" w:cs="Times New Roman"/>
              </w:rPr>
              <w:t>м.п</w:t>
            </w:r>
            <w:proofErr w:type="spellEnd"/>
            <w:r w:rsidRPr="00811BFC">
              <w:rPr>
                <w:rFonts w:ascii="Times New Roman" w:hAnsi="Times New Roman" w:cs="Times New Roman"/>
              </w:rPr>
              <w:t>.</w:t>
            </w:r>
          </w:p>
        </w:tc>
      </w:tr>
    </w:tbl>
    <w:p w14:paraId="0072AE4E" w14:textId="77777777" w:rsidR="00FA330F" w:rsidRPr="00811BFC" w:rsidRDefault="00FA330F" w:rsidP="00B27202">
      <w:pPr>
        <w:rPr>
          <w:rFonts w:ascii="Times New Roman" w:hAnsi="Times New Roman" w:cs="Times New Roman"/>
        </w:rPr>
      </w:pPr>
    </w:p>
    <w:p w14:paraId="4A959098" w14:textId="77777777" w:rsidR="00FA330F" w:rsidRPr="00811BFC" w:rsidRDefault="00FA330F" w:rsidP="00B27202">
      <w:pPr>
        <w:rPr>
          <w:rFonts w:ascii="Times New Roman" w:hAnsi="Times New Roman" w:cs="Times New Roman"/>
        </w:rPr>
      </w:pPr>
    </w:p>
    <w:p w14:paraId="66D90224" w14:textId="77777777" w:rsidR="00FA330F" w:rsidRPr="00811BFC" w:rsidRDefault="00FA330F" w:rsidP="00B27202">
      <w:pPr>
        <w:rPr>
          <w:rFonts w:ascii="Times New Roman" w:hAnsi="Times New Roman" w:cs="Times New Roman"/>
        </w:rPr>
        <w:sectPr w:rsidR="00FA330F" w:rsidRPr="00811BFC" w:rsidSect="0008521C">
          <w:headerReference w:type="even" r:id="rId12"/>
          <w:headerReference w:type="default" r:id="rId13"/>
          <w:footerReference w:type="even" r:id="rId14"/>
          <w:footerReference w:type="default" r:id="rId15"/>
          <w:headerReference w:type="first" r:id="rId16"/>
          <w:footerReference w:type="first" r:id="rId17"/>
          <w:pgSz w:w="11906" w:h="16838"/>
          <w:pgMar w:top="1134" w:right="709" w:bottom="1134" w:left="1418" w:header="709" w:footer="709" w:gutter="0"/>
          <w:cols w:space="708"/>
          <w:docGrid w:linePitch="360"/>
        </w:sectPr>
      </w:pPr>
    </w:p>
    <w:p w14:paraId="2E340C1A" w14:textId="77777777" w:rsidR="00FA330F" w:rsidRPr="00811BFC" w:rsidRDefault="00FA330F" w:rsidP="00B27202">
      <w:pPr>
        <w:tabs>
          <w:tab w:val="left" w:pos="840"/>
        </w:tabs>
        <w:jc w:val="right"/>
        <w:rPr>
          <w:rFonts w:ascii="Times New Roman" w:hAnsi="Times New Roman" w:cs="Times New Roman"/>
          <w:sz w:val="22"/>
          <w:szCs w:val="22"/>
        </w:rPr>
      </w:pPr>
      <w:r w:rsidRPr="00811BFC">
        <w:rPr>
          <w:rFonts w:ascii="Times New Roman" w:hAnsi="Times New Roman" w:cs="Times New Roman"/>
          <w:sz w:val="22"/>
          <w:szCs w:val="22"/>
        </w:rPr>
        <w:lastRenderedPageBreak/>
        <w:t>Приложение №</w:t>
      </w:r>
      <w:r w:rsidR="006A0541" w:rsidRPr="00811BFC">
        <w:rPr>
          <w:rFonts w:ascii="Times New Roman" w:hAnsi="Times New Roman" w:cs="Times New Roman"/>
          <w:sz w:val="22"/>
          <w:szCs w:val="22"/>
        </w:rPr>
        <w:t xml:space="preserve"> </w:t>
      </w:r>
      <w:r w:rsidRPr="00811BFC">
        <w:rPr>
          <w:rFonts w:ascii="Times New Roman" w:hAnsi="Times New Roman" w:cs="Times New Roman"/>
          <w:sz w:val="22"/>
          <w:szCs w:val="22"/>
        </w:rPr>
        <w:t>2</w:t>
      </w:r>
      <w:r w:rsidR="006A0541" w:rsidRPr="00811BFC">
        <w:rPr>
          <w:rFonts w:ascii="Times New Roman" w:hAnsi="Times New Roman" w:cs="Times New Roman"/>
          <w:sz w:val="22"/>
          <w:szCs w:val="22"/>
        </w:rPr>
        <w:t xml:space="preserve"> </w:t>
      </w:r>
      <w:r w:rsidRPr="00811BFC">
        <w:rPr>
          <w:rFonts w:ascii="Times New Roman" w:hAnsi="Times New Roman" w:cs="Times New Roman"/>
          <w:sz w:val="22"/>
          <w:szCs w:val="22"/>
        </w:rPr>
        <w:t xml:space="preserve"> </w:t>
      </w:r>
    </w:p>
    <w:p w14:paraId="1DC0FFF0" w14:textId="6712EBFA" w:rsidR="00FA330F" w:rsidRPr="00811BFC" w:rsidRDefault="00FA330F" w:rsidP="00B27202">
      <w:pPr>
        <w:pStyle w:val="21"/>
        <w:shd w:val="clear" w:color="auto" w:fill="auto"/>
        <w:spacing w:after="0" w:line="240" w:lineRule="auto"/>
        <w:jc w:val="right"/>
        <w:rPr>
          <w:rFonts w:ascii="Times New Roman" w:hAnsi="Times New Roman" w:cs="Times New Roman"/>
          <w:b w:val="0"/>
          <w:sz w:val="22"/>
          <w:szCs w:val="22"/>
        </w:rPr>
      </w:pPr>
      <w:r w:rsidRPr="00811BFC">
        <w:rPr>
          <w:rFonts w:ascii="Times New Roman" w:hAnsi="Times New Roman" w:cs="Times New Roman"/>
          <w:b w:val="0"/>
          <w:sz w:val="22"/>
          <w:szCs w:val="22"/>
        </w:rPr>
        <w:t>к Соглашению о замене стороны</w:t>
      </w:r>
      <w:r w:rsidR="007430EC" w:rsidRPr="00811BFC">
        <w:rPr>
          <w:rFonts w:ascii="Times New Roman" w:hAnsi="Times New Roman" w:cs="Times New Roman"/>
          <w:b w:val="0"/>
          <w:sz w:val="22"/>
          <w:szCs w:val="22"/>
        </w:rPr>
        <w:t xml:space="preserve"> в договоре</w:t>
      </w:r>
    </w:p>
    <w:p w14:paraId="36DDA61D" w14:textId="77777777" w:rsidR="003A4E33" w:rsidRPr="00811BFC" w:rsidRDefault="003A4E33" w:rsidP="00B27202">
      <w:pPr>
        <w:tabs>
          <w:tab w:val="left" w:pos="840"/>
        </w:tabs>
        <w:jc w:val="right"/>
        <w:rPr>
          <w:rFonts w:ascii="Times New Roman" w:hAnsi="Times New Roman" w:cs="Times New Roman"/>
          <w:sz w:val="22"/>
          <w:szCs w:val="22"/>
        </w:rPr>
      </w:pPr>
      <w:r w:rsidRPr="00811BFC">
        <w:rPr>
          <w:rFonts w:ascii="Times New Roman" w:hAnsi="Times New Roman" w:cs="Times New Roman"/>
          <w:sz w:val="22"/>
          <w:szCs w:val="22"/>
        </w:rPr>
        <w:t>от «___» ______ 20___ г. № ___</w:t>
      </w:r>
    </w:p>
    <w:p w14:paraId="51A9E419" w14:textId="77777777" w:rsidR="00FA330F" w:rsidRPr="00811BFC" w:rsidRDefault="00FA330F" w:rsidP="00B27202">
      <w:pPr>
        <w:jc w:val="center"/>
        <w:rPr>
          <w:rFonts w:ascii="Times New Roman" w:hAnsi="Times New Roman" w:cs="Times New Roman"/>
        </w:rPr>
      </w:pPr>
    </w:p>
    <w:p w14:paraId="4AD3CC89" w14:textId="77777777" w:rsidR="003A4E33" w:rsidRPr="00811BFC" w:rsidRDefault="003A4E33" w:rsidP="00B27202">
      <w:pPr>
        <w:jc w:val="center"/>
        <w:rPr>
          <w:rFonts w:ascii="Times New Roman" w:hAnsi="Times New Roman" w:cs="Times New Roman"/>
        </w:rPr>
      </w:pPr>
    </w:p>
    <w:p w14:paraId="7DA07203" w14:textId="77777777" w:rsidR="00FA330F" w:rsidRPr="00811BFC" w:rsidRDefault="00FA330F" w:rsidP="00B27202">
      <w:pPr>
        <w:jc w:val="center"/>
        <w:rPr>
          <w:rFonts w:ascii="Times New Roman" w:hAnsi="Times New Roman" w:cs="Times New Roman"/>
          <w:b/>
        </w:rPr>
      </w:pPr>
      <w:r w:rsidRPr="00811BFC">
        <w:rPr>
          <w:rFonts w:ascii="Times New Roman" w:hAnsi="Times New Roman" w:cs="Times New Roman"/>
          <w:b/>
        </w:rPr>
        <w:t>Реестр документов</w:t>
      </w:r>
    </w:p>
    <w:p w14:paraId="0F42E29E" w14:textId="77777777" w:rsidR="00FA330F" w:rsidRPr="00811BFC" w:rsidRDefault="00FA330F" w:rsidP="00B27202">
      <w:pPr>
        <w:rPr>
          <w:rFonts w:ascii="Times New Roman" w:hAnsi="Times New Roman" w:cs="Times New Roman"/>
          <w:b/>
        </w:rPr>
      </w:pPr>
    </w:p>
    <w:p w14:paraId="13FC6EE3" w14:textId="4AF73555" w:rsidR="00FA330F" w:rsidRPr="00811BFC" w:rsidRDefault="00FA330F" w:rsidP="00B27202">
      <w:pPr>
        <w:jc w:val="center"/>
        <w:rPr>
          <w:rFonts w:ascii="Times New Roman" w:hAnsi="Times New Roman" w:cs="Times New Roman"/>
        </w:rPr>
      </w:pPr>
      <w:r w:rsidRPr="00811BFC">
        <w:rPr>
          <w:rFonts w:ascii="Times New Roman" w:hAnsi="Times New Roman" w:cs="Times New Roman"/>
        </w:rPr>
        <w:t>Реестр актов сдачи-приемки услуг</w:t>
      </w:r>
    </w:p>
    <w:p w14:paraId="5636C9BD" w14:textId="77777777" w:rsidR="00FA330F" w:rsidRPr="00811BFC" w:rsidRDefault="00FA330F" w:rsidP="00B27202">
      <w:pPr>
        <w:rPr>
          <w:rFonts w:ascii="Times New Roman" w:hAnsi="Times New Roman" w:cs="Times New Roman"/>
        </w:rPr>
      </w:pPr>
    </w:p>
    <w:tbl>
      <w:tblPr>
        <w:tblW w:w="9683" w:type="dxa"/>
        <w:tblInd w:w="93" w:type="dxa"/>
        <w:tblLayout w:type="fixed"/>
        <w:tblLook w:val="04A0" w:firstRow="1" w:lastRow="0" w:firstColumn="1" w:lastColumn="0" w:noHBand="0" w:noVBand="1"/>
      </w:tblPr>
      <w:tblGrid>
        <w:gridCol w:w="582"/>
        <w:gridCol w:w="1725"/>
        <w:gridCol w:w="3827"/>
        <w:gridCol w:w="3549"/>
      </w:tblGrid>
      <w:tr w:rsidR="00FA330F" w:rsidRPr="00811BFC" w14:paraId="2CB8EF69" w14:textId="77777777" w:rsidTr="004258A7">
        <w:trPr>
          <w:trHeight w:val="76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383F" w14:textId="77777777" w:rsidR="00FA330F" w:rsidRPr="00811BFC" w:rsidRDefault="00FA330F" w:rsidP="00B27202">
            <w:pPr>
              <w:ind w:right="-57"/>
              <w:jc w:val="center"/>
              <w:rPr>
                <w:rFonts w:ascii="Times New Roman" w:eastAsia="Times New Roman" w:hAnsi="Times New Roman" w:cs="Times New Roman"/>
                <w:b/>
                <w:bCs/>
                <w:color w:val="auto"/>
              </w:rPr>
            </w:pPr>
            <w:r w:rsidRPr="00811BFC">
              <w:rPr>
                <w:rFonts w:ascii="Times New Roman" w:eastAsia="Times New Roman" w:hAnsi="Times New Roman" w:cs="Times New Roman"/>
                <w:b/>
                <w:bCs/>
                <w:color w:val="auto"/>
              </w:rPr>
              <w:t>№ п/п</w:t>
            </w:r>
          </w:p>
        </w:tc>
        <w:tc>
          <w:tcPr>
            <w:tcW w:w="1725" w:type="dxa"/>
            <w:tcBorders>
              <w:top w:val="single" w:sz="4" w:space="0" w:color="auto"/>
              <w:left w:val="nil"/>
              <w:bottom w:val="single" w:sz="4" w:space="0" w:color="auto"/>
              <w:right w:val="single" w:sz="4" w:space="0" w:color="auto"/>
            </w:tcBorders>
            <w:shd w:val="clear" w:color="auto" w:fill="auto"/>
            <w:vAlign w:val="center"/>
            <w:hideMark/>
          </w:tcPr>
          <w:p w14:paraId="31088189" w14:textId="77777777" w:rsidR="00FA330F" w:rsidRPr="00811BFC" w:rsidRDefault="00FA330F" w:rsidP="00B27202">
            <w:pPr>
              <w:ind w:right="-57"/>
              <w:jc w:val="center"/>
              <w:rPr>
                <w:rFonts w:ascii="Times New Roman" w:eastAsia="Times New Roman" w:hAnsi="Times New Roman" w:cs="Times New Roman"/>
                <w:b/>
                <w:bCs/>
                <w:color w:val="auto"/>
              </w:rPr>
            </w:pPr>
            <w:r w:rsidRPr="00811BFC">
              <w:rPr>
                <w:rFonts w:ascii="Times New Roman" w:eastAsia="Times New Roman" w:hAnsi="Times New Roman" w:cs="Times New Roman"/>
                <w:b/>
                <w:bCs/>
                <w:color w:val="auto"/>
              </w:rPr>
              <w:t>Дата и номер</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2E5E2489" w14:textId="77777777" w:rsidR="00FA330F" w:rsidRPr="00811BFC" w:rsidRDefault="00FA330F" w:rsidP="00B27202">
            <w:pPr>
              <w:ind w:right="-57"/>
              <w:jc w:val="center"/>
              <w:rPr>
                <w:rFonts w:ascii="Times New Roman" w:eastAsia="Times New Roman" w:hAnsi="Times New Roman" w:cs="Times New Roman"/>
                <w:b/>
                <w:bCs/>
                <w:color w:val="auto"/>
              </w:rPr>
            </w:pPr>
            <w:r w:rsidRPr="00811BFC">
              <w:rPr>
                <w:rFonts w:ascii="Times New Roman" w:eastAsia="Times New Roman" w:hAnsi="Times New Roman" w:cs="Times New Roman"/>
                <w:b/>
                <w:bCs/>
                <w:color w:val="auto"/>
              </w:rPr>
              <w:t>Период/этап</w:t>
            </w:r>
          </w:p>
        </w:tc>
        <w:tc>
          <w:tcPr>
            <w:tcW w:w="3549" w:type="dxa"/>
            <w:tcBorders>
              <w:top w:val="single" w:sz="4" w:space="0" w:color="auto"/>
              <w:left w:val="nil"/>
              <w:bottom w:val="single" w:sz="4" w:space="0" w:color="auto"/>
              <w:right w:val="single" w:sz="4" w:space="0" w:color="auto"/>
            </w:tcBorders>
            <w:shd w:val="clear" w:color="auto" w:fill="auto"/>
            <w:vAlign w:val="center"/>
            <w:hideMark/>
          </w:tcPr>
          <w:p w14:paraId="6CAC6559" w14:textId="30F653DC" w:rsidR="00FA330F" w:rsidRPr="00811BFC" w:rsidRDefault="00FA330F" w:rsidP="004258A7">
            <w:pPr>
              <w:ind w:right="-57"/>
              <w:jc w:val="center"/>
              <w:rPr>
                <w:rFonts w:ascii="Times New Roman" w:eastAsia="Times New Roman" w:hAnsi="Times New Roman" w:cs="Times New Roman"/>
                <w:b/>
                <w:bCs/>
                <w:color w:val="auto"/>
              </w:rPr>
            </w:pPr>
            <w:r w:rsidRPr="00811BFC">
              <w:rPr>
                <w:rFonts w:ascii="Times New Roman" w:eastAsia="Times New Roman" w:hAnsi="Times New Roman" w:cs="Times New Roman"/>
                <w:b/>
                <w:bCs/>
                <w:color w:val="auto"/>
              </w:rPr>
              <w:t xml:space="preserve">Сумма, </w:t>
            </w:r>
            <w:r w:rsidR="004258A7" w:rsidRPr="00811BFC">
              <w:rPr>
                <w:rFonts w:ascii="Times New Roman" w:eastAsia="Times New Roman" w:hAnsi="Times New Roman" w:cs="Times New Roman"/>
                <w:b/>
                <w:bCs/>
                <w:color w:val="auto"/>
              </w:rPr>
              <w:t xml:space="preserve">в том числе </w:t>
            </w:r>
            <w:r w:rsidRPr="00811BFC">
              <w:rPr>
                <w:rFonts w:ascii="Times New Roman" w:eastAsia="Times New Roman" w:hAnsi="Times New Roman" w:cs="Times New Roman"/>
                <w:b/>
                <w:bCs/>
                <w:color w:val="auto"/>
              </w:rPr>
              <w:t>НДС</w:t>
            </w:r>
          </w:p>
        </w:tc>
      </w:tr>
      <w:tr w:rsidR="00FA330F" w:rsidRPr="00811BFC" w14:paraId="044F3A56" w14:textId="77777777" w:rsidTr="004258A7">
        <w:trPr>
          <w:trHeight w:val="204"/>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4DC54E29" w14:textId="77777777" w:rsidR="00FA330F" w:rsidRPr="00811BFC" w:rsidRDefault="00FA330F" w:rsidP="00B27202">
            <w:pPr>
              <w:jc w:val="center"/>
              <w:rPr>
                <w:rFonts w:ascii="Times New Roman" w:eastAsia="Times New Roman" w:hAnsi="Times New Roman" w:cs="Times New Roman"/>
                <w:color w:val="auto"/>
              </w:rPr>
            </w:pPr>
            <w:r w:rsidRPr="00811BFC">
              <w:rPr>
                <w:rFonts w:ascii="Times New Roman" w:eastAsia="Times New Roman" w:hAnsi="Times New Roman" w:cs="Times New Roman"/>
                <w:color w:val="auto"/>
              </w:rPr>
              <w:t>1</w:t>
            </w:r>
          </w:p>
        </w:tc>
        <w:tc>
          <w:tcPr>
            <w:tcW w:w="1725" w:type="dxa"/>
            <w:tcBorders>
              <w:top w:val="nil"/>
              <w:left w:val="nil"/>
              <w:bottom w:val="single" w:sz="4" w:space="0" w:color="auto"/>
              <w:right w:val="single" w:sz="4" w:space="0" w:color="auto"/>
            </w:tcBorders>
            <w:shd w:val="clear" w:color="auto" w:fill="auto"/>
            <w:noWrap/>
            <w:vAlign w:val="center"/>
          </w:tcPr>
          <w:p w14:paraId="25544B85" w14:textId="77777777" w:rsidR="00FA330F" w:rsidRPr="00811BFC" w:rsidRDefault="00FA330F" w:rsidP="00B27202">
            <w:pPr>
              <w:rPr>
                <w:rFonts w:ascii="Times New Roman" w:eastAsia="Times New Roman" w:hAnsi="Times New Roman" w:cs="Times New Roman"/>
                <w:color w:val="auto"/>
              </w:rPr>
            </w:pPr>
          </w:p>
        </w:tc>
        <w:tc>
          <w:tcPr>
            <w:tcW w:w="3827" w:type="dxa"/>
            <w:tcBorders>
              <w:top w:val="single" w:sz="4" w:space="0" w:color="auto"/>
              <w:left w:val="nil"/>
              <w:bottom w:val="single" w:sz="4" w:space="0" w:color="auto"/>
              <w:right w:val="single" w:sz="4" w:space="0" w:color="auto"/>
            </w:tcBorders>
            <w:shd w:val="clear" w:color="auto" w:fill="FFFFFF"/>
            <w:noWrap/>
            <w:vAlign w:val="center"/>
          </w:tcPr>
          <w:p w14:paraId="2DE1F1E1" w14:textId="77777777" w:rsidR="00FA330F" w:rsidRPr="00811BFC" w:rsidRDefault="00FA330F" w:rsidP="00B27202">
            <w:pPr>
              <w:jc w:val="center"/>
              <w:rPr>
                <w:rFonts w:ascii="Times New Roman" w:eastAsia="Times New Roman" w:hAnsi="Times New Roman" w:cs="Times New Roman"/>
                <w:color w:val="auto"/>
              </w:rPr>
            </w:pPr>
          </w:p>
        </w:tc>
        <w:tc>
          <w:tcPr>
            <w:tcW w:w="3549" w:type="dxa"/>
            <w:tcBorders>
              <w:top w:val="nil"/>
              <w:left w:val="nil"/>
              <w:bottom w:val="single" w:sz="4" w:space="0" w:color="auto"/>
              <w:right w:val="single" w:sz="4" w:space="0" w:color="auto"/>
            </w:tcBorders>
            <w:shd w:val="clear" w:color="auto" w:fill="auto"/>
            <w:noWrap/>
            <w:vAlign w:val="center"/>
          </w:tcPr>
          <w:p w14:paraId="5008FFEE" w14:textId="77777777" w:rsidR="00FA330F" w:rsidRPr="00811BFC" w:rsidRDefault="00FA330F" w:rsidP="00B27202">
            <w:pPr>
              <w:jc w:val="right"/>
              <w:rPr>
                <w:rFonts w:ascii="Times New Roman" w:eastAsia="Times New Roman" w:hAnsi="Times New Roman" w:cs="Times New Roman"/>
                <w:color w:val="auto"/>
              </w:rPr>
            </w:pPr>
          </w:p>
        </w:tc>
      </w:tr>
      <w:tr w:rsidR="00FA330F" w:rsidRPr="00811BFC" w14:paraId="0292AF6C" w14:textId="77777777" w:rsidTr="004258A7">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6E7DA5CB" w14:textId="77777777" w:rsidR="00FA330F" w:rsidRPr="00811BFC" w:rsidRDefault="00FA330F" w:rsidP="00B27202">
            <w:pPr>
              <w:jc w:val="center"/>
              <w:rPr>
                <w:rFonts w:ascii="Times New Roman" w:eastAsia="Times New Roman" w:hAnsi="Times New Roman" w:cs="Times New Roman"/>
                <w:color w:val="auto"/>
              </w:rPr>
            </w:pPr>
            <w:r w:rsidRPr="00811BFC">
              <w:rPr>
                <w:rFonts w:ascii="Times New Roman" w:eastAsia="Times New Roman" w:hAnsi="Times New Roman" w:cs="Times New Roman"/>
                <w:color w:val="auto"/>
              </w:rPr>
              <w:t>2</w:t>
            </w:r>
          </w:p>
        </w:tc>
        <w:tc>
          <w:tcPr>
            <w:tcW w:w="1725" w:type="dxa"/>
            <w:tcBorders>
              <w:top w:val="nil"/>
              <w:left w:val="nil"/>
              <w:bottom w:val="single" w:sz="4" w:space="0" w:color="auto"/>
              <w:right w:val="single" w:sz="4" w:space="0" w:color="auto"/>
            </w:tcBorders>
            <w:shd w:val="clear" w:color="auto" w:fill="auto"/>
            <w:noWrap/>
            <w:vAlign w:val="center"/>
          </w:tcPr>
          <w:p w14:paraId="654E518F" w14:textId="77777777" w:rsidR="00FA330F" w:rsidRPr="00811BFC" w:rsidRDefault="00FA330F" w:rsidP="00B27202">
            <w:pPr>
              <w:rPr>
                <w:rFonts w:ascii="Times New Roman" w:eastAsia="Times New Roman" w:hAnsi="Times New Roman" w:cs="Times New Roman"/>
                <w:color w:val="auto"/>
              </w:rPr>
            </w:pPr>
          </w:p>
        </w:tc>
        <w:tc>
          <w:tcPr>
            <w:tcW w:w="3827" w:type="dxa"/>
            <w:tcBorders>
              <w:top w:val="single" w:sz="4" w:space="0" w:color="auto"/>
              <w:left w:val="nil"/>
              <w:bottom w:val="single" w:sz="4" w:space="0" w:color="auto"/>
              <w:right w:val="single" w:sz="4" w:space="0" w:color="auto"/>
            </w:tcBorders>
            <w:shd w:val="clear" w:color="auto" w:fill="FFFFFF"/>
            <w:noWrap/>
            <w:vAlign w:val="center"/>
          </w:tcPr>
          <w:p w14:paraId="089BBBAF" w14:textId="77777777" w:rsidR="00FA330F" w:rsidRPr="00811BFC" w:rsidRDefault="00FA330F" w:rsidP="00B27202">
            <w:pPr>
              <w:jc w:val="center"/>
              <w:rPr>
                <w:rFonts w:ascii="Times New Roman" w:eastAsia="Times New Roman" w:hAnsi="Times New Roman" w:cs="Times New Roman"/>
                <w:color w:val="auto"/>
              </w:rPr>
            </w:pPr>
          </w:p>
        </w:tc>
        <w:tc>
          <w:tcPr>
            <w:tcW w:w="3549" w:type="dxa"/>
            <w:tcBorders>
              <w:top w:val="nil"/>
              <w:left w:val="nil"/>
              <w:bottom w:val="single" w:sz="4" w:space="0" w:color="auto"/>
              <w:right w:val="single" w:sz="4" w:space="0" w:color="auto"/>
            </w:tcBorders>
            <w:shd w:val="clear" w:color="auto" w:fill="auto"/>
            <w:noWrap/>
            <w:vAlign w:val="center"/>
          </w:tcPr>
          <w:p w14:paraId="597BEF28" w14:textId="77777777" w:rsidR="00FA330F" w:rsidRPr="00811BFC" w:rsidRDefault="00FA330F" w:rsidP="00B27202">
            <w:pPr>
              <w:jc w:val="right"/>
              <w:rPr>
                <w:rFonts w:ascii="Times New Roman" w:eastAsia="Times New Roman" w:hAnsi="Times New Roman" w:cs="Times New Roman"/>
                <w:color w:val="auto"/>
              </w:rPr>
            </w:pPr>
          </w:p>
        </w:tc>
      </w:tr>
      <w:tr w:rsidR="00FA330F" w:rsidRPr="00811BFC" w14:paraId="12937957" w14:textId="77777777" w:rsidTr="004258A7">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50606633" w14:textId="77777777" w:rsidR="00FA330F" w:rsidRPr="00811BFC" w:rsidRDefault="00FA330F" w:rsidP="00B27202">
            <w:pPr>
              <w:jc w:val="center"/>
              <w:rPr>
                <w:rFonts w:ascii="Times New Roman" w:eastAsia="Times New Roman" w:hAnsi="Times New Roman" w:cs="Times New Roman"/>
                <w:color w:val="auto"/>
              </w:rPr>
            </w:pPr>
            <w:r w:rsidRPr="00811BFC">
              <w:rPr>
                <w:rFonts w:ascii="Times New Roman" w:eastAsia="Times New Roman" w:hAnsi="Times New Roman" w:cs="Times New Roman"/>
                <w:color w:val="auto"/>
              </w:rPr>
              <w:t>3</w:t>
            </w:r>
          </w:p>
        </w:tc>
        <w:tc>
          <w:tcPr>
            <w:tcW w:w="1725" w:type="dxa"/>
            <w:tcBorders>
              <w:top w:val="nil"/>
              <w:left w:val="nil"/>
              <w:bottom w:val="single" w:sz="4" w:space="0" w:color="auto"/>
              <w:right w:val="single" w:sz="4" w:space="0" w:color="auto"/>
            </w:tcBorders>
            <w:shd w:val="clear" w:color="auto" w:fill="auto"/>
            <w:noWrap/>
            <w:vAlign w:val="center"/>
          </w:tcPr>
          <w:p w14:paraId="1D3D9390" w14:textId="77777777" w:rsidR="00FA330F" w:rsidRPr="00811BFC" w:rsidRDefault="00FA330F" w:rsidP="00B27202">
            <w:pPr>
              <w:rPr>
                <w:rFonts w:ascii="Times New Roman" w:eastAsia="Times New Roman" w:hAnsi="Times New Roman" w:cs="Times New Roman"/>
                <w:color w:val="auto"/>
              </w:rPr>
            </w:pPr>
          </w:p>
        </w:tc>
        <w:tc>
          <w:tcPr>
            <w:tcW w:w="3827" w:type="dxa"/>
            <w:tcBorders>
              <w:top w:val="single" w:sz="4" w:space="0" w:color="auto"/>
              <w:left w:val="nil"/>
              <w:bottom w:val="single" w:sz="4" w:space="0" w:color="auto"/>
              <w:right w:val="single" w:sz="4" w:space="0" w:color="auto"/>
            </w:tcBorders>
            <w:shd w:val="clear" w:color="auto" w:fill="FFFFFF"/>
            <w:noWrap/>
            <w:vAlign w:val="center"/>
          </w:tcPr>
          <w:p w14:paraId="5E52CE68" w14:textId="77777777" w:rsidR="00FA330F" w:rsidRPr="00811BFC" w:rsidRDefault="00FA330F" w:rsidP="00B27202">
            <w:pPr>
              <w:jc w:val="center"/>
              <w:rPr>
                <w:rFonts w:ascii="Times New Roman" w:eastAsia="Times New Roman" w:hAnsi="Times New Roman" w:cs="Times New Roman"/>
                <w:color w:val="auto"/>
              </w:rPr>
            </w:pPr>
          </w:p>
        </w:tc>
        <w:tc>
          <w:tcPr>
            <w:tcW w:w="3549" w:type="dxa"/>
            <w:tcBorders>
              <w:top w:val="nil"/>
              <w:left w:val="nil"/>
              <w:bottom w:val="single" w:sz="4" w:space="0" w:color="auto"/>
              <w:right w:val="single" w:sz="4" w:space="0" w:color="auto"/>
            </w:tcBorders>
            <w:shd w:val="clear" w:color="auto" w:fill="auto"/>
            <w:noWrap/>
            <w:vAlign w:val="center"/>
          </w:tcPr>
          <w:p w14:paraId="29C5567B" w14:textId="77777777" w:rsidR="00FA330F" w:rsidRPr="00811BFC" w:rsidRDefault="00FA330F" w:rsidP="00B27202">
            <w:pPr>
              <w:jc w:val="right"/>
              <w:rPr>
                <w:rFonts w:ascii="Times New Roman" w:eastAsia="Times New Roman" w:hAnsi="Times New Roman" w:cs="Times New Roman"/>
                <w:color w:val="auto"/>
              </w:rPr>
            </w:pPr>
          </w:p>
        </w:tc>
      </w:tr>
      <w:tr w:rsidR="00FA330F" w:rsidRPr="00811BFC" w14:paraId="157FF2FE" w14:textId="77777777" w:rsidTr="004258A7">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3EA2AB1D" w14:textId="77777777" w:rsidR="00FA330F" w:rsidRPr="00811BFC" w:rsidRDefault="00FA330F" w:rsidP="00B27202">
            <w:pPr>
              <w:jc w:val="center"/>
              <w:rPr>
                <w:rFonts w:ascii="Times New Roman" w:eastAsia="Times New Roman" w:hAnsi="Times New Roman" w:cs="Times New Roman"/>
                <w:color w:val="auto"/>
              </w:rPr>
            </w:pPr>
            <w:r w:rsidRPr="00811BFC">
              <w:rPr>
                <w:rFonts w:ascii="Times New Roman" w:eastAsia="Times New Roman" w:hAnsi="Times New Roman" w:cs="Times New Roman"/>
                <w:color w:val="auto"/>
              </w:rPr>
              <w:t>4</w:t>
            </w:r>
          </w:p>
        </w:tc>
        <w:tc>
          <w:tcPr>
            <w:tcW w:w="1725" w:type="dxa"/>
            <w:tcBorders>
              <w:top w:val="nil"/>
              <w:left w:val="nil"/>
              <w:bottom w:val="single" w:sz="4" w:space="0" w:color="auto"/>
              <w:right w:val="single" w:sz="4" w:space="0" w:color="auto"/>
            </w:tcBorders>
            <w:shd w:val="clear" w:color="auto" w:fill="auto"/>
            <w:noWrap/>
            <w:vAlign w:val="center"/>
          </w:tcPr>
          <w:p w14:paraId="018B4D55" w14:textId="77777777" w:rsidR="00FA330F" w:rsidRPr="00811BFC" w:rsidRDefault="00FA330F" w:rsidP="00B27202">
            <w:pPr>
              <w:rPr>
                <w:rFonts w:ascii="Times New Roman" w:eastAsia="Times New Roman" w:hAnsi="Times New Roman" w:cs="Times New Roman"/>
                <w:color w:val="auto"/>
              </w:rPr>
            </w:pPr>
          </w:p>
        </w:tc>
        <w:tc>
          <w:tcPr>
            <w:tcW w:w="3827" w:type="dxa"/>
            <w:tcBorders>
              <w:top w:val="nil"/>
              <w:left w:val="nil"/>
              <w:bottom w:val="single" w:sz="4" w:space="0" w:color="auto"/>
              <w:right w:val="single" w:sz="4" w:space="0" w:color="auto"/>
            </w:tcBorders>
            <w:shd w:val="clear" w:color="auto" w:fill="auto"/>
            <w:noWrap/>
            <w:vAlign w:val="center"/>
          </w:tcPr>
          <w:p w14:paraId="58226887" w14:textId="77777777" w:rsidR="00FA330F" w:rsidRPr="00811BFC" w:rsidRDefault="00FA330F" w:rsidP="00B27202">
            <w:pPr>
              <w:jc w:val="center"/>
              <w:rPr>
                <w:rFonts w:ascii="Times New Roman" w:eastAsia="Times New Roman" w:hAnsi="Times New Roman" w:cs="Times New Roman"/>
                <w:color w:val="auto"/>
              </w:rPr>
            </w:pPr>
          </w:p>
        </w:tc>
        <w:tc>
          <w:tcPr>
            <w:tcW w:w="3549" w:type="dxa"/>
            <w:tcBorders>
              <w:top w:val="nil"/>
              <w:left w:val="nil"/>
              <w:bottom w:val="single" w:sz="4" w:space="0" w:color="auto"/>
              <w:right w:val="single" w:sz="4" w:space="0" w:color="auto"/>
            </w:tcBorders>
            <w:shd w:val="clear" w:color="auto" w:fill="auto"/>
            <w:noWrap/>
            <w:vAlign w:val="center"/>
          </w:tcPr>
          <w:p w14:paraId="3B10FB28" w14:textId="77777777" w:rsidR="00FA330F" w:rsidRPr="00811BFC" w:rsidRDefault="00FA330F" w:rsidP="00B27202">
            <w:pPr>
              <w:jc w:val="right"/>
              <w:rPr>
                <w:rFonts w:ascii="Times New Roman" w:eastAsia="Times New Roman" w:hAnsi="Times New Roman" w:cs="Times New Roman"/>
                <w:color w:val="auto"/>
              </w:rPr>
            </w:pPr>
          </w:p>
        </w:tc>
      </w:tr>
      <w:tr w:rsidR="00FA330F" w:rsidRPr="00811BFC" w14:paraId="7F377566" w14:textId="77777777" w:rsidTr="004258A7">
        <w:trPr>
          <w:trHeight w:val="131"/>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6899BC5C" w14:textId="77777777" w:rsidR="00FA330F" w:rsidRPr="00811BFC" w:rsidRDefault="00FA330F" w:rsidP="00B27202">
            <w:pPr>
              <w:jc w:val="center"/>
              <w:rPr>
                <w:rFonts w:ascii="Times New Roman" w:eastAsia="Times New Roman" w:hAnsi="Times New Roman" w:cs="Times New Roman"/>
                <w:color w:val="auto"/>
              </w:rPr>
            </w:pPr>
            <w:r w:rsidRPr="00811BFC">
              <w:rPr>
                <w:rFonts w:ascii="Times New Roman" w:eastAsia="Times New Roman" w:hAnsi="Times New Roman" w:cs="Times New Roman"/>
                <w:color w:val="auto"/>
              </w:rPr>
              <w:t>5</w:t>
            </w:r>
          </w:p>
        </w:tc>
        <w:tc>
          <w:tcPr>
            <w:tcW w:w="1725" w:type="dxa"/>
            <w:tcBorders>
              <w:top w:val="nil"/>
              <w:left w:val="nil"/>
              <w:bottom w:val="single" w:sz="4" w:space="0" w:color="auto"/>
              <w:right w:val="single" w:sz="4" w:space="0" w:color="auto"/>
            </w:tcBorders>
            <w:shd w:val="clear" w:color="auto" w:fill="auto"/>
            <w:noWrap/>
            <w:vAlign w:val="center"/>
          </w:tcPr>
          <w:p w14:paraId="6CDBF733" w14:textId="77777777" w:rsidR="00FA330F" w:rsidRPr="00811BFC" w:rsidRDefault="00FA330F" w:rsidP="00B27202">
            <w:pPr>
              <w:rPr>
                <w:rFonts w:ascii="Times New Roman" w:eastAsia="Times New Roman" w:hAnsi="Times New Roman" w:cs="Times New Roman"/>
                <w:color w:val="auto"/>
              </w:rPr>
            </w:pPr>
          </w:p>
        </w:tc>
        <w:tc>
          <w:tcPr>
            <w:tcW w:w="3827" w:type="dxa"/>
            <w:tcBorders>
              <w:top w:val="nil"/>
              <w:left w:val="nil"/>
              <w:bottom w:val="single" w:sz="4" w:space="0" w:color="auto"/>
              <w:right w:val="single" w:sz="4" w:space="0" w:color="auto"/>
            </w:tcBorders>
            <w:shd w:val="clear" w:color="auto" w:fill="auto"/>
            <w:noWrap/>
            <w:vAlign w:val="center"/>
          </w:tcPr>
          <w:p w14:paraId="4DA7614D" w14:textId="77777777" w:rsidR="00FA330F" w:rsidRPr="00811BFC" w:rsidRDefault="00FA330F" w:rsidP="00B27202">
            <w:pPr>
              <w:jc w:val="center"/>
              <w:rPr>
                <w:rFonts w:ascii="Times New Roman" w:eastAsia="Times New Roman" w:hAnsi="Times New Roman" w:cs="Times New Roman"/>
                <w:color w:val="auto"/>
              </w:rPr>
            </w:pPr>
          </w:p>
        </w:tc>
        <w:tc>
          <w:tcPr>
            <w:tcW w:w="3549" w:type="dxa"/>
            <w:tcBorders>
              <w:top w:val="nil"/>
              <w:left w:val="nil"/>
              <w:bottom w:val="single" w:sz="4" w:space="0" w:color="auto"/>
              <w:right w:val="single" w:sz="4" w:space="0" w:color="auto"/>
            </w:tcBorders>
            <w:shd w:val="clear" w:color="auto" w:fill="auto"/>
            <w:noWrap/>
            <w:vAlign w:val="center"/>
          </w:tcPr>
          <w:p w14:paraId="294CB7E4" w14:textId="77777777" w:rsidR="00FA330F" w:rsidRPr="00811BFC" w:rsidRDefault="00FA330F" w:rsidP="00B27202">
            <w:pPr>
              <w:jc w:val="right"/>
              <w:rPr>
                <w:rFonts w:ascii="Times New Roman" w:eastAsia="Times New Roman" w:hAnsi="Times New Roman" w:cs="Times New Roman"/>
                <w:color w:val="auto"/>
              </w:rPr>
            </w:pPr>
          </w:p>
        </w:tc>
      </w:tr>
    </w:tbl>
    <w:p w14:paraId="0D9FC684" w14:textId="77777777" w:rsidR="00FA330F" w:rsidRPr="00811BFC" w:rsidRDefault="00FA330F" w:rsidP="00B27202">
      <w:pPr>
        <w:jc w:val="center"/>
        <w:rPr>
          <w:rFonts w:ascii="Times New Roman" w:hAnsi="Times New Roman" w:cs="Times New Roman"/>
        </w:rPr>
      </w:pPr>
    </w:p>
    <w:p w14:paraId="281D4609" w14:textId="77777777" w:rsidR="00FA330F" w:rsidRPr="00811BFC" w:rsidRDefault="00FA330F" w:rsidP="00B27202">
      <w:pPr>
        <w:jc w:val="center"/>
        <w:rPr>
          <w:rFonts w:ascii="Times New Roman" w:hAnsi="Times New Roman" w:cs="Times New Roman"/>
        </w:rPr>
      </w:pPr>
    </w:p>
    <w:p w14:paraId="06147EA5" w14:textId="77777777" w:rsidR="00FA330F" w:rsidRPr="00811BFC" w:rsidRDefault="00FA330F" w:rsidP="00B27202">
      <w:pPr>
        <w:jc w:val="center"/>
        <w:rPr>
          <w:rFonts w:ascii="Times New Roman" w:hAnsi="Times New Roman" w:cs="Times New Roman"/>
        </w:rPr>
      </w:pPr>
      <w:r w:rsidRPr="00811BFC">
        <w:rPr>
          <w:rFonts w:ascii="Times New Roman" w:hAnsi="Times New Roman" w:cs="Times New Roman"/>
        </w:rPr>
        <w:t>Реестр платежных поручений</w:t>
      </w:r>
    </w:p>
    <w:p w14:paraId="5B4B3C55" w14:textId="77777777" w:rsidR="00FA330F" w:rsidRPr="00811BFC" w:rsidRDefault="00FA330F" w:rsidP="00B27202">
      <w:pPr>
        <w:rPr>
          <w:rFonts w:ascii="Times New Roman" w:hAnsi="Times New Roman" w:cs="Times New Roman"/>
        </w:rPr>
      </w:pPr>
    </w:p>
    <w:tbl>
      <w:tblPr>
        <w:tblW w:w="9683" w:type="dxa"/>
        <w:tblInd w:w="93" w:type="dxa"/>
        <w:tblLayout w:type="fixed"/>
        <w:tblLook w:val="04A0" w:firstRow="1" w:lastRow="0" w:firstColumn="1" w:lastColumn="0" w:noHBand="0" w:noVBand="1"/>
      </w:tblPr>
      <w:tblGrid>
        <w:gridCol w:w="582"/>
        <w:gridCol w:w="1725"/>
        <w:gridCol w:w="1701"/>
        <w:gridCol w:w="2126"/>
        <w:gridCol w:w="3549"/>
      </w:tblGrid>
      <w:tr w:rsidR="00FA330F" w:rsidRPr="00811BFC" w14:paraId="612E5013" w14:textId="77777777" w:rsidTr="004258A7">
        <w:trPr>
          <w:trHeight w:val="76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67227" w14:textId="77777777" w:rsidR="00FA330F" w:rsidRPr="00811BFC" w:rsidRDefault="00FA330F" w:rsidP="00B27202">
            <w:pPr>
              <w:ind w:right="-57"/>
              <w:jc w:val="center"/>
              <w:rPr>
                <w:rFonts w:ascii="Times New Roman" w:eastAsia="Times New Roman" w:hAnsi="Times New Roman" w:cs="Times New Roman"/>
                <w:b/>
                <w:bCs/>
                <w:color w:val="auto"/>
              </w:rPr>
            </w:pPr>
            <w:r w:rsidRPr="00811BFC">
              <w:rPr>
                <w:rFonts w:ascii="Times New Roman" w:eastAsia="Times New Roman" w:hAnsi="Times New Roman" w:cs="Times New Roman"/>
                <w:b/>
                <w:bCs/>
                <w:color w:val="auto"/>
              </w:rPr>
              <w:t>№ п/п</w:t>
            </w:r>
          </w:p>
        </w:tc>
        <w:tc>
          <w:tcPr>
            <w:tcW w:w="1725" w:type="dxa"/>
            <w:tcBorders>
              <w:top w:val="single" w:sz="4" w:space="0" w:color="auto"/>
              <w:left w:val="nil"/>
              <w:bottom w:val="single" w:sz="4" w:space="0" w:color="auto"/>
              <w:right w:val="single" w:sz="4" w:space="0" w:color="auto"/>
            </w:tcBorders>
            <w:shd w:val="clear" w:color="auto" w:fill="auto"/>
            <w:vAlign w:val="center"/>
            <w:hideMark/>
          </w:tcPr>
          <w:p w14:paraId="3F6623E0" w14:textId="77777777" w:rsidR="00FA330F" w:rsidRPr="00811BFC" w:rsidRDefault="00FA330F" w:rsidP="00B27202">
            <w:pPr>
              <w:ind w:right="-57"/>
              <w:jc w:val="center"/>
              <w:rPr>
                <w:rFonts w:ascii="Times New Roman" w:eastAsia="Times New Roman" w:hAnsi="Times New Roman" w:cs="Times New Roman"/>
                <w:b/>
                <w:bCs/>
                <w:color w:val="auto"/>
              </w:rPr>
            </w:pPr>
            <w:r w:rsidRPr="00811BFC">
              <w:rPr>
                <w:rFonts w:ascii="Times New Roman" w:eastAsia="Times New Roman" w:hAnsi="Times New Roman" w:cs="Times New Roman"/>
                <w:b/>
                <w:bCs/>
                <w:color w:val="auto"/>
              </w:rPr>
              <w:t>Дата оплаты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C7B1CD2" w14:textId="77777777" w:rsidR="00FA330F" w:rsidRPr="00811BFC" w:rsidRDefault="00FA330F" w:rsidP="00B27202">
            <w:pPr>
              <w:ind w:right="-57"/>
              <w:jc w:val="center"/>
              <w:rPr>
                <w:rFonts w:ascii="Times New Roman" w:eastAsia="Times New Roman" w:hAnsi="Times New Roman" w:cs="Times New Roman"/>
                <w:b/>
                <w:bCs/>
                <w:color w:val="auto"/>
              </w:rPr>
            </w:pPr>
            <w:r w:rsidRPr="00811BFC">
              <w:rPr>
                <w:rFonts w:ascii="Times New Roman" w:eastAsia="Times New Roman" w:hAnsi="Times New Roman" w:cs="Times New Roman"/>
                <w:b/>
                <w:bCs/>
                <w:color w:val="auto"/>
              </w:rPr>
              <w:t>Номер ПП</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A0D72F7" w14:textId="77777777" w:rsidR="00FA330F" w:rsidRPr="00811BFC" w:rsidRDefault="00FA330F" w:rsidP="00B27202">
            <w:pPr>
              <w:ind w:right="-57"/>
              <w:jc w:val="center"/>
              <w:rPr>
                <w:rFonts w:ascii="Times New Roman" w:eastAsia="Times New Roman" w:hAnsi="Times New Roman" w:cs="Times New Roman"/>
                <w:b/>
                <w:bCs/>
                <w:color w:val="auto"/>
              </w:rPr>
            </w:pPr>
            <w:r w:rsidRPr="00811BFC">
              <w:rPr>
                <w:rFonts w:ascii="Times New Roman" w:eastAsia="Times New Roman" w:hAnsi="Times New Roman" w:cs="Times New Roman"/>
                <w:b/>
                <w:bCs/>
                <w:color w:val="auto"/>
              </w:rPr>
              <w:t>Основание</w:t>
            </w:r>
          </w:p>
        </w:tc>
        <w:tc>
          <w:tcPr>
            <w:tcW w:w="3549" w:type="dxa"/>
            <w:tcBorders>
              <w:top w:val="single" w:sz="4" w:space="0" w:color="auto"/>
              <w:left w:val="nil"/>
              <w:bottom w:val="single" w:sz="4" w:space="0" w:color="auto"/>
              <w:right w:val="single" w:sz="4" w:space="0" w:color="auto"/>
            </w:tcBorders>
            <w:shd w:val="clear" w:color="auto" w:fill="auto"/>
            <w:vAlign w:val="center"/>
            <w:hideMark/>
          </w:tcPr>
          <w:p w14:paraId="13F437DC" w14:textId="77777777" w:rsidR="004258A7" w:rsidRPr="00811BFC" w:rsidRDefault="00FA330F" w:rsidP="004258A7">
            <w:pPr>
              <w:ind w:right="-57"/>
              <w:jc w:val="center"/>
              <w:rPr>
                <w:rFonts w:ascii="Times New Roman" w:eastAsia="Times New Roman" w:hAnsi="Times New Roman" w:cs="Times New Roman"/>
                <w:b/>
                <w:bCs/>
                <w:color w:val="auto"/>
              </w:rPr>
            </w:pPr>
            <w:r w:rsidRPr="00811BFC">
              <w:rPr>
                <w:rFonts w:ascii="Times New Roman" w:eastAsia="Times New Roman" w:hAnsi="Times New Roman" w:cs="Times New Roman"/>
                <w:b/>
                <w:bCs/>
                <w:color w:val="auto"/>
              </w:rPr>
              <w:t xml:space="preserve">Сумма оплаты, </w:t>
            </w:r>
          </w:p>
          <w:p w14:paraId="61003CEE" w14:textId="1B0FC0C6" w:rsidR="00FA330F" w:rsidRPr="00811BFC" w:rsidRDefault="00FA330F" w:rsidP="004258A7">
            <w:pPr>
              <w:ind w:right="-57"/>
              <w:jc w:val="center"/>
              <w:rPr>
                <w:rFonts w:ascii="Times New Roman" w:eastAsia="Times New Roman" w:hAnsi="Times New Roman" w:cs="Times New Roman"/>
                <w:b/>
                <w:bCs/>
                <w:color w:val="auto"/>
              </w:rPr>
            </w:pPr>
            <w:r w:rsidRPr="00811BFC">
              <w:rPr>
                <w:rFonts w:ascii="Times New Roman" w:eastAsia="Times New Roman" w:hAnsi="Times New Roman" w:cs="Times New Roman"/>
                <w:b/>
                <w:bCs/>
                <w:color w:val="auto"/>
              </w:rPr>
              <w:t xml:space="preserve">в </w:t>
            </w:r>
            <w:r w:rsidR="004258A7" w:rsidRPr="00811BFC">
              <w:rPr>
                <w:rFonts w:ascii="Times New Roman" w:eastAsia="Times New Roman" w:hAnsi="Times New Roman" w:cs="Times New Roman"/>
                <w:b/>
                <w:bCs/>
                <w:color w:val="auto"/>
              </w:rPr>
              <w:t>том числе</w:t>
            </w:r>
            <w:r w:rsidRPr="00811BFC">
              <w:rPr>
                <w:rFonts w:ascii="Times New Roman" w:eastAsia="Times New Roman" w:hAnsi="Times New Roman" w:cs="Times New Roman"/>
                <w:b/>
                <w:bCs/>
                <w:color w:val="auto"/>
              </w:rPr>
              <w:t xml:space="preserve"> НДС</w:t>
            </w:r>
          </w:p>
        </w:tc>
      </w:tr>
      <w:tr w:rsidR="00FA330F" w:rsidRPr="00811BFC" w14:paraId="5BA09931" w14:textId="77777777" w:rsidTr="004258A7">
        <w:trPr>
          <w:trHeight w:val="186"/>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48C2CC08" w14:textId="77777777" w:rsidR="00FA330F" w:rsidRPr="00811BFC" w:rsidRDefault="00FA330F" w:rsidP="00B27202">
            <w:pPr>
              <w:jc w:val="center"/>
              <w:rPr>
                <w:rFonts w:ascii="Times New Roman" w:eastAsia="Times New Roman" w:hAnsi="Times New Roman" w:cs="Times New Roman"/>
                <w:color w:val="auto"/>
              </w:rPr>
            </w:pPr>
            <w:r w:rsidRPr="00811BFC">
              <w:rPr>
                <w:rFonts w:ascii="Times New Roman" w:eastAsia="Times New Roman" w:hAnsi="Times New Roman" w:cs="Times New Roman"/>
                <w:color w:val="auto"/>
              </w:rPr>
              <w:t>1</w:t>
            </w:r>
          </w:p>
        </w:tc>
        <w:tc>
          <w:tcPr>
            <w:tcW w:w="1725" w:type="dxa"/>
            <w:tcBorders>
              <w:top w:val="nil"/>
              <w:left w:val="nil"/>
              <w:bottom w:val="single" w:sz="4" w:space="0" w:color="auto"/>
              <w:right w:val="single" w:sz="4" w:space="0" w:color="auto"/>
            </w:tcBorders>
            <w:shd w:val="clear" w:color="auto" w:fill="auto"/>
            <w:noWrap/>
            <w:vAlign w:val="center"/>
          </w:tcPr>
          <w:p w14:paraId="741A34A8" w14:textId="77777777" w:rsidR="00FA330F" w:rsidRPr="00811BFC" w:rsidRDefault="00FA330F" w:rsidP="00B27202">
            <w:pPr>
              <w:rPr>
                <w:rFonts w:ascii="Times New Roman" w:eastAsia="Times New Roman" w:hAnsi="Times New Roman" w:cs="Times New Roman"/>
                <w:color w:val="auto"/>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C63047F" w14:textId="77777777" w:rsidR="00FA330F" w:rsidRPr="00811BFC" w:rsidRDefault="00FA330F" w:rsidP="00B27202">
            <w:pPr>
              <w:jc w:val="center"/>
              <w:rPr>
                <w:rFonts w:ascii="Times New Roman" w:eastAsia="Times New Roman" w:hAnsi="Times New Roman" w:cs="Times New Roman"/>
                <w:color w:val="auto"/>
              </w:rPr>
            </w:pPr>
          </w:p>
        </w:tc>
        <w:tc>
          <w:tcPr>
            <w:tcW w:w="2126" w:type="dxa"/>
            <w:tcBorders>
              <w:top w:val="nil"/>
              <w:left w:val="nil"/>
              <w:bottom w:val="single" w:sz="4" w:space="0" w:color="auto"/>
              <w:right w:val="single" w:sz="4" w:space="0" w:color="auto"/>
            </w:tcBorders>
            <w:shd w:val="clear" w:color="auto" w:fill="auto"/>
            <w:noWrap/>
            <w:vAlign w:val="center"/>
          </w:tcPr>
          <w:p w14:paraId="6DB05287" w14:textId="77777777" w:rsidR="00FA330F" w:rsidRPr="00811BFC" w:rsidRDefault="00FA330F" w:rsidP="00B27202">
            <w:pPr>
              <w:rPr>
                <w:rFonts w:ascii="Times New Roman" w:eastAsia="Times New Roman" w:hAnsi="Times New Roman" w:cs="Times New Roman"/>
                <w:color w:val="auto"/>
              </w:rPr>
            </w:pPr>
          </w:p>
        </w:tc>
        <w:tc>
          <w:tcPr>
            <w:tcW w:w="3549" w:type="dxa"/>
            <w:tcBorders>
              <w:top w:val="nil"/>
              <w:left w:val="nil"/>
              <w:bottom w:val="single" w:sz="4" w:space="0" w:color="auto"/>
              <w:right w:val="single" w:sz="4" w:space="0" w:color="auto"/>
            </w:tcBorders>
            <w:shd w:val="clear" w:color="auto" w:fill="auto"/>
            <w:noWrap/>
            <w:vAlign w:val="center"/>
          </w:tcPr>
          <w:p w14:paraId="205AEF72" w14:textId="77777777" w:rsidR="00FA330F" w:rsidRPr="00811BFC" w:rsidRDefault="00FA330F" w:rsidP="00B27202">
            <w:pPr>
              <w:jc w:val="right"/>
              <w:rPr>
                <w:rFonts w:ascii="Times New Roman" w:eastAsia="Times New Roman" w:hAnsi="Times New Roman" w:cs="Times New Roman"/>
                <w:color w:val="auto"/>
              </w:rPr>
            </w:pPr>
          </w:p>
        </w:tc>
      </w:tr>
      <w:tr w:rsidR="00FA330F" w:rsidRPr="00811BFC" w14:paraId="7BB47C19" w14:textId="77777777" w:rsidTr="004258A7">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3B21D028" w14:textId="77777777" w:rsidR="00FA330F" w:rsidRPr="00811BFC" w:rsidRDefault="00FA330F" w:rsidP="00B27202">
            <w:pPr>
              <w:jc w:val="center"/>
              <w:rPr>
                <w:rFonts w:ascii="Times New Roman" w:eastAsia="Times New Roman" w:hAnsi="Times New Roman" w:cs="Times New Roman"/>
                <w:color w:val="auto"/>
              </w:rPr>
            </w:pPr>
            <w:r w:rsidRPr="00811BFC">
              <w:rPr>
                <w:rFonts w:ascii="Times New Roman" w:eastAsia="Times New Roman" w:hAnsi="Times New Roman" w:cs="Times New Roman"/>
                <w:color w:val="auto"/>
              </w:rPr>
              <w:t>2</w:t>
            </w:r>
          </w:p>
        </w:tc>
        <w:tc>
          <w:tcPr>
            <w:tcW w:w="1725" w:type="dxa"/>
            <w:tcBorders>
              <w:top w:val="nil"/>
              <w:left w:val="nil"/>
              <w:bottom w:val="single" w:sz="4" w:space="0" w:color="auto"/>
              <w:right w:val="single" w:sz="4" w:space="0" w:color="auto"/>
            </w:tcBorders>
            <w:shd w:val="clear" w:color="auto" w:fill="auto"/>
            <w:noWrap/>
            <w:vAlign w:val="center"/>
          </w:tcPr>
          <w:p w14:paraId="1B3B62D4" w14:textId="77777777" w:rsidR="00FA330F" w:rsidRPr="00811BFC" w:rsidRDefault="00FA330F" w:rsidP="00B27202">
            <w:pPr>
              <w:rPr>
                <w:rFonts w:ascii="Times New Roman" w:eastAsia="Times New Roman" w:hAnsi="Times New Roman" w:cs="Times New Roman"/>
                <w:color w:val="auto"/>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04B1FC1" w14:textId="77777777" w:rsidR="00FA330F" w:rsidRPr="00811BFC" w:rsidRDefault="00FA330F" w:rsidP="00B27202">
            <w:pPr>
              <w:jc w:val="center"/>
              <w:rPr>
                <w:rFonts w:ascii="Times New Roman" w:eastAsia="Times New Roman" w:hAnsi="Times New Roman" w:cs="Times New Roman"/>
                <w:color w:val="auto"/>
              </w:rPr>
            </w:pPr>
          </w:p>
        </w:tc>
        <w:tc>
          <w:tcPr>
            <w:tcW w:w="2126" w:type="dxa"/>
            <w:tcBorders>
              <w:top w:val="nil"/>
              <w:left w:val="nil"/>
              <w:bottom w:val="single" w:sz="4" w:space="0" w:color="auto"/>
              <w:right w:val="single" w:sz="4" w:space="0" w:color="auto"/>
            </w:tcBorders>
            <w:shd w:val="clear" w:color="auto" w:fill="auto"/>
            <w:noWrap/>
            <w:vAlign w:val="center"/>
          </w:tcPr>
          <w:p w14:paraId="6D0E068D" w14:textId="77777777" w:rsidR="00FA330F" w:rsidRPr="00811BFC" w:rsidRDefault="00FA330F" w:rsidP="00B27202">
            <w:pPr>
              <w:rPr>
                <w:rFonts w:ascii="Times New Roman" w:eastAsia="Times New Roman" w:hAnsi="Times New Roman" w:cs="Times New Roman"/>
                <w:color w:val="auto"/>
              </w:rPr>
            </w:pPr>
          </w:p>
        </w:tc>
        <w:tc>
          <w:tcPr>
            <w:tcW w:w="3549" w:type="dxa"/>
            <w:tcBorders>
              <w:top w:val="nil"/>
              <w:left w:val="nil"/>
              <w:bottom w:val="single" w:sz="4" w:space="0" w:color="auto"/>
              <w:right w:val="single" w:sz="4" w:space="0" w:color="auto"/>
            </w:tcBorders>
            <w:shd w:val="clear" w:color="auto" w:fill="auto"/>
            <w:noWrap/>
            <w:vAlign w:val="center"/>
          </w:tcPr>
          <w:p w14:paraId="4E1E4E73" w14:textId="77777777" w:rsidR="00FA330F" w:rsidRPr="00811BFC" w:rsidRDefault="00FA330F" w:rsidP="00B27202">
            <w:pPr>
              <w:jc w:val="right"/>
              <w:rPr>
                <w:rFonts w:ascii="Times New Roman" w:eastAsia="Times New Roman" w:hAnsi="Times New Roman" w:cs="Times New Roman"/>
                <w:color w:val="auto"/>
              </w:rPr>
            </w:pPr>
          </w:p>
        </w:tc>
      </w:tr>
      <w:tr w:rsidR="00FA330F" w:rsidRPr="00811BFC" w14:paraId="7C0EBB64" w14:textId="77777777" w:rsidTr="004258A7">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5609C19E" w14:textId="77777777" w:rsidR="00FA330F" w:rsidRPr="00811BFC" w:rsidRDefault="00FA330F" w:rsidP="00B27202">
            <w:pPr>
              <w:jc w:val="center"/>
              <w:rPr>
                <w:rFonts w:ascii="Times New Roman" w:eastAsia="Times New Roman" w:hAnsi="Times New Roman" w:cs="Times New Roman"/>
                <w:color w:val="auto"/>
              </w:rPr>
            </w:pPr>
            <w:r w:rsidRPr="00811BFC">
              <w:rPr>
                <w:rFonts w:ascii="Times New Roman" w:eastAsia="Times New Roman" w:hAnsi="Times New Roman" w:cs="Times New Roman"/>
                <w:color w:val="auto"/>
              </w:rPr>
              <w:t>3</w:t>
            </w:r>
          </w:p>
        </w:tc>
        <w:tc>
          <w:tcPr>
            <w:tcW w:w="1725" w:type="dxa"/>
            <w:tcBorders>
              <w:top w:val="nil"/>
              <w:left w:val="nil"/>
              <w:bottom w:val="single" w:sz="4" w:space="0" w:color="auto"/>
              <w:right w:val="single" w:sz="4" w:space="0" w:color="auto"/>
            </w:tcBorders>
            <w:shd w:val="clear" w:color="auto" w:fill="auto"/>
            <w:noWrap/>
            <w:vAlign w:val="center"/>
          </w:tcPr>
          <w:p w14:paraId="4F55B206" w14:textId="77777777" w:rsidR="00FA330F" w:rsidRPr="00811BFC" w:rsidRDefault="00FA330F" w:rsidP="00B27202">
            <w:pPr>
              <w:rPr>
                <w:rFonts w:ascii="Times New Roman" w:eastAsia="Times New Roman" w:hAnsi="Times New Roman" w:cs="Times New Roman"/>
                <w:color w:val="auto"/>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59B720A" w14:textId="77777777" w:rsidR="00FA330F" w:rsidRPr="00811BFC" w:rsidRDefault="00FA330F" w:rsidP="00B27202">
            <w:pPr>
              <w:jc w:val="center"/>
              <w:rPr>
                <w:rFonts w:ascii="Times New Roman" w:eastAsia="Times New Roman" w:hAnsi="Times New Roman" w:cs="Times New Roman"/>
                <w:color w:val="auto"/>
              </w:rPr>
            </w:pPr>
          </w:p>
        </w:tc>
        <w:tc>
          <w:tcPr>
            <w:tcW w:w="2126" w:type="dxa"/>
            <w:tcBorders>
              <w:top w:val="nil"/>
              <w:left w:val="nil"/>
              <w:bottom w:val="single" w:sz="4" w:space="0" w:color="auto"/>
              <w:right w:val="single" w:sz="4" w:space="0" w:color="auto"/>
            </w:tcBorders>
            <w:shd w:val="clear" w:color="auto" w:fill="auto"/>
            <w:noWrap/>
            <w:vAlign w:val="center"/>
          </w:tcPr>
          <w:p w14:paraId="5772A5A6" w14:textId="77777777" w:rsidR="00FA330F" w:rsidRPr="00811BFC" w:rsidRDefault="00FA330F" w:rsidP="00B27202">
            <w:pPr>
              <w:rPr>
                <w:rFonts w:ascii="Times New Roman" w:eastAsia="Times New Roman" w:hAnsi="Times New Roman" w:cs="Times New Roman"/>
                <w:color w:val="auto"/>
              </w:rPr>
            </w:pPr>
          </w:p>
        </w:tc>
        <w:tc>
          <w:tcPr>
            <w:tcW w:w="3549" w:type="dxa"/>
            <w:tcBorders>
              <w:top w:val="nil"/>
              <w:left w:val="nil"/>
              <w:bottom w:val="single" w:sz="4" w:space="0" w:color="auto"/>
              <w:right w:val="single" w:sz="4" w:space="0" w:color="auto"/>
            </w:tcBorders>
            <w:shd w:val="clear" w:color="auto" w:fill="auto"/>
            <w:noWrap/>
            <w:vAlign w:val="center"/>
          </w:tcPr>
          <w:p w14:paraId="6449BE19" w14:textId="77777777" w:rsidR="00FA330F" w:rsidRPr="00811BFC" w:rsidRDefault="00FA330F" w:rsidP="00B27202">
            <w:pPr>
              <w:jc w:val="right"/>
              <w:rPr>
                <w:rFonts w:ascii="Times New Roman" w:eastAsia="Times New Roman" w:hAnsi="Times New Roman" w:cs="Times New Roman"/>
                <w:color w:val="auto"/>
              </w:rPr>
            </w:pPr>
          </w:p>
        </w:tc>
      </w:tr>
      <w:tr w:rsidR="00FA330F" w:rsidRPr="00811BFC" w14:paraId="0B0B36BA" w14:textId="77777777" w:rsidTr="004258A7">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5C37E443" w14:textId="77777777" w:rsidR="00FA330F" w:rsidRPr="00811BFC" w:rsidRDefault="00FA330F" w:rsidP="00B27202">
            <w:pPr>
              <w:jc w:val="center"/>
              <w:rPr>
                <w:rFonts w:ascii="Times New Roman" w:eastAsia="Times New Roman" w:hAnsi="Times New Roman" w:cs="Times New Roman"/>
                <w:color w:val="auto"/>
              </w:rPr>
            </w:pPr>
            <w:r w:rsidRPr="00811BFC">
              <w:rPr>
                <w:rFonts w:ascii="Times New Roman" w:eastAsia="Times New Roman" w:hAnsi="Times New Roman" w:cs="Times New Roman"/>
                <w:color w:val="auto"/>
              </w:rPr>
              <w:t>4</w:t>
            </w:r>
          </w:p>
        </w:tc>
        <w:tc>
          <w:tcPr>
            <w:tcW w:w="1725" w:type="dxa"/>
            <w:tcBorders>
              <w:top w:val="nil"/>
              <w:left w:val="nil"/>
              <w:bottom w:val="single" w:sz="4" w:space="0" w:color="auto"/>
              <w:right w:val="single" w:sz="4" w:space="0" w:color="auto"/>
            </w:tcBorders>
            <w:shd w:val="clear" w:color="auto" w:fill="auto"/>
            <w:noWrap/>
            <w:vAlign w:val="center"/>
          </w:tcPr>
          <w:p w14:paraId="673CBEC5" w14:textId="77777777" w:rsidR="00FA330F" w:rsidRPr="00811BFC" w:rsidRDefault="00FA330F" w:rsidP="00B27202">
            <w:pPr>
              <w:rPr>
                <w:rFonts w:ascii="Times New Roman" w:eastAsia="Times New Roman" w:hAnsi="Times New Roman" w:cs="Times New Roman"/>
                <w:color w:val="auto"/>
              </w:rPr>
            </w:pPr>
          </w:p>
        </w:tc>
        <w:tc>
          <w:tcPr>
            <w:tcW w:w="1701" w:type="dxa"/>
            <w:tcBorders>
              <w:top w:val="nil"/>
              <w:left w:val="nil"/>
              <w:bottom w:val="single" w:sz="4" w:space="0" w:color="auto"/>
              <w:right w:val="single" w:sz="4" w:space="0" w:color="auto"/>
            </w:tcBorders>
            <w:shd w:val="clear" w:color="auto" w:fill="auto"/>
            <w:noWrap/>
            <w:vAlign w:val="center"/>
          </w:tcPr>
          <w:p w14:paraId="206F8301" w14:textId="77777777" w:rsidR="00FA330F" w:rsidRPr="00811BFC" w:rsidRDefault="00FA330F" w:rsidP="00B27202">
            <w:pPr>
              <w:jc w:val="center"/>
              <w:rPr>
                <w:rFonts w:ascii="Times New Roman" w:eastAsia="Times New Roman" w:hAnsi="Times New Roman" w:cs="Times New Roman"/>
                <w:color w:val="auto"/>
              </w:rPr>
            </w:pPr>
          </w:p>
        </w:tc>
        <w:tc>
          <w:tcPr>
            <w:tcW w:w="2126" w:type="dxa"/>
            <w:tcBorders>
              <w:top w:val="nil"/>
              <w:left w:val="nil"/>
              <w:bottom w:val="single" w:sz="4" w:space="0" w:color="auto"/>
              <w:right w:val="single" w:sz="4" w:space="0" w:color="auto"/>
            </w:tcBorders>
            <w:shd w:val="clear" w:color="auto" w:fill="auto"/>
            <w:noWrap/>
            <w:vAlign w:val="center"/>
          </w:tcPr>
          <w:p w14:paraId="7101855E" w14:textId="77777777" w:rsidR="00FA330F" w:rsidRPr="00811BFC" w:rsidRDefault="00FA330F" w:rsidP="00B27202">
            <w:pPr>
              <w:rPr>
                <w:rFonts w:ascii="Times New Roman" w:eastAsia="Times New Roman" w:hAnsi="Times New Roman" w:cs="Times New Roman"/>
                <w:color w:val="auto"/>
              </w:rPr>
            </w:pPr>
          </w:p>
        </w:tc>
        <w:tc>
          <w:tcPr>
            <w:tcW w:w="3549" w:type="dxa"/>
            <w:tcBorders>
              <w:top w:val="nil"/>
              <w:left w:val="nil"/>
              <w:bottom w:val="single" w:sz="4" w:space="0" w:color="auto"/>
              <w:right w:val="single" w:sz="4" w:space="0" w:color="auto"/>
            </w:tcBorders>
            <w:shd w:val="clear" w:color="auto" w:fill="auto"/>
            <w:noWrap/>
            <w:vAlign w:val="center"/>
          </w:tcPr>
          <w:p w14:paraId="62665657" w14:textId="77777777" w:rsidR="00FA330F" w:rsidRPr="00811BFC" w:rsidRDefault="00FA330F" w:rsidP="00B27202">
            <w:pPr>
              <w:jc w:val="right"/>
              <w:rPr>
                <w:rFonts w:ascii="Times New Roman" w:eastAsia="Times New Roman" w:hAnsi="Times New Roman" w:cs="Times New Roman"/>
                <w:color w:val="auto"/>
              </w:rPr>
            </w:pPr>
          </w:p>
        </w:tc>
      </w:tr>
      <w:tr w:rsidR="00FA330F" w:rsidRPr="00811BFC" w14:paraId="0E55183F" w14:textId="77777777" w:rsidTr="004258A7">
        <w:trPr>
          <w:trHeight w:val="131"/>
        </w:trPr>
        <w:tc>
          <w:tcPr>
            <w:tcW w:w="582" w:type="dxa"/>
            <w:tcBorders>
              <w:top w:val="nil"/>
              <w:left w:val="single" w:sz="8" w:space="0" w:color="auto"/>
              <w:bottom w:val="nil"/>
              <w:right w:val="single" w:sz="4" w:space="0" w:color="auto"/>
            </w:tcBorders>
            <w:shd w:val="clear" w:color="auto" w:fill="auto"/>
            <w:noWrap/>
            <w:vAlign w:val="center"/>
            <w:hideMark/>
          </w:tcPr>
          <w:p w14:paraId="483F3F5B" w14:textId="77777777" w:rsidR="00FA330F" w:rsidRPr="00811BFC" w:rsidRDefault="00FA330F" w:rsidP="00B27202">
            <w:pPr>
              <w:jc w:val="center"/>
              <w:rPr>
                <w:rFonts w:ascii="Times New Roman" w:eastAsia="Times New Roman" w:hAnsi="Times New Roman" w:cs="Times New Roman"/>
                <w:color w:val="auto"/>
              </w:rPr>
            </w:pPr>
            <w:r w:rsidRPr="00811BFC">
              <w:rPr>
                <w:rFonts w:ascii="Times New Roman" w:eastAsia="Times New Roman" w:hAnsi="Times New Roman" w:cs="Times New Roman"/>
                <w:color w:val="auto"/>
              </w:rPr>
              <w:t>5</w:t>
            </w:r>
          </w:p>
        </w:tc>
        <w:tc>
          <w:tcPr>
            <w:tcW w:w="1725" w:type="dxa"/>
            <w:tcBorders>
              <w:top w:val="nil"/>
              <w:left w:val="nil"/>
              <w:bottom w:val="nil"/>
              <w:right w:val="single" w:sz="4" w:space="0" w:color="auto"/>
            </w:tcBorders>
            <w:shd w:val="clear" w:color="auto" w:fill="auto"/>
            <w:noWrap/>
            <w:vAlign w:val="center"/>
          </w:tcPr>
          <w:p w14:paraId="3D6E7255" w14:textId="77777777" w:rsidR="00FA330F" w:rsidRPr="00811BFC" w:rsidRDefault="00FA330F" w:rsidP="00B27202">
            <w:pPr>
              <w:rPr>
                <w:rFonts w:ascii="Times New Roman" w:eastAsia="Times New Roman" w:hAnsi="Times New Roman" w:cs="Times New Roman"/>
                <w:color w:val="auto"/>
              </w:rPr>
            </w:pPr>
          </w:p>
        </w:tc>
        <w:tc>
          <w:tcPr>
            <w:tcW w:w="1701" w:type="dxa"/>
            <w:tcBorders>
              <w:top w:val="nil"/>
              <w:left w:val="nil"/>
              <w:bottom w:val="nil"/>
              <w:right w:val="single" w:sz="4" w:space="0" w:color="auto"/>
            </w:tcBorders>
            <w:shd w:val="clear" w:color="auto" w:fill="auto"/>
            <w:noWrap/>
            <w:vAlign w:val="center"/>
          </w:tcPr>
          <w:p w14:paraId="5124EC69" w14:textId="77777777" w:rsidR="00FA330F" w:rsidRPr="00811BFC" w:rsidRDefault="00FA330F" w:rsidP="00B27202">
            <w:pPr>
              <w:jc w:val="center"/>
              <w:rPr>
                <w:rFonts w:ascii="Times New Roman" w:eastAsia="Times New Roman" w:hAnsi="Times New Roman" w:cs="Times New Roman"/>
                <w:color w:val="auto"/>
              </w:rPr>
            </w:pPr>
          </w:p>
        </w:tc>
        <w:tc>
          <w:tcPr>
            <w:tcW w:w="2126" w:type="dxa"/>
            <w:tcBorders>
              <w:top w:val="nil"/>
              <w:left w:val="nil"/>
              <w:bottom w:val="nil"/>
              <w:right w:val="single" w:sz="4" w:space="0" w:color="auto"/>
            </w:tcBorders>
            <w:shd w:val="clear" w:color="auto" w:fill="auto"/>
            <w:noWrap/>
            <w:vAlign w:val="center"/>
          </w:tcPr>
          <w:p w14:paraId="108E6791" w14:textId="77777777" w:rsidR="00FA330F" w:rsidRPr="00811BFC" w:rsidRDefault="00FA330F" w:rsidP="00B27202">
            <w:pPr>
              <w:rPr>
                <w:rFonts w:ascii="Times New Roman" w:eastAsia="Times New Roman" w:hAnsi="Times New Roman" w:cs="Times New Roman"/>
                <w:color w:val="auto"/>
              </w:rPr>
            </w:pPr>
          </w:p>
        </w:tc>
        <w:tc>
          <w:tcPr>
            <w:tcW w:w="3549" w:type="dxa"/>
            <w:tcBorders>
              <w:top w:val="nil"/>
              <w:left w:val="nil"/>
              <w:bottom w:val="nil"/>
              <w:right w:val="single" w:sz="4" w:space="0" w:color="auto"/>
            </w:tcBorders>
            <w:shd w:val="clear" w:color="auto" w:fill="auto"/>
            <w:noWrap/>
            <w:vAlign w:val="center"/>
          </w:tcPr>
          <w:p w14:paraId="4227DCF9" w14:textId="77777777" w:rsidR="00FA330F" w:rsidRPr="00811BFC" w:rsidRDefault="00FA330F" w:rsidP="00B27202">
            <w:pPr>
              <w:jc w:val="right"/>
              <w:rPr>
                <w:rFonts w:ascii="Times New Roman" w:eastAsia="Times New Roman" w:hAnsi="Times New Roman" w:cs="Times New Roman"/>
                <w:color w:val="auto"/>
              </w:rPr>
            </w:pPr>
          </w:p>
        </w:tc>
      </w:tr>
      <w:tr w:rsidR="00FA330F" w:rsidRPr="00811BFC" w14:paraId="729F83DE" w14:textId="77777777" w:rsidTr="004258A7">
        <w:trPr>
          <w:trHeight w:val="131"/>
        </w:trPr>
        <w:tc>
          <w:tcPr>
            <w:tcW w:w="582" w:type="dxa"/>
            <w:tcBorders>
              <w:top w:val="nil"/>
              <w:left w:val="single" w:sz="8" w:space="0" w:color="auto"/>
              <w:bottom w:val="single" w:sz="4" w:space="0" w:color="auto"/>
              <w:right w:val="single" w:sz="4" w:space="0" w:color="auto"/>
            </w:tcBorders>
            <w:shd w:val="clear" w:color="auto" w:fill="auto"/>
            <w:noWrap/>
            <w:vAlign w:val="center"/>
          </w:tcPr>
          <w:p w14:paraId="5DA6306E" w14:textId="77777777" w:rsidR="00FA330F" w:rsidRPr="00811BFC" w:rsidRDefault="00FA330F" w:rsidP="004258A7">
            <w:pPr>
              <w:rPr>
                <w:rFonts w:ascii="Times New Roman" w:eastAsia="Times New Roman" w:hAnsi="Times New Roman" w:cs="Times New Roman"/>
                <w:color w:val="auto"/>
              </w:rPr>
            </w:pPr>
          </w:p>
        </w:tc>
        <w:tc>
          <w:tcPr>
            <w:tcW w:w="1725" w:type="dxa"/>
            <w:tcBorders>
              <w:top w:val="nil"/>
              <w:left w:val="nil"/>
              <w:bottom w:val="single" w:sz="4" w:space="0" w:color="auto"/>
              <w:right w:val="single" w:sz="4" w:space="0" w:color="auto"/>
            </w:tcBorders>
            <w:shd w:val="clear" w:color="auto" w:fill="auto"/>
            <w:noWrap/>
            <w:vAlign w:val="center"/>
          </w:tcPr>
          <w:p w14:paraId="4B9CD635" w14:textId="77777777" w:rsidR="00FA330F" w:rsidRPr="00811BFC" w:rsidRDefault="00FA330F" w:rsidP="00B27202">
            <w:pPr>
              <w:rPr>
                <w:rFonts w:ascii="Times New Roman" w:eastAsia="Times New Roman" w:hAnsi="Times New Roman" w:cs="Times New Roman"/>
                <w:color w:val="auto"/>
              </w:rPr>
            </w:pPr>
          </w:p>
        </w:tc>
        <w:tc>
          <w:tcPr>
            <w:tcW w:w="1701" w:type="dxa"/>
            <w:tcBorders>
              <w:top w:val="nil"/>
              <w:left w:val="nil"/>
              <w:bottom w:val="single" w:sz="4" w:space="0" w:color="auto"/>
              <w:right w:val="single" w:sz="4" w:space="0" w:color="auto"/>
            </w:tcBorders>
            <w:shd w:val="clear" w:color="auto" w:fill="auto"/>
            <w:noWrap/>
            <w:vAlign w:val="center"/>
          </w:tcPr>
          <w:p w14:paraId="5AD29ED2" w14:textId="77777777" w:rsidR="00FA330F" w:rsidRPr="00811BFC" w:rsidRDefault="00FA330F" w:rsidP="00B27202">
            <w:pPr>
              <w:jc w:val="center"/>
              <w:rPr>
                <w:rFonts w:ascii="Times New Roman" w:eastAsia="Times New Roman" w:hAnsi="Times New Roman" w:cs="Times New Roman"/>
                <w:color w:val="auto"/>
              </w:rPr>
            </w:pPr>
          </w:p>
        </w:tc>
        <w:tc>
          <w:tcPr>
            <w:tcW w:w="2126" w:type="dxa"/>
            <w:tcBorders>
              <w:top w:val="nil"/>
              <w:left w:val="nil"/>
              <w:bottom w:val="single" w:sz="4" w:space="0" w:color="auto"/>
              <w:right w:val="single" w:sz="4" w:space="0" w:color="auto"/>
            </w:tcBorders>
            <w:shd w:val="clear" w:color="auto" w:fill="auto"/>
            <w:noWrap/>
            <w:vAlign w:val="center"/>
          </w:tcPr>
          <w:p w14:paraId="5D23C9E2" w14:textId="77777777" w:rsidR="00FA330F" w:rsidRPr="00811BFC" w:rsidRDefault="00FA330F" w:rsidP="00B27202">
            <w:pPr>
              <w:rPr>
                <w:rFonts w:ascii="Times New Roman" w:eastAsia="Times New Roman" w:hAnsi="Times New Roman" w:cs="Times New Roman"/>
                <w:color w:val="auto"/>
              </w:rPr>
            </w:pPr>
          </w:p>
        </w:tc>
        <w:tc>
          <w:tcPr>
            <w:tcW w:w="3549" w:type="dxa"/>
            <w:tcBorders>
              <w:top w:val="nil"/>
              <w:left w:val="nil"/>
              <w:bottom w:val="single" w:sz="4" w:space="0" w:color="auto"/>
              <w:right w:val="single" w:sz="4" w:space="0" w:color="auto"/>
            </w:tcBorders>
            <w:shd w:val="clear" w:color="auto" w:fill="auto"/>
            <w:noWrap/>
            <w:vAlign w:val="center"/>
          </w:tcPr>
          <w:p w14:paraId="4104DD03" w14:textId="77777777" w:rsidR="00FA330F" w:rsidRPr="00811BFC" w:rsidRDefault="00FA330F" w:rsidP="00B27202">
            <w:pPr>
              <w:jc w:val="right"/>
              <w:rPr>
                <w:rFonts w:ascii="Times New Roman" w:eastAsia="Times New Roman" w:hAnsi="Times New Roman" w:cs="Times New Roman"/>
                <w:color w:val="auto"/>
              </w:rPr>
            </w:pPr>
          </w:p>
        </w:tc>
      </w:tr>
    </w:tbl>
    <w:p w14:paraId="6C92DC4C" w14:textId="77777777" w:rsidR="00FA330F" w:rsidRPr="00811BFC" w:rsidRDefault="00FA330F" w:rsidP="00B27202">
      <w:pPr>
        <w:rPr>
          <w:rFonts w:ascii="Times New Roman" w:hAnsi="Times New Roman" w:cs="Times New Roman"/>
        </w:rPr>
      </w:pPr>
    </w:p>
    <w:tbl>
      <w:tblPr>
        <w:tblW w:w="97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114"/>
        <w:gridCol w:w="3118"/>
        <w:gridCol w:w="3544"/>
      </w:tblGrid>
      <w:tr w:rsidR="00FA330F" w:rsidRPr="00811BFC" w14:paraId="526F0D6E" w14:textId="77777777" w:rsidTr="003A4E33">
        <w:trPr>
          <w:trHeight w:val="841"/>
        </w:trPr>
        <w:tc>
          <w:tcPr>
            <w:tcW w:w="3114" w:type="dxa"/>
            <w:tcBorders>
              <w:right w:val="single" w:sz="4" w:space="0" w:color="auto"/>
            </w:tcBorders>
            <w:shd w:val="clear" w:color="auto" w:fill="auto"/>
          </w:tcPr>
          <w:p w14:paraId="59DB0AD7" w14:textId="1CDC50A2" w:rsidR="007430EC" w:rsidRPr="00811BFC" w:rsidRDefault="007430EC" w:rsidP="00B27202">
            <w:pPr>
              <w:tabs>
                <w:tab w:val="left" w:pos="840"/>
              </w:tabs>
              <w:rPr>
                <w:rFonts w:ascii="Times New Roman" w:hAnsi="Times New Roman" w:cs="Times New Roman"/>
                <w:b/>
              </w:rPr>
            </w:pPr>
            <w:r w:rsidRPr="00811BFC">
              <w:rPr>
                <w:rFonts w:ascii="Times New Roman" w:hAnsi="Times New Roman" w:cs="Times New Roman"/>
                <w:b/>
              </w:rPr>
              <w:t xml:space="preserve">Заказчик: </w:t>
            </w:r>
          </w:p>
          <w:p w14:paraId="60C27853" w14:textId="77777777" w:rsidR="00FA330F" w:rsidRPr="00811BFC" w:rsidRDefault="00FA330F" w:rsidP="00B27202">
            <w:pPr>
              <w:tabs>
                <w:tab w:val="left" w:pos="840"/>
              </w:tabs>
              <w:rPr>
                <w:rFonts w:ascii="Times New Roman" w:hAnsi="Times New Roman" w:cs="Times New Roman"/>
              </w:rPr>
            </w:pPr>
          </w:p>
          <w:p w14:paraId="1F8F01D7" w14:textId="77777777" w:rsidR="00FA330F" w:rsidRPr="00811BFC" w:rsidRDefault="00FA330F" w:rsidP="00B27202">
            <w:pPr>
              <w:rPr>
                <w:rFonts w:ascii="Times New Roman" w:hAnsi="Times New Roman" w:cs="Times New Roman"/>
                <w:b/>
                <w:bCs/>
                <w:spacing w:val="1"/>
              </w:rPr>
            </w:pPr>
          </w:p>
        </w:tc>
        <w:tc>
          <w:tcPr>
            <w:tcW w:w="3118" w:type="dxa"/>
            <w:tcBorders>
              <w:top w:val="single" w:sz="4" w:space="0" w:color="auto"/>
              <w:left w:val="single" w:sz="4" w:space="0" w:color="auto"/>
              <w:bottom w:val="nil"/>
              <w:right w:val="single" w:sz="4" w:space="0" w:color="auto"/>
            </w:tcBorders>
            <w:shd w:val="clear" w:color="auto" w:fill="auto"/>
          </w:tcPr>
          <w:p w14:paraId="4C4647FB" w14:textId="7D025515" w:rsidR="00FA330F" w:rsidRPr="00811BFC" w:rsidRDefault="00523563" w:rsidP="00B27202">
            <w:pPr>
              <w:tabs>
                <w:tab w:val="left" w:pos="840"/>
              </w:tabs>
              <w:rPr>
                <w:rFonts w:ascii="Times New Roman" w:hAnsi="Times New Roman" w:cs="Times New Roman"/>
                <w:b/>
              </w:rPr>
            </w:pPr>
            <w:r w:rsidRPr="00811BFC">
              <w:rPr>
                <w:rFonts w:ascii="Times New Roman" w:hAnsi="Times New Roman" w:cs="Times New Roman"/>
                <w:b/>
              </w:rPr>
              <w:t>Исполнитель</w:t>
            </w:r>
            <w:r w:rsidR="00FA330F" w:rsidRPr="00811BFC">
              <w:rPr>
                <w:rFonts w:ascii="Times New Roman" w:hAnsi="Times New Roman" w:cs="Times New Roman"/>
                <w:b/>
              </w:rPr>
              <w:t xml:space="preserve">: </w:t>
            </w:r>
          </w:p>
          <w:p w14:paraId="3F444ED6" w14:textId="77777777" w:rsidR="00FA330F" w:rsidRPr="00811BFC" w:rsidRDefault="00FA330F" w:rsidP="00B27202">
            <w:pPr>
              <w:tabs>
                <w:tab w:val="left" w:pos="840"/>
              </w:tabs>
              <w:rPr>
                <w:rFonts w:ascii="Times New Roman" w:hAnsi="Times New Roman" w:cs="Times New Roman"/>
              </w:rPr>
            </w:pPr>
          </w:p>
          <w:p w14:paraId="3A913BBD" w14:textId="77777777" w:rsidR="00FA330F" w:rsidRPr="00811BFC" w:rsidRDefault="00FA330F" w:rsidP="00B27202">
            <w:pPr>
              <w:rPr>
                <w:rFonts w:ascii="Times New Roman" w:hAnsi="Times New Roman" w:cs="Times New Roman"/>
              </w:rPr>
            </w:pPr>
          </w:p>
        </w:tc>
        <w:tc>
          <w:tcPr>
            <w:tcW w:w="3544" w:type="dxa"/>
            <w:tcBorders>
              <w:left w:val="single" w:sz="4" w:space="0" w:color="auto"/>
            </w:tcBorders>
          </w:tcPr>
          <w:p w14:paraId="252012C8" w14:textId="77777777" w:rsidR="004258A7" w:rsidRPr="00811BFC" w:rsidRDefault="00523563" w:rsidP="00B27202">
            <w:pPr>
              <w:tabs>
                <w:tab w:val="left" w:pos="840"/>
              </w:tabs>
              <w:rPr>
                <w:rFonts w:ascii="Times New Roman" w:hAnsi="Times New Roman" w:cs="Times New Roman"/>
                <w:b/>
              </w:rPr>
            </w:pPr>
            <w:r w:rsidRPr="00811BFC">
              <w:rPr>
                <w:rFonts w:ascii="Times New Roman" w:hAnsi="Times New Roman" w:cs="Times New Roman"/>
                <w:b/>
              </w:rPr>
              <w:t xml:space="preserve">Новый Заказчик / </w:t>
            </w:r>
          </w:p>
          <w:p w14:paraId="70AD8CE3" w14:textId="5A7D535A" w:rsidR="00FA330F" w:rsidRPr="00811BFC" w:rsidRDefault="00523563" w:rsidP="00B27202">
            <w:pPr>
              <w:tabs>
                <w:tab w:val="left" w:pos="840"/>
              </w:tabs>
              <w:rPr>
                <w:rFonts w:ascii="Times New Roman" w:hAnsi="Times New Roman" w:cs="Times New Roman"/>
                <w:b/>
              </w:rPr>
            </w:pPr>
            <w:r w:rsidRPr="00811BFC">
              <w:rPr>
                <w:rFonts w:ascii="Times New Roman" w:hAnsi="Times New Roman" w:cs="Times New Roman"/>
                <w:b/>
              </w:rPr>
              <w:t>Новый Исполнитель</w:t>
            </w:r>
            <w:r w:rsidR="00FA330F" w:rsidRPr="00811BFC">
              <w:rPr>
                <w:rFonts w:ascii="Times New Roman" w:hAnsi="Times New Roman" w:cs="Times New Roman"/>
                <w:b/>
              </w:rPr>
              <w:t xml:space="preserve">: </w:t>
            </w:r>
          </w:p>
          <w:p w14:paraId="4D02C864" w14:textId="77777777" w:rsidR="00FA330F" w:rsidRPr="00811BFC" w:rsidRDefault="00FA330F" w:rsidP="00B27202">
            <w:pPr>
              <w:rPr>
                <w:rFonts w:ascii="Times New Roman" w:hAnsi="Times New Roman" w:cs="Times New Roman"/>
              </w:rPr>
            </w:pPr>
          </w:p>
          <w:p w14:paraId="7ECE7BC4" w14:textId="77777777" w:rsidR="00FA330F" w:rsidRPr="00811BFC" w:rsidRDefault="00FA330F" w:rsidP="00B27202">
            <w:pPr>
              <w:rPr>
                <w:rFonts w:ascii="Times New Roman" w:hAnsi="Times New Roman" w:cs="Times New Roman"/>
              </w:rPr>
            </w:pPr>
          </w:p>
        </w:tc>
      </w:tr>
      <w:tr w:rsidR="00FA330F" w:rsidRPr="003A4E33" w14:paraId="4146EBEC" w14:textId="77777777" w:rsidTr="003A4E33">
        <w:tc>
          <w:tcPr>
            <w:tcW w:w="3114" w:type="dxa"/>
            <w:tcBorders>
              <w:right w:val="single" w:sz="4" w:space="0" w:color="auto"/>
            </w:tcBorders>
            <w:shd w:val="clear" w:color="auto" w:fill="auto"/>
          </w:tcPr>
          <w:p w14:paraId="09631F4A"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3AB403B2" w14:textId="77777777" w:rsidR="00FA330F" w:rsidRPr="00811BFC" w:rsidRDefault="00FA330F" w:rsidP="00B27202">
            <w:pPr>
              <w:tabs>
                <w:tab w:val="left" w:pos="840"/>
              </w:tabs>
              <w:rPr>
                <w:rFonts w:ascii="Times New Roman" w:hAnsi="Times New Roman" w:cs="Times New Roman"/>
              </w:rPr>
            </w:pPr>
          </w:p>
          <w:p w14:paraId="26FE84C7"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0D389A37" w14:textId="77777777" w:rsidR="00FA330F" w:rsidRPr="00811BFC" w:rsidRDefault="00FA330F" w:rsidP="00B27202">
            <w:pPr>
              <w:tabs>
                <w:tab w:val="left" w:pos="840"/>
              </w:tabs>
              <w:rPr>
                <w:rFonts w:ascii="Times New Roman" w:hAnsi="Times New Roman" w:cs="Times New Roman"/>
              </w:rPr>
            </w:pPr>
            <w:proofErr w:type="spellStart"/>
            <w:r w:rsidRPr="00811BFC">
              <w:rPr>
                <w:rFonts w:ascii="Times New Roman" w:hAnsi="Times New Roman" w:cs="Times New Roman"/>
              </w:rPr>
              <w:t>м.п</w:t>
            </w:r>
            <w:proofErr w:type="spellEnd"/>
            <w:r w:rsidRPr="00811BFC">
              <w:rPr>
                <w:rFonts w:ascii="Times New Roman" w:hAnsi="Times New Roman" w:cs="Times New Roman"/>
              </w:rPr>
              <w:t>.</w:t>
            </w:r>
          </w:p>
        </w:tc>
        <w:tc>
          <w:tcPr>
            <w:tcW w:w="3118" w:type="dxa"/>
            <w:tcBorders>
              <w:top w:val="nil"/>
              <w:left w:val="single" w:sz="4" w:space="0" w:color="auto"/>
              <w:bottom w:val="single" w:sz="4" w:space="0" w:color="auto"/>
              <w:right w:val="single" w:sz="4" w:space="0" w:color="auto"/>
            </w:tcBorders>
            <w:shd w:val="clear" w:color="auto" w:fill="auto"/>
          </w:tcPr>
          <w:p w14:paraId="4F80F43D"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2126B435" w14:textId="77777777" w:rsidR="00FA330F" w:rsidRPr="00811BFC" w:rsidRDefault="00FA330F" w:rsidP="00B27202">
            <w:pPr>
              <w:tabs>
                <w:tab w:val="left" w:pos="840"/>
              </w:tabs>
              <w:rPr>
                <w:rFonts w:ascii="Times New Roman" w:hAnsi="Times New Roman" w:cs="Times New Roman"/>
              </w:rPr>
            </w:pPr>
          </w:p>
          <w:p w14:paraId="64DC2C3E"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6D9A424D" w14:textId="77777777" w:rsidR="00FA330F" w:rsidRPr="00811BFC" w:rsidRDefault="00FA330F" w:rsidP="00B27202">
            <w:pPr>
              <w:tabs>
                <w:tab w:val="left" w:pos="840"/>
              </w:tabs>
              <w:rPr>
                <w:rFonts w:ascii="Times New Roman" w:hAnsi="Times New Roman" w:cs="Times New Roman"/>
              </w:rPr>
            </w:pPr>
            <w:proofErr w:type="spellStart"/>
            <w:r w:rsidRPr="00811BFC">
              <w:rPr>
                <w:rFonts w:ascii="Times New Roman" w:hAnsi="Times New Roman" w:cs="Times New Roman"/>
              </w:rPr>
              <w:t>м.п</w:t>
            </w:r>
            <w:proofErr w:type="spellEnd"/>
            <w:r w:rsidRPr="00811BFC">
              <w:rPr>
                <w:rFonts w:ascii="Times New Roman" w:hAnsi="Times New Roman" w:cs="Times New Roman"/>
              </w:rPr>
              <w:t>.</w:t>
            </w:r>
          </w:p>
        </w:tc>
        <w:tc>
          <w:tcPr>
            <w:tcW w:w="3544" w:type="dxa"/>
            <w:tcBorders>
              <w:left w:val="single" w:sz="4" w:space="0" w:color="auto"/>
            </w:tcBorders>
          </w:tcPr>
          <w:p w14:paraId="51EE86DF" w14:textId="77777777" w:rsidR="00FA330F" w:rsidRPr="00811BFC" w:rsidRDefault="00FA330F" w:rsidP="00B27202">
            <w:pPr>
              <w:rPr>
                <w:rFonts w:ascii="Times New Roman" w:hAnsi="Times New Roman" w:cs="Times New Roman"/>
              </w:rPr>
            </w:pPr>
            <w:r w:rsidRPr="00811BFC">
              <w:rPr>
                <w:rFonts w:ascii="Times New Roman" w:hAnsi="Times New Roman" w:cs="Times New Roman"/>
              </w:rPr>
              <w:t>______________________</w:t>
            </w:r>
          </w:p>
          <w:p w14:paraId="46B8FF70" w14:textId="77777777" w:rsidR="00FA330F" w:rsidRPr="00811BFC" w:rsidRDefault="00FA330F" w:rsidP="00B27202">
            <w:pPr>
              <w:tabs>
                <w:tab w:val="left" w:pos="840"/>
              </w:tabs>
              <w:rPr>
                <w:rFonts w:ascii="Times New Roman" w:hAnsi="Times New Roman" w:cs="Times New Roman"/>
              </w:rPr>
            </w:pPr>
          </w:p>
          <w:p w14:paraId="422C5124" w14:textId="77777777" w:rsidR="00FA330F" w:rsidRPr="00811BFC" w:rsidRDefault="00FA330F" w:rsidP="00B27202">
            <w:pPr>
              <w:tabs>
                <w:tab w:val="left" w:pos="840"/>
              </w:tabs>
              <w:rPr>
                <w:rFonts w:ascii="Times New Roman" w:hAnsi="Times New Roman" w:cs="Times New Roman"/>
              </w:rPr>
            </w:pPr>
            <w:r w:rsidRPr="00811BFC">
              <w:rPr>
                <w:rFonts w:ascii="Times New Roman" w:hAnsi="Times New Roman" w:cs="Times New Roman"/>
              </w:rPr>
              <w:t>____________/__________</w:t>
            </w:r>
          </w:p>
          <w:p w14:paraId="3931A9AC" w14:textId="77777777" w:rsidR="00FA330F" w:rsidRPr="003A4E33" w:rsidRDefault="00FA330F" w:rsidP="00B27202">
            <w:pPr>
              <w:tabs>
                <w:tab w:val="left" w:pos="840"/>
              </w:tabs>
              <w:rPr>
                <w:rFonts w:ascii="Times New Roman" w:hAnsi="Times New Roman" w:cs="Times New Roman"/>
              </w:rPr>
            </w:pPr>
            <w:proofErr w:type="spellStart"/>
            <w:r w:rsidRPr="00811BFC">
              <w:rPr>
                <w:rFonts w:ascii="Times New Roman" w:hAnsi="Times New Roman" w:cs="Times New Roman"/>
              </w:rPr>
              <w:t>м.п</w:t>
            </w:r>
            <w:proofErr w:type="spellEnd"/>
            <w:r w:rsidRPr="00811BFC">
              <w:rPr>
                <w:rFonts w:ascii="Times New Roman" w:hAnsi="Times New Roman" w:cs="Times New Roman"/>
              </w:rPr>
              <w:t>.</w:t>
            </w:r>
          </w:p>
        </w:tc>
      </w:tr>
    </w:tbl>
    <w:p w14:paraId="58D59EAA" w14:textId="77777777" w:rsidR="00FA330F" w:rsidRPr="00FA7070" w:rsidRDefault="00FA330F" w:rsidP="00B27202">
      <w:pPr>
        <w:rPr>
          <w:rFonts w:ascii="Times New Roman" w:hAnsi="Times New Roman" w:cs="Times New Roman"/>
        </w:rPr>
      </w:pPr>
    </w:p>
    <w:permEnd w:id="38031661"/>
    <w:p w14:paraId="1634C91C" w14:textId="77777777" w:rsidR="00F608EB" w:rsidRPr="00FA330F" w:rsidRDefault="00F608EB" w:rsidP="00B27202"/>
    <w:sectPr w:rsidR="00F608EB" w:rsidRPr="00FA330F" w:rsidSect="0008521C">
      <w:pgSz w:w="11906" w:h="16838"/>
      <w:pgMar w:top="1134" w:right="709"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C490B5" w14:textId="77777777" w:rsidR="00D84E82" w:rsidRDefault="00D84E82" w:rsidP="007F1E44">
      <w:r>
        <w:separator/>
      </w:r>
    </w:p>
  </w:endnote>
  <w:endnote w:type="continuationSeparator" w:id="0">
    <w:p w14:paraId="1B63FEFC" w14:textId="77777777" w:rsidR="00D84E82" w:rsidRDefault="00D84E82" w:rsidP="007F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B4B92" w14:textId="77777777" w:rsidR="00865621" w:rsidRDefault="00865621">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48208" w14:textId="77777777" w:rsidR="00865621" w:rsidRDefault="00865621">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934EC" w14:textId="77777777" w:rsidR="00865621" w:rsidRDefault="00865621">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1B75DA" w14:textId="77777777" w:rsidR="00D84E82" w:rsidRDefault="00D84E82" w:rsidP="007F1E44">
      <w:r>
        <w:separator/>
      </w:r>
    </w:p>
  </w:footnote>
  <w:footnote w:type="continuationSeparator" w:id="0">
    <w:p w14:paraId="278DB83D" w14:textId="77777777" w:rsidR="00D84E82" w:rsidRDefault="00D84E82" w:rsidP="007F1E44">
      <w:r>
        <w:continuationSeparator/>
      </w:r>
    </w:p>
  </w:footnote>
  <w:footnote w:id="1">
    <w:p w14:paraId="72F8C494" w14:textId="33EB3ED3" w:rsidR="00BB1E2C" w:rsidRPr="00546172" w:rsidRDefault="00BB1E2C" w:rsidP="007430EC">
      <w:pPr>
        <w:pStyle w:val="a6"/>
        <w:jc w:val="both"/>
        <w:rPr>
          <w:rFonts w:ascii="Times New Roman" w:hAnsi="Times New Roman" w:cs="Times New Roman"/>
        </w:rPr>
      </w:pPr>
      <w:r w:rsidRPr="00546172">
        <w:rPr>
          <w:rStyle w:val="a8"/>
          <w:rFonts w:ascii="Times New Roman" w:hAnsi="Times New Roman" w:cs="Times New Roman"/>
        </w:rPr>
        <w:footnoteRef/>
      </w:r>
      <w:r w:rsidRPr="00546172">
        <w:rPr>
          <w:rFonts w:ascii="Times New Roman" w:hAnsi="Times New Roman" w:cs="Times New Roman"/>
        </w:rPr>
        <w:t xml:space="preserve"> </w:t>
      </w:r>
      <w:r w:rsidR="00F16864" w:rsidRPr="00546172">
        <w:rPr>
          <w:rFonts w:ascii="Times New Roman" w:hAnsi="Times New Roman" w:cs="Times New Roman"/>
        </w:rPr>
        <w:t xml:space="preserve">Типовая форма соглашения составлена применительно к замене стороны по договору возмездного оказания услуг. В случае заключения соглашения к договору иного вида необходимо указывать предмет и наименование сторон в соответствии с условиями </w:t>
      </w:r>
      <w:r w:rsidR="002A1557" w:rsidRPr="00546172">
        <w:rPr>
          <w:rFonts w:ascii="Times New Roman" w:hAnsi="Times New Roman" w:cs="Times New Roman"/>
        </w:rPr>
        <w:t xml:space="preserve">такого </w:t>
      </w:r>
      <w:r w:rsidR="00F16864" w:rsidRPr="00546172">
        <w:rPr>
          <w:rFonts w:ascii="Times New Roman" w:hAnsi="Times New Roman" w:cs="Times New Roman"/>
        </w:rPr>
        <w:t>договора.</w:t>
      </w:r>
    </w:p>
  </w:footnote>
  <w:footnote w:id="2">
    <w:p w14:paraId="600F275D" w14:textId="2D9E5B26" w:rsidR="00DF7873" w:rsidRPr="00DF7873" w:rsidRDefault="00DF7873" w:rsidP="00DF7873">
      <w:pPr>
        <w:pStyle w:val="a6"/>
        <w:jc w:val="both"/>
        <w:rPr>
          <w:rFonts w:ascii="Times New Roman" w:hAnsi="Times New Roman" w:cs="Times New Roman"/>
        </w:rPr>
      </w:pPr>
      <w:r w:rsidRPr="00DF7873">
        <w:rPr>
          <w:rStyle w:val="a8"/>
          <w:rFonts w:ascii="Times New Roman" w:hAnsi="Times New Roman" w:cs="Times New Roman"/>
        </w:rPr>
        <w:footnoteRef/>
      </w:r>
      <w:r w:rsidRPr="00DF7873">
        <w:rPr>
          <w:rFonts w:ascii="Times New Roman" w:hAnsi="Times New Roman" w:cs="Times New Roman"/>
        </w:rPr>
        <w:t xml:space="preserve"> </w:t>
      </w:r>
      <w:r w:rsidRPr="00DF7873">
        <w:rPr>
          <w:rFonts w:ascii="Times New Roman" w:hAnsi="Times New Roman" w:cs="Times New Roman"/>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DF7873">
        <w:rPr>
          <w:rFonts w:ascii="Times New Roman" w:hAnsi="Times New Roman" w:cs="Times New Roman"/>
        </w:rPr>
        <w:t>.</w:t>
      </w:r>
    </w:p>
  </w:footnote>
  <w:footnote w:id="3">
    <w:p w14:paraId="343022F3" w14:textId="5806E2F4" w:rsidR="00DF7873" w:rsidRDefault="00DF7873" w:rsidP="00DF7873">
      <w:pPr>
        <w:pStyle w:val="a6"/>
        <w:jc w:val="both"/>
      </w:pPr>
      <w:r w:rsidRPr="00DF7873">
        <w:rPr>
          <w:rStyle w:val="a8"/>
          <w:rFonts w:ascii="Times New Roman" w:hAnsi="Times New Roman" w:cs="Times New Roman"/>
        </w:rPr>
        <w:footnoteRef/>
      </w:r>
      <w:r w:rsidRPr="00DF7873">
        <w:rPr>
          <w:rFonts w:ascii="Times New Roman" w:hAnsi="Times New Roman" w:cs="Times New Roman"/>
        </w:rPr>
        <w:t xml:space="preserve"> </w:t>
      </w:r>
      <w:r w:rsidRPr="00DF7873">
        <w:rPr>
          <w:rFonts w:ascii="Times New Roman" w:hAnsi="Times New Roman" w:cs="Times New Roman"/>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B367CA" w14:textId="77777777" w:rsidR="00865621" w:rsidRDefault="00865621">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88862" w14:textId="53129F19" w:rsidR="005378B9" w:rsidRPr="005378B9" w:rsidRDefault="005378B9" w:rsidP="005378B9">
    <w:pPr>
      <w:pStyle w:val="af4"/>
      <w:jc w:val="right"/>
      <w:rPr>
        <w:rFonts w:ascii="Times New Roman" w:hAnsi="Times New Roman" w:cs="Times New Roman"/>
        <w:sz w:val="20"/>
        <w:szCs w:val="20"/>
        <w:lang w:val="en-US"/>
      </w:rPr>
    </w:pPr>
    <w:r w:rsidRPr="005378B9">
      <w:rPr>
        <w:rFonts w:ascii="Times New Roman" w:hAnsi="Times New Roman" w:cs="Times New Roman"/>
        <w:sz w:val="20"/>
        <w:szCs w:val="20"/>
      </w:rPr>
      <w:t xml:space="preserve">ТФД </w:t>
    </w:r>
    <w:r w:rsidR="00865621">
      <w:rPr>
        <w:rFonts w:ascii="Times New Roman" w:hAnsi="Times New Roman" w:cs="Times New Roman"/>
        <w:sz w:val="20"/>
        <w:szCs w:val="20"/>
        <w:lang w:val="en-US"/>
      </w:rPr>
      <w:t>11</w:t>
    </w:r>
    <w:r w:rsidRPr="005378B9">
      <w:rPr>
        <w:rFonts w:ascii="Times New Roman" w:hAnsi="Times New Roman" w:cs="Times New Roman"/>
        <w:sz w:val="20"/>
        <w:szCs w:val="20"/>
      </w:rPr>
      <w:t>.1.</w:t>
    </w:r>
    <w:r w:rsidRPr="005378B9">
      <w:rPr>
        <w:rFonts w:ascii="Times New Roman" w:hAnsi="Times New Roman" w:cs="Times New Roman"/>
        <w:sz w:val="20"/>
        <w:szCs w:val="20"/>
        <w:lang w:val="en-U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6A1F51" w14:textId="77777777" w:rsidR="00865621" w:rsidRDefault="00865621">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D4E436E"/>
    <w:lvl w:ilvl="0">
      <w:start w:val="1"/>
      <w:numFmt w:val="decimal"/>
      <w:lvlText w:val="1.%1."/>
      <w:lvlJc w:val="left"/>
      <w:rPr>
        <w:rFonts w:ascii="Times New Roman" w:hAnsi="Times New Roman" w:cs="Times New Roman" w:hint="default"/>
        <w:b w:val="0"/>
        <w:bCs/>
        <w:i w:val="0"/>
        <w:iCs w:val="0"/>
        <w:smallCaps w:val="0"/>
        <w:strike w:val="0"/>
        <w:color w:val="000000"/>
        <w:spacing w:val="0"/>
        <w:w w:val="100"/>
        <w:position w:val="0"/>
        <w:sz w:val="24"/>
        <w:szCs w:val="24"/>
        <w:u w:val="none"/>
      </w:rPr>
    </w:lvl>
    <w:lvl w:ilvl="1">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2">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3">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4">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5">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6">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7">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8">
      <w:start w:val="1"/>
      <w:numFmt w:val="decimal"/>
      <w:lvlText w:val="1.%1."/>
      <w:lvlJc w:val="left"/>
      <w:rPr>
        <w:rFonts w:ascii="Arial" w:hAnsi="Arial" w:cs="Arial"/>
        <w:b/>
        <w:bCs/>
        <w:i w:val="0"/>
        <w:iCs w:val="0"/>
        <w:smallCaps w:val="0"/>
        <w:strike w:val="0"/>
        <w:color w:val="000000"/>
        <w:spacing w:val="0"/>
        <w:w w:val="100"/>
        <w:position w:val="0"/>
        <w:sz w:val="24"/>
        <w:szCs w:val="24"/>
        <w:u w:val="none"/>
      </w:rPr>
    </w:lvl>
  </w:abstractNum>
  <w:abstractNum w:abstractNumId="1">
    <w:nsid w:val="00000003"/>
    <w:multiLevelType w:val="multilevel"/>
    <w:tmpl w:val="00000002"/>
    <w:lvl w:ilvl="0">
      <w:start w:val="1"/>
      <w:numFmt w:val="bullet"/>
      <w:lvlText w:val="-"/>
      <w:lvlJc w:val="left"/>
      <w:rPr>
        <w:rFonts w:ascii="Arial" w:hAnsi="Arial"/>
        <w:b/>
        <w:i w:val="0"/>
        <w:smallCaps w:val="0"/>
        <w:strike w:val="0"/>
        <w:color w:val="000000"/>
        <w:spacing w:val="0"/>
        <w:w w:val="100"/>
        <w:position w:val="0"/>
        <w:sz w:val="24"/>
        <w:u w:val="none"/>
      </w:rPr>
    </w:lvl>
    <w:lvl w:ilvl="1">
      <w:start w:val="1"/>
      <w:numFmt w:val="bullet"/>
      <w:lvlText w:val="-"/>
      <w:lvlJc w:val="left"/>
      <w:rPr>
        <w:rFonts w:ascii="Arial" w:hAnsi="Arial"/>
        <w:b/>
        <w:i w:val="0"/>
        <w:smallCaps w:val="0"/>
        <w:strike w:val="0"/>
        <w:color w:val="000000"/>
        <w:spacing w:val="0"/>
        <w:w w:val="100"/>
        <w:position w:val="0"/>
        <w:sz w:val="24"/>
        <w:u w:val="none"/>
      </w:rPr>
    </w:lvl>
    <w:lvl w:ilvl="2">
      <w:start w:val="1"/>
      <w:numFmt w:val="bullet"/>
      <w:lvlText w:val="-"/>
      <w:lvlJc w:val="left"/>
      <w:rPr>
        <w:rFonts w:ascii="Arial" w:hAnsi="Arial"/>
        <w:b/>
        <w:i w:val="0"/>
        <w:smallCaps w:val="0"/>
        <w:strike w:val="0"/>
        <w:color w:val="000000"/>
        <w:spacing w:val="0"/>
        <w:w w:val="100"/>
        <w:position w:val="0"/>
        <w:sz w:val="24"/>
        <w:u w:val="none"/>
      </w:rPr>
    </w:lvl>
    <w:lvl w:ilvl="3">
      <w:start w:val="1"/>
      <w:numFmt w:val="bullet"/>
      <w:lvlText w:val="-"/>
      <w:lvlJc w:val="left"/>
      <w:rPr>
        <w:rFonts w:ascii="Arial" w:hAnsi="Arial"/>
        <w:b/>
        <w:i w:val="0"/>
        <w:smallCaps w:val="0"/>
        <w:strike w:val="0"/>
        <w:color w:val="000000"/>
        <w:spacing w:val="0"/>
        <w:w w:val="100"/>
        <w:position w:val="0"/>
        <w:sz w:val="24"/>
        <w:u w:val="none"/>
      </w:rPr>
    </w:lvl>
    <w:lvl w:ilvl="4">
      <w:start w:val="1"/>
      <w:numFmt w:val="bullet"/>
      <w:lvlText w:val="-"/>
      <w:lvlJc w:val="left"/>
      <w:rPr>
        <w:rFonts w:ascii="Arial" w:hAnsi="Arial"/>
        <w:b/>
        <w:i w:val="0"/>
        <w:smallCaps w:val="0"/>
        <w:strike w:val="0"/>
        <w:color w:val="000000"/>
        <w:spacing w:val="0"/>
        <w:w w:val="100"/>
        <w:position w:val="0"/>
        <w:sz w:val="24"/>
        <w:u w:val="none"/>
      </w:rPr>
    </w:lvl>
    <w:lvl w:ilvl="5">
      <w:start w:val="1"/>
      <w:numFmt w:val="bullet"/>
      <w:lvlText w:val="-"/>
      <w:lvlJc w:val="left"/>
      <w:rPr>
        <w:rFonts w:ascii="Arial" w:hAnsi="Arial"/>
        <w:b/>
        <w:i w:val="0"/>
        <w:smallCaps w:val="0"/>
        <w:strike w:val="0"/>
        <w:color w:val="000000"/>
        <w:spacing w:val="0"/>
        <w:w w:val="100"/>
        <w:position w:val="0"/>
        <w:sz w:val="24"/>
        <w:u w:val="none"/>
      </w:rPr>
    </w:lvl>
    <w:lvl w:ilvl="6">
      <w:start w:val="1"/>
      <w:numFmt w:val="bullet"/>
      <w:lvlText w:val="-"/>
      <w:lvlJc w:val="left"/>
      <w:rPr>
        <w:rFonts w:ascii="Arial" w:hAnsi="Arial"/>
        <w:b/>
        <w:i w:val="0"/>
        <w:smallCaps w:val="0"/>
        <w:strike w:val="0"/>
        <w:color w:val="000000"/>
        <w:spacing w:val="0"/>
        <w:w w:val="100"/>
        <w:position w:val="0"/>
        <w:sz w:val="24"/>
        <w:u w:val="none"/>
      </w:rPr>
    </w:lvl>
    <w:lvl w:ilvl="7">
      <w:start w:val="1"/>
      <w:numFmt w:val="bullet"/>
      <w:lvlText w:val="-"/>
      <w:lvlJc w:val="left"/>
      <w:rPr>
        <w:rFonts w:ascii="Arial" w:hAnsi="Arial"/>
        <w:b/>
        <w:i w:val="0"/>
        <w:smallCaps w:val="0"/>
        <w:strike w:val="0"/>
        <w:color w:val="000000"/>
        <w:spacing w:val="0"/>
        <w:w w:val="100"/>
        <w:position w:val="0"/>
        <w:sz w:val="24"/>
        <w:u w:val="none"/>
      </w:rPr>
    </w:lvl>
    <w:lvl w:ilvl="8">
      <w:start w:val="1"/>
      <w:numFmt w:val="bullet"/>
      <w:lvlText w:val="-"/>
      <w:lvlJc w:val="left"/>
      <w:rPr>
        <w:rFonts w:ascii="Arial" w:hAnsi="Arial"/>
        <w:b/>
        <w:i w:val="0"/>
        <w:smallCaps w:val="0"/>
        <w:strike w:val="0"/>
        <w:color w:val="000000"/>
        <w:spacing w:val="0"/>
        <w:w w:val="100"/>
        <w:position w:val="0"/>
        <w:sz w:val="24"/>
        <w:u w:val="none"/>
      </w:rPr>
    </w:lvl>
  </w:abstractNum>
  <w:abstractNum w:abstractNumId="2">
    <w:nsid w:val="00000005"/>
    <w:multiLevelType w:val="multilevel"/>
    <w:tmpl w:val="05585E9C"/>
    <w:lvl w:ilvl="0">
      <w:start w:val="1"/>
      <w:numFmt w:val="decimal"/>
      <w:lvlText w:val="3.%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C4FA3976"/>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3B8251D8"/>
    <w:lvl w:ilvl="0">
      <w:start w:val="4"/>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6">
    <w:nsid w:val="0000000D"/>
    <w:multiLevelType w:val="multilevel"/>
    <w:tmpl w:val="0000000C"/>
    <w:lvl w:ilvl="0">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7">
    <w:nsid w:val="0000000F"/>
    <w:multiLevelType w:val="multilevel"/>
    <w:tmpl w:val="0000000E"/>
    <w:lvl w:ilvl="0">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8">
    <w:nsid w:val="00000011"/>
    <w:multiLevelType w:val="multilevel"/>
    <w:tmpl w:val="B71643D0"/>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9">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0B032FBA"/>
    <w:multiLevelType w:val="multilevel"/>
    <w:tmpl w:val="F76A56A6"/>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10682AFB"/>
    <w:multiLevelType w:val="multilevel"/>
    <w:tmpl w:val="2AC4EC8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07A4EB5"/>
    <w:multiLevelType w:val="multilevel"/>
    <w:tmpl w:val="FD4E436E"/>
    <w:lvl w:ilvl="0">
      <w:start w:val="1"/>
      <w:numFmt w:val="decimal"/>
      <w:lvlText w:val="1.%1."/>
      <w:lvlJc w:val="left"/>
      <w:rPr>
        <w:rFonts w:ascii="Times New Roman" w:hAnsi="Times New Roman" w:cs="Times New Roman" w:hint="default"/>
        <w:b w:val="0"/>
        <w:bCs/>
        <w:i w:val="0"/>
        <w:iCs w:val="0"/>
        <w:smallCaps w:val="0"/>
        <w:strike w:val="0"/>
        <w:color w:val="000000"/>
        <w:spacing w:val="0"/>
        <w:w w:val="100"/>
        <w:position w:val="0"/>
        <w:sz w:val="24"/>
        <w:szCs w:val="24"/>
        <w:u w:val="none"/>
      </w:rPr>
    </w:lvl>
    <w:lvl w:ilvl="1">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2">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3">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4">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5">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6">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7">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8">
      <w:start w:val="1"/>
      <w:numFmt w:val="decimal"/>
      <w:lvlText w:val="1.%1."/>
      <w:lvlJc w:val="left"/>
      <w:rPr>
        <w:rFonts w:ascii="Arial" w:hAnsi="Arial" w:cs="Arial"/>
        <w:b/>
        <w:bCs/>
        <w:i w:val="0"/>
        <w:iCs w:val="0"/>
        <w:smallCaps w:val="0"/>
        <w:strike w:val="0"/>
        <w:color w:val="000000"/>
        <w:spacing w:val="0"/>
        <w:w w:val="100"/>
        <w:position w:val="0"/>
        <w:sz w:val="24"/>
        <w:szCs w:val="24"/>
        <w:u w:val="none"/>
      </w:rPr>
    </w:lvl>
  </w:abstractNum>
  <w:abstractNum w:abstractNumId="13">
    <w:nsid w:val="11E65DC2"/>
    <w:multiLevelType w:val="multilevel"/>
    <w:tmpl w:val="376A688C"/>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166A09D7"/>
    <w:multiLevelType w:val="multilevel"/>
    <w:tmpl w:val="2F10CE36"/>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nsid w:val="17A97324"/>
    <w:multiLevelType w:val="multilevel"/>
    <w:tmpl w:val="A8DA67D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9DD69F4"/>
    <w:multiLevelType w:val="multilevel"/>
    <w:tmpl w:val="31F86D22"/>
    <w:lvl w:ilvl="0">
      <w:start w:val="2"/>
      <w:numFmt w:val="decimal"/>
      <w:lvlText w:val="%1."/>
      <w:lvlJc w:val="left"/>
      <w:pPr>
        <w:ind w:left="585" w:hanging="585"/>
      </w:pPr>
      <w:rPr>
        <w:rFonts w:hint="default"/>
      </w:rPr>
    </w:lvl>
    <w:lvl w:ilvl="1">
      <w:start w:val="1"/>
      <w:numFmt w:val="decimal"/>
      <w:lvlText w:val="%1.%2."/>
      <w:lvlJc w:val="left"/>
      <w:pPr>
        <w:ind w:left="1090" w:hanging="72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2190" w:hanging="10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3290" w:hanging="144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390" w:hanging="1800"/>
      </w:pPr>
      <w:rPr>
        <w:rFonts w:hint="default"/>
      </w:rPr>
    </w:lvl>
    <w:lvl w:ilvl="8">
      <w:start w:val="1"/>
      <w:numFmt w:val="decimal"/>
      <w:lvlText w:val="%1.%2.%3.%4.%5.%6.%7.%8.%9."/>
      <w:lvlJc w:val="left"/>
      <w:pPr>
        <w:ind w:left="5120" w:hanging="2160"/>
      </w:pPr>
      <w:rPr>
        <w:rFonts w:hint="default"/>
      </w:rPr>
    </w:lvl>
  </w:abstractNum>
  <w:abstractNum w:abstractNumId="17">
    <w:nsid w:val="27D429C9"/>
    <w:multiLevelType w:val="multilevel"/>
    <w:tmpl w:val="9D52B86A"/>
    <w:lvl w:ilvl="0">
      <w:start w:val="4"/>
      <w:numFmt w:val="decimal"/>
      <w:lvlText w:val="%1."/>
      <w:lvlJc w:val="left"/>
      <w:pPr>
        <w:ind w:left="360" w:hanging="360"/>
      </w:pPr>
      <w:rPr>
        <w:rFonts w:hint="default"/>
      </w:rPr>
    </w:lvl>
    <w:lvl w:ilvl="1">
      <w:start w:val="1"/>
      <w:numFmt w:val="decimal"/>
      <w:lvlText w:val="%1.%2."/>
      <w:lvlJc w:val="left"/>
      <w:pPr>
        <w:ind w:left="820" w:hanging="36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920" w:hanging="108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4200" w:hanging="144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480" w:hanging="1800"/>
      </w:pPr>
      <w:rPr>
        <w:rFonts w:hint="default"/>
      </w:rPr>
    </w:lvl>
  </w:abstractNum>
  <w:abstractNum w:abstractNumId="18">
    <w:nsid w:val="2AB35217"/>
    <w:multiLevelType w:val="multilevel"/>
    <w:tmpl w:val="CAC8FD8C"/>
    <w:lvl w:ilvl="0">
      <w:start w:val="3"/>
      <w:numFmt w:val="decimal"/>
      <w:lvlText w:val="%1."/>
      <w:lvlJc w:val="left"/>
      <w:pPr>
        <w:ind w:left="360" w:hanging="360"/>
      </w:pPr>
      <w:rPr>
        <w:rFonts w:hint="default"/>
        <w:b/>
        <w:color w:val="auto"/>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3441500F"/>
    <w:multiLevelType w:val="multilevel"/>
    <w:tmpl w:val="3C46AD64"/>
    <w:lvl w:ilvl="0">
      <w:start w:val="2"/>
      <w:numFmt w:val="decimal"/>
      <w:lvlText w:val="%1."/>
      <w:lvlJc w:val="left"/>
      <w:pPr>
        <w:ind w:left="585" w:hanging="585"/>
      </w:pPr>
      <w:rPr>
        <w:rFonts w:hint="default"/>
      </w:rPr>
    </w:lvl>
    <w:lvl w:ilvl="1">
      <w:start w:val="1"/>
      <w:numFmt w:val="decimal"/>
      <w:lvlText w:val="%1.%2."/>
      <w:lvlJc w:val="left"/>
      <w:pPr>
        <w:ind w:left="1090" w:hanging="720"/>
      </w:pPr>
      <w:rPr>
        <w:rFonts w:hint="default"/>
      </w:rPr>
    </w:lvl>
    <w:lvl w:ilvl="2">
      <w:start w:val="1"/>
      <w:numFmt w:val="bullet"/>
      <w:lvlText w:val=""/>
      <w:lvlJc w:val="left"/>
      <w:pPr>
        <w:ind w:left="1460" w:hanging="720"/>
      </w:pPr>
      <w:rPr>
        <w:rFonts w:ascii="Wingdings" w:hAnsi="Wingdings" w:hint="default"/>
      </w:rPr>
    </w:lvl>
    <w:lvl w:ilvl="3">
      <w:start w:val="1"/>
      <w:numFmt w:val="decimal"/>
      <w:lvlText w:val="%1.%2.%3.%4."/>
      <w:lvlJc w:val="left"/>
      <w:pPr>
        <w:ind w:left="2190" w:hanging="10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3290" w:hanging="144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390" w:hanging="1800"/>
      </w:pPr>
      <w:rPr>
        <w:rFonts w:hint="default"/>
      </w:rPr>
    </w:lvl>
    <w:lvl w:ilvl="8">
      <w:start w:val="1"/>
      <w:numFmt w:val="decimal"/>
      <w:lvlText w:val="%1.%2.%3.%4.%5.%6.%7.%8.%9."/>
      <w:lvlJc w:val="left"/>
      <w:pPr>
        <w:ind w:left="5120" w:hanging="2160"/>
      </w:pPr>
      <w:rPr>
        <w:rFonts w:hint="default"/>
      </w:rPr>
    </w:lvl>
  </w:abstractNum>
  <w:abstractNum w:abstractNumId="20">
    <w:nsid w:val="347A5A90"/>
    <w:multiLevelType w:val="multilevel"/>
    <w:tmpl w:val="00C875D6"/>
    <w:lvl w:ilvl="0">
      <w:start w:val="5"/>
      <w:numFmt w:val="decimal"/>
      <w:lvlText w:val="%1."/>
      <w:lvlJc w:val="left"/>
      <w:pPr>
        <w:ind w:left="360" w:hanging="360"/>
      </w:pPr>
      <w:rPr>
        <w:rFonts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39FA7BC6"/>
    <w:multiLevelType w:val="hybridMultilevel"/>
    <w:tmpl w:val="8870A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A5B7318"/>
    <w:multiLevelType w:val="multilevel"/>
    <w:tmpl w:val="79041282"/>
    <w:lvl w:ilvl="0">
      <w:start w:val="2"/>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nsid w:val="45355364"/>
    <w:multiLevelType w:val="hybridMultilevel"/>
    <w:tmpl w:val="B0DA48F4"/>
    <w:lvl w:ilvl="0" w:tplc="94A4F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CE23CBC"/>
    <w:multiLevelType w:val="multilevel"/>
    <w:tmpl w:val="55621AD8"/>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4D8E11DC"/>
    <w:multiLevelType w:val="multilevel"/>
    <w:tmpl w:val="CF90772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4E80638"/>
    <w:multiLevelType w:val="multilevel"/>
    <w:tmpl w:val="AC32710C"/>
    <w:lvl w:ilvl="0">
      <w:start w:val="1"/>
      <w:numFmt w:val="decimal"/>
      <w:lvlText w:val="%1."/>
      <w:lvlJc w:val="left"/>
      <w:pPr>
        <w:ind w:left="360" w:hanging="360"/>
      </w:pPr>
      <w:rPr>
        <w:b/>
        <w:vertAlign w:val="baseline"/>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1EA1192"/>
    <w:multiLevelType w:val="hybridMultilevel"/>
    <w:tmpl w:val="BEB25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42F2765"/>
    <w:multiLevelType w:val="multilevel"/>
    <w:tmpl w:val="557601CE"/>
    <w:lvl w:ilvl="0">
      <w:start w:val="1"/>
      <w:numFmt w:val="decimal"/>
      <w:lvlText w:val="%1."/>
      <w:lvlJc w:val="left"/>
      <w:pPr>
        <w:tabs>
          <w:tab w:val="num" w:pos="502"/>
        </w:tabs>
        <w:ind w:left="502"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72C83E45"/>
    <w:multiLevelType w:val="multilevel"/>
    <w:tmpl w:val="41C0D498"/>
    <w:lvl w:ilvl="0">
      <w:start w:val="2"/>
      <w:numFmt w:val="decimal"/>
      <w:lvlText w:val="%1."/>
      <w:lvlJc w:val="left"/>
      <w:pPr>
        <w:ind w:left="585" w:hanging="585"/>
      </w:pPr>
      <w:rPr>
        <w:rFonts w:hint="default"/>
      </w:rPr>
    </w:lvl>
    <w:lvl w:ilvl="1">
      <w:start w:val="1"/>
      <w:numFmt w:val="decimal"/>
      <w:lvlText w:val="%1.%2."/>
      <w:lvlJc w:val="left"/>
      <w:pPr>
        <w:ind w:left="1090" w:hanging="720"/>
      </w:pPr>
      <w:rPr>
        <w:rFonts w:hint="default"/>
      </w:rPr>
    </w:lvl>
    <w:lvl w:ilvl="2">
      <w:start w:val="1"/>
      <w:numFmt w:val="bullet"/>
      <w:lvlText w:val=""/>
      <w:lvlJc w:val="left"/>
      <w:pPr>
        <w:ind w:left="1460" w:hanging="720"/>
      </w:pPr>
      <w:rPr>
        <w:rFonts w:ascii="Symbol" w:hAnsi="Symbol" w:hint="default"/>
      </w:rPr>
    </w:lvl>
    <w:lvl w:ilvl="3">
      <w:start w:val="1"/>
      <w:numFmt w:val="decimal"/>
      <w:lvlText w:val="%1.%2.%3.%4."/>
      <w:lvlJc w:val="left"/>
      <w:pPr>
        <w:ind w:left="2190" w:hanging="10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3290" w:hanging="144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390" w:hanging="1800"/>
      </w:pPr>
      <w:rPr>
        <w:rFonts w:hint="default"/>
      </w:rPr>
    </w:lvl>
    <w:lvl w:ilvl="8">
      <w:start w:val="1"/>
      <w:numFmt w:val="decimal"/>
      <w:lvlText w:val="%1.%2.%3.%4.%5.%6.%7.%8.%9."/>
      <w:lvlJc w:val="left"/>
      <w:pPr>
        <w:ind w:left="5120" w:hanging="2160"/>
      </w:pPr>
      <w:rPr>
        <w:rFonts w:hint="default"/>
      </w:rPr>
    </w:lvl>
  </w:abstractNum>
  <w:abstractNum w:abstractNumId="31">
    <w:nsid w:val="7A8F1D56"/>
    <w:multiLevelType w:val="multilevel"/>
    <w:tmpl w:val="20E66868"/>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15"/>
  </w:num>
  <w:num w:numId="7">
    <w:abstractNumId w:val="5"/>
  </w:num>
  <w:num w:numId="8">
    <w:abstractNumId w:val="6"/>
  </w:num>
  <w:num w:numId="9">
    <w:abstractNumId w:val="7"/>
  </w:num>
  <w:num w:numId="10">
    <w:abstractNumId w:val="16"/>
  </w:num>
  <w:num w:numId="11">
    <w:abstractNumId w:val="22"/>
  </w:num>
  <w:num w:numId="12">
    <w:abstractNumId w:val="12"/>
  </w:num>
  <w:num w:numId="13">
    <w:abstractNumId w:val="25"/>
  </w:num>
  <w:num w:numId="14">
    <w:abstractNumId w:val="8"/>
  </w:num>
  <w:num w:numId="15">
    <w:abstractNumId w:val="17"/>
  </w:num>
  <w:num w:numId="16">
    <w:abstractNumId w:val="11"/>
  </w:num>
  <w:num w:numId="17">
    <w:abstractNumId w:val="21"/>
  </w:num>
  <w:num w:numId="18">
    <w:abstractNumId w:val="9"/>
  </w:num>
  <w:num w:numId="19">
    <w:abstractNumId w:val="14"/>
  </w:num>
  <w:num w:numId="20">
    <w:abstractNumId w:val="18"/>
  </w:num>
  <w:num w:numId="21">
    <w:abstractNumId w:val="13"/>
  </w:num>
  <w:num w:numId="22">
    <w:abstractNumId w:val="20"/>
  </w:num>
  <w:num w:numId="23">
    <w:abstractNumId w:val="24"/>
  </w:num>
  <w:num w:numId="24">
    <w:abstractNumId w:val="31"/>
  </w:num>
  <w:num w:numId="25">
    <w:abstractNumId w:val="28"/>
  </w:num>
  <w:num w:numId="26">
    <w:abstractNumId w:val="10"/>
  </w:num>
  <w:num w:numId="27">
    <w:abstractNumId w:val="23"/>
  </w:num>
  <w:num w:numId="28">
    <w:abstractNumId w:val="27"/>
  </w:num>
  <w:num w:numId="29">
    <w:abstractNumId w:val="19"/>
  </w:num>
  <w:num w:numId="30">
    <w:abstractNumId w:val="30"/>
  </w:num>
  <w:num w:numId="31">
    <w:abstractNumId w:val="29"/>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tPd98qB4TRcZPgwFzN1AX47/Kqk=" w:salt="KVe3cS46aiqt8QTS99Z4lQ=="/>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F7A"/>
    <w:rsid w:val="00000E05"/>
    <w:rsid w:val="00000EEA"/>
    <w:rsid w:val="00001036"/>
    <w:rsid w:val="00001D9A"/>
    <w:rsid w:val="00002C3F"/>
    <w:rsid w:val="00002D39"/>
    <w:rsid w:val="00002EEC"/>
    <w:rsid w:val="0001100A"/>
    <w:rsid w:val="00011EDD"/>
    <w:rsid w:val="00013283"/>
    <w:rsid w:val="000142E5"/>
    <w:rsid w:val="000176E8"/>
    <w:rsid w:val="00017892"/>
    <w:rsid w:val="00020EB6"/>
    <w:rsid w:val="00024AAF"/>
    <w:rsid w:val="00026B3B"/>
    <w:rsid w:val="00027D21"/>
    <w:rsid w:val="00033149"/>
    <w:rsid w:val="00033535"/>
    <w:rsid w:val="00035461"/>
    <w:rsid w:val="00035A3C"/>
    <w:rsid w:val="00036CCD"/>
    <w:rsid w:val="000408AF"/>
    <w:rsid w:val="00041249"/>
    <w:rsid w:val="000453B0"/>
    <w:rsid w:val="000458D7"/>
    <w:rsid w:val="00047286"/>
    <w:rsid w:val="000478F0"/>
    <w:rsid w:val="00050929"/>
    <w:rsid w:val="00052AA3"/>
    <w:rsid w:val="000538F8"/>
    <w:rsid w:val="00054B38"/>
    <w:rsid w:val="000619CF"/>
    <w:rsid w:val="00061CA7"/>
    <w:rsid w:val="0006355D"/>
    <w:rsid w:val="00063BB8"/>
    <w:rsid w:val="000642D8"/>
    <w:rsid w:val="00064FE4"/>
    <w:rsid w:val="000657CF"/>
    <w:rsid w:val="00066DE2"/>
    <w:rsid w:val="000671C8"/>
    <w:rsid w:val="000736B1"/>
    <w:rsid w:val="00074788"/>
    <w:rsid w:val="00075212"/>
    <w:rsid w:val="000775C8"/>
    <w:rsid w:val="000802D4"/>
    <w:rsid w:val="00083AEA"/>
    <w:rsid w:val="00084196"/>
    <w:rsid w:val="0008521C"/>
    <w:rsid w:val="0008583B"/>
    <w:rsid w:val="00085F16"/>
    <w:rsid w:val="00090E81"/>
    <w:rsid w:val="00091F7F"/>
    <w:rsid w:val="000926A2"/>
    <w:rsid w:val="00095A63"/>
    <w:rsid w:val="000A1A45"/>
    <w:rsid w:val="000A4372"/>
    <w:rsid w:val="000A5AAF"/>
    <w:rsid w:val="000B10A4"/>
    <w:rsid w:val="000B1BC7"/>
    <w:rsid w:val="000B4AAE"/>
    <w:rsid w:val="000B5260"/>
    <w:rsid w:val="000B5F48"/>
    <w:rsid w:val="000B68BC"/>
    <w:rsid w:val="000C0523"/>
    <w:rsid w:val="000C240E"/>
    <w:rsid w:val="000C2877"/>
    <w:rsid w:val="000C6427"/>
    <w:rsid w:val="000C67D8"/>
    <w:rsid w:val="000C7A15"/>
    <w:rsid w:val="000D0091"/>
    <w:rsid w:val="000D2957"/>
    <w:rsid w:val="000D44F2"/>
    <w:rsid w:val="000D744B"/>
    <w:rsid w:val="000E1946"/>
    <w:rsid w:val="000E20EC"/>
    <w:rsid w:val="000E3230"/>
    <w:rsid w:val="000E6DA0"/>
    <w:rsid w:val="000F1A18"/>
    <w:rsid w:val="000F264D"/>
    <w:rsid w:val="000F7CBD"/>
    <w:rsid w:val="001016C0"/>
    <w:rsid w:val="00101A53"/>
    <w:rsid w:val="00101FCF"/>
    <w:rsid w:val="00102C0F"/>
    <w:rsid w:val="00104F24"/>
    <w:rsid w:val="001142D5"/>
    <w:rsid w:val="00115248"/>
    <w:rsid w:val="00116F3D"/>
    <w:rsid w:val="0011727A"/>
    <w:rsid w:val="001208E4"/>
    <w:rsid w:val="00122026"/>
    <w:rsid w:val="0012316B"/>
    <w:rsid w:val="001243FB"/>
    <w:rsid w:val="00124596"/>
    <w:rsid w:val="00126FF2"/>
    <w:rsid w:val="0013058F"/>
    <w:rsid w:val="00134F6B"/>
    <w:rsid w:val="00140BE9"/>
    <w:rsid w:val="001439DF"/>
    <w:rsid w:val="00143C03"/>
    <w:rsid w:val="00147D39"/>
    <w:rsid w:val="00152CD3"/>
    <w:rsid w:val="00152DD6"/>
    <w:rsid w:val="001536D3"/>
    <w:rsid w:val="0016002D"/>
    <w:rsid w:val="001607D6"/>
    <w:rsid w:val="0016182E"/>
    <w:rsid w:val="00161A0B"/>
    <w:rsid w:val="00163574"/>
    <w:rsid w:val="001636D0"/>
    <w:rsid w:val="00164E86"/>
    <w:rsid w:val="00166D7D"/>
    <w:rsid w:val="00166F0A"/>
    <w:rsid w:val="001671A2"/>
    <w:rsid w:val="00170231"/>
    <w:rsid w:val="00177AE7"/>
    <w:rsid w:val="001804CC"/>
    <w:rsid w:val="001827BE"/>
    <w:rsid w:val="0018565F"/>
    <w:rsid w:val="0018663E"/>
    <w:rsid w:val="0019483C"/>
    <w:rsid w:val="00195C6D"/>
    <w:rsid w:val="00195DFA"/>
    <w:rsid w:val="00196327"/>
    <w:rsid w:val="001A120D"/>
    <w:rsid w:val="001A21D8"/>
    <w:rsid w:val="001A4D07"/>
    <w:rsid w:val="001A5D45"/>
    <w:rsid w:val="001A765E"/>
    <w:rsid w:val="001B067F"/>
    <w:rsid w:val="001B1768"/>
    <w:rsid w:val="001B1E33"/>
    <w:rsid w:val="001B3802"/>
    <w:rsid w:val="001B50C2"/>
    <w:rsid w:val="001B55B0"/>
    <w:rsid w:val="001B6693"/>
    <w:rsid w:val="001B6E76"/>
    <w:rsid w:val="001C0DF6"/>
    <w:rsid w:val="001C1621"/>
    <w:rsid w:val="001C759F"/>
    <w:rsid w:val="001D07F8"/>
    <w:rsid w:val="001D0B4B"/>
    <w:rsid w:val="001E52FB"/>
    <w:rsid w:val="001E57DE"/>
    <w:rsid w:val="002073D3"/>
    <w:rsid w:val="0021101B"/>
    <w:rsid w:val="00213727"/>
    <w:rsid w:val="0021523E"/>
    <w:rsid w:val="00216489"/>
    <w:rsid w:val="0021719B"/>
    <w:rsid w:val="00217F0A"/>
    <w:rsid w:val="0022011B"/>
    <w:rsid w:val="00224179"/>
    <w:rsid w:val="00230308"/>
    <w:rsid w:val="00231942"/>
    <w:rsid w:val="00232353"/>
    <w:rsid w:val="002356D8"/>
    <w:rsid w:val="0023744D"/>
    <w:rsid w:val="00240A50"/>
    <w:rsid w:val="00240F52"/>
    <w:rsid w:val="002456D3"/>
    <w:rsid w:val="00246CB7"/>
    <w:rsid w:val="0025060B"/>
    <w:rsid w:val="00252626"/>
    <w:rsid w:val="00252F62"/>
    <w:rsid w:val="00254DD7"/>
    <w:rsid w:val="00255E42"/>
    <w:rsid w:val="00262955"/>
    <w:rsid w:val="002630B2"/>
    <w:rsid w:val="00263961"/>
    <w:rsid w:val="00266F5E"/>
    <w:rsid w:val="00270131"/>
    <w:rsid w:val="0027349D"/>
    <w:rsid w:val="00273EF7"/>
    <w:rsid w:val="00275FA3"/>
    <w:rsid w:val="00277675"/>
    <w:rsid w:val="00277716"/>
    <w:rsid w:val="00280242"/>
    <w:rsid w:val="0028106B"/>
    <w:rsid w:val="00281EA7"/>
    <w:rsid w:val="00283C3B"/>
    <w:rsid w:val="00283E39"/>
    <w:rsid w:val="0028578C"/>
    <w:rsid w:val="00285DAB"/>
    <w:rsid w:val="002863EF"/>
    <w:rsid w:val="0028711D"/>
    <w:rsid w:val="00287977"/>
    <w:rsid w:val="00287AB8"/>
    <w:rsid w:val="00292631"/>
    <w:rsid w:val="00292F75"/>
    <w:rsid w:val="0029476D"/>
    <w:rsid w:val="00294B89"/>
    <w:rsid w:val="00295008"/>
    <w:rsid w:val="002A01BC"/>
    <w:rsid w:val="002A1547"/>
    <w:rsid w:val="002A1557"/>
    <w:rsid w:val="002A46C9"/>
    <w:rsid w:val="002A530B"/>
    <w:rsid w:val="002A5BD5"/>
    <w:rsid w:val="002B146C"/>
    <w:rsid w:val="002B39C1"/>
    <w:rsid w:val="002C1C61"/>
    <w:rsid w:val="002C1F7A"/>
    <w:rsid w:val="002C3195"/>
    <w:rsid w:val="002C5E6F"/>
    <w:rsid w:val="002C62F8"/>
    <w:rsid w:val="002C7394"/>
    <w:rsid w:val="002D7542"/>
    <w:rsid w:val="002E23AA"/>
    <w:rsid w:val="002E27FB"/>
    <w:rsid w:val="002E2C05"/>
    <w:rsid w:val="002E536E"/>
    <w:rsid w:val="002E6A4A"/>
    <w:rsid w:val="002E6A81"/>
    <w:rsid w:val="002E76C0"/>
    <w:rsid w:val="002F02D7"/>
    <w:rsid w:val="002F0BB8"/>
    <w:rsid w:val="002F6351"/>
    <w:rsid w:val="002F6D70"/>
    <w:rsid w:val="00300054"/>
    <w:rsid w:val="0030150A"/>
    <w:rsid w:val="00301829"/>
    <w:rsid w:val="00303CDC"/>
    <w:rsid w:val="0030406D"/>
    <w:rsid w:val="003047E6"/>
    <w:rsid w:val="003060C7"/>
    <w:rsid w:val="00307953"/>
    <w:rsid w:val="00310EB7"/>
    <w:rsid w:val="00311A24"/>
    <w:rsid w:val="00313428"/>
    <w:rsid w:val="00314984"/>
    <w:rsid w:val="003204BA"/>
    <w:rsid w:val="003217C1"/>
    <w:rsid w:val="00321CDB"/>
    <w:rsid w:val="003227CA"/>
    <w:rsid w:val="00325166"/>
    <w:rsid w:val="0032701F"/>
    <w:rsid w:val="003310DD"/>
    <w:rsid w:val="00331C89"/>
    <w:rsid w:val="00334384"/>
    <w:rsid w:val="0033645F"/>
    <w:rsid w:val="0034009D"/>
    <w:rsid w:val="00345212"/>
    <w:rsid w:val="003469FB"/>
    <w:rsid w:val="00350439"/>
    <w:rsid w:val="0035295D"/>
    <w:rsid w:val="00354272"/>
    <w:rsid w:val="003543D2"/>
    <w:rsid w:val="003633E3"/>
    <w:rsid w:val="0036440B"/>
    <w:rsid w:val="003674C6"/>
    <w:rsid w:val="00372E26"/>
    <w:rsid w:val="003731E5"/>
    <w:rsid w:val="00375234"/>
    <w:rsid w:val="0037641E"/>
    <w:rsid w:val="00377464"/>
    <w:rsid w:val="003804D7"/>
    <w:rsid w:val="00382997"/>
    <w:rsid w:val="00384F7E"/>
    <w:rsid w:val="0038709A"/>
    <w:rsid w:val="0038755B"/>
    <w:rsid w:val="0038795E"/>
    <w:rsid w:val="00387F50"/>
    <w:rsid w:val="00390545"/>
    <w:rsid w:val="00390FD1"/>
    <w:rsid w:val="00393A35"/>
    <w:rsid w:val="003977B8"/>
    <w:rsid w:val="003A4E33"/>
    <w:rsid w:val="003C45A2"/>
    <w:rsid w:val="003C6AB5"/>
    <w:rsid w:val="003C7019"/>
    <w:rsid w:val="003D2E11"/>
    <w:rsid w:val="003D3C3E"/>
    <w:rsid w:val="003D5667"/>
    <w:rsid w:val="003D677E"/>
    <w:rsid w:val="003D728D"/>
    <w:rsid w:val="003E0B64"/>
    <w:rsid w:val="003E0D70"/>
    <w:rsid w:val="003E3BBB"/>
    <w:rsid w:val="003E41B4"/>
    <w:rsid w:val="003E5724"/>
    <w:rsid w:val="003E7E14"/>
    <w:rsid w:val="003F03E2"/>
    <w:rsid w:val="003F082C"/>
    <w:rsid w:val="003F39D8"/>
    <w:rsid w:val="003F472C"/>
    <w:rsid w:val="003F4787"/>
    <w:rsid w:val="003F5DF2"/>
    <w:rsid w:val="003F6012"/>
    <w:rsid w:val="004003FB"/>
    <w:rsid w:val="004029DC"/>
    <w:rsid w:val="004050CD"/>
    <w:rsid w:val="004134E8"/>
    <w:rsid w:val="00414C03"/>
    <w:rsid w:val="0041537A"/>
    <w:rsid w:val="00416101"/>
    <w:rsid w:val="004161A7"/>
    <w:rsid w:val="00416428"/>
    <w:rsid w:val="00417EF3"/>
    <w:rsid w:val="00420D59"/>
    <w:rsid w:val="004211DB"/>
    <w:rsid w:val="00422BB3"/>
    <w:rsid w:val="00422F7C"/>
    <w:rsid w:val="00423719"/>
    <w:rsid w:val="004258A7"/>
    <w:rsid w:val="00427EA5"/>
    <w:rsid w:val="00431F0E"/>
    <w:rsid w:val="0044680A"/>
    <w:rsid w:val="0046018D"/>
    <w:rsid w:val="00463074"/>
    <w:rsid w:val="0046370F"/>
    <w:rsid w:val="00465259"/>
    <w:rsid w:val="00470448"/>
    <w:rsid w:val="00473199"/>
    <w:rsid w:val="0047596E"/>
    <w:rsid w:val="004760A4"/>
    <w:rsid w:val="00480E55"/>
    <w:rsid w:val="00481417"/>
    <w:rsid w:val="00481A85"/>
    <w:rsid w:val="004837AE"/>
    <w:rsid w:val="00485329"/>
    <w:rsid w:val="00486E24"/>
    <w:rsid w:val="00490479"/>
    <w:rsid w:val="00490D9F"/>
    <w:rsid w:val="004A11BA"/>
    <w:rsid w:val="004A2E97"/>
    <w:rsid w:val="004A4220"/>
    <w:rsid w:val="004A4692"/>
    <w:rsid w:val="004A6D41"/>
    <w:rsid w:val="004B2342"/>
    <w:rsid w:val="004B31C7"/>
    <w:rsid w:val="004C013A"/>
    <w:rsid w:val="004C025B"/>
    <w:rsid w:val="004C370A"/>
    <w:rsid w:val="004C38FB"/>
    <w:rsid w:val="004D04FE"/>
    <w:rsid w:val="004D13A0"/>
    <w:rsid w:val="004D1E24"/>
    <w:rsid w:val="004D21EB"/>
    <w:rsid w:val="004D4DC6"/>
    <w:rsid w:val="004D4E10"/>
    <w:rsid w:val="004D54C9"/>
    <w:rsid w:val="004E03D0"/>
    <w:rsid w:val="004E3F51"/>
    <w:rsid w:val="004E3FFE"/>
    <w:rsid w:val="004E5632"/>
    <w:rsid w:val="004F422F"/>
    <w:rsid w:val="004F57CB"/>
    <w:rsid w:val="004F6BD8"/>
    <w:rsid w:val="0050062A"/>
    <w:rsid w:val="00503A10"/>
    <w:rsid w:val="00505C32"/>
    <w:rsid w:val="00505C65"/>
    <w:rsid w:val="00507C1E"/>
    <w:rsid w:val="005142CC"/>
    <w:rsid w:val="00515236"/>
    <w:rsid w:val="0051548A"/>
    <w:rsid w:val="00515F91"/>
    <w:rsid w:val="00520BCC"/>
    <w:rsid w:val="00523563"/>
    <w:rsid w:val="00523951"/>
    <w:rsid w:val="0052458C"/>
    <w:rsid w:val="00524F17"/>
    <w:rsid w:val="005250BD"/>
    <w:rsid w:val="005270E9"/>
    <w:rsid w:val="00530B35"/>
    <w:rsid w:val="00530DCF"/>
    <w:rsid w:val="0053179E"/>
    <w:rsid w:val="00533D14"/>
    <w:rsid w:val="0053471D"/>
    <w:rsid w:val="00535DB5"/>
    <w:rsid w:val="005378B9"/>
    <w:rsid w:val="00537ABC"/>
    <w:rsid w:val="0054282C"/>
    <w:rsid w:val="00543849"/>
    <w:rsid w:val="00544122"/>
    <w:rsid w:val="0054451C"/>
    <w:rsid w:val="00546172"/>
    <w:rsid w:val="0055148F"/>
    <w:rsid w:val="00552F3E"/>
    <w:rsid w:val="0055381E"/>
    <w:rsid w:val="00554338"/>
    <w:rsid w:val="00560A27"/>
    <w:rsid w:val="00563FCD"/>
    <w:rsid w:val="00564037"/>
    <w:rsid w:val="00565841"/>
    <w:rsid w:val="00571056"/>
    <w:rsid w:val="00573F39"/>
    <w:rsid w:val="005772D2"/>
    <w:rsid w:val="00583E4C"/>
    <w:rsid w:val="00585288"/>
    <w:rsid w:val="005900FE"/>
    <w:rsid w:val="00595482"/>
    <w:rsid w:val="005976EF"/>
    <w:rsid w:val="005A03B6"/>
    <w:rsid w:val="005A42E1"/>
    <w:rsid w:val="005A4BC9"/>
    <w:rsid w:val="005A5599"/>
    <w:rsid w:val="005A612F"/>
    <w:rsid w:val="005A62AE"/>
    <w:rsid w:val="005A7292"/>
    <w:rsid w:val="005B050F"/>
    <w:rsid w:val="005B0E44"/>
    <w:rsid w:val="005B34E5"/>
    <w:rsid w:val="005B363D"/>
    <w:rsid w:val="005B408C"/>
    <w:rsid w:val="005B6B25"/>
    <w:rsid w:val="005B7B51"/>
    <w:rsid w:val="005B7C7A"/>
    <w:rsid w:val="005C15B1"/>
    <w:rsid w:val="005C468B"/>
    <w:rsid w:val="005C5439"/>
    <w:rsid w:val="005C6FBC"/>
    <w:rsid w:val="005C7073"/>
    <w:rsid w:val="005C7369"/>
    <w:rsid w:val="005D0377"/>
    <w:rsid w:val="005D1304"/>
    <w:rsid w:val="005D24D5"/>
    <w:rsid w:val="005D3ABE"/>
    <w:rsid w:val="005D486B"/>
    <w:rsid w:val="005D5636"/>
    <w:rsid w:val="005D58BA"/>
    <w:rsid w:val="005D68CB"/>
    <w:rsid w:val="005D6986"/>
    <w:rsid w:val="005D6B0F"/>
    <w:rsid w:val="005E1F6E"/>
    <w:rsid w:val="005E3AD9"/>
    <w:rsid w:val="005E5CDA"/>
    <w:rsid w:val="005E6948"/>
    <w:rsid w:val="005E7ABF"/>
    <w:rsid w:val="005F0782"/>
    <w:rsid w:val="005F3105"/>
    <w:rsid w:val="005F4C64"/>
    <w:rsid w:val="005F4F34"/>
    <w:rsid w:val="005F5600"/>
    <w:rsid w:val="005F56DA"/>
    <w:rsid w:val="005F68DD"/>
    <w:rsid w:val="005F69EA"/>
    <w:rsid w:val="0060148A"/>
    <w:rsid w:val="00603C5F"/>
    <w:rsid w:val="00604429"/>
    <w:rsid w:val="0060503F"/>
    <w:rsid w:val="00605C39"/>
    <w:rsid w:val="00606572"/>
    <w:rsid w:val="00606779"/>
    <w:rsid w:val="00607B30"/>
    <w:rsid w:val="0061080F"/>
    <w:rsid w:val="00612162"/>
    <w:rsid w:val="00615FCD"/>
    <w:rsid w:val="00616F0E"/>
    <w:rsid w:val="00617A24"/>
    <w:rsid w:val="00617C6F"/>
    <w:rsid w:val="006220E9"/>
    <w:rsid w:val="00627CA3"/>
    <w:rsid w:val="00631054"/>
    <w:rsid w:val="006315D6"/>
    <w:rsid w:val="0063237D"/>
    <w:rsid w:val="00632617"/>
    <w:rsid w:val="006348FF"/>
    <w:rsid w:val="006375A4"/>
    <w:rsid w:val="00640B15"/>
    <w:rsid w:val="00646212"/>
    <w:rsid w:val="00646EEE"/>
    <w:rsid w:val="00647AE1"/>
    <w:rsid w:val="00651D22"/>
    <w:rsid w:val="0065449A"/>
    <w:rsid w:val="006545D5"/>
    <w:rsid w:val="00654F95"/>
    <w:rsid w:val="00657D4A"/>
    <w:rsid w:val="00660DCD"/>
    <w:rsid w:val="00661FAF"/>
    <w:rsid w:val="00665175"/>
    <w:rsid w:val="0067643D"/>
    <w:rsid w:val="006770A5"/>
    <w:rsid w:val="006778A3"/>
    <w:rsid w:val="0068103F"/>
    <w:rsid w:val="0068244B"/>
    <w:rsid w:val="00682C26"/>
    <w:rsid w:val="00690954"/>
    <w:rsid w:val="006960ED"/>
    <w:rsid w:val="006A0541"/>
    <w:rsid w:val="006A1D9A"/>
    <w:rsid w:val="006A2232"/>
    <w:rsid w:val="006A3E5F"/>
    <w:rsid w:val="006A7091"/>
    <w:rsid w:val="006A7360"/>
    <w:rsid w:val="006B7644"/>
    <w:rsid w:val="006B78D4"/>
    <w:rsid w:val="006C0F45"/>
    <w:rsid w:val="006C107C"/>
    <w:rsid w:val="006C1224"/>
    <w:rsid w:val="006C1EB2"/>
    <w:rsid w:val="006C2E33"/>
    <w:rsid w:val="006C3EA8"/>
    <w:rsid w:val="006C71B6"/>
    <w:rsid w:val="006D1D4E"/>
    <w:rsid w:val="006D216C"/>
    <w:rsid w:val="006D5C36"/>
    <w:rsid w:val="006E0A9A"/>
    <w:rsid w:val="006E21AC"/>
    <w:rsid w:val="006E26B3"/>
    <w:rsid w:val="006E4715"/>
    <w:rsid w:val="006E75BF"/>
    <w:rsid w:val="006F0FC9"/>
    <w:rsid w:val="006F41F9"/>
    <w:rsid w:val="00705BF8"/>
    <w:rsid w:val="00705C3C"/>
    <w:rsid w:val="007102F2"/>
    <w:rsid w:val="00712659"/>
    <w:rsid w:val="007138F1"/>
    <w:rsid w:val="00714954"/>
    <w:rsid w:val="00722357"/>
    <w:rsid w:val="00723138"/>
    <w:rsid w:val="0072352E"/>
    <w:rsid w:val="00723782"/>
    <w:rsid w:val="00724CDD"/>
    <w:rsid w:val="007254FF"/>
    <w:rsid w:val="00726DA1"/>
    <w:rsid w:val="007317DA"/>
    <w:rsid w:val="00732D70"/>
    <w:rsid w:val="00736F6A"/>
    <w:rsid w:val="007430EC"/>
    <w:rsid w:val="00745F42"/>
    <w:rsid w:val="00747C57"/>
    <w:rsid w:val="0075030A"/>
    <w:rsid w:val="00750C64"/>
    <w:rsid w:val="007556C7"/>
    <w:rsid w:val="00760CF5"/>
    <w:rsid w:val="0076365C"/>
    <w:rsid w:val="00764019"/>
    <w:rsid w:val="00764D87"/>
    <w:rsid w:val="00765685"/>
    <w:rsid w:val="00770347"/>
    <w:rsid w:val="007746C6"/>
    <w:rsid w:val="00775FD5"/>
    <w:rsid w:val="00777DFC"/>
    <w:rsid w:val="007807B3"/>
    <w:rsid w:val="00780E7D"/>
    <w:rsid w:val="007815A5"/>
    <w:rsid w:val="00781FA1"/>
    <w:rsid w:val="007829D8"/>
    <w:rsid w:val="00783999"/>
    <w:rsid w:val="00783EBC"/>
    <w:rsid w:val="0079041D"/>
    <w:rsid w:val="00790FCE"/>
    <w:rsid w:val="00792F47"/>
    <w:rsid w:val="00797C76"/>
    <w:rsid w:val="007A08E3"/>
    <w:rsid w:val="007A38F5"/>
    <w:rsid w:val="007A3B49"/>
    <w:rsid w:val="007A5D62"/>
    <w:rsid w:val="007B177D"/>
    <w:rsid w:val="007B35C5"/>
    <w:rsid w:val="007B4966"/>
    <w:rsid w:val="007C0273"/>
    <w:rsid w:val="007C04A1"/>
    <w:rsid w:val="007C0F96"/>
    <w:rsid w:val="007C15DB"/>
    <w:rsid w:val="007C339B"/>
    <w:rsid w:val="007C4C88"/>
    <w:rsid w:val="007D0614"/>
    <w:rsid w:val="007D149E"/>
    <w:rsid w:val="007D3998"/>
    <w:rsid w:val="007D477D"/>
    <w:rsid w:val="007D5B9B"/>
    <w:rsid w:val="007D62B7"/>
    <w:rsid w:val="007E01FB"/>
    <w:rsid w:val="007E1A8A"/>
    <w:rsid w:val="007E21D8"/>
    <w:rsid w:val="007E2657"/>
    <w:rsid w:val="007E4BC4"/>
    <w:rsid w:val="007E70E8"/>
    <w:rsid w:val="007F1E44"/>
    <w:rsid w:val="007F324D"/>
    <w:rsid w:val="007F59EC"/>
    <w:rsid w:val="008018DF"/>
    <w:rsid w:val="00804A83"/>
    <w:rsid w:val="00806383"/>
    <w:rsid w:val="0081086A"/>
    <w:rsid w:val="00810F5C"/>
    <w:rsid w:val="00811312"/>
    <w:rsid w:val="00811BFC"/>
    <w:rsid w:val="00814559"/>
    <w:rsid w:val="00817F44"/>
    <w:rsid w:val="00820806"/>
    <w:rsid w:val="00821919"/>
    <w:rsid w:val="00831864"/>
    <w:rsid w:val="0084183C"/>
    <w:rsid w:val="00843214"/>
    <w:rsid w:val="00845692"/>
    <w:rsid w:val="00845DD2"/>
    <w:rsid w:val="008469E8"/>
    <w:rsid w:val="008524FC"/>
    <w:rsid w:val="00854911"/>
    <w:rsid w:val="00855250"/>
    <w:rsid w:val="00856B46"/>
    <w:rsid w:val="00860398"/>
    <w:rsid w:val="00863AB6"/>
    <w:rsid w:val="00865621"/>
    <w:rsid w:val="00866361"/>
    <w:rsid w:val="008708A3"/>
    <w:rsid w:val="00870A97"/>
    <w:rsid w:val="00875A83"/>
    <w:rsid w:val="00877168"/>
    <w:rsid w:val="00881B3A"/>
    <w:rsid w:val="00886CA9"/>
    <w:rsid w:val="00886EE2"/>
    <w:rsid w:val="0088735A"/>
    <w:rsid w:val="00891630"/>
    <w:rsid w:val="008A04F3"/>
    <w:rsid w:val="008A0D36"/>
    <w:rsid w:val="008A2BF0"/>
    <w:rsid w:val="008A2D27"/>
    <w:rsid w:val="008A3EA0"/>
    <w:rsid w:val="008A629D"/>
    <w:rsid w:val="008B09F7"/>
    <w:rsid w:val="008B2A51"/>
    <w:rsid w:val="008B5CB3"/>
    <w:rsid w:val="008C1AB2"/>
    <w:rsid w:val="008C4350"/>
    <w:rsid w:val="008C4871"/>
    <w:rsid w:val="008C5EB5"/>
    <w:rsid w:val="008C6078"/>
    <w:rsid w:val="008D0B49"/>
    <w:rsid w:val="008D2681"/>
    <w:rsid w:val="008D4A6E"/>
    <w:rsid w:val="008D5CD0"/>
    <w:rsid w:val="008D7BD9"/>
    <w:rsid w:val="008E0A1A"/>
    <w:rsid w:val="008E0D51"/>
    <w:rsid w:val="008E2638"/>
    <w:rsid w:val="008E3FA4"/>
    <w:rsid w:val="008E5246"/>
    <w:rsid w:val="008E5E44"/>
    <w:rsid w:val="008F01AC"/>
    <w:rsid w:val="008F38C5"/>
    <w:rsid w:val="008F6091"/>
    <w:rsid w:val="009011E6"/>
    <w:rsid w:val="009026A9"/>
    <w:rsid w:val="00902733"/>
    <w:rsid w:val="009035C6"/>
    <w:rsid w:val="009038F6"/>
    <w:rsid w:val="009059E1"/>
    <w:rsid w:val="00907C91"/>
    <w:rsid w:val="00912E46"/>
    <w:rsid w:val="009139E7"/>
    <w:rsid w:val="00914456"/>
    <w:rsid w:val="0091556F"/>
    <w:rsid w:val="00921268"/>
    <w:rsid w:val="00922366"/>
    <w:rsid w:val="009261C5"/>
    <w:rsid w:val="00927347"/>
    <w:rsid w:val="009314C0"/>
    <w:rsid w:val="00932230"/>
    <w:rsid w:val="009327FE"/>
    <w:rsid w:val="00934976"/>
    <w:rsid w:val="00940976"/>
    <w:rsid w:val="00940A38"/>
    <w:rsid w:val="009411E6"/>
    <w:rsid w:val="009424DB"/>
    <w:rsid w:val="00944FAC"/>
    <w:rsid w:val="009476D4"/>
    <w:rsid w:val="00951B2D"/>
    <w:rsid w:val="00952E43"/>
    <w:rsid w:val="00953A7B"/>
    <w:rsid w:val="00954137"/>
    <w:rsid w:val="00956304"/>
    <w:rsid w:val="009602F3"/>
    <w:rsid w:val="0096188F"/>
    <w:rsid w:val="00961C10"/>
    <w:rsid w:val="00961CC3"/>
    <w:rsid w:val="00961DFE"/>
    <w:rsid w:val="009638AD"/>
    <w:rsid w:val="00964BB2"/>
    <w:rsid w:val="00970A01"/>
    <w:rsid w:val="00971050"/>
    <w:rsid w:val="0097203C"/>
    <w:rsid w:val="009756A5"/>
    <w:rsid w:val="0097598B"/>
    <w:rsid w:val="0097725B"/>
    <w:rsid w:val="00981023"/>
    <w:rsid w:val="009815E0"/>
    <w:rsid w:val="009817F3"/>
    <w:rsid w:val="009900CC"/>
    <w:rsid w:val="009901B8"/>
    <w:rsid w:val="00990F2D"/>
    <w:rsid w:val="0099276C"/>
    <w:rsid w:val="00993257"/>
    <w:rsid w:val="00994458"/>
    <w:rsid w:val="00994C80"/>
    <w:rsid w:val="00996614"/>
    <w:rsid w:val="009A1437"/>
    <w:rsid w:val="009A3F64"/>
    <w:rsid w:val="009B2308"/>
    <w:rsid w:val="009B31D9"/>
    <w:rsid w:val="009B7BF4"/>
    <w:rsid w:val="009B7F70"/>
    <w:rsid w:val="009C0C18"/>
    <w:rsid w:val="009C10EF"/>
    <w:rsid w:val="009C3020"/>
    <w:rsid w:val="009C40C9"/>
    <w:rsid w:val="009C7523"/>
    <w:rsid w:val="009D0588"/>
    <w:rsid w:val="009D10A1"/>
    <w:rsid w:val="009D23A0"/>
    <w:rsid w:val="009D2963"/>
    <w:rsid w:val="009D5842"/>
    <w:rsid w:val="009D5A41"/>
    <w:rsid w:val="009D72ED"/>
    <w:rsid w:val="009D7E6F"/>
    <w:rsid w:val="009E168B"/>
    <w:rsid w:val="009E2671"/>
    <w:rsid w:val="009E298F"/>
    <w:rsid w:val="009E2A39"/>
    <w:rsid w:val="009E39C1"/>
    <w:rsid w:val="009E3A75"/>
    <w:rsid w:val="009E4076"/>
    <w:rsid w:val="009E59D7"/>
    <w:rsid w:val="009E6B2A"/>
    <w:rsid w:val="009E77CF"/>
    <w:rsid w:val="009F149B"/>
    <w:rsid w:val="009F43C5"/>
    <w:rsid w:val="009F4CC8"/>
    <w:rsid w:val="009F59B6"/>
    <w:rsid w:val="009F5BB1"/>
    <w:rsid w:val="009F6057"/>
    <w:rsid w:val="009F729F"/>
    <w:rsid w:val="00A00063"/>
    <w:rsid w:val="00A002EC"/>
    <w:rsid w:val="00A0129E"/>
    <w:rsid w:val="00A018E4"/>
    <w:rsid w:val="00A02EAD"/>
    <w:rsid w:val="00A0320A"/>
    <w:rsid w:val="00A1561D"/>
    <w:rsid w:val="00A160A6"/>
    <w:rsid w:val="00A23653"/>
    <w:rsid w:val="00A25526"/>
    <w:rsid w:val="00A26EEB"/>
    <w:rsid w:val="00A36975"/>
    <w:rsid w:val="00A429D3"/>
    <w:rsid w:val="00A5091E"/>
    <w:rsid w:val="00A5500E"/>
    <w:rsid w:val="00A5530A"/>
    <w:rsid w:val="00A613A7"/>
    <w:rsid w:val="00A61B87"/>
    <w:rsid w:val="00A61C29"/>
    <w:rsid w:val="00A6319F"/>
    <w:rsid w:val="00A63D9B"/>
    <w:rsid w:val="00A64273"/>
    <w:rsid w:val="00A725BF"/>
    <w:rsid w:val="00A736BC"/>
    <w:rsid w:val="00A75628"/>
    <w:rsid w:val="00A832DE"/>
    <w:rsid w:val="00A83B87"/>
    <w:rsid w:val="00A84BA1"/>
    <w:rsid w:val="00A85B4F"/>
    <w:rsid w:val="00A86E1D"/>
    <w:rsid w:val="00A86E91"/>
    <w:rsid w:val="00A8728F"/>
    <w:rsid w:val="00A90152"/>
    <w:rsid w:val="00A94167"/>
    <w:rsid w:val="00A96875"/>
    <w:rsid w:val="00A96BDC"/>
    <w:rsid w:val="00AA0EC1"/>
    <w:rsid w:val="00AA3726"/>
    <w:rsid w:val="00AA37EF"/>
    <w:rsid w:val="00AA425C"/>
    <w:rsid w:val="00AA479C"/>
    <w:rsid w:val="00AA541C"/>
    <w:rsid w:val="00AA7039"/>
    <w:rsid w:val="00AB0087"/>
    <w:rsid w:val="00AB14F3"/>
    <w:rsid w:val="00AB2CA5"/>
    <w:rsid w:val="00AB4EF3"/>
    <w:rsid w:val="00AB500C"/>
    <w:rsid w:val="00AB6161"/>
    <w:rsid w:val="00AB62DA"/>
    <w:rsid w:val="00AC1303"/>
    <w:rsid w:val="00AC199B"/>
    <w:rsid w:val="00AC1EA4"/>
    <w:rsid w:val="00AC3370"/>
    <w:rsid w:val="00AC52DC"/>
    <w:rsid w:val="00AC787C"/>
    <w:rsid w:val="00AD16A6"/>
    <w:rsid w:val="00AD3252"/>
    <w:rsid w:val="00AD5D00"/>
    <w:rsid w:val="00AD6667"/>
    <w:rsid w:val="00AD7274"/>
    <w:rsid w:val="00AE0000"/>
    <w:rsid w:val="00AE0B78"/>
    <w:rsid w:val="00AE51AD"/>
    <w:rsid w:val="00AE65AB"/>
    <w:rsid w:val="00AE65FD"/>
    <w:rsid w:val="00AF1F73"/>
    <w:rsid w:val="00AF20FE"/>
    <w:rsid w:val="00AF2A71"/>
    <w:rsid w:val="00AF4D36"/>
    <w:rsid w:val="00AF689B"/>
    <w:rsid w:val="00AF6DB4"/>
    <w:rsid w:val="00AF7884"/>
    <w:rsid w:val="00B0082D"/>
    <w:rsid w:val="00B00BB7"/>
    <w:rsid w:val="00B012BD"/>
    <w:rsid w:val="00B0183D"/>
    <w:rsid w:val="00B0334D"/>
    <w:rsid w:val="00B053AC"/>
    <w:rsid w:val="00B055B4"/>
    <w:rsid w:val="00B06BFD"/>
    <w:rsid w:val="00B076D8"/>
    <w:rsid w:val="00B104A8"/>
    <w:rsid w:val="00B1177D"/>
    <w:rsid w:val="00B12027"/>
    <w:rsid w:val="00B14A86"/>
    <w:rsid w:val="00B17A57"/>
    <w:rsid w:val="00B2113B"/>
    <w:rsid w:val="00B21A70"/>
    <w:rsid w:val="00B23EB2"/>
    <w:rsid w:val="00B25457"/>
    <w:rsid w:val="00B27202"/>
    <w:rsid w:val="00B272B0"/>
    <w:rsid w:val="00B30907"/>
    <w:rsid w:val="00B33B3A"/>
    <w:rsid w:val="00B40B87"/>
    <w:rsid w:val="00B440EF"/>
    <w:rsid w:val="00B45CD8"/>
    <w:rsid w:val="00B5122B"/>
    <w:rsid w:val="00B544A7"/>
    <w:rsid w:val="00B557A4"/>
    <w:rsid w:val="00B56786"/>
    <w:rsid w:val="00B57CB1"/>
    <w:rsid w:val="00B63B82"/>
    <w:rsid w:val="00B643FC"/>
    <w:rsid w:val="00B64BE8"/>
    <w:rsid w:val="00B6561C"/>
    <w:rsid w:val="00B65F88"/>
    <w:rsid w:val="00B70BB1"/>
    <w:rsid w:val="00B73EE9"/>
    <w:rsid w:val="00B73FD2"/>
    <w:rsid w:val="00B748B6"/>
    <w:rsid w:val="00B74D0D"/>
    <w:rsid w:val="00B755FE"/>
    <w:rsid w:val="00B77D4E"/>
    <w:rsid w:val="00B8139E"/>
    <w:rsid w:val="00B81DCE"/>
    <w:rsid w:val="00B836FF"/>
    <w:rsid w:val="00B841E5"/>
    <w:rsid w:val="00B85C89"/>
    <w:rsid w:val="00B85E7C"/>
    <w:rsid w:val="00B87C4F"/>
    <w:rsid w:val="00B90F81"/>
    <w:rsid w:val="00B9117B"/>
    <w:rsid w:val="00B922D1"/>
    <w:rsid w:val="00B924E8"/>
    <w:rsid w:val="00B936E8"/>
    <w:rsid w:val="00BA1342"/>
    <w:rsid w:val="00BA2C96"/>
    <w:rsid w:val="00BA2F30"/>
    <w:rsid w:val="00BA3F04"/>
    <w:rsid w:val="00BA46E8"/>
    <w:rsid w:val="00BA5599"/>
    <w:rsid w:val="00BB04D8"/>
    <w:rsid w:val="00BB087B"/>
    <w:rsid w:val="00BB0E44"/>
    <w:rsid w:val="00BB1E2C"/>
    <w:rsid w:val="00BB269C"/>
    <w:rsid w:val="00BB3A05"/>
    <w:rsid w:val="00BB3BFB"/>
    <w:rsid w:val="00BB74D1"/>
    <w:rsid w:val="00BC0D92"/>
    <w:rsid w:val="00BC2B5B"/>
    <w:rsid w:val="00BD1102"/>
    <w:rsid w:val="00BD1120"/>
    <w:rsid w:val="00BD1211"/>
    <w:rsid w:val="00BD4C64"/>
    <w:rsid w:val="00BD59DA"/>
    <w:rsid w:val="00BD5EEB"/>
    <w:rsid w:val="00BD6420"/>
    <w:rsid w:val="00BD64F4"/>
    <w:rsid w:val="00BE2D87"/>
    <w:rsid w:val="00BE4B45"/>
    <w:rsid w:val="00BE69A0"/>
    <w:rsid w:val="00BE6D7F"/>
    <w:rsid w:val="00BE7D7E"/>
    <w:rsid w:val="00BF1802"/>
    <w:rsid w:val="00BF1977"/>
    <w:rsid w:val="00BF5B05"/>
    <w:rsid w:val="00BF6F2D"/>
    <w:rsid w:val="00C004C3"/>
    <w:rsid w:val="00C04840"/>
    <w:rsid w:val="00C06B0B"/>
    <w:rsid w:val="00C116DB"/>
    <w:rsid w:val="00C11F76"/>
    <w:rsid w:val="00C127EB"/>
    <w:rsid w:val="00C14961"/>
    <w:rsid w:val="00C14A83"/>
    <w:rsid w:val="00C16F96"/>
    <w:rsid w:val="00C20A5B"/>
    <w:rsid w:val="00C20C42"/>
    <w:rsid w:val="00C25DED"/>
    <w:rsid w:val="00C27827"/>
    <w:rsid w:val="00C328CB"/>
    <w:rsid w:val="00C339BF"/>
    <w:rsid w:val="00C33D2A"/>
    <w:rsid w:val="00C3505E"/>
    <w:rsid w:val="00C4412F"/>
    <w:rsid w:val="00C44C7B"/>
    <w:rsid w:val="00C44E62"/>
    <w:rsid w:val="00C53F37"/>
    <w:rsid w:val="00C56560"/>
    <w:rsid w:val="00C56696"/>
    <w:rsid w:val="00C57E15"/>
    <w:rsid w:val="00C60DCE"/>
    <w:rsid w:val="00C60F09"/>
    <w:rsid w:val="00C656C0"/>
    <w:rsid w:val="00C66757"/>
    <w:rsid w:val="00C66BF5"/>
    <w:rsid w:val="00C67AED"/>
    <w:rsid w:val="00C721A6"/>
    <w:rsid w:val="00C73829"/>
    <w:rsid w:val="00C74BEA"/>
    <w:rsid w:val="00C778E8"/>
    <w:rsid w:val="00C85EC7"/>
    <w:rsid w:val="00C87F88"/>
    <w:rsid w:val="00C93375"/>
    <w:rsid w:val="00C933A1"/>
    <w:rsid w:val="00C938AA"/>
    <w:rsid w:val="00C940A2"/>
    <w:rsid w:val="00C943E4"/>
    <w:rsid w:val="00C94666"/>
    <w:rsid w:val="00C95C17"/>
    <w:rsid w:val="00C977CC"/>
    <w:rsid w:val="00CA162C"/>
    <w:rsid w:val="00CA186D"/>
    <w:rsid w:val="00CA2C9C"/>
    <w:rsid w:val="00CA447A"/>
    <w:rsid w:val="00CA4487"/>
    <w:rsid w:val="00CA6F40"/>
    <w:rsid w:val="00CA7D2B"/>
    <w:rsid w:val="00CB01F5"/>
    <w:rsid w:val="00CB2C1F"/>
    <w:rsid w:val="00CB35D0"/>
    <w:rsid w:val="00CC0A2E"/>
    <w:rsid w:val="00CC184F"/>
    <w:rsid w:val="00CC27AC"/>
    <w:rsid w:val="00CC3A90"/>
    <w:rsid w:val="00CD0517"/>
    <w:rsid w:val="00CD1007"/>
    <w:rsid w:val="00CD38D1"/>
    <w:rsid w:val="00CD5B1A"/>
    <w:rsid w:val="00CD7580"/>
    <w:rsid w:val="00CD79ED"/>
    <w:rsid w:val="00CE0B4A"/>
    <w:rsid w:val="00CE231B"/>
    <w:rsid w:val="00CE29B4"/>
    <w:rsid w:val="00CE3503"/>
    <w:rsid w:val="00CE45D9"/>
    <w:rsid w:val="00CE587C"/>
    <w:rsid w:val="00CE7736"/>
    <w:rsid w:val="00CF06B2"/>
    <w:rsid w:val="00CF3E97"/>
    <w:rsid w:val="00CF685F"/>
    <w:rsid w:val="00D002B2"/>
    <w:rsid w:val="00D00B7C"/>
    <w:rsid w:val="00D00BA5"/>
    <w:rsid w:val="00D02914"/>
    <w:rsid w:val="00D13F7A"/>
    <w:rsid w:val="00D14885"/>
    <w:rsid w:val="00D16997"/>
    <w:rsid w:val="00D16A4D"/>
    <w:rsid w:val="00D16E75"/>
    <w:rsid w:val="00D17A86"/>
    <w:rsid w:val="00D24ACA"/>
    <w:rsid w:val="00D263D4"/>
    <w:rsid w:val="00D2684E"/>
    <w:rsid w:val="00D26F96"/>
    <w:rsid w:val="00D30DC4"/>
    <w:rsid w:val="00D329A5"/>
    <w:rsid w:val="00D32A8C"/>
    <w:rsid w:val="00D34AA7"/>
    <w:rsid w:val="00D34F6B"/>
    <w:rsid w:val="00D375F7"/>
    <w:rsid w:val="00D400D8"/>
    <w:rsid w:val="00D42E39"/>
    <w:rsid w:val="00D43456"/>
    <w:rsid w:val="00D43992"/>
    <w:rsid w:val="00D45302"/>
    <w:rsid w:val="00D47156"/>
    <w:rsid w:val="00D50816"/>
    <w:rsid w:val="00D50CEF"/>
    <w:rsid w:val="00D51F0E"/>
    <w:rsid w:val="00D531A5"/>
    <w:rsid w:val="00D54B8B"/>
    <w:rsid w:val="00D569D4"/>
    <w:rsid w:val="00D62451"/>
    <w:rsid w:val="00D62DD4"/>
    <w:rsid w:val="00D643D6"/>
    <w:rsid w:val="00D65F4F"/>
    <w:rsid w:val="00D669D2"/>
    <w:rsid w:val="00D67BC8"/>
    <w:rsid w:val="00D70B6B"/>
    <w:rsid w:val="00D712F5"/>
    <w:rsid w:val="00D71E9E"/>
    <w:rsid w:val="00D73114"/>
    <w:rsid w:val="00D77B41"/>
    <w:rsid w:val="00D80341"/>
    <w:rsid w:val="00D80DE1"/>
    <w:rsid w:val="00D83393"/>
    <w:rsid w:val="00D84E82"/>
    <w:rsid w:val="00D8549A"/>
    <w:rsid w:val="00D876BF"/>
    <w:rsid w:val="00DA0B3A"/>
    <w:rsid w:val="00DA1E8D"/>
    <w:rsid w:val="00DA4B2C"/>
    <w:rsid w:val="00DA5824"/>
    <w:rsid w:val="00DA6490"/>
    <w:rsid w:val="00DA77AD"/>
    <w:rsid w:val="00DA77BB"/>
    <w:rsid w:val="00DB4671"/>
    <w:rsid w:val="00DB4D1C"/>
    <w:rsid w:val="00DB7593"/>
    <w:rsid w:val="00DB78EA"/>
    <w:rsid w:val="00DB7BDE"/>
    <w:rsid w:val="00DC34FB"/>
    <w:rsid w:val="00DC4337"/>
    <w:rsid w:val="00DD0D6E"/>
    <w:rsid w:val="00DD3354"/>
    <w:rsid w:val="00DD3964"/>
    <w:rsid w:val="00DD6DA1"/>
    <w:rsid w:val="00DD7FA4"/>
    <w:rsid w:val="00DE0523"/>
    <w:rsid w:val="00DE2704"/>
    <w:rsid w:val="00DE3B1C"/>
    <w:rsid w:val="00DE40B7"/>
    <w:rsid w:val="00DE5698"/>
    <w:rsid w:val="00DF2287"/>
    <w:rsid w:val="00DF4091"/>
    <w:rsid w:val="00DF4FAC"/>
    <w:rsid w:val="00DF7873"/>
    <w:rsid w:val="00E01C1B"/>
    <w:rsid w:val="00E02C16"/>
    <w:rsid w:val="00E02EB6"/>
    <w:rsid w:val="00E05003"/>
    <w:rsid w:val="00E15076"/>
    <w:rsid w:val="00E15606"/>
    <w:rsid w:val="00E1620D"/>
    <w:rsid w:val="00E17364"/>
    <w:rsid w:val="00E17BEF"/>
    <w:rsid w:val="00E217BB"/>
    <w:rsid w:val="00E22B99"/>
    <w:rsid w:val="00E2393E"/>
    <w:rsid w:val="00E27C12"/>
    <w:rsid w:val="00E313AC"/>
    <w:rsid w:val="00E37A73"/>
    <w:rsid w:val="00E4029B"/>
    <w:rsid w:val="00E41794"/>
    <w:rsid w:val="00E42311"/>
    <w:rsid w:val="00E42B9F"/>
    <w:rsid w:val="00E43B71"/>
    <w:rsid w:val="00E44A0E"/>
    <w:rsid w:val="00E45A78"/>
    <w:rsid w:val="00E53AF6"/>
    <w:rsid w:val="00E54BF0"/>
    <w:rsid w:val="00E56C26"/>
    <w:rsid w:val="00E57813"/>
    <w:rsid w:val="00E57F71"/>
    <w:rsid w:val="00E6184C"/>
    <w:rsid w:val="00E63B2D"/>
    <w:rsid w:val="00E64C2B"/>
    <w:rsid w:val="00E654B3"/>
    <w:rsid w:val="00E70F93"/>
    <w:rsid w:val="00E73262"/>
    <w:rsid w:val="00E74751"/>
    <w:rsid w:val="00E748E7"/>
    <w:rsid w:val="00E8069D"/>
    <w:rsid w:val="00E81839"/>
    <w:rsid w:val="00E868CE"/>
    <w:rsid w:val="00E871F1"/>
    <w:rsid w:val="00E924A4"/>
    <w:rsid w:val="00E93CEC"/>
    <w:rsid w:val="00E9540B"/>
    <w:rsid w:val="00EA1157"/>
    <w:rsid w:val="00EA147D"/>
    <w:rsid w:val="00EA42E8"/>
    <w:rsid w:val="00EA66EE"/>
    <w:rsid w:val="00EB1794"/>
    <w:rsid w:val="00EB1931"/>
    <w:rsid w:val="00EB61E9"/>
    <w:rsid w:val="00EC0299"/>
    <w:rsid w:val="00EC0FB1"/>
    <w:rsid w:val="00EC1FE2"/>
    <w:rsid w:val="00EC354C"/>
    <w:rsid w:val="00EC59FC"/>
    <w:rsid w:val="00EC616F"/>
    <w:rsid w:val="00EC6D59"/>
    <w:rsid w:val="00ED222C"/>
    <w:rsid w:val="00ED465B"/>
    <w:rsid w:val="00EE0E34"/>
    <w:rsid w:val="00EE184B"/>
    <w:rsid w:val="00EE2AF1"/>
    <w:rsid w:val="00EE3B66"/>
    <w:rsid w:val="00EE7021"/>
    <w:rsid w:val="00EF038E"/>
    <w:rsid w:val="00EF05AB"/>
    <w:rsid w:val="00EF1AA7"/>
    <w:rsid w:val="00EF27B4"/>
    <w:rsid w:val="00EF2E25"/>
    <w:rsid w:val="00EF58E8"/>
    <w:rsid w:val="00EF6112"/>
    <w:rsid w:val="00F0014C"/>
    <w:rsid w:val="00F01456"/>
    <w:rsid w:val="00F0371C"/>
    <w:rsid w:val="00F03B44"/>
    <w:rsid w:val="00F0559D"/>
    <w:rsid w:val="00F076CD"/>
    <w:rsid w:val="00F079DE"/>
    <w:rsid w:val="00F1033F"/>
    <w:rsid w:val="00F16864"/>
    <w:rsid w:val="00F20B30"/>
    <w:rsid w:val="00F22AE1"/>
    <w:rsid w:val="00F23228"/>
    <w:rsid w:val="00F27C2D"/>
    <w:rsid w:val="00F31250"/>
    <w:rsid w:val="00F312BB"/>
    <w:rsid w:val="00F32B05"/>
    <w:rsid w:val="00F33B5A"/>
    <w:rsid w:val="00F350C4"/>
    <w:rsid w:val="00F358B6"/>
    <w:rsid w:val="00F3758D"/>
    <w:rsid w:val="00F405F4"/>
    <w:rsid w:val="00F42A6C"/>
    <w:rsid w:val="00F46450"/>
    <w:rsid w:val="00F47787"/>
    <w:rsid w:val="00F52892"/>
    <w:rsid w:val="00F54DB7"/>
    <w:rsid w:val="00F56ECB"/>
    <w:rsid w:val="00F57515"/>
    <w:rsid w:val="00F608EB"/>
    <w:rsid w:val="00F615DB"/>
    <w:rsid w:val="00F63AA9"/>
    <w:rsid w:val="00F6550C"/>
    <w:rsid w:val="00F65DA5"/>
    <w:rsid w:val="00F662F1"/>
    <w:rsid w:val="00F71E6E"/>
    <w:rsid w:val="00F734BE"/>
    <w:rsid w:val="00F73893"/>
    <w:rsid w:val="00F742AC"/>
    <w:rsid w:val="00F74DD9"/>
    <w:rsid w:val="00F74FFB"/>
    <w:rsid w:val="00F7769B"/>
    <w:rsid w:val="00F8011C"/>
    <w:rsid w:val="00F80DB2"/>
    <w:rsid w:val="00F80DF0"/>
    <w:rsid w:val="00F81800"/>
    <w:rsid w:val="00F91999"/>
    <w:rsid w:val="00F92867"/>
    <w:rsid w:val="00F93F14"/>
    <w:rsid w:val="00F93FC2"/>
    <w:rsid w:val="00F94107"/>
    <w:rsid w:val="00F94CA5"/>
    <w:rsid w:val="00FA134F"/>
    <w:rsid w:val="00FA2865"/>
    <w:rsid w:val="00FA330F"/>
    <w:rsid w:val="00FA468B"/>
    <w:rsid w:val="00FA6A37"/>
    <w:rsid w:val="00FA7070"/>
    <w:rsid w:val="00FA7B80"/>
    <w:rsid w:val="00FB0E98"/>
    <w:rsid w:val="00FB5B73"/>
    <w:rsid w:val="00FB7952"/>
    <w:rsid w:val="00FC1BD0"/>
    <w:rsid w:val="00FC1F6A"/>
    <w:rsid w:val="00FC26CC"/>
    <w:rsid w:val="00FC6FEF"/>
    <w:rsid w:val="00FC7091"/>
    <w:rsid w:val="00FC713A"/>
    <w:rsid w:val="00FD1F9C"/>
    <w:rsid w:val="00FD25EA"/>
    <w:rsid w:val="00FD36E6"/>
    <w:rsid w:val="00FD4618"/>
    <w:rsid w:val="00FD61D8"/>
    <w:rsid w:val="00FE1496"/>
    <w:rsid w:val="00FE322D"/>
    <w:rsid w:val="00FE3E43"/>
    <w:rsid w:val="00FE6BF3"/>
    <w:rsid w:val="00FE74E0"/>
    <w:rsid w:val="00FE78D5"/>
    <w:rsid w:val="00FF2911"/>
    <w:rsid w:val="00FF462A"/>
    <w:rsid w:val="00FF5117"/>
    <w:rsid w:val="00FF5DD4"/>
    <w:rsid w:val="00FF5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A7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F7A"/>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2C1F7A"/>
    <w:rPr>
      <w:rFonts w:ascii="Arial" w:hAnsi="Arial" w:cs="Arial"/>
      <w:b/>
      <w:bCs/>
      <w:sz w:val="24"/>
      <w:szCs w:val="24"/>
      <w:shd w:val="clear" w:color="auto" w:fill="FFFFFF"/>
    </w:rPr>
  </w:style>
  <w:style w:type="character" w:customStyle="1" w:styleId="1">
    <w:name w:val="Основной текст Знак1"/>
    <w:basedOn w:val="a0"/>
    <w:link w:val="a3"/>
    <w:uiPriority w:val="99"/>
    <w:locked/>
    <w:rsid w:val="002C1F7A"/>
    <w:rPr>
      <w:rFonts w:ascii="Arial" w:hAnsi="Arial" w:cs="Arial"/>
      <w:sz w:val="24"/>
      <w:szCs w:val="24"/>
      <w:shd w:val="clear" w:color="auto" w:fill="FFFFFF"/>
    </w:rPr>
  </w:style>
  <w:style w:type="character" w:customStyle="1" w:styleId="a4">
    <w:name w:val="Основной текст + Полужирный"/>
    <w:basedOn w:val="1"/>
    <w:uiPriority w:val="99"/>
    <w:rsid w:val="002C1F7A"/>
    <w:rPr>
      <w:rFonts w:ascii="Arial" w:hAnsi="Arial" w:cs="Arial"/>
      <w:b/>
      <w:bCs/>
      <w:sz w:val="24"/>
      <w:szCs w:val="24"/>
      <w:shd w:val="clear" w:color="auto" w:fill="FFFFFF"/>
    </w:rPr>
  </w:style>
  <w:style w:type="character" w:customStyle="1" w:styleId="3">
    <w:name w:val="Основной текст + Полужирный3"/>
    <w:aliases w:val="Курсив"/>
    <w:basedOn w:val="1"/>
    <w:uiPriority w:val="99"/>
    <w:rsid w:val="002C1F7A"/>
    <w:rPr>
      <w:rFonts w:ascii="Arial" w:hAnsi="Arial" w:cs="Arial"/>
      <w:b/>
      <w:bCs/>
      <w:i/>
      <w:iCs/>
      <w:sz w:val="24"/>
      <w:szCs w:val="24"/>
      <w:shd w:val="clear" w:color="auto" w:fill="FFFFFF"/>
    </w:rPr>
  </w:style>
  <w:style w:type="character" w:customStyle="1" w:styleId="20">
    <w:name w:val="Основной текст + Полужирный2"/>
    <w:basedOn w:val="1"/>
    <w:uiPriority w:val="99"/>
    <w:rsid w:val="002C1F7A"/>
    <w:rPr>
      <w:rFonts w:ascii="Arial" w:hAnsi="Arial" w:cs="Arial"/>
      <w:b/>
      <w:bCs/>
      <w:sz w:val="24"/>
      <w:szCs w:val="24"/>
      <w:shd w:val="clear" w:color="auto" w:fill="FFFFFF"/>
    </w:rPr>
  </w:style>
  <w:style w:type="character" w:customStyle="1" w:styleId="TimesNewRoman">
    <w:name w:val="Основной текст + Times New Roman"/>
    <w:aliases w:val="10 pt,Полужирный,Интервал 1 pt,Масштаб 80%"/>
    <w:basedOn w:val="1"/>
    <w:uiPriority w:val="99"/>
    <w:rsid w:val="002C1F7A"/>
    <w:rPr>
      <w:rFonts w:ascii="Times New Roman" w:hAnsi="Times New Roman" w:cs="Times New Roman"/>
      <w:b/>
      <w:bCs/>
      <w:spacing w:val="30"/>
      <w:w w:val="80"/>
      <w:sz w:val="20"/>
      <w:szCs w:val="20"/>
      <w:shd w:val="clear" w:color="auto" w:fill="FFFFFF"/>
    </w:rPr>
  </w:style>
  <w:style w:type="character" w:customStyle="1" w:styleId="10">
    <w:name w:val="Заголовок №1_"/>
    <w:basedOn w:val="a0"/>
    <w:link w:val="11"/>
    <w:uiPriority w:val="99"/>
    <w:locked/>
    <w:rsid w:val="002C1F7A"/>
    <w:rPr>
      <w:rFonts w:ascii="Arial" w:hAnsi="Arial" w:cs="Arial"/>
      <w:b/>
      <w:bCs/>
      <w:sz w:val="24"/>
      <w:szCs w:val="24"/>
      <w:shd w:val="clear" w:color="auto" w:fill="FFFFFF"/>
    </w:rPr>
  </w:style>
  <w:style w:type="paragraph" w:customStyle="1" w:styleId="21">
    <w:name w:val="Основной текст (2)1"/>
    <w:basedOn w:val="a"/>
    <w:link w:val="2"/>
    <w:uiPriority w:val="99"/>
    <w:rsid w:val="002C1F7A"/>
    <w:pPr>
      <w:shd w:val="clear" w:color="auto" w:fill="FFFFFF"/>
      <w:spacing w:after="540" w:line="240" w:lineRule="atLeast"/>
    </w:pPr>
    <w:rPr>
      <w:rFonts w:ascii="Arial" w:eastAsiaTheme="minorHAnsi" w:hAnsi="Arial" w:cs="Arial"/>
      <w:b/>
      <w:bCs/>
      <w:color w:val="auto"/>
      <w:lang w:eastAsia="en-US"/>
    </w:rPr>
  </w:style>
  <w:style w:type="paragraph" w:styleId="a3">
    <w:name w:val="Body Text"/>
    <w:basedOn w:val="a"/>
    <w:link w:val="1"/>
    <w:uiPriority w:val="99"/>
    <w:rsid w:val="002C1F7A"/>
    <w:pPr>
      <w:shd w:val="clear" w:color="auto" w:fill="FFFFFF"/>
      <w:spacing w:before="540" w:after="60" w:line="270" w:lineRule="exact"/>
      <w:jc w:val="both"/>
    </w:pPr>
    <w:rPr>
      <w:rFonts w:ascii="Arial" w:eastAsiaTheme="minorHAnsi" w:hAnsi="Arial" w:cs="Arial"/>
      <w:color w:val="auto"/>
      <w:lang w:eastAsia="en-US"/>
    </w:rPr>
  </w:style>
  <w:style w:type="character" w:customStyle="1" w:styleId="a5">
    <w:name w:val="Основной текст Знак"/>
    <w:basedOn w:val="a0"/>
    <w:uiPriority w:val="99"/>
    <w:semiHidden/>
    <w:rsid w:val="002C1F7A"/>
    <w:rPr>
      <w:rFonts w:ascii="Arial Unicode MS" w:eastAsia="Arial Unicode MS" w:hAnsi="Arial Unicode MS" w:cs="Arial Unicode MS"/>
      <w:color w:val="000000"/>
      <w:sz w:val="24"/>
      <w:szCs w:val="24"/>
      <w:lang w:eastAsia="ru-RU"/>
    </w:rPr>
  </w:style>
  <w:style w:type="paragraph" w:customStyle="1" w:styleId="11">
    <w:name w:val="Заголовок №1"/>
    <w:basedOn w:val="a"/>
    <w:link w:val="10"/>
    <w:uiPriority w:val="99"/>
    <w:rsid w:val="002C1F7A"/>
    <w:pPr>
      <w:shd w:val="clear" w:color="auto" w:fill="FFFFFF"/>
      <w:spacing w:before="240" w:after="60" w:line="240" w:lineRule="atLeast"/>
      <w:outlineLvl w:val="0"/>
    </w:pPr>
    <w:rPr>
      <w:rFonts w:ascii="Arial" w:eastAsiaTheme="minorHAnsi" w:hAnsi="Arial" w:cs="Arial"/>
      <w:b/>
      <w:bCs/>
      <w:color w:val="auto"/>
      <w:lang w:eastAsia="en-US"/>
    </w:rPr>
  </w:style>
  <w:style w:type="paragraph" w:styleId="a6">
    <w:name w:val="footnote text"/>
    <w:basedOn w:val="a"/>
    <w:link w:val="a7"/>
    <w:uiPriority w:val="99"/>
    <w:unhideWhenUsed/>
    <w:rsid w:val="007F1E44"/>
    <w:rPr>
      <w:sz w:val="20"/>
      <w:szCs w:val="20"/>
    </w:rPr>
  </w:style>
  <w:style w:type="character" w:customStyle="1" w:styleId="a7">
    <w:name w:val="Текст сноски Знак"/>
    <w:basedOn w:val="a0"/>
    <w:link w:val="a6"/>
    <w:uiPriority w:val="99"/>
    <w:rsid w:val="007F1E44"/>
    <w:rPr>
      <w:rFonts w:ascii="Arial Unicode MS" w:eastAsia="Arial Unicode MS" w:hAnsi="Arial Unicode MS" w:cs="Arial Unicode MS"/>
      <w:color w:val="000000"/>
      <w:sz w:val="20"/>
      <w:szCs w:val="20"/>
      <w:lang w:eastAsia="ru-RU"/>
    </w:rPr>
  </w:style>
  <w:style w:type="character" w:styleId="a8">
    <w:name w:val="footnote reference"/>
    <w:basedOn w:val="a0"/>
    <w:uiPriority w:val="99"/>
    <w:semiHidden/>
    <w:unhideWhenUsed/>
    <w:rsid w:val="007F1E44"/>
    <w:rPr>
      <w:vertAlign w:val="superscript"/>
    </w:rPr>
  </w:style>
  <w:style w:type="character" w:styleId="a9">
    <w:name w:val="annotation reference"/>
    <w:basedOn w:val="a0"/>
    <w:uiPriority w:val="99"/>
    <w:semiHidden/>
    <w:unhideWhenUsed/>
    <w:rsid w:val="008B09F7"/>
    <w:rPr>
      <w:sz w:val="16"/>
      <w:szCs w:val="16"/>
    </w:rPr>
  </w:style>
  <w:style w:type="paragraph" w:styleId="aa">
    <w:name w:val="annotation text"/>
    <w:basedOn w:val="a"/>
    <w:link w:val="ab"/>
    <w:uiPriority w:val="99"/>
    <w:semiHidden/>
    <w:unhideWhenUsed/>
    <w:rsid w:val="008B09F7"/>
    <w:rPr>
      <w:sz w:val="20"/>
      <w:szCs w:val="20"/>
    </w:rPr>
  </w:style>
  <w:style w:type="character" w:customStyle="1" w:styleId="ab">
    <w:name w:val="Текст примечания Знак"/>
    <w:basedOn w:val="a0"/>
    <w:link w:val="aa"/>
    <w:uiPriority w:val="99"/>
    <w:semiHidden/>
    <w:rsid w:val="008B09F7"/>
    <w:rPr>
      <w:rFonts w:ascii="Arial Unicode MS" w:eastAsia="Arial Unicode MS" w:hAnsi="Arial Unicode MS" w:cs="Arial Unicode MS"/>
      <w:color w:val="000000"/>
      <w:sz w:val="20"/>
      <w:szCs w:val="20"/>
      <w:lang w:eastAsia="ru-RU"/>
    </w:rPr>
  </w:style>
  <w:style w:type="paragraph" w:styleId="ac">
    <w:name w:val="annotation subject"/>
    <w:basedOn w:val="aa"/>
    <w:next w:val="aa"/>
    <w:link w:val="ad"/>
    <w:uiPriority w:val="99"/>
    <w:semiHidden/>
    <w:unhideWhenUsed/>
    <w:rsid w:val="008B09F7"/>
    <w:rPr>
      <w:b/>
      <w:bCs/>
    </w:rPr>
  </w:style>
  <w:style w:type="character" w:customStyle="1" w:styleId="ad">
    <w:name w:val="Тема примечания Знак"/>
    <w:basedOn w:val="ab"/>
    <w:link w:val="ac"/>
    <w:uiPriority w:val="99"/>
    <w:semiHidden/>
    <w:rsid w:val="008B09F7"/>
    <w:rPr>
      <w:rFonts w:ascii="Arial Unicode MS" w:eastAsia="Arial Unicode MS" w:hAnsi="Arial Unicode MS" w:cs="Arial Unicode MS"/>
      <w:b/>
      <w:bCs/>
      <w:color w:val="000000"/>
      <w:sz w:val="20"/>
      <w:szCs w:val="20"/>
      <w:lang w:eastAsia="ru-RU"/>
    </w:rPr>
  </w:style>
  <w:style w:type="paragraph" w:styleId="ae">
    <w:name w:val="Balloon Text"/>
    <w:basedOn w:val="a"/>
    <w:link w:val="af"/>
    <w:uiPriority w:val="99"/>
    <w:semiHidden/>
    <w:unhideWhenUsed/>
    <w:rsid w:val="008B09F7"/>
    <w:rPr>
      <w:rFonts w:ascii="Tahoma" w:hAnsi="Tahoma" w:cs="Tahoma"/>
      <w:sz w:val="16"/>
      <w:szCs w:val="16"/>
    </w:rPr>
  </w:style>
  <w:style w:type="character" w:customStyle="1" w:styleId="af">
    <w:name w:val="Текст выноски Знак"/>
    <w:basedOn w:val="a0"/>
    <w:link w:val="ae"/>
    <w:uiPriority w:val="99"/>
    <w:semiHidden/>
    <w:rsid w:val="008B09F7"/>
    <w:rPr>
      <w:rFonts w:ascii="Tahoma" w:eastAsia="Arial Unicode MS" w:hAnsi="Tahoma" w:cs="Tahoma"/>
      <w:color w:val="000000"/>
      <w:sz w:val="16"/>
      <w:szCs w:val="16"/>
      <w:lang w:eastAsia="ru-RU"/>
    </w:rPr>
  </w:style>
  <w:style w:type="character" w:styleId="af0">
    <w:name w:val="Hyperlink"/>
    <w:uiPriority w:val="99"/>
    <w:unhideWhenUsed/>
    <w:rsid w:val="002E23AA"/>
    <w:rPr>
      <w:rFonts w:cs="Times New Roman"/>
      <w:color w:val="0000FF"/>
      <w:u w:val="single"/>
    </w:rPr>
  </w:style>
  <w:style w:type="character" w:customStyle="1" w:styleId="4">
    <w:name w:val="Заголовок №4_"/>
    <w:basedOn w:val="a0"/>
    <w:link w:val="40"/>
    <w:uiPriority w:val="99"/>
    <w:rsid w:val="00A64273"/>
    <w:rPr>
      <w:rFonts w:ascii="Times New Roman" w:hAnsi="Times New Roman" w:cs="Times New Roman"/>
      <w:b/>
      <w:bCs/>
      <w:sz w:val="21"/>
      <w:szCs w:val="21"/>
      <w:shd w:val="clear" w:color="auto" w:fill="FFFFFF"/>
    </w:rPr>
  </w:style>
  <w:style w:type="paragraph" w:customStyle="1" w:styleId="40">
    <w:name w:val="Заголовок №4"/>
    <w:basedOn w:val="a"/>
    <w:link w:val="4"/>
    <w:uiPriority w:val="99"/>
    <w:rsid w:val="00A64273"/>
    <w:pPr>
      <w:shd w:val="clear" w:color="auto" w:fill="FFFFFF"/>
      <w:spacing w:before="240" w:line="245" w:lineRule="exact"/>
      <w:outlineLvl w:val="3"/>
    </w:pPr>
    <w:rPr>
      <w:rFonts w:ascii="Times New Roman" w:eastAsiaTheme="minorHAnsi" w:hAnsi="Times New Roman" w:cs="Times New Roman"/>
      <w:b/>
      <w:bCs/>
      <w:color w:val="auto"/>
      <w:sz w:val="21"/>
      <w:szCs w:val="21"/>
      <w:lang w:eastAsia="en-US"/>
    </w:rPr>
  </w:style>
  <w:style w:type="character" w:customStyle="1" w:styleId="30">
    <w:name w:val="Основной текст (3)_"/>
    <w:basedOn w:val="a0"/>
    <w:link w:val="31"/>
    <w:uiPriority w:val="99"/>
    <w:rsid w:val="00C656C0"/>
    <w:rPr>
      <w:rFonts w:ascii="Times New Roman" w:hAnsi="Times New Roman" w:cs="Times New Roman"/>
      <w:sz w:val="13"/>
      <w:szCs w:val="13"/>
      <w:shd w:val="clear" w:color="auto" w:fill="FFFFFF"/>
    </w:rPr>
  </w:style>
  <w:style w:type="paragraph" w:customStyle="1" w:styleId="31">
    <w:name w:val="Основной текст (3)1"/>
    <w:basedOn w:val="a"/>
    <w:link w:val="30"/>
    <w:uiPriority w:val="99"/>
    <w:rsid w:val="00C656C0"/>
    <w:pPr>
      <w:shd w:val="clear" w:color="auto" w:fill="FFFFFF"/>
      <w:spacing w:line="240" w:lineRule="atLeast"/>
      <w:ind w:hanging="560"/>
    </w:pPr>
    <w:rPr>
      <w:rFonts w:ascii="Times New Roman" w:eastAsiaTheme="minorHAnsi" w:hAnsi="Times New Roman" w:cs="Times New Roman"/>
      <w:color w:val="auto"/>
      <w:sz w:val="13"/>
      <w:szCs w:val="13"/>
      <w:lang w:eastAsia="en-US"/>
    </w:rPr>
  </w:style>
  <w:style w:type="paragraph" w:styleId="af1">
    <w:name w:val="List Paragraph"/>
    <w:aliases w:val="Table-Normal,RSHB_Table-Normal,Заголовок_3,Подпись рисунка"/>
    <w:basedOn w:val="a"/>
    <w:link w:val="af2"/>
    <w:uiPriority w:val="34"/>
    <w:qFormat/>
    <w:rsid w:val="00EE7021"/>
    <w:pPr>
      <w:ind w:left="720"/>
      <w:contextualSpacing/>
    </w:pPr>
  </w:style>
  <w:style w:type="paragraph" w:styleId="af3">
    <w:name w:val="Normal (Web)"/>
    <w:basedOn w:val="a"/>
    <w:uiPriority w:val="99"/>
    <w:unhideWhenUsed/>
    <w:rsid w:val="00000E05"/>
    <w:pPr>
      <w:spacing w:before="100" w:beforeAutospacing="1" w:after="100" w:afterAutospacing="1"/>
    </w:pPr>
    <w:rPr>
      <w:rFonts w:ascii="Verdana" w:eastAsia="Times New Roman" w:hAnsi="Verdana" w:cs="Times New Roman"/>
      <w:color w:val="333333"/>
      <w:sz w:val="23"/>
      <w:szCs w:val="23"/>
    </w:rPr>
  </w:style>
  <w:style w:type="paragraph" w:customStyle="1" w:styleId="ConsPlusNonformat">
    <w:name w:val="ConsPlusNonformat"/>
    <w:uiPriority w:val="99"/>
    <w:rsid w:val="00000E0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CA162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f2">
    <w:name w:val="Абзац списка Знак"/>
    <w:aliases w:val="Table-Normal Знак,RSHB_Table-Normal Знак,Заголовок_3 Знак,Подпись рисунка Знак"/>
    <w:link w:val="af1"/>
    <w:uiPriority w:val="34"/>
    <w:locked/>
    <w:rsid w:val="004F6BD8"/>
    <w:rPr>
      <w:rFonts w:ascii="Arial Unicode MS" w:eastAsia="Arial Unicode MS" w:hAnsi="Arial Unicode MS" w:cs="Arial Unicode MS"/>
      <w:color w:val="000000"/>
      <w:sz w:val="24"/>
      <w:szCs w:val="24"/>
      <w:lang w:eastAsia="ru-RU"/>
    </w:rPr>
  </w:style>
  <w:style w:type="paragraph" w:styleId="af4">
    <w:name w:val="header"/>
    <w:basedOn w:val="a"/>
    <w:link w:val="af5"/>
    <w:uiPriority w:val="99"/>
    <w:unhideWhenUsed/>
    <w:rsid w:val="00EC0FB1"/>
    <w:pPr>
      <w:tabs>
        <w:tab w:val="center" w:pos="4677"/>
        <w:tab w:val="right" w:pos="9355"/>
      </w:tabs>
    </w:pPr>
  </w:style>
  <w:style w:type="character" w:customStyle="1" w:styleId="af5">
    <w:name w:val="Верхний колонтитул Знак"/>
    <w:basedOn w:val="a0"/>
    <w:link w:val="af4"/>
    <w:uiPriority w:val="99"/>
    <w:rsid w:val="00EC0FB1"/>
    <w:rPr>
      <w:rFonts w:ascii="Arial Unicode MS" w:eastAsia="Arial Unicode MS" w:hAnsi="Arial Unicode MS" w:cs="Arial Unicode MS"/>
      <w:color w:val="000000"/>
      <w:sz w:val="24"/>
      <w:szCs w:val="24"/>
      <w:lang w:eastAsia="ru-RU"/>
    </w:rPr>
  </w:style>
  <w:style w:type="paragraph" w:styleId="af6">
    <w:name w:val="footer"/>
    <w:basedOn w:val="a"/>
    <w:link w:val="af7"/>
    <w:uiPriority w:val="99"/>
    <w:unhideWhenUsed/>
    <w:rsid w:val="00EC0FB1"/>
    <w:pPr>
      <w:tabs>
        <w:tab w:val="center" w:pos="4677"/>
        <w:tab w:val="right" w:pos="9355"/>
      </w:tabs>
    </w:pPr>
  </w:style>
  <w:style w:type="character" w:customStyle="1" w:styleId="af7">
    <w:name w:val="Нижний колонтитул Знак"/>
    <w:basedOn w:val="a0"/>
    <w:link w:val="af6"/>
    <w:uiPriority w:val="99"/>
    <w:rsid w:val="00EC0FB1"/>
    <w:rPr>
      <w:rFonts w:ascii="Arial Unicode MS" w:eastAsia="Arial Unicode MS" w:hAnsi="Arial Unicode MS" w:cs="Arial Unicode MS"/>
      <w:color w:val="000000"/>
      <w:sz w:val="24"/>
      <w:szCs w:val="24"/>
      <w:lang w:eastAsia="ru-RU"/>
    </w:rPr>
  </w:style>
  <w:style w:type="paragraph" w:styleId="af8">
    <w:name w:val="Revision"/>
    <w:hidden/>
    <w:uiPriority w:val="99"/>
    <w:semiHidden/>
    <w:rsid w:val="006A0541"/>
    <w:pPr>
      <w:spacing w:after="0" w:line="240" w:lineRule="auto"/>
    </w:pPr>
    <w:rPr>
      <w:rFonts w:ascii="Arial Unicode MS" w:eastAsia="Arial Unicode MS" w:hAnsi="Arial Unicode MS" w:cs="Arial Unicode MS"/>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F7A"/>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2C1F7A"/>
    <w:rPr>
      <w:rFonts w:ascii="Arial" w:hAnsi="Arial" w:cs="Arial"/>
      <w:b/>
      <w:bCs/>
      <w:sz w:val="24"/>
      <w:szCs w:val="24"/>
      <w:shd w:val="clear" w:color="auto" w:fill="FFFFFF"/>
    </w:rPr>
  </w:style>
  <w:style w:type="character" w:customStyle="1" w:styleId="1">
    <w:name w:val="Основной текст Знак1"/>
    <w:basedOn w:val="a0"/>
    <w:link w:val="a3"/>
    <w:uiPriority w:val="99"/>
    <w:locked/>
    <w:rsid w:val="002C1F7A"/>
    <w:rPr>
      <w:rFonts w:ascii="Arial" w:hAnsi="Arial" w:cs="Arial"/>
      <w:sz w:val="24"/>
      <w:szCs w:val="24"/>
      <w:shd w:val="clear" w:color="auto" w:fill="FFFFFF"/>
    </w:rPr>
  </w:style>
  <w:style w:type="character" w:customStyle="1" w:styleId="a4">
    <w:name w:val="Основной текст + Полужирный"/>
    <w:basedOn w:val="1"/>
    <w:uiPriority w:val="99"/>
    <w:rsid w:val="002C1F7A"/>
    <w:rPr>
      <w:rFonts w:ascii="Arial" w:hAnsi="Arial" w:cs="Arial"/>
      <w:b/>
      <w:bCs/>
      <w:sz w:val="24"/>
      <w:szCs w:val="24"/>
      <w:shd w:val="clear" w:color="auto" w:fill="FFFFFF"/>
    </w:rPr>
  </w:style>
  <w:style w:type="character" w:customStyle="1" w:styleId="3">
    <w:name w:val="Основной текст + Полужирный3"/>
    <w:aliases w:val="Курсив"/>
    <w:basedOn w:val="1"/>
    <w:uiPriority w:val="99"/>
    <w:rsid w:val="002C1F7A"/>
    <w:rPr>
      <w:rFonts w:ascii="Arial" w:hAnsi="Arial" w:cs="Arial"/>
      <w:b/>
      <w:bCs/>
      <w:i/>
      <w:iCs/>
      <w:sz w:val="24"/>
      <w:szCs w:val="24"/>
      <w:shd w:val="clear" w:color="auto" w:fill="FFFFFF"/>
    </w:rPr>
  </w:style>
  <w:style w:type="character" w:customStyle="1" w:styleId="20">
    <w:name w:val="Основной текст + Полужирный2"/>
    <w:basedOn w:val="1"/>
    <w:uiPriority w:val="99"/>
    <w:rsid w:val="002C1F7A"/>
    <w:rPr>
      <w:rFonts w:ascii="Arial" w:hAnsi="Arial" w:cs="Arial"/>
      <w:b/>
      <w:bCs/>
      <w:sz w:val="24"/>
      <w:szCs w:val="24"/>
      <w:shd w:val="clear" w:color="auto" w:fill="FFFFFF"/>
    </w:rPr>
  </w:style>
  <w:style w:type="character" w:customStyle="1" w:styleId="TimesNewRoman">
    <w:name w:val="Основной текст + Times New Roman"/>
    <w:aliases w:val="10 pt,Полужирный,Интервал 1 pt,Масштаб 80%"/>
    <w:basedOn w:val="1"/>
    <w:uiPriority w:val="99"/>
    <w:rsid w:val="002C1F7A"/>
    <w:rPr>
      <w:rFonts w:ascii="Times New Roman" w:hAnsi="Times New Roman" w:cs="Times New Roman"/>
      <w:b/>
      <w:bCs/>
      <w:spacing w:val="30"/>
      <w:w w:val="80"/>
      <w:sz w:val="20"/>
      <w:szCs w:val="20"/>
      <w:shd w:val="clear" w:color="auto" w:fill="FFFFFF"/>
    </w:rPr>
  </w:style>
  <w:style w:type="character" w:customStyle="1" w:styleId="10">
    <w:name w:val="Заголовок №1_"/>
    <w:basedOn w:val="a0"/>
    <w:link w:val="11"/>
    <w:uiPriority w:val="99"/>
    <w:locked/>
    <w:rsid w:val="002C1F7A"/>
    <w:rPr>
      <w:rFonts w:ascii="Arial" w:hAnsi="Arial" w:cs="Arial"/>
      <w:b/>
      <w:bCs/>
      <w:sz w:val="24"/>
      <w:szCs w:val="24"/>
      <w:shd w:val="clear" w:color="auto" w:fill="FFFFFF"/>
    </w:rPr>
  </w:style>
  <w:style w:type="paragraph" w:customStyle="1" w:styleId="21">
    <w:name w:val="Основной текст (2)1"/>
    <w:basedOn w:val="a"/>
    <w:link w:val="2"/>
    <w:uiPriority w:val="99"/>
    <w:rsid w:val="002C1F7A"/>
    <w:pPr>
      <w:shd w:val="clear" w:color="auto" w:fill="FFFFFF"/>
      <w:spacing w:after="540" w:line="240" w:lineRule="atLeast"/>
    </w:pPr>
    <w:rPr>
      <w:rFonts w:ascii="Arial" w:eastAsiaTheme="minorHAnsi" w:hAnsi="Arial" w:cs="Arial"/>
      <w:b/>
      <w:bCs/>
      <w:color w:val="auto"/>
      <w:lang w:eastAsia="en-US"/>
    </w:rPr>
  </w:style>
  <w:style w:type="paragraph" w:styleId="a3">
    <w:name w:val="Body Text"/>
    <w:basedOn w:val="a"/>
    <w:link w:val="1"/>
    <w:uiPriority w:val="99"/>
    <w:rsid w:val="002C1F7A"/>
    <w:pPr>
      <w:shd w:val="clear" w:color="auto" w:fill="FFFFFF"/>
      <w:spacing w:before="540" w:after="60" w:line="270" w:lineRule="exact"/>
      <w:jc w:val="both"/>
    </w:pPr>
    <w:rPr>
      <w:rFonts w:ascii="Arial" w:eastAsiaTheme="minorHAnsi" w:hAnsi="Arial" w:cs="Arial"/>
      <w:color w:val="auto"/>
      <w:lang w:eastAsia="en-US"/>
    </w:rPr>
  </w:style>
  <w:style w:type="character" w:customStyle="1" w:styleId="a5">
    <w:name w:val="Основной текст Знак"/>
    <w:basedOn w:val="a0"/>
    <w:uiPriority w:val="99"/>
    <w:semiHidden/>
    <w:rsid w:val="002C1F7A"/>
    <w:rPr>
      <w:rFonts w:ascii="Arial Unicode MS" w:eastAsia="Arial Unicode MS" w:hAnsi="Arial Unicode MS" w:cs="Arial Unicode MS"/>
      <w:color w:val="000000"/>
      <w:sz w:val="24"/>
      <w:szCs w:val="24"/>
      <w:lang w:eastAsia="ru-RU"/>
    </w:rPr>
  </w:style>
  <w:style w:type="paragraph" w:customStyle="1" w:styleId="11">
    <w:name w:val="Заголовок №1"/>
    <w:basedOn w:val="a"/>
    <w:link w:val="10"/>
    <w:uiPriority w:val="99"/>
    <w:rsid w:val="002C1F7A"/>
    <w:pPr>
      <w:shd w:val="clear" w:color="auto" w:fill="FFFFFF"/>
      <w:spacing w:before="240" w:after="60" w:line="240" w:lineRule="atLeast"/>
      <w:outlineLvl w:val="0"/>
    </w:pPr>
    <w:rPr>
      <w:rFonts w:ascii="Arial" w:eastAsiaTheme="minorHAnsi" w:hAnsi="Arial" w:cs="Arial"/>
      <w:b/>
      <w:bCs/>
      <w:color w:val="auto"/>
      <w:lang w:eastAsia="en-US"/>
    </w:rPr>
  </w:style>
  <w:style w:type="paragraph" w:styleId="a6">
    <w:name w:val="footnote text"/>
    <w:basedOn w:val="a"/>
    <w:link w:val="a7"/>
    <w:uiPriority w:val="99"/>
    <w:unhideWhenUsed/>
    <w:rsid w:val="007F1E44"/>
    <w:rPr>
      <w:sz w:val="20"/>
      <w:szCs w:val="20"/>
    </w:rPr>
  </w:style>
  <w:style w:type="character" w:customStyle="1" w:styleId="a7">
    <w:name w:val="Текст сноски Знак"/>
    <w:basedOn w:val="a0"/>
    <w:link w:val="a6"/>
    <w:uiPriority w:val="99"/>
    <w:rsid w:val="007F1E44"/>
    <w:rPr>
      <w:rFonts w:ascii="Arial Unicode MS" w:eastAsia="Arial Unicode MS" w:hAnsi="Arial Unicode MS" w:cs="Arial Unicode MS"/>
      <w:color w:val="000000"/>
      <w:sz w:val="20"/>
      <w:szCs w:val="20"/>
      <w:lang w:eastAsia="ru-RU"/>
    </w:rPr>
  </w:style>
  <w:style w:type="character" w:styleId="a8">
    <w:name w:val="footnote reference"/>
    <w:basedOn w:val="a0"/>
    <w:uiPriority w:val="99"/>
    <w:semiHidden/>
    <w:unhideWhenUsed/>
    <w:rsid w:val="007F1E44"/>
    <w:rPr>
      <w:vertAlign w:val="superscript"/>
    </w:rPr>
  </w:style>
  <w:style w:type="character" w:styleId="a9">
    <w:name w:val="annotation reference"/>
    <w:basedOn w:val="a0"/>
    <w:uiPriority w:val="99"/>
    <w:semiHidden/>
    <w:unhideWhenUsed/>
    <w:rsid w:val="008B09F7"/>
    <w:rPr>
      <w:sz w:val="16"/>
      <w:szCs w:val="16"/>
    </w:rPr>
  </w:style>
  <w:style w:type="paragraph" w:styleId="aa">
    <w:name w:val="annotation text"/>
    <w:basedOn w:val="a"/>
    <w:link w:val="ab"/>
    <w:uiPriority w:val="99"/>
    <w:semiHidden/>
    <w:unhideWhenUsed/>
    <w:rsid w:val="008B09F7"/>
    <w:rPr>
      <w:sz w:val="20"/>
      <w:szCs w:val="20"/>
    </w:rPr>
  </w:style>
  <w:style w:type="character" w:customStyle="1" w:styleId="ab">
    <w:name w:val="Текст примечания Знак"/>
    <w:basedOn w:val="a0"/>
    <w:link w:val="aa"/>
    <w:uiPriority w:val="99"/>
    <w:semiHidden/>
    <w:rsid w:val="008B09F7"/>
    <w:rPr>
      <w:rFonts w:ascii="Arial Unicode MS" w:eastAsia="Arial Unicode MS" w:hAnsi="Arial Unicode MS" w:cs="Arial Unicode MS"/>
      <w:color w:val="000000"/>
      <w:sz w:val="20"/>
      <w:szCs w:val="20"/>
      <w:lang w:eastAsia="ru-RU"/>
    </w:rPr>
  </w:style>
  <w:style w:type="paragraph" w:styleId="ac">
    <w:name w:val="annotation subject"/>
    <w:basedOn w:val="aa"/>
    <w:next w:val="aa"/>
    <w:link w:val="ad"/>
    <w:uiPriority w:val="99"/>
    <w:semiHidden/>
    <w:unhideWhenUsed/>
    <w:rsid w:val="008B09F7"/>
    <w:rPr>
      <w:b/>
      <w:bCs/>
    </w:rPr>
  </w:style>
  <w:style w:type="character" w:customStyle="1" w:styleId="ad">
    <w:name w:val="Тема примечания Знак"/>
    <w:basedOn w:val="ab"/>
    <w:link w:val="ac"/>
    <w:uiPriority w:val="99"/>
    <w:semiHidden/>
    <w:rsid w:val="008B09F7"/>
    <w:rPr>
      <w:rFonts w:ascii="Arial Unicode MS" w:eastAsia="Arial Unicode MS" w:hAnsi="Arial Unicode MS" w:cs="Arial Unicode MS"/>
      <w:b/>
      <w:bCs/>
      <w:color w:val="000000"/>
      <w:sz w:val="20"/>
      <w:szCs w:val="20"/>
      <w:lang w:eastAsia="ru-RU"/>
    </w:rPr>
  </w:style>
  <w:style w:type="paragraph" w:styleId="ae">
    <w:name w:val="Balloon Text"/>
    <w:basedOn w:val="a"/>
    <w:link w:val="af"/>
    <w:uiPriority w:val="99"/>
    <w:semiHidden/>
    <w:unhideWhenUsed/>
    <w:rsid w:val="008B09F7"/>
    <w:rPr>
      <w:rFonts w:ascii="Tahoma" w:hAnsi="Tahoma" w:cs="Tahoma"/>
      <w:sz w:val="16"/>
      <w:szCs w:val="16"/>
    </w:rPr>
  </w:style>
  <w:style w:type="character" w:customStyle="1" w:styleId="af">
    <w:name w:val="Текст выноски Знак"/>
    <w:basedOn w:val="a0"/>
    <w:link w:val="ae"/>
    <w:uiPriority w:val="99"/>
    <w:semiHidden/>
    <w:rsid w:val="008B09F7"/>
    <w:rPr>
      <w:rFonts w:ascii="Tahoma" w:eastAsia="Arial Unicode MS" w:hAnsi="Tahoma" w:cs="Tahoma"/>
      <w:color w:val="000000"/>
      <w:sz w:val="16"/>
      <w:szCs w:val="16"/>
      <w:lang w:eastAsia="ru-RU"/>
    </w:rPr>
  </w:style>
  <w:style w:type="character" w:styleId="af0">
    <w:name w:val="Hyperlink"/>
    <w:uiPriority w:val="99"/>
    <w:unhideWhenUsed/>
    <w:rsid w:val="002E23AA"/>
    <w:rPr>
      <w:rFonts w:cs="Times New Roman"/>
      <w:color w:val="0000FF"/>
      <w:u w:val="single"/>
    </w:rPr>
  </w:style>
  <w:style w:type="character" w:customStyle="1" w:styleId="4">
    <w:name w:val="Заголовок №4_"/>
    <w:basedOn w:val="a0"/>
    <w:link w:val="40"/>
    <w:uiPriority w:val="99"/>
    <w:rsid w:val="00A64273"/>
    <w:rPr>
      <w:rFonts w:ascii="Times New Roman" w:hAnsi="Times New Roman" w:cs="Times New Roman"/>
      <w:b/>
      <w:bCs/>
      <w:sz w:val="21"/>
      <w:szCs w:val="21"/>
      <w:shd w:val="clear" w:color="auto" w:fill="FFFFFF"/>
    </w:rPr>
  </w:style>
  <w:style w:type="paragraph" w:customStyle="1" w:styleId="40">
    <w:name w:val="Заголовок №4"/>
    <w:basedOn w:val="a"/>
    <w:link w:val="4"/>
    <w:uiPriority w:val="99"/>
    <w:rsid w:val="00A64273"/>
    <w:pPr>
      <w:shd w:val="clear" w:color="auto" w:fill="FFFFFF"/>
      <w:spacing w:before="240" w:line="245" w:lineRule="exact"/>
      <w:outlineLvl w:val="3"/>
    </w:pPr>
    <w:rPr>
      <w:rFonts w:ascii="Times New Roman" w:eastAsiaTheme="minorHAnsi" w:hAnsi="Times New Roman" w:cs="Times New Roman"/>
      <w:b/>
      <w:bCs/>
      <w:color w:val="auto"/>
      <w:sz w:val="21"/>
      <w:szCs w:val="21"/>
      <w:lang w:eastAsia="en-US"/>
    </w:rPr>
  </w:style>
  <w:style w:type="character" w:customStyle="1" w:styleId="30">
    <w:name w:val="Основной текст (3)_"/>
    <w:basedOn w:val="a0"/>
    <w:link w:val="31"/>
    <w:uiPriority w:val="99"/>
    <w:rsid w:val="00C656C0"/>
    <w:rPr>
      <w:rFonts w:ascii="Times New Roman" w:hAnsi="Times New Roman" w:cs="Times New Roman"/>
      <w:sz w:val="13"/>
      <w:szCs w:val="13"/>
      <w:shd w:val="clear" w:color="auto" w:fill="FFFFFF"/>
    </w:rPr>
  </w:style>
  <w:style w:type="paragraph" w:customStyle="1" w:styleId="31">
    <w:name w:val="Основной текст (3)1"/>
    <w:basedOn w:val="a"/>
    <w:link w:val="30"/>
    <w:uiPriority w:val="99"/>
    <w:rsid w:val="00C656C0"/>
    <w:pPr>
      <w:shd w:val="clear" w:color="auto" w:fill="FFFFFF"/>
      <w:spacing w:line="240" w:lineRule="atLeast"/>
      <w:ind w:hanging="560"/>
    </w:pPr>
    <w:rPr>
      <w:rFonts w:ascii="Times New Roman" w:eastAsiaTheme="minorHAnsi" w:hAnsi="Times New Roman" w:cs="Times New Roman"/>
      <w:color w:val="auto"/>
      <w:sz w:val="13"/>
      <w:szCs w:val="13"/>
      <w:lang w:eastAsia="en-US"/>
    </w:rPr>
  </w:style>
  <w:style w:type="paragraph" w:styleId="af1">
    <w:name w:val="List Paragraph"/>
    <w:aliases w:val="Table-Normal,RSHB_Table-Normal,Заголовок_3,Подпись рисунка"/>
    <w:basedOn w:val="a"/>
    <w:link w:val="af2"/>
    <w:uiPriority w:val="34"/>
    <w:qFormat/>
    <w:rsid w:val="00EE7021"/>
    <w:pPr>
      <w:ind w:left="720"/>
      <w:contextualSpacing/>
    </w:pPr>
  </w:style>
  <w:style w:type="paragraph" w:styleId="af3">
    <w:name w:val="Normal (Web)"/>
    <w:basedOn w:val="a"/>
    <w:uiPriority w:val="99"/>
    <w:unhideWhenUsed/>
    <w:rsid w:val="00000E05"/>
    <w:pPr>
      <w:spacing w:before="100" w:beforeAutospacing="1" w:after="100" w:afterAutospacing="1"/>
    </w:pPr>
    <w:rPr>
      <w:rFonts w:ascii="Verdana" w:eastAsia="Times New Roman" w:hAnsi="Verdana" w:cs="Times New Roman"/>
      <w:color w:val="333333"/>
      <w:sz w:val="23"/>
      <w:szCs w:val="23"/>
    </w:rPr>
  </w:style>
  <w:style w:type="paragraph" w:customStyle="1" w:styleId="ConsPlusNonformat">
    <w:name w:val="ConsPlusNonformat"/>
    <w:uiPriority w:val="99"/>
    <w:rsid w:val="00000E0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CA162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f2">
    <w:name w:val="Абзац списка Знак"/>
    <w:aliases w:val="Table-Normal Знак,RSHB_Table-Normal Знак,Заголовок_3 Знак,Подпись рисунка Знак"/>
    <w:link w:val="af1"/>
    <w:uiPriority w:val="34"/>
    <w:locked/>
    <w:rsid w:val="004F6BD8"/>
    <w:rPr>
      <w:rFonts w:ascii="Arial Unicode MS" w:eastAsia="Arial Unicode MS" w:hAnsi="Arial Unicode MS" w:cs="Arial Unicode MS"/>
      <w:color w:val="000000"/>
      <w:sz w:val="24"/>
      <w:szCs w:val="24"/>
      <w:lang w:eastAsia="ru-RU"/>
    </w:rPr>
  </w:style>
  <w:style w:type="paragraph" w:styleId="af4">
    <w:name w:val="header"/>
    <w:basedOn w:val="a"/>
    <w:link w:val="af5"/>
    <w:uiPriority w:val="99"/>
    <w:unhideWhenUsed/>
    <w:rsid w:val="00EC0FB1"/>
    <w:pPr>
      <w:tabs>
        <w:tab w:val="center" w:pos="4677"/>
        <w:tab w:val="right" w:pos="9355"/>
      </w:tabs>
    </w:pPr>
  </w:style>
  <w:style w:type="character" w:customStyle="1" w:styleId="af5">
    <w:name w:val="Верхний колонтитул Знак"/>
    <w:basedOn w:val="a0"/>
    <w:link w:val="af4"/>
    <w:uiPriority w:val="99"/>
    <w:rsid w:val="00EC0FB1"/>
    <w:rPr>
      <w:rFonts w:ascii="Arial Unicode MS" w:eastAsia="Arial Unicode MS" w:hAnsi="Arial Unicode MS" w:cs="Arial Unicode MS"/>
      <w:color w:val="000000"/>
      <w:sz w:val="24"/>
      <w:szCs w:val="24"/>
      <w:lang w:eastAsia="ru-RU"/>
    </w:rPr>
  </w:style>
  <w:style w:type="paragraph" w:styleId="af6">
    <w:name w:val="footer"/>
    <w:basedOn w:val="a"/>
    <w:link w:val="af7"/>
    <w:uiPriority w:val="99"/>
    <w:unhideWhenUsed/>
    <w:rsid w:val="00EC0FB1"/>
    <w:pPr>
      <w:tabs>
        <w:tab w:val="center" w:pos="4677"/>
        <w:tab w:val="right" w:pos="9355"/>
      </w:tabs>
    </w:pPr>
  </w:style>
  <w:style w:type="character" w:customStyle="1" w:styleId="af7">
    <w:name w:val="Нижний колонтитул Знак"/>
    <w:basedOn w:val="a0"/>
    <w:link w:val="af6"/>
    <w:uiPriority w:val="99"/>
    <w:rsid w:val="00EC0FB1"/>
    <w:rPr>
      <w:rFonts w:ascii="Arial Unicode MS" w:eastAsia="Arial Unicode MS" w:hAnsi="Arial Unicode MS" w:cs="Arial Unicode MS"/>
      <w:color w:val="000000"/>
      <w:sz w:val="24"/>
      <w:szCs w:val="24"/>
      <w:lang w:eastAsia="ru-RU"/>
    </w:rPr>
  </w:style>
  <w:style w:type="paragraph" w:styleId="af8">
    <w:name w:val="Revision"/>
    <w:hidden/>
    <w:uiPriority w:val="99"/>
    <w:semiHidden/>
    <w:rsid w:val="006A0541"/>
    <w:pPr>
      <w:spacing w:after="0" w:line="240" w:lineRule="auto"/>
    </w:pPr>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FEA8B-53B8-4598-81A3-359635640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8C5BDD0-1A40-4A34-826E-F7859BC25A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233C11-324C-416F-A7E1-575BA5A59C01}">
  <ds:schemaRefs>
    <ds:schemaRef ds:uri="http://schemas.microsoft.com/sharepoint/v3/contenttype/forms"/>
  </ds:schemaRefs>
</ds:datastoreItem>
</file>

<file path=customXml/itemProps4.xml><?xml version="1.0" encoding="utf-8"?>
<ds:datastoreItem xmlns:ds="http://schemas.openxmlformats.org/officeDocument/2006/customXml" ds:itemID="{55ABD3CB-F643-4FE1-B420-E6ADE8AE1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3765</Words>
  <Characters>21463</Characters>
  <Application>Microsoft Office Word</Application>
  <DocSecurity>8</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ОАО "РАО ЭС ВОСТОКА"</Company>
  <LinksUpToDate>false</LinksUpToDate>
  <CharactersWithSpaces>25178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shabunina_is</dc:creator>
  <cp:lastModifiedBy>Злобина Валентина Геннадьевна</cp:lastModifiedBy>
  <cp:revision>14</cp:revision>
  <dcterms:created xsi:type="dcterms:W3CDTF">2019-11-28T06:36:00Z</dcterms:created>
  <dcterms:modified xsi:type="dcterms:W3CDTF">2024-02-05T00:42:00Z</dcterms:modified>
</cp:coreProperties>
</file>