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332" w:rsidRDefault="00FF3332" w:rsidP="00FF3332">
      <w:pPr>
        <w:pStyle w:val="21"/>
        <w:shd w:val="clear" w:color="auto" w:fill="auto"/>
        <w:spacing w:after="0" w:line="240" w:lineRule="auto"/>
        <w:jc w:val="center"/>
        <w:rPr>
          <w:rFonts w:ascii="Times New Roman" w:hAnsi="Times New Roman" w:cs="Times New Roman"/>
        </w:rPr>
      </w:pPr>
    </w:p>
    <w:p w:rsidR="00FF3332" w:rsidRDefault="00FF3332" w:rsidP="00FF3332">
      <w:pPr>
        <w:pStyle w:val="21"/>
        <w:shd w:val="clear" w:color="auto" w:fill="auto"/>
        <w:spacing w:after="0" w:line="240" w:lineRule="auto"/>
        <w:jc w:val="center"/>
        <w:rPr>
          <w:rFonts w:ascii="Times New Roman" w:hAnsi="Times New Roman" w:cs="Times New Roman"/>
        </w:rPr>
      </w:pPr>
    </w:p>
    <w:p w:rsidR="00FF3332" w:rsidRPr="000E15E3" w:rsidRDefault="00FF3332" w:rsidP="00FF3332">
      <w:pPr>
        <w:pStyle w:val="21"/>
        <w:shd w:val="clear" w:color="auto" w:fill="auto"/>
        <w:spacing w:after="0" w:line="240" w:lineRule="auto"/>
        <w:jc w:val="center"/>
        <w:rPr>
          <w:rFonts w:ascii="Times New Roman" w:hAnsi="Times New Roman" w:cs="Times New Roman"/>
        </w:rPr>
      </w:pPr>
      <w:r w:rsidRPr="000E15E3">
        <w:rPr>
          <w:rFonts w:ascii="Times New Roman" w:hAnsi="Times New Roman" w:cs="Times New Roman"/>
        </w:rPr>
        <w:t xml:space="preserve">Соглашение об уступке права требования </w:t>
      </w:r>
      <w:permStart w:id="1108875590" w:edGrp="everyone"/>
      <w:r w:rsidRPr="000E15E3">
        <w:rPr>
          <w:rFonts w:ascii="Times New Roman" w:hAnsi="Times New Roman" w:cs="Times New Roman"/>
        </w:rPr>
        <w:t>(цессия)</w:t>
      </w:r>
    </w:p>
    <w:permEnd w:id="1108875590"/>
    <w:p w:rsidR="00FF3332" w:rsidRPr="000E15E3" w:rsidRDefault="00FF3332" w:rsidP="00FF3332">
      <w:pPr>
        <w:pStyle w:val="21"/>
        <w:shd w:val="clear" w:color="auto" w:fill="auto"/>
        <w:spacing w:after="0" w:line="240" w:lineRule="auto"/>
        <w:jc w:val="center"/>
        <w:rPr>
          <w:rFonts w:ascii="Times New Roman" w:hAnsi="Times New Roman" w:cs="Times New Roman"/>
        </w:rPr>
      </w:pPr>
    </w:p>
    <w:p w:rsidR="00FF3332" w:rsidRPr="000E15E3" w:rsidRDefault="00FF3332" w:rsidP="00FF3332">
      <w:pPr>
        <w:pStyle w:val="21"/>
        <w:shd w:val="clear" w:color="auto" w:fill="auto"/>
        <w:tabs>
          <w:tab w:val="left" w:pos="6509"/>
        </w:tabs>
        <w:spacing w:after="0" w:line="240" w:lineRule="auto"/>
        <w:jc w:val="both"/>
        <w:rPr>
          <w:rFonts w:ascii="Times New Roman" w:hAnsi="Times New Roman" w:cs="Times New Roman"/>
          <w:b w:val="0"/>
        </w:rPr>
      </w:pPr>
      <w:permStart w:id="894520562" w:edGrp="everyone"/>
      <w:r w:rsidRPr="000E15E3">
        <w:rPr>
          <w:rFonts w:ascii="Times New Roman" w:hAnsi="Times New Roman" w:cs="Times New Roman"/>
          <w:b w:val="0"/>
        </w:rPr>
        <w:t xml:space="preserve">г. </w:t>
      </w:r>
      <w:r w:rsidR="0087448F" w:rsidRPr="000E15E3">
        <w:rPr>
          <w:rFonts w:ascii="Times New Roman" w:hAnsi="Times New Roman" w:cs="Times New Roman"/>
          <w:b w:val="0"/>
        </w:rPr>
        <w:t>Анадырь</w:t>
      </w:r>
      <w:r w:rsidRPr="000E15E3">
        <w:rPr>
          <w:rFonts w:ascii="Times New Roman" w:hAnsi="Times New Roman" w:cs="Times New Roman"/>
        </w:rPr>
        <w:tab/>
        <w:t xml:space="preserve">         </w:t>
      </w:r>
      <w:r w:rsidRPr="000E15E3">
        <w:rPr>
          <w:rFonts w:ascii="Times New Roman" w:hAnsi="Times New Roman" w:cs="Times New Roman"/>
          <w:b w:val="0"/>
        </w:rPr>
        <w:t>«____» ______ 20__ года</w:t>
      </w:r>
    </w:p>
    <w:permEnd w:id="894520562"/>
    <w:p w:rsidR="00FF3332" w:rsidRPr="000E15E3" w:rsidRDefault="00FF3332" w:rsidP="00FF3332">
      <w:pPr>
        <w:tabs>
          <w:tab w:val="left" w:pos="851"/>
        </w:tabs>
        <w:ind w:firstLine="567"/>
        <w:jc w:val="both"/>
        <w:rPr>
          <w:rFonts w:ascii="Times New Roman" w:hAnsi="Times New Roman" w:cs="Times New Roman"/>
          <w:b/>
          <w:color w:val="auto"/>
          <w:spacing w:val="-1"/>
        </w:rPr>
      </w:pPr>
    </w:p>
    <w:p w:rsidR="00FF3332" w:rsidRPr="000E15E3" w:rsidRDefault="00FF3332" w:rsidP="00FF3332">
      <w:pPr>
        <w:pStyle w:val="af3"/>
        <w:spacing w:before="0" w:beforeAutospacing="0" w:after="0" w:afterAutospacing="0"/>
        <w:ind w:firstLine="709"/>
        <w:jc w:val="both"/>
        <w:rPr>
          <w:rFonts w:ascii="Times New Roman" w:hAnsi="Times New Roman"/>
          <w:sz w:val="24"/>
          <w:szCs w:val="24"/>
        </w:rPr>
      </w:pPr>
      <w:permStart w:id="1098923647" w:edGrp="everyone"/>
      <w:r w:rsidRPr="000E15E3">
        <w:rPr>
          <w:rFonts w:ascii="Times New Roman" w:hAnsi="Times New Roman"/>
          <w:b/>
          <w:sz w:val="24"/>
          <w:szCs w:val="24"/>
        </w:rPr>
        <w:t>_________________________________</w:t>
      </w:r>
      <w:permEnd w:id="1098923647"/>
      <w:r w:rsidRPr="000E15E3">
        <w:rPr>
          <w:rFonts w:ascii="Times New Roman" w:hAnsi="Times New Roman"/>
          <w:b/>
          <w:sz w:val="24"/>
          <w:szCs w:val="24"/>
        </w:rPr>
        <w:t xml:space="preserve"> </w:t>
      </w:r>
      <w:r w:rsidRPr="000E15E3">
        <w:rPr>
          <w:rFonts w:ascii="Times New Roman" w:hAnsi="Times New Roman"/>
          <w:sz w:val="24"/>
          <w:szCs w:val="24"/>
        </w:rPr>
        <w:t xml:space="preserve">(далее – </w:t>
      </w:r>
      <w:permStart w:id="2078174575" w:edGrp="everyone"/>
      <w:r w:rsidRPr="000E15E3">
        <w:rPr>
          <w:rFonts w:ascii="Times New Roman" w:hAnsi="Times New Roman"/>
          <w:sz w:val="24"/>
          <w:szCs w:val="24"/>
        </w:rPr>
        <w:t xml:space="preserve">«Кредитор»), </w:t>
      </w:r>
      <w:permEnd w:id="2078174575"/>
      <w:r w:rsidRPr="000E15E3">
        <w:rPr>
          <w:rFonts w:ascii="Times New Roman" w:hAnsi="Times New Roman"/>
          <w:sz w:val="24"/>
          <w:szCs w:val="24"/>
        </w:rPr>
        <w:t xml:space="preserve">в лице </w:t>
      </w:r>
      <w:permStart w:id="983985857" w:edGrp="everyone"/>
      <w:r w:rsidRPr="000E15E3">
        <w:rPr>
          <w:rFonts w:ascii="Times New Roman" w:hAnsi="Times New Roman"/>
          <w:sz w:val="24"/>
          <w:szCs w:val="24"/>
        </w:rPr>
        <w:t>________________________</w:t>
      </w:r>
      <w:permEnd w:id="983985857"/>
      <w:r w:rsidRPr="000E15E3">
        <w:rPr>
          <w:rFonts w:ascii="Times New Roman" w:hAnsi="Times New Roman"/>
          <w:sz w:val="24"/>
          <w:szCs w:val="24"/>
        </w:rPr>
        <w:t xml:space="preserve">, действующего на основании </w:t>
      </w:r>
      <w:permStart w:id="1818188768" w:edGrp="everyone"/>
      <w:r w:rsidRPr="000E15E3">
        <w:rPr>
          <w:rFonts w:ascii="Times New Roman" w:hAnsi="Times New Roman"/>
          <w:sz w:val="24"/>
          <w:szCs w:val="24"/>
        </w:rPr>
        <w:t>___________________________</w:t>
      </w:r>
      <w:permEnd w:id="1818188768"/>
      <w:r w:rsidRPr="000E15E3">
        <w:rPr>
          <w:rFonts w:ascii="Times New Roman" w:hAnsi="Times New Roman"/>
          <w:sz w:val="24"/>
          <w:szCs w:val="24"/>
        </w:rPr>
        <w:t xml:space="preserve">, </w:t>
      </w:r>
      <w:r w:rsidRPr="000E15E3">
        <w:rPr>
          <w:rFonts w:ascii="Times New Roman" w:hAnsi="Times New Roman"/>
          <w:sz w:val="24"/>
          <w:szCs w:val="24"/>
        </w:rPr>
        <w:br/>
        <w:t xml:space="preserve">с одной стороны, </w:t>
      </w:r>
    </w:p>
    <w:p w:rsidR="00FF3332" w:rsidRPr="000E15E3" w:rsidRDefault="00FF3332" w:rsidP="00FF3332">
      <w:pPr>
        <w:pStyle w:val="af3"/>
        <w:spacing w:before="0" w:beforeAutospacing="0" w:after="0" w:afterAutospacing="0"/>
        <w:ind w:firstLine="709"/>
        <w:jc w:val="both"/>
        <w:rPr>
          <w:rFonts w:ascii="Times New Roman" w:hAnsi="Times New Roman"/>
          <w:sz w:val="24"/>
          <w:szCs w:val="24"/>
        </w:rPr>
      </w:pPr>
      <w:permStart w:id="217806579" w:edGrp="everyone"/>
      <w:r w:rsidRPr="000E15E3">
        <w:rPr>
          <w:rFonts w:ascii="Times New Roman" w:hAnsi="Times New Roman"/>
          <w:spacing w:val="-4"/>
          <w:sz w:val="24"/>
          <w:szCs w:val="24"/>
        </w:rPr>
        <w:t>___________________________________</w:t>
      </w:r>
      <w:permEnd w:id="217806579"/>
      <w:r w:rsidRPr="000E15E3">
        <w:rPr>
          <w:rFonts w:ascii="Times New Roman" w:hAnsi="Times New Roman"/>
          <w:sz w:val="24"/>
          <w:szCs w:val="24"/>
        </w:rPr>
        <w:t xml:space="preserve"> (далее – </w:t>
      </w:r>
      <w:permStart w:id="734034766" w:edGrp="everyone"/>
      <w:r w:rsidRPr="000E15E3">
        <w:rPr>
          <w:rFonts w:ascii="Times New Roman" w:hAnsi="Times New Roman"/>
          <w:sz w:val="24"/>
          <w:szCs w:val="24"/>
        </w:rPr>
        <w:t>«Новый кредитор»</w:t>
      </w:r>
      <w:permEnd w:id="734034766"/>
      <w:r w:rsidRPr="000E15E3">
        <w:rPr>
          <w:rFonts w:ascii="Times New Roman" w:hAnsi="Times New Roman"/>
          <w:sz w:val="24"/>
          <w:szCs w:val="24"/>
        </w:rPr>
        <w:t xml:space="preserve">), в лице </w:t>
      </w:r>
      <w:permStart w:id="1985035537" w:edGrp="everyone"/>
      <w:r w:rsidRPr="000E15E3">
        <w:rPr>
          <w:rFonts w:ascii="Times New Roman" w:hAnsi="Times New Roman"/>
          <w:sz w:val="24"/>
          <w:szCs w:val="24"/>
        </w:rPr>
        <w:t>________________________</w:t>
      </w:r>
      <w:permEnd w:id="1985035537"/>
      <w:r w:rsidRPr="000E15E3">
        <w:rPr>
          <w:rFonts w:ascii="Times New Roman" w:hAnsi="Times New Roman"/>
          <w:spacing w:val="-4"/>
          <w:sz w:val="24"/>
          <w:szCs w:val="24"/>
        </w:rPr>
        <w:t>,</w:t>
      </w:r>
      <w:r w:rsidRPr="000E15E3">
        <w:rPr>
          <w:rFonts w:ascii="Times New Roman" w:hAnsi="Times New Roman"/>
          <w:sz w:val="24"/>
          <w:szCs w:val="24"/>
        </w:rPr>
        <w:t xml:space="preserve"> действующего на основании </w:t>
      </w:r>
      <w:permStart w:id="263784558" w:edGrp="everyone"/>
      <w:r w:rsidRPr="000E15E3">
        <w:rPr>
          <w:rFonts w:ascii="Times New Roman" w:hAnsi="Times New Roman"/>
          <w:sz w:val="24"/>
          <w:szCs w:val="24"/>
        </w:rPr>
        <w:t>______________________________</w:t>
      </w:r>
      <w:permEnd w:id="263784558"/>
      <w:r w:rsidRPr="000E15E3">
        <w:rPr>
          <w:rFonts w:ascii="Times New Roman" w:hAnsi="Times New Roman"/>
          <w:sz w:val="24"/>
          <w:szCs w:val="24"/>
        </w:rPr>
        <w:t xml:space="preserve">, с другой стороны, и </w:t>
      </w:r>
    </w:p>
    <w:p w:rsidR="00FF3332" w:rsidRPr="000E15E3" w:rsidRDefault="0087448F" w:rsidP="00FF3332">
      <w:pPr>
        <w:tabs>
          <w:tab w:val="left" w:pos="851"/>
        </w:tabs>
        <w:ind w:firstLine="709"/>
        <w:jc w:val="both"/>
        <w:rPr>
          <w:rFonts w:ascii="Times New Roman" w:hAnsi="Times New Roman" w:cs="Times New Roman"/>
        </w:rPr>
      </w:pPr>
      <w:r w:rsidRPr="000E15E3">
        <w:rPr>
          <w:rFonts w:ascii="Times New Roman" w:hAnsi="Times New Roman"/>
          <w:b/>
          <w:color w:val="auto"/>
        </w:rPr>
        <w:t>А</w:t>
      </w:r>
      <w:r w:rsidR="00FF3332" w:rsidRPr="000E15E3">
        <w:rPr>
          <w:rFonts w:ascii="Times New Roman" w:hAnsi="Times New Roman"/>
          <w:b/>
          <w:color w:val="auto"/>
        </w:rPr>
        <w:t>кционерное общество «</w:t>
      </w:r>
      <w:r w:rsidRPr="000E15E3">
        <w:rPr>
          <w:rFonts w:ascii="Times New Roman" w:hAnsi="Times New Roman"/>
          <w:b/>
          <w:color w:val="auto"/>
        </w:rPr>
        <w:t>Чукотэнерго» (</w:t>
      </w:r>
      <w:r w:rsidR="00FF3332" w:rsidRPr="000E15E3">
        <w:rPr>
          <w:rFonts w:ascii="Times New Roman" w:hAnsi="Times New Roman"/>
          <w:b/>
          <w:color w:val="auto"/>
        </w:rPr>
        <w:t>АО «</w:t>
      </w:r>
      <w:r w:rsidRPr="000E15E3">
        <w:rPr>
          <w:rFonts w:ascii="Times New Roman" w:hAnsi="Times New Roman"/>
          <w:b/>
          <w:color w:val="auto"/>
        </w:rPr>
        <w:t>Чукотэнерго</w:t>
      </w:r>
      <w:r w:rsidR="00FF3332" w:rsidRPr="000E15E3">
        <w:rPr>
          <w:rFonts w:ascii="Times New Roman" w:hAnsi="Times New Roman"/>
          <w:b/>
          <w:color w:val="auto"/>
        </w:rPr>
        <w:t>»)</w:t>
      </w:r>
      <w:r w:rsidR="00FF3332" w:rsidRPr="000E15E3">
        <w:rPr>
          <w:rFonts w:ascii="Times New Roman" w:hAnsi="Times New Roman"/>
        </w:rPr>
        <w:t xml:space="preserve"> </w:t>
      </w:r>
      <w:permStart w:id="717312509" w:edGrp="everyone"/>
      <w:r w:rsidR="00FF3332" w:rsidRPr="000E15E3">
        <w:rPr>
          <w:rFonts w:ascii="Times New Roman" w:hAnsi="Times New Roman" w:cs="Times New Roman"/>
          <w:i/>
        </w:rPr>
        <w:t>(</w:t>
      </w:r>
      <w:r w:rsidR="00FF3332" w:rsidRPr="000E15E3">
        <w:rPr>
          <w:rFonts w:ascii="Times New Roman" w:hAnsi="Times New Roman" w:cs="Times New Roman"/>
        </w:rPr>
        <w:t>далее</w:t>
      </w:r>
      <w:r w:rsidR="00FF3332" w:rsidRPr="000E15E3">
        <w:rPr>
          <w:rStyle w:val="3"/>
          <w:rFonts w:ascii="Times New Roman" w:hAnsi="Times New Roman" w:cs="Times New Roman"/>
          <w:i w:val="0"/>
        </w:rPr>
        <w:t xml:space="preserve"> – </w:t>
      </w:r>
      <w:r w:rsidR="00FF3332" w:rsidRPr="000E15E3">
        <w:rPr>
          <w:rStyle w:val="3"/>
          <w:rFonts w:ascii="Times New Roman" w:hAnsi="Times New Roman" w:cs="Times New Roman"/>
          <w:b w:val="0"/>
          <w:i w:val="0"/>
        </w:rPr>
        <w:t>«Должник»),</w:t>
      </w:r>
      <w:r w:rsidR="00FF3332" w:rsidRPr="000E15E3">
        <w:rPr>
          <w:rFonts w:ascii="Times New Roman" w:hAnsi="Times New Roman" w:cs="Times New Roman"/>
        </w:rPr>
        <w:t xml:space="preserve"> </w:t>
      </w:r>
      <w:r w:rsidR="00FF3332" w:rsidRPr="000E15E3">
        <w:rPr>
          <w:rFonts w:ascii="Times New Roman" w:hAnsi="Times New Roman" w:cs="Times New Roman"/>
          <w:color w:val="auto"/>
          <w:spacing w:val="-1"/>
        </w:rPr>
        <w:t xml:space="preserve">в лице _____________________________, действующего на основании __________________________, </w:t>
      </w:r>
      <w:r w:rsidR="00FF3332" w:rsidRPr="000E15E3">
        <w:rPr>
          <w:rFonts w:ascii="Times New Roman" w:hAnsi="Times New Roman" w:cs="Times New Roman"/>
        </w:rPr>
        <w:t xml:space="preserve">с третьей стороны, </w:t>
      </w:r>
    </w:p>
    <w:permEnd w:id="717312509"/>
    <w:p w:rsidR="00FF3332" w:rsidRPr="000E15E3" w:rsidRDefault="00FF3332" w:rsidP="00FF3332">
      <w:pPr>
        <w:pStyle w:val="a3"/>
        <w:shd w:val="clear" w:color="auto" w:fill="auto"/>
        <w:spacing w:before="0" w:after="0" w:line="240" w:lineRule="auto"/>
        <w:ind w:right="20" w:firstLine="709"/>
        <w:rPr>
          <w:rFonts w:ascii="Times New Roman" w:hAnsi="Times New Roman" w:cs="Times New Roman"/>
        </w:rPr>
      </w:pPr>
      <w:r w:rsidRPr="000E15E3">
        <w:rPr>
          <w:rFonts w:ascii="Times New Roman" w:hAnsi="Times New Roman" w:cs="Times New Roman"/>
        </w:rPr>
        <w:t>совместно в дальнейшем именуемые «Стороны», а по отдельности – «Сторона», заключили настоящее соглашение (далее – «Соглашение») о нижеследующем:</w:t>
      </w:r>
    </w:p>
    <w:p w:rsidR="00FF3332" w:rsidRPr="000E15E3" w:rsidRDefault="00FF3332" w:rsidP="00FF3332">
      <w:pPr>
        <w:pStyle w:val="af3"/>
        <w:spacing w:before="0" w:beforeAutospacing="0" w:after="0" w:afterAutospacing="0"/>
        <w:ind w:firstLine="709"/>
        <w:jc w:val="both"/>
        <w:rPr>
          <w:rFonts w:ascii="Times New Roman" w:hAnsi="Times New Roman"/>
          <w:sz w:val="24"/>
          <w:szCs w:val="24"/>
        </w:rPr>
      </w:pPr>
    </w:p>
    <w:p w:rsidR="00FF3332" w:rsidRPr="000E15E3" w:rsidRDefault="00FF3332" w:rsidP="00FF3332">
      <w:pPr>
        <w:pStyle w:val="21"/>
        <w:numPr>
          <w:ilvl w:val="0"/>
          <w:numId w:val="25"/>
        </w:numPr>
        <w:shd w:val="clear" w:color="auto" w:fill="auto"/>
        <w:tabs>
          <w:tab w:val="left" w:pos="284"/>
        </w:tabs>
        <w:spacing w:after="0" w:line="240" w:lineRule="auto"/>
        <w:ind w:left="0" w:firstLine="0"/>
        <w:jc w:val="center"/>
        <w:rPr>
          <w:rFonts w:ascii="Times New Roman" w:hAnsi="Times New Roman" w:cs="Times New Roman"/>
        </w:rPr>
      </w:pPr>
      <w:r w:rsidRPr="000E15E3">
        <w:rPr>
          <w:rFonts w:ascii="Times New Roman" w:hAnsi="Times New Roman" w:cs="Times New Roman"/>
        </w:rPr>
        <w:t>Предмет соглашения</w:t>
      </w:r>
      <w:bookmarkStart w:id="0" w:name="_GoBack"/>
      <w:bookmarkEnd w:id="0"/>
    </w:p>
    <w:p w:rsidR="00FF3332" w:rsidRPr="000E15E3" w:rsidRDefault="00FF3332" w:rsidP="00FF3332">
      <w:pPr>
        <w:pStyle w:val="a3"/>
        <w:numPr>
          <w:ilvl w:val="0"/>
          <w:numId w:val="1"/>
        </w:numPr>
        <w:shd w:val="clear" w:color="auto" w:fill="auto"/>
        <w:tabs>
          <w:tab w:val="left" w:pos="1134"/>
          <w:tab w:val="left" w:pos="1276"/>
        </w:tabs>
        <w:spacing w:before="0" w:after="0" w:line="240" w:lineRule="auto"/>
        <w:ind w:right="20" w:firstLine="709"/>
        <w:rPr>
          <w:rFonts w:ascii="Times New Roman" w:hAnsi="Times New Roman" w:cs="Times New Roman"/>
        </w:rPr>
      </w:pPr>
      <w:r w:rsidRPr="000E15E3">
        <w:rPr>
          <w:rFonts w:ascii="Times New Roman" w:hAnsi="Times New Roman" w:cs="Times New Roman"/>
        </w:rPr>
        <w:t>В соответствии со статьями 388 – 390 Гражданского кодекса Российской Федерации Кредитор передает, а Новый кредитор принимает уступаемые Кредитором права (требования) к Должнику по</w:t>
      </w:r>
      <w:r w:rsidRPr="000E15E3">
        <w:rPr>
          <w:rStyle w:val="a4"/>
          <w:rFonts w:ascii="Times New Roman" w:hAnsi="Times New Roman" w:cs="Times New Roman"/>
          <w:b w:val="0"/>
        </w:rPr>
        <w:t xml:space="preserve"> </w:t>
      </w:r>
      <w:r w:rsidRPr="000E15E3">
        <w:rPr>
          <w:rFonts w:ascii="Times New Roman" w:hAnsi="Times New Roman" w:cs="Times New Roman"/>
        </w:rPr>
        <w:t xml:space="preserve">договору </w:t>
      </w:r>
      <w:permStart w:id="1632056208" w:edGrp="everyone"/>
      <w:r w:rsidRPr="000E15E3">
        <w:rPr>
          <w:rFonts w:ascii="Times New Roman" w:hAnsi="Times New Roman" w:cs="Times New Roman"/>
        </w:rPr>
        <w:t xml:space="preserve">____________________ № ____ от «____» ________ 20__ года </w:t>
      </w:r>
      <w:permEnd w:id="1632056208"/>
      <w:r w:rsidRPr="000E15E3">
        <w:rPr>
          <w:rFonts w:ascii="Times New Roman" w:hAnsi="Times New Roman" w:cs="Times New Roman"/>
        </w:rPr>
        <w:t>(далее – «Договор»), заключенному между Кредитором и Должником, в объеме и на условиях, существующих на дату заключения Соглашения</w:t>
      </w:r>
      <w:permStart w:id="470162470" w:edGrp="everyone"/>
      <w:r w:rsidRPr="000E15E3">
        <w:rPr>
          <w:rFonts w:ascii="Times New Roman" w:hAnsi="Times New Roman" w:cs="Times New Roman"/>
        </w:rPr>
        <w:t>, а также права (требования) к Должнику, которые в соответствии с условиями Договора возникнут после вступления Соглашения в силу.</w:t>
      </w:r>
    </w:p>
    <w:p w:rsidR="00FF3332" w:rsidRPr="000E15E3" w:rsidRDefault="00FF3332" w:rsidP="00FF3332">
      <w:pPr>
        <w:pStyle w:val="ConsPlusNormal"/>
        <w:numPr>
          <w:ilvl w:val="0"/>
          <w:numId w:val="1"/>
        </w:numPr>
        <w:tabs>
          <w:tab w:val="left" w:pos="1134"/>
        </w:tabs>
        <w:ind w:firstLine="709"/>
        <w:jc w:val="both"/>
        <w:rPr>
          <w:rFonts w:ascii="Times New Roman" w:hAnsi="Times New Roman" w:cs="Times New Roman"/>
          <w:sz w:val="24"/>
          <w:szCs w:val="24"/>
        </w:rPr>
      </w:pPr>
      <w:r w:rsidRPr="000E15E3">
        <w:rPr>
          <w:rFonts w:ascii="Times New Roman" w:hAnsi="Times New Roman" w:cs="Times New Roman"/>
          <w:sz w:val="24"/>
          <w:szCs w:val="24"/>
        </w:rPr>
        <w:t>К Новому кредитору переходит право (требование) об оплате:</w:t>
      </w:r>
    </w:p>
    <w:p w:rsidR="00FF3332" w:rsidRPr="000E15E3" w:rsidRDefault="00FF3332" w:rsidP="00FF3332">
      <w:pPr>
        <w:pStyle w:val="ConsPlusNormal"/>
        <w:numPr>
          <w:ilvl w:val="0"/>
          <w:numId w:val="34"/>
        </w:numPr>
        <w:adjustRightInd/>
        <w:ind w:firstLine="709"/>
        <w:jc w:val="both"/>
        <w:rPr>
          <w:rFonts w:ascii="Times New Roman" w:hAnsi="Times New Roman" w:cs="Times New Roman"/>
          <w:sz w:val="24"/>
          <w:szCs w:val="24"/>
        </w:rPr>
      </w:pPr>
      <w:r w:rsidRPr="000E15E3">
        <w:rPr>
          <w:rFonts w:ascii="Times New Roman" w:hAnsi="Times New Roman" w:cs="Times New Roman"/>
          <w:sz w:val="24"/>
          <w:szCs w:val="24"/>
        </w:rPr>
        <w:t>задолженности за оказанные услуги / выполненные работы в размере _______</w:t>
      </w:r>
      <w:r w:rsidRPr="000E15E3">
        <w:rPr>
          <w:rFonts w:ascii="Times New Roman" w:hAnsi="Times New Roman" w:cs="Times New Roman"/>
          <w:bCs/>
          <w:sz w:val="24"/>
          <w:szCs w:val="24"/>
        </w:rPr>
        <w:t xml:space="preserve"> (</w:t>
      </w:r>
      <w:r w:rsidRPr="000E15E3">
        <w:rPr>
          <w:rFonts w:ascii="Times New Roman" w:hAnsi="Times New Roman" w:cs="Times New Roman"/>
          <w:sz w:val="24"/>
          <w:szCs w:val="24"/>
        </w:rPr>
        <w:t>__________________</w:t>
      </w:r>
      <w:r w:rsidRPr="000E15E3">
        <w:rPr>
          <w:rFonts w:ascii="Times New Roman" w:hAnsi="Times New Roman" w:cs="Times New Roman"/>
          <w:bCs/>
          <w:sz w:val="24"/>
          <w:szCs w:val="24"/>
        </w:rPr>
        <w:t xml:space="preserve">) рублей </w:t>
      </w:r>
      <w:r w:rsidRPr="000E15E3">
        <w:rPr>
          <w:rFonts w:ascii="Times New Roman" w:hAnsi="Times New Roman" w:cs="Times New Roman"/>
          <w:sz w:val="24"/>
          <w:szCs w:val="24"/>
        </w:rPr>
        <w:t>___</w:t>
      </w:r>
      <w:r w:rsidRPr="000E15E3">
        <w:rPr>
          <w:rFonts w:ascii="Times New Roman" w:hAnsi="Times New Roman" w:cs="Times New Roman"/>
          <w:bCs/>
          <w:sz w:val="24"/>
          <w:szCs w:val="24"/>
        </w:rPr>
        <w:t xml:space="preserve"> копеек</w:t>
      </w:r>
      <w:r w:rsidRPr="000E15E3">
        <w:rPr>
          <w:rFonts w:ascii="Times New Roman" w:hAnsi="Times New Roman" w:cs="Times New Roman"/>
          <w:sz w:val="24"/>
          <w:szCs w:val="24"/>
        </w:rPr>
        <w:t>, что подтверждается актами сдачи-приемки оказанных услуг / результатов выполненных работ;</w:t>
      </w:r>
    </w:p>
    <w:p w:rsidR="00FF3332" w:rsidRPr="000E15E3" w:rsidRDefault="00FF3332" w:rsidP="00FF3332">
      <w:pPr>
        <w:pStyle w:val="ConsPlusNormal"/>
        <w:numPr>
          <w:ilvl w:val="0"/>
          <w:numId w:val="34"/>
        </w:numPr>
        <w:adjustRightInd/>
        <w:ind w:firstLine="709"/>
        <w:jc w:val="both"/>
        <w:rPr>
          <w:rFonts w:ascii="Times New Roman" w:hAnsi="Times New Roman" w:cs="Times New Roman"/>
          <w:sz w:val="24"/>
          <w:szCs w:val="24"/>
        </w:rPr>
      </w:pPr>
      <w:r w:rsidRPr="000E15E3">
        <w:rPr>
          <w:rFonts w:ascii="Times New Roman" w:hAnsi="Times New Roman" w:cs="Times New Roman"/>
          <w:sz w:val="24"/>
          <w:szCs w:val="24"/>
        </w:rPr>
        <w:t>договорной неустойки за просрочку оплаты услуг / работ в размере ___________ (__________________) рублей ____копеек.</w:t>
      </w:r>
    </w:p>
    <w:permEnd w:id="470162470"/>
    <w:p w:rsidR="00FF3332" w:rsidRPr="000E15E3" w:rsidRDefault="00FF3332" w:rsidP="00FF3332">
      <w:pPr>
        <w:pStyle w:val="ConsPlusNormal"/>
        <w:numPr>
          <w:ilvl w:val="0"/>
          <w:numId w:val="1"/>
        </w:numPr>
        <w:tabs>
          <w:tab w:val="left" w:pos="1134"/>
        </w:tabs>
        <w:ind w:firstLine="709"/>
        <w:jc w:val="both"/>
        <w:rPr>
          <w:rFonts w:ascii="Times New Roman" w:hAnsi="Times New Roman" w:cs="Times New Roman"/>
          <w:sz w:val="24"/>
          <w:szCs w:val="24"/>
        </w:rPr>
      </w:pPr>
      <w:r w:rsidRPr="000E15E3">
        <w:rPr>
          <w:rFonts w:ascii="Times New Roman" w:hAnsi="Times New Roman" w:cs="Times New Roman"/>
          <w:sz w:val="24"/>
          <w:szCs w:val="24"/>
        </w:rPr>
        <w:t>Наличие и размер права (требования), уступаемого Кредитором Новому Кредитору, подтверждается следующими документами:</w:t>
      </w:r>
    </w:p>
    <w:p w:rsidR="00FF3332" w:rsidRPr="000E15E3" w:rsidRDefault="00FF3332" w:rsidP="00FF3332">
      <w:pPr>
        <w:pStyle w:val="ConsPlusNormal"/>
        <w:numPr>
          <w:ilvl w:val="0"/>
          <w:numId w:val="34"/>
        </w:numPr>
        <w:adjustRightInd/>
        <w:ind w:firstLine="709"/>
        <w:jc w:val="both"/>
        <w:rPr>
          <w:rFonts w:ascii="Times New Roman" w:hAnsi="Times New Roman" w:cs="Times New Roman"/>
          <w:sz w:val="24"/>
          <w:szCs w:val="24"/>
        </w:rPr>
      </w:pPr>
      <w:permStart w:id="73364220" w:edGrp="everyone"/>
      <w:r w:rsidRPr="000E15E3">
        <w:rPr>
          <w:rFonts w:ascii="Times New Roman" w:hAnsi="Times New Roman" w:cs="Times New Roman"/>
          <w:sz w:val="24"/>
          <w:szCs w:val="24"/>
        </w:rPr>
        <w:t>Договором и дополнительным соглашением от «___» ______ 20__ года № ___ к Договору;</w:t>
      </w:r>
    </w:p>
    <w:p w:rsidR="00FF3332" w:rsidRPr="000E15E3" w:rsidRDefault="00FF3332" w:rsidP="00FF3332">
      <w:pPr>
        <w:pStyle w:val="ConsPlusNormal"/>
        <w:numPr>
          <w:ilvl w:val="0"/>
          <w:numId w:val="34"/>
        </w:numPr>
        <w:adjustRightInd/>
        <w:ind w:firstLine="709"/>
        <w:jc w:val="both"/>
        <w:rPr>
          <w:rFonts w:ascii="Times New Roman" w:hAnsi="Times New Roman" w:cs="Times New Roman"/>
          <w:sz w:val="24"/>
          <w:szCs w:val="24"/>
        </w:rPr>
      </w:pPr>
      <w:r w:rsidRPr="000E15E3">
        <w:rPr>
          <w:rFonts w:ascii="Times New Roman" w:hAnsi="Times New Roman" w:cs="Times New Roman"/>
          <w:sz w:val="24"/>
          <w:szCs w:val="24"/>
        </w:rPr>
        <w:t>актами сдачи-приемки оказанных услуг / результатов выполненных работ, указанными в Приложении № 2 к Соглашению;</w:t>
      </w:r>
    </w:p>
    <w:p w:rsidR="00FF3332" w:rsidRPr="000E15E3" w:rsidRDefault="00FF3332" w:rsidP="00FF3332">
      <w:pPr>
        <w:pStyle w:val="ConsPlusNormal"/>
        <w:numPr>
          <w:ilvl w:val="0"/>
          <w:numId w:val="34"/>
        </w:numPr>
        <w:adjustRightInd/>
        <w:ind w:firstLine="709"/>
        <w:jc w:val="both"/>
        <w:rPr>
          <w:rFonts w:ascii="Times New Roman" w:hAnsi="Times New Roman" w:cs="Times New Roman"/>
          <w:sz w:val="24"/>
          <w:szCs w:val="24"/>
        </w:rPr>
      </w:pPr>
      <w:r w:rsidRPr="000E15E3">
        <w:rPr>
          <w:rFonts w:ascii="Times New Roman" w:hAnsi="Times New Roman" w:cs="Times New Roman"/>
          <w:sz w:val="24"/>
          <w:szCs w:val="24"/>
        </w:rPr>
        <w:t>платежными поручениями, указанными в Приложении № 2 к Соглашению;</w:t>
      </w:r>
    </w:p>
    <w:p w:rsidR="00FF3332" w:rsidRPr="000E15E3" w:rsidRDefault="00FF3332" w:rsidP="00FF3332">
      <w:pPr>
        <w:pStyle w:val="ConsPlusNormal"/>
        <w:numPr>
          <w:ilvl w:val="0"/>
          <w:numId w:val="34"/>
        </w:numPr>
        <w:adjustRightInd/>
        <w:ind w:firstLine="709"/>
        <w:jc w:val="both"/>
        <w:rPr>
          <w:rFonts w:ascii="Times New Roman" w:hAnsi="Times New Roman" w:cs="Times New Roman"/>
        </w:rPr>
      </w:pPr>
      <w:r w:rsidRPr="000E15E3">
        <w:rPr>
          <w:rFonts w:ascii="Times New Roman" w:hAnsi="Times New Roman" w:cs="Times New Roman"/>
          <w:sz w:val="24"/>
          <w:szCs w:val="24"/>
        </w:rPr>
        <w:t>актом сверки взаимных расчетов между Кредитором и Должником от «____» _________ 20__ года.</w:t>
      </w:r>
    </w:p>
    <w:permEnd w:id="73364220"/>
    <w:p w:rsidR="00FF3332" w:rsidRPr="000E15E3" w:rsidRDefault="00FF3332" w:rsidP="00FF3332">
      <w:pPr>
        <w:pStyle w:val="af1"/>
        <w:numPr>
          <w:ilvl w:val="1"/>
          <w:numId w:val="30"/>
        </w:numPr>
        <w:tabs>
          <w:tab w:val="left" w:pos="1134"/>
        </w:tabs>
        <w:autoSpaceDE w:val="0"/>
        <w:autoSpaceDN w:val="0"/>
        <w:adjustRightInd w:val="0"/>
        <w:ind w:left="0" w:firstLine="709"/>
        <w:jc w:val="both"/>
        <w:rPr>
          <w:rFonts w:ascii="Times New Roman" w:hAnsi="Times New Roman" w:cs="Times New Roman"/>
        </w:rPr>
      </w:pPr>
      <w:r w:rsidRPr="000E15E3">
        <w:rPr>
          <w:rFonts w:ascii="Times New Roman" w:hAnsi="Times New Roman" w:cs="Times New Roman"/>
        </w:rPr>
        <w:t xml:space="preserve">За уступаемые права (требования) по Договору Новый кредитор обязуется уплатить Кредитору сумму в размере </w:t>
      </w:r>
      <w:permStart w:id="1979861052" w:edGrp="everyone"/>
      <w:r w:rsidRPr="000E15E3">
        <w:rPr>
          <w:rFonts w:ascii="Times New Roman" w:hAnsi="Times New Roman" w:cs="Times New Roman"/>
        </w:rPr>
        <w:t>_______</w:t>
      </w:r>
      <w:r w:rsidRPr="000E15E3">
        <w:rPr>
          <w:rFonts w:ascii="Times New Roman" w:hAnsi="Times New Roman" w:cs="Times New Roman"/>
          <w:bCs/>
        </w:rPr>
        <w:t xml:space="preserve"> (</w:t>
      </w:r>
      <w:r w:rsidRPr="000E15E3">
        <w:rPr>
          <w:rFonts w:ascii="Times New Roman" w:hAnsi="Times New Roman" w:cs="Times New Roman"/>
        </w:rPr>
        <w:t>__________________</w:t>
      </w:r>
      <w:r w:rsidRPr="000E15E3">
        <w:rPr>
          <w:rFonts w:ascii="Times New Roman" w:hAnsi="Times New Roman" w:cs="Times New Roman"/>
          <w:bCs/>
        </w:rPr>
        <w:t xml:space="preserve">) рублей </w:t>
      </w:r>
      <w:r w:rsidRPr="000E15E3">
        <w:rPr>
          <w:rFonts w:ascii="Times New Roman" w:hAnsi="Times New Roman" w:cs="Times New Roman"/>
        </w:rPr>
        <w:t>___</w:t>
      </w:r>
      <w:r w:rsidRPr="000E15E3">
        <w:rPr>
          <w:rFonts w:ascii="Times New Roman" w:hAnsi="Times New Roman" w:cs="Times New Roman"/>
          <w:bCs/>
        </w:rPr>
        <w:t xml:space="preserve"> копеек </w:t>
      </w:r>
      <w:permEnd w:id="1979861052"/>
      <w:r w:rsidRPr="000E15E3">
        <w:rPr>
          <w:rFonts w:ascii="Times New Roman" w:hAnsi="Times New Roman" w:cs="Times New Roman"/>
          <w:bCs/>
        </w:rPr>
        <w:t>без учета НДС</w:t>
      </w:r>
      <w:permStart w:id="1106319649" w:edGrp="everyone"/>
      <w:r w:rsidRPr="000E15E3">
        <w:rPr>
          <w:rFonts w:ascii="Times New Roman" w:hAnsi="Times New Roman" w:cs="Times New Roman"/>
          <w:bCs/>
        </w:rPr>
        <w:t>, при этом НДС исчисляется дополнительно в соответствии с положениями статьи 155 Налогового кодекса Российской Федерации по ставке, установленной статьей 164 Налогового кодекса Российской Федерации,</w:t>
      </w:r>
      <w:r w:rsidRPr="000E15E3">
        <w:rPr>
          <w:rFonts w:ascii="Times New Roman" w:hAnsi="Times New Roman" w:cs="Times New Roman"/>
        </w:rPr>
        <w:t xml:space="preserve"> в порядке и сроки, указанные в разделе 2 Соглашения.</w:t>
      </w:r>
    </w:p>
    <w:permEnd w:id="1106319649"/>
    <w:p w:rsidR="00FF3332" w:rsidRPr="000E15E3" w:rsidRDefault="00FF3332" w:rsidP="00FF3332">
      <w:pPr>
        <w:pStyle w:val="ConsPlusNormal"/>
        <w:jc w:val="both"/>
      </w:pPr>
    </w:p>
    <w:p w:rsidR="00FF3332" w:rsidRPr="000E15E3" w:rsidRDefault="00FF3332" w:rsidP="00FF3332">
      <w:pPr>
        <w:pStyle w:val="21"/>
        <w:numPr>
          <w:ilvl w:val="0"/>
          <w:numId w:val="25"/>
        </w:numPr>
        <w:shd w:val="clear" w:color="auto" w:fill="auto"/>
        <w:tabs>
          <w:tab w:val="left" w:pos="284"/>
        </w:tabs>
        <w:spacing w:after="0" w:line="240" w:lineRule="auto"/>
        <w:ind w:left="0" w:firstLine="0"/>
        <w:jc w:val="center"/>
        <w:rPr>
          <w:rFonts w:ascii="Times New Roman" w:hAnsi="Times New Roman" w:cs="Times New Roman"/>
        </w:rPr>
      </w:pPr>
      <w:bookmarkStart w:id="1" w:name="bookmark0"/>
      <w:r w:rsidRPr="000E15E3">
        <w:rPr>
          <w:rFonts w:ascii="Times New Roman" w:hAnsi="Times New Roman" w:cs="Times New Roman"/>
        </w:rPr>
        <w:t>Права и обязанности Сторон</w:t>
      </w:r>
      <w:bookmarkEnd w:id="1"/>
    </w:p>
    <w:p w:rsidR="00FF3332" w:rsidRPr="000E15E3" w:rsidRDefault="00FF3332" w:rsidP="00FF3332">
      <w:pPr>
        <w:pStyle w:val="a3"/>
        <w:numPr>
          <w:ilvl w:val="1"/>
          <w:numId w:val="35"/>
        </w:numPr>
        <w:shd w:val="clear" w:color="auto" w:fill="auto"/>
        <w:tabs>
          <w:tab w:val="left" w:pos="1134"/>
        </w:tabs>
        <w:spacing w:before="0" w:after="0" w:line="240" w:lineRule="auto"/>
        <w:ind w:left="0" w:firstLine="709"/>
        <w:rPr>
          <w:rFonts w:ascii="Times New Roman" w:hAnsi="Times New Roman" w:cs="Times New Roman"/>
        </w:rPr>
      </w:pPr>
      <w:r w:rsidRPr="000E15E3">
        <w:rPr>
          <w:rFonts w:ascii="Times New Roman" w:hAnsi="Times New Roman" w:cs="Times New Roman"/>
        </w:rPr>
        <w:t>Кредитор в дату заключения Соглашения обязан передать Новому кредитору по акту приема-передачи все документы, удостоверяющие все уступаемые по Соглашению права (требования), в том числе, но не ограничиваясь:</w:t>
      </w:r>
    </w:p>
    <w:p w:rsidR="00FF3332" w:rsidRPr="000E15E3" w:rsidRDefault="00FF3332" w:rsidP="00FF3332">
      <w:pPr>
        <w:pStyle w:val="a3"/>
        <w:numPr>
          <w:ilvl w:val="0"/>
          <w:numId w:val="32"/>
        </w:numPr>
        <w:shd w:val="clear" w:color="auto" w:fill="auto"/>
        <w:tabs>
          <w:tab w:val="left" w:pos="1276"/>
        </w:tabs>
        <w:spacing w:before="0" w:after="0" w:line="240" w:lineRule="auto"/>
        <w:ind w:left="0" w:firstLine="709"/>
        <w:rPr>
          <w:rFonts w:ascii="Times New Roman" w:hAnsi="Times New Roman" w:cs="Times New Roman"/>
        </w:rPr>
      </w:pPr>
      <w:permStart w:id="1525824247" w:edGrp="everyone"/>
      <w:r w:rsidRPr="000E15E3">
        <w:rPr>
          <w:rFonts w:ascii="Times New Roman" w:hAnsi="Times New Roman" w:cs="Times New Roman"/>
        </w:rPr>
        <w:lastRenderedPageBreak/>
        <w:t>оригинал / заверенную копию Договора;</w:t>
      </w:r>
    </w:p>
    <w:p w:rsidR="00FF3332" w:rsidRPr="000E15E3" w:rsidRDefault="00FF3332" w:rsidP="00FF3332">
      <w:pPr>
        <w:pStyle w:val="a3"/>
        <w:numPr>
          <w:ilvl w:val="0"/>
          <w:numId w:val="32"/>
        </w:numPr>
        <w:shd w:val="clear" w:color="auto" w:fill="auto"/>
        <w:tabs>
          <w:tab w:val="left" w:pos="1276"/>
        </w:tabs>
        <w:spacing w:before="0" w:after="0" w:line="240" w:lineRule="auto"/>
        <w:ind w:left="0" w:firstLine="709"/>
        <w:rPr>
          <w:rFonts w:ascii="Times New Roman" w:hAnsi="Times New Roman" w:cs="Times New Roman"/>
        </w:rPr>
      </w:pPr>
      <w:r w:rsidRPr="000E15E3">
        <w:rPr>
          <w:rFonts w:ascii="Times New Roman" w:hAnsi="Times New Roman" w:cs="Times New Roman"/>
        </w:rPr>
        <w:t>оригинал / заверенную копию дополнительного соглашения от «____» ______ 20__ года № ____ к Договору;</w:t>
      </w:r>
    </w:p>
    <w:p w:rsidR="00FF3332" w:rsidRPr="000E15E3" w:rsidRDefault="00FF3332" w:rsidP="00FF3332">
      <w:pPr>
        <w:pStyle w:val="a3"/>
        <w:numPr>
          <w:ilvl w:val="0"/>
          <w:numId w:val="32"/>
        </w:numPr>
        <w:shd w:val="clear" w:color="auto" w:fill="auto"/>
        <w:tabs>
          <w:tab w:val="left" w:pos="1276"/>
          <w:tab w:val="left" w:pos="1446"/>
        </w:tabs>
        <w:spacing w:before="0" w:after="0" w:line="240" w:lineRule="auto"/>
        <w:ind w:left="0" w:firstLine="709"/>
        <w:rPr>
          <w:rFonts w:ascii="Times New Roman" w:hAnsi="Times New Roman" w:cs="Times New Roman"/>
        </w:rPr>
      </w:pPr>
      <w:r w:rsidRPr="000E15E3">
        <w:rPr>
          <w:rFonts w:ascii="Times New Roman" w:hAnsi="Times New Roman" w:cs="Times New Roman"/>
        </w:rPr>
        <w:t>заверенные копии актов сдачи-приемки оказанных услуг / результатов выполненных работ, указанных в Приложении № 2 к Соглашению;</w:t>
      </w:r>
    </w:p>
    <w:p w:rsidR="00FF3332" w:rsidRPr="000E15E3" w:rsidRDefault="00FF3332" w:rsidP="00FF3332">
      <w:pPr>
        <w:pStyle w:val="a3"/>
        <w:numPr>
          <w:ilvl w:val="0"/>
          <w:numId w:val="32"/>
        </w:numPr>
        <w:shd w:val="clear" w:color="auto" w:fill="auto"/>
        <w:tabs>
          <w:tab w:val="left" w:pos="1276"/>
          <w:tab w:val="left" w:pos="1446"/>
        </w:tabs>
        <w:spacing w:before="0" w:after="0" w:line="240" w:lineRule="auto"/>
        <w:ind w:left="0" w:firstLine="709"/>
        <w:rPr>
          <w:rFonts w:ascii="Times New Roman" w:hAnsi="Times New Roman" w:cs="Times New Roman"/>
        </w:rPr>
      </w:pPr>
      <w:r w:rsidRPr="000E15E3">
        <w:rPr>
          <w:rFonts w:ascii="Times New Roman" w:hAnsi="Times New Roman" w:cs="Times New Roman"/>
        </w:rPr>
        <w:t>заверенные копии платежных поручений, указанных в Приложении № 2 к Соглашению;</w:t>
      </w:r>
    </w:p>
    <w:p w:rsidR="00FF3332" w:rsidRPr="000E15E3" w:rsidRDefault="00FF3332" w:rsidP="00FF3332">
      <w:pPr>
        <w:pStyle w:val="a3"/>
        <w:numPr>
          <w:ilvl w:val="0"/>
          <w:numId w:val="32"/>
        </w:numPr>
        <w:shd w:val="clear" w:color="auto" w:fill="auto"/>
        <w:tabs>
          <w:tab w:val="left" w:pos="1276"/>
          <w:tab w:val="left" w:pos="1446"/>
        </w:tabs>
        <w:spacing w:before="0" w:after="0" w:line="240" w:lineRule="auto"/>
        <w:ind w:left="0" w:firstLine="709"/>
        <w:rPr>
          <w:rFonts w:ascii="Times New Roman" w:hAnsi="Times New Roman" w:cs="Times New Roman"/>
        </w:rPr>
      </w:pPr>
      <w:r w:rsidRPr="000E15E3">
        <w:rPr>
          <w:rFonts w:ascii="Times New Roman" w:hAnsi="Times New Roman" w:cs="Times New Roman"/>
        </w:rPr>
        <w:t>копию акта сверки взаимных расчетов между Кредитором и Должником от «____» ______ 20__ года.</w:t>
      </w:r>
    </w:p>
    <w:permEnd w:id="1525824247"/>
    <w:p w:rsidR="00FF3332" w:rsidRPr="000E15E3" w:rsidRDefault="00FF3332" w:rsidP="00FF3332">
      <w:pPr>
        <w:pStyle w:val="a3"/>
        <w:numPr>
          <w:ilvl w:val="1"/>
          <w:numId w:val="31"/>
        </w:numPr>
        <w:shd w:val="clear" w:color="auto" w:fill="auto"/>
        <w:tabs>
          <w:tab w:val="left" w:pos="1134"/>
        </w:tabs>
        <w:spacing w:before="0" w:after="0" w:line="240" w:lineRule="auto"/>
        <w:ind w:left="0" w:firstLine="709"/>
        <w:rPr>
          <w:rFonts w:ascii="Times New Roman" w:hAnsi="Times New Roman" w:cs="Times New Roman"/>
        </w:rPr>
      </w:pPr>
      <w:r w:rsidRPr="000E15E3">
        <w:rPr>
          <w:rFonts w:ascii="Times New Roman" w:hAnsi="Times New Roman" w:cs="Times New Roman"/>
        </w:rPr>
        <w:t>Новый кредитор обязан принять от Кредитора по акту приема-передачи все документы, удостоверяющие права (требования), передаваемые по Соглашению.</w:t>
      </w:r>
    </w:p>
    <w:p w:rsidR="00FF3332" w:rsidRPr="000E15E3" w:rsidRDefault="00FF3332" w:rsidP="00FF3332">
      <w:pPr>
        <w:pStyle w:val="a3"/>
        <w:shd w:val="clear" w:color="auto" w:fill="auto"/>
        <w:tabs>
          <w:tab w:val="left" w:pos="993"/>
          <w:tab w:val="left" w:pos="1134"/>
        </w:tabs>
        <w:spacing w:before="0" w:after="0" w:line="240" w:lineRule="auto"/>
        <w:ind w:firstLine="709"/>
        <w:rPr>
          <w:rFonts w:ascii="Times New Roman" w:hAnsi="Times New Roman" w:cs="Times New Roman"/>
        </w:rPr>
      </w:pPr>
      <w:r w:rsidRPr="000E15E3">
        <w:rPr>
          <w:rFonts w:ascii="Times New Roman" w:hAnsi="Times New Roman" w:cs="Times New Roman"/>
        </w:rPr>
        <w:t>Акт приема-передачи подписывается уполномоченными представителями Сторон по форме Приложения № 1 к Соглашению.</w:t>
      </w:r>
    </w:p>
    <w:p w:rsidR="00FF3332" w:rsidRPr="000E15E3" w:rsidRDefault="00FF3332" w:rsidP="00FF3332">
      <w:pPr>
        <w:pStyle w:val="af1"/>
        <w:numPr>
          <w:ilvl w:val="1"/>
          <w:numId w:val="31"/>
        </w:numPr>
        <w:tabs>
          <w:tab w:val="left" w:pos="993"/>
          <w:tab w:val="left" w:pos="1134"/>
        </w:tabs>
        <w:autoSpaceDE w:val="0"/>
        <w:autoSpaceDN w:val="0"/>
        <w:adjustRightInd w:val="0"/>
        <w:ind w:left="0" w:firstLine="709"/>
        <w:jc w:val="both"/>
        <w:rPr>
          <w:rFonts w:ascii="Times New Roman" w:eastAsiaTheme="minorHAnsi" w:hAnsi="Times New Roman" w:cs="Times New Roman"/>
          <w:iCs/>
          <w:color w:val="auto"/>
          <w:lang w:eastAsia="en-US"/>
        </w:rPr>
      </w:pPr>
      <w:r w:rsidRPr="000E15E3">
        <w:rPr>
          <w:rFonts w:ascii="Times New Roman" w:hAnsi="Times New Roman" w:cs="Times New Roman"/>
        </w:rPr>
        <w:t xml:space="preserve">Кредитор </w:t>
      </w:r>
      <w:r w:rsidRPr="000E15E3">
        <w:rPr>
          <w:rFonts w:ascii="Times New Roman" w:eastAsiaTheme="minorHAnsi" w:hAnsi="Times New Roman" w:cs="Times New Roman"/>
          <w:iCs/>
          <w:color w:val="auto"/>
          <w:lang w:eastAsia="en-US"/>
        </w:rPr>
        <w:t xml:space="preserve">обязан предоставлять </w:t>
      </w:r>
      <w:r w:rsidRPr="000E15E3">
        <w:rPr>
          <w:rFonts w:ascii="Times New Roman" w:hAnsi="Times New Roman" w:cs="Times New Roman"/>
        </w:rPr>
        <w:t>Новому кредитору</w:t>
      </w:r>
      <w:r w:rsidRPr="000E15E3">
        <w:rPr>
          <w:rFonts w:ascii="Times New Roman" w:eastAsiaTheme="minorHAnsi" w:hAnsi="Times New Roman" w:cs="Times New Roman"/>
          <w:iCs/>
          <w:color w:val="auto"/>
          <w:lang w:eastAsia="en-US"/>
        </w:rPr>
        <w:t xml:space="preserve"> по его письменному запросу в течение 3 (трех) календарных дней с момента получения запроса иные </w:t>
      </w:r>
      <w:r w:rsidRPr="000E15E3">
        <w:rPr>
          <w:rFonts w:ascii="Times New Roman" w:hAnsi="Times New Roman" w:cs="Times New Roman"/>
        </w:rPr>
        <w:t>документы (в том числе оригиналы), необходимые для реализации Новым кредитором прав по Договору</w:t>
      </w:r>
      <w:r w:rsidRPr="000E15E3">
        <w:rPr>
          <w:rFonts w:ascii="Times New Roman" w:eastAsiaTheme="minorHAnsi" w:hAnsi="Times New Roman" w:cs="Times New Roman"/>
          <w:iCs/>
          <w:color w:val="auto"/>
          <w:lang w:eastAsia="en-US"/>
        </w:rPr>
        <w:t>.</w:t>
      </w:r>
    </w:p>
    <w:p w:rsidR="00FF3332" w:rsidRPr="000E15E3" w:rsidRDefault="00FF3332" w:rsidP="00FF3332">
      <w:pPr>
        <w:pStyle w:val="af1"/>
        <w:numPr>
          <w:ilvl w:val="1"/>
          <w:numId w:val="31"/>
        </w:numPr>
        <w:tabs>
          <w:tab w:val="left" w:pos="1134"/>
        </w:tabs>
        <w:ind w:left="0" w:firstLine="709"/>
        <w:jc w:val="both"/>
        <w:rPr>
          <w:rFonts w:ascii="Times New Roman" w:eastAsiaTheme="minorHAnsi" w:hAnsi="Times New Roman" w:cs="Times New Roman"/>
          <w:iCs/>
          <w:color w:val="auto"/>
          <w:lang w:eastAsia="en-US"/>
        </w:rPr>
      </w:pPr>
      <w:r w:rsidRPr="000E15E3">
        <w:rPr>
          <w:rFonts w:ascii="Times New Roman" w:eastAsiaTheme="minorHAnsi" w:hAnsi="Times New Roman" w:cs="Times New Roman"/>
          <w:iCs/>
          <w:color w:val="auto"/>
          <w:lang w:eastAsia="en-US"/>
        </w:rPr>
        <w:t>Кредитор обязан не совершать никаких действий, которые могут служить основанием для возражений Должника против уступаемого права (требования).</w:t>
      </w:r>
    </w:p>
    <w:p w:rsidR="00FF3332" w:rsidRPr="000E15E3" w:rsidRDefault="00FF3332" w:rsidP="00FF3332">
      <w:pPr>
        <w:pStyle w:val="af1"/>
        <w:numPr>
          <w:ilvl w:val="1"/>
          <w:numId w:val="31"/>
        </w:numPr>
        <w:tabs>
          <w:tab w:val="left" w:pos="1134"/>
        </w:tabs>
        <w:ind w:left="0" w:firstLine="709"/>
        <w:jc w:val="both"/>
        <w:rPr>
          <w:rFonts w:ascii="Times New Roman" w:eastAsiaTheme="minorHAnsi" w:hAnsi="Times New Roman" w:cs="Times New Roman"/>
          <w:iCs/>
          <w:color w:val="auto"/>
          <w:lang w:eastAsia="en-US"/>
        </w:rPr>
      </w:pPr>
      <w:r w:rsidRPr="000E15E3">
        <w:rPr>
          <w:rFonts w:ascii="Times New Roman" w:eastAsiaTheme="minorHAnsi" w:hAnsi="Times New Roman" w:cs="Times New Roman"/>
          <w:iCs/>
          <w:color w:val="auto"/>
          <w:lang w:eastAsia="en-US"/>
        </w:rPr>
        <w:t xml:space="preserve">Новый Кредитор обязан перечислить сумму, указанную в пункте 1.4 Соглашения, на расчетный счет Кредитора в течение </w:t>
      </w:r>
      <w:permStart w:id="1675911840" w:edGrp="everyone"/>
      <w:r w:rsidRPr="000E15E3">
        <w:rPr>
          <w:rFonts w:ascii="Times New Roman" w:eastAsiaTheme="minorHAnsi" w:hAnsi="Times New Roman" w:cs="Times New Roman"/>
          <w:iCs/>
          <w:color w:val="auto"/>
          <w:lang w:eastAsia="en-US"/>
        </w:rPr>
        <w:t xml:space="preserve">__ (____) календарных дней </w:t>
      </w:r>
      <w:permEnd w:id="1675911840"/>
      <w:r w:rsidRPr="000E15E3">
        <w:rPr>
          <w:rFonts w:ascii="Times New Roman" w:eastAsiaTheme="minorHAnsi" w:hAnsi="Times New Roman" w:cs="Times New Roman"/>
          <w:iCs/>
          <w:color w:val="auto"/>
          <w:lang w:eastAsia="en-US"/>
        </w:rPr>
        <w:t xml:space="preserve">с даты подписания Соглашения (либо: в срок до </w:t>
      </w:r>
      <w:permStart w:id="479423792" w:edGrp="everyone"/>
      <w:r w:rsidRPr="000E15E3">
        <w:rPr>
          <w:rFonts w:ascii="Times New Roman" w:eastAsiaTheme="minorHAnsi" w:hAnsi="Times New Roman" w:cs="Times New Roman"/>
          <w:iCs/>
          <w:color w:val="auto"/>
          <w:lang w:eastAsia="en-US"/>
        </w:rPr>
        <w:t>«___» _________ 20___ года</w:t>
      </w:r>
      <w:permEnd w:id="479423792"/>
      <w:r w:rsidRPr="000E15E3">
        <w:rPr>
          <w:rFonts w:ascii="Times New Roman" w:eastAsiaTheme="minorHAnsi" w:hAnsi="Times New Roman" w:cs="Times New Roman"/>
          <w:iCs/>
          <w:color w:val="auto"/>
          <w:lang w:eastAsia="en-US"/>
        </w:rPr>
        <w:t>) путем перечисления денежных средств на расчетный счет Кредитора, указанный в разделе ___ Соглашения.</w:t>
      </w:r>
    </w:p>
    <w:p w:rsidR="00FF3332" w:rsidRPr="000E15E3" w:rsidRDefault="00FF3332" w:rsidP="00FF3332">
      <w:pPr>
        <w:pStyle w:val="af1"/>
        <w:numPr>
          <w:ilvl w:val="1"/>
          <w:numId w:val="31"/>
        </w:numPr>
        <w:tabs>
          <w:tab w:val="left" w:pos="1134"/>
        </w:tabs>
        <w:autoSpaceDE w:val="0"/>
        <w:autoSpaceDN w:val="0"/>
        <w:adjustRightInd w:val="0"/>
        <w:ind w:left="0" w:firstLine="709"/>
        <w:jc w:val="both"/>
        <w:rPr>
          <w:rFonts w:ascii="Times New Roman" w:hAnsi="Times New Roman" w:cs="Times New Roman"/>
        </w:rPr>
      </w:pPr>
      <w:permStart w:id="721973156" w:edGrp="everyone"/>
      <w:r w:rsidRPr="000E15E3">
        <w:rPr>
          <w:rFonts w:ascii="Times New Roman" w:hAnsi="Times New Roman" w:cs="Times New Roman"/>
        </w:rPr>
        <w:t>Должник обязан оплатить сумму долга в размере, указанном в пункте 1.2 Соглашения, в течение __ (____) календарных дней с даты получения письменного требования Нового Кредитора (</w:t>
      </w:r>
      <w:r w:rsidRPr="000E15E3">
        <w:rPr>
          <w:rFonts w:ascii="Times New Roman" w:hAnsi="Times New Roman" w:cs="Times New Roman"/>
          <w:i/>
        </w:rPr>
        <w:t>либо</w:t>
      </w:r>
      <w:r w:rsidRPr="000E15E3">
        <w:rPr>
          <w:rFonts w:ascii="Times New Roman" w:hAnsi="Times New Roman" w:cs="Times New Roman"/>
        </w:rPr>
        <w:t>: в срок до «___» _________ 20___ года) путем перечисления денежных средств на расчетный счет Нового Кредитора, указанный в разделе ___ Соглашения или в соответствующем требовании.</w:t>
      </w:r>
    </w:p>
    <w:permEnd w:id="721973156"/>
    <w:p w:rsidR="00FF3332" w:rsidRPr="000E15E3" w:rsidRDefault="00FF3332" w:rsidP="00FF3332">
      <w:pPr>
        <w:pStyle w:val="af1"/>
        <w:numPr>
          <w:ilvl w:val="1"/>
          <w:numId w:val="31"/>
        </w:numPr>
        <w:shd w:val="clear" w:color="auto" w:fill="FFFFFF"/>
        <w:tabs>
          <w:tab w:val="left" w:pos="1134"/>
        </w:tabs>
        <w:ind w:left="0" w:firstLine="709"/>
        <w:jc w:val="both"/>
        <w:rPr>
          <w:rFonts w:ascii="Times New Roman" w:hAnsi="Times New Roman" w:cs="Times New Roman"/>
          <w:bCs/>
          <w:color w:val="auto"/>
          <w:lang w:eastAsia="ar-SA"/>
        </w:rPr>
      </w:pPr>
      <w:r w:rsidRPr="000E15E3">
        <w:rPr>
          <w:rFonts w:ascii="Times New Roman" w:hAnsi="Times New Roman" w:cs="Times New Roman"/>
          <w:bCs/>
          <w:color w:val="auto"/>
          <w:lang w:eastAsia="ar-SA"/>
        </w:rPr>
        <w:t>Каждая из Сторон заявляет и подтверждает другой Стороне, что она получила все корпоративные одобрения Соглашения органами управления в соответствии с применимым правом и/или учредительными документами такой Стороны, а также согласования и разрешения органов и иных лиц, необходимые для заключения и исполнения Соглашения. При заключении и исполнении Соглашения каждая Сторона полагается на достоверность и полноту заверений другой Стороны, изложенных в настоящем пункте Соглашения. Стороны соглашаются с тем, что недостоверность заверений, предоставленных каждой Стороной, являются предоставлением недостоверных заверений об обстоятельствах в соответствии со статьей 431.2 Гражданского кодекса Российской Федерации.</w:t>
      </w:r>
    </w:p>
    <w:p w:rsidR="00FF3332" w:rsidRPr="000E15E3" w:rsidRDefault="00FF3332" w:rsidP="00FF3332">
      <w:pPr>
        <w:pStyle w:val="a3"/>
        <w:shd w:val="clear" w:color="auto" w:fill="auto"/>
        <w:tabs>
          <w:tab w:val="left" w:pos="993"/>
        </w:tabs>
        <w:spacing w:before="0" w:after="0" w:line="240" w:lineRule="auto"/>
        <w:ind w:right="20" w:firstLine="567"/>
        <w:rPr>
          <w:rFonts w:ascii="Times New Roman" w:hAnsi="Times New Roman" w:cs="Times New Roman"/>
        </w:rPr>
      </w:pPr>
    </w:p>
    <w:p w:rsidR="00FF3332" w:rsidRPr="000E15E3" w:rsidRDefault="00FF3332" w:rsidP="00FF3332">
      <w:pPr>
        <w:pStyle w:val="af1"/>
        <w:numPr>
          <w:ilvl w:val="0"/>
          <w:numId w:val="20"/>
        </w:numPr>
        <w:tabs>
          <w:tab w:val="left" w:pos="284"/>
        </w:tabs>
        <w:ind w:left="0" w:firstLine="0"/>
        <w:jc w:val="center"/>
        <w:rPr>
          <w:rFonts w:ascii="Times New Roman" w:hAnsi="Times New Roman" w:cs="Times New Roman"/>
          <w:b/>
          <w:bCs/>
        </w:rPr>
      </w:pPr>
      <w:bookmarkStart w:id="2" w:name="bookmark1"/>
      <w:r w:rsidRPr="000E15E3">
        <w:rPr>
          <w:rFonts w:ascii="Times New Roman" w:hAnsi="Times New Roman" w:cs="Times New Roman"/>
          <w:b/>
          <w:bCs/>
        </w:rPr>
        <w:t>Порядок разрешения споров</w:t>
      </w:r>
    </w:p>
    <w:p w:rsidR="00FF3332" w:rsidRPr="000E15E3" w:rsidRDefault="00FF3332" w:rsidP="00FF3332">
      <w:pPr>
        <w:pStyle w:val="af1"/>
        <w:numPr>
          <w:ilvl w:val="1"/>
          <w:numId w:val="20"/>
        </w:numPr>
        <w:shd w:val="clear" w:color="auto" w:fill="FFFFFF"/>
        <w:tabs>
          <w:tab w:val="left" w:pos="1134"/>
        </w:tabs>
        <w:ind w:left="0" w:firstLine="709"/>
        <w:jc w:val="both"/>
        <w:rPr>
          <w:rFonts w:ascii="Times New Roman" w:hAnsi="Times New Roman" w:cs="Times New Roman"/>
          <w:bCs/>
        </w:rPr>
      </w:pPr>
      <w:r w:rsidRPr="000E15E3">
        <w:rPr>
          <w:rFonts w:ascii="Times New Roman" w:hAnsi="Times New Roman" w:cs="Times New Roman"/>
          <w:bCs/>
        </w:rPr>
        <w:t>Все споры, разногласия и требования, возникающие между Сторонами из Соглашения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F3332" w:rsidRPr="000E15E3" w:rsidRDefault="00FF3332" w:rsidP="00FF3332">
      <w:pPr>
        <w:pStyle w:val="af1"/>
        <w:numPr>
          <w:ilvl w:val="1"/>
          <w:numId w:val="20"/>
        </w:numPr>
        <w:shd w:val="clear" w:color="auto" w:fill="FFFFFF"/>
        <w:tabs>
          <w:tab w:val="left" w:pos="1134"/>
        </w:tabs>
        <w:ind w:left="0" w:firstLine="709"/>
        <w:jc w:val="both"/>
        <w:rPr>
          <w:rFonts w:ascii="Times New Roman" w:hAnsi="Times New Roman" w:cs="Times New Roman"/>
          <w:bCs/>
        </w:rPr>
      </w:pPr>
      <w:r w:rsidRPr="000E15E3">
        <w:rPr>
          <w:rFonts w:ascii="Times New Roman" w:hAnsi="Times New Roman" w:cs="Times New Roman"/>
          <w:bCs/>
        </w:rPr>
        <w:t xml:space="preserve">Споры, указанные в пункте 3.1 Соглашения, которые не были урегулированы Сторонами путем переговоров, подлежат разрешению в </w:t>
      </w:r>
      <w:permStart w:id="1813986814" w:edGrp="everyone"/>
      <w:r w:rsidRPr="000E15E3">
        <w:rPr>
          <w:rFonts w:ascii="Times New Roman" w:hAnsi="Times New Roman" w:cs="Times New Roman"/>
          <w:bCs/>
        </w:rPr>
        <w:t xml:space="preserve">Арбитражном суде города Москвы </w:t>
      </w:r>
      <w:permEnd w:id="1813986814"/>
      <w:r w:rsidRPr="000E15E3">
        <w:rPr>
          <w:rFonts w:ascii="Times New Roman" w:hAnsi="Times New Roman" w:cs="Times New Roman"/>
          <w:bCs/>
        </w:rPr>
        <w:t>в соответствии с законодательством Российской Федерации.</w:t>
      </w:r>
    </w:p>
    <w:p w:rsidR="00FF3332" w:rsidRPr="000E15E3" w:rsidRDefault="00FF3332" w:rsidP="00FF3332">
      <w:pPr>
        <w:pStyle w:val="af1"/>
        <w:numPr>
          <w:ilvl w:val="1"/>
          <w:numId w:val="20"/>
        </w:numPr>
        <w:shd w:val="clear" w:color="auto" w:fill="FFFFFF"/>
        <w:tabs>
          <w:tab w:val="left" w:pos="1134"/>
        </w:tabs>
        <w:ind w:left="0" w:firstLine="709"/>
        <w:jc w:val="both"/>
        <w:rPr>
          <w:rFonts w:ascii="Times New Roman" w:hAnsi="Times New Roman" w:cs="Times New Roman"/>
          <w:bCs/>
        </w:rPr>
      </w:pPr>
      <w:r w:rsidRPr="000E15E3">
        <w:rPr>
          <w:rFonts w:ascii="Times New Roman" w:hAnsi="Times New Roman" w:cs="Times New Roman"/>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228077304" w:edGrp="everyone"/>
      <w:r w:rsidRPr="000E15E3">
        <w:rPr>
          <w:rFonts w:ascii="Times New Roman" w:hAnsi="Times New Roman" w:cs="Times New Roman"/>
          <w:bCs/>
        </w:rPr>
        <w:t>8.</w:t>
      </w:r>
      <w:r w:rsidR="00F8097C" w:rsidRPr="000E15E3">
        <w:rPr>
          <w:rFonts w:ascii="Times New Roman" w:hAnsi="Times New Roman" w:cs="Times New Roman"/>
          <w:bCs/>
        </w:rPr>
        <w:t>7</w:t>
      </w:r>
      <w:r w:rsidRPr="000E15E3">
        <w:rPr>
          <w:rFonts w:ascii="Times New Roman" w:hAnsi="Times New Roman" w:cs="Times New Roman"/>
          <w:bCs/>
        </w:rPr>
        <w:t xml:space="preserve"> </w:t>
      </w:r>
      <w:permEnd w:id="228077304"/>
      <w:r w:rsidRPr="000E15E3">
        <w:rPr>
          <w:rFonts w:ascii="Times New Roman" w:hAnsi="Times New Roman" w:cs="Times New Roman"/>
          <w:bCs/>
        </w:rPr>
        <w:t>Соглашения.</w:t>
      </w:r>
    </w:p>
    <w:p w:rsidR="00FF3332" w:rsidRPr="000E15E3" w:rsidRDefault="00FF3332" w:rsidP="00FF3332">
      <w:pPr>
        <w:pStyle w:val="af1"/>
        <w:numPr>
          <w:ilvl w:val="1"/>
          <w:numId w:val="20"/>
        </w:numPr>
        <w:shd w:val="clear" w:color="auto" w:fill="FFFFFF"/>
        <w:tabs>
          <w:tab w:val="left" w:pos="1134"/>
        </w:tabs>
        <w:ind w:left="0" w:firstLine="709"/>
        <w:jc w:val="both"/>
        <w:rPr>
          <w:rFonts w:ascii="Times New Roman" w:hAnsi="Times New Roman" w:cs="Times New Roman"/>
          <w:bCs/>
        </w:rPr>
      </w:pPr>
      <w:r w:rsidRPr="000E15E3">
        <w:rPr>
          <w:rFonts w:ascii="Times New Roman" w:hAnsi="Times New Roman" w:cs="Times New Roman"/>
          <w:bCs/>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w:t>
      </w:r>
      <w:r w:rsidRPr="000E15E3">
        <w:rPr>
          <w:rFonts w:ascii="Times New Roman" w:hAnsi="Times New Roman" w:cs="Times New Roman"/>
          <w:bCs/>
        </w:rPr>
        <w:lastRenderedPageBreak/>
        <w:t>мотивированные возражения, то Сторона, право которой нарушено, вправе обратиться с иском в суд.</w:t>
      </w:r>
    </w:p>
    <w:p w:rsidR="00FF3332" w:rsidRPr="000E15E3" w:rsidRDefault="00FF3332" w:rsidP="00FF3332">
      <w:pPr>
        <w:pStyle w:val="af1"/>
        <w:numPr>
          <w:ilvl w:val="1"/>
          <w:numId w:val="20"/>
        </w:numPr>
        <w:shd w:val="clear" w:color="auto" w:fill="FFFFFF"/>
        <w:tabs>
          <w:tab w:val="left" w:pos="1134"/>
        </w:tabs>
        <w:ind w:left="0" w:firstLine="709"/>
        <w:jc w:val="both"/>
        <w:rPr>
          <w:rFonts w:ascii="Times New Roman" w:hAnsi="Times New Roman" w:cs="Times New Roman"/>
          <w:bCs/>
        </w:rPr>
      </w:pPr>
      <w:r w:rsidRPr="000E15E3">
        <w:rPr>
          <w:rFonts w:ascii="Times New Roman" w:hAnsi="Times New Roman" w:cs="Times New Roman"/>
          <w:bCs/>
        </w:rPr>
        <w:t>Условия настоящего раздела сохраняют свою силу в случае признания Соглашения незаключенным и / или недействительным.</w:t>
      </w:r>
    </w:p>
    <w:p w:rsidR="00FF3332" w:rsidRPr="000E15E3" w:rsidRDefault="00FF3332" w:rsidP="00FF3332">
      <w:pPr>
        <w:pStyle w:val="af1"/>
        <w:ind w:left="0" w:firstLine="567"/>
        <w:jc w:val="both"/>
        <w:rPr>
          <w:rFonts w:ascii="Times New Roman" w:hAnsi="Times New Roman" w:cs="Times New Roman"/>
        </w:rPr>
      </w:pPr>
    </w:p>
    <w:p w:rsidR="00FF3332" w:rsidRPr="000E15E3" w:rsidRDefault="00FF3332" w:rsidP="00FF3332">
      <w:pPr>
        <w:pStyle w:val="af1"/>
        <w:numPr>
          <w:ilvl w:val="0"/>
          <w:numId w:val="20"/>
        </w:numPr>
        <w:tabs>
          <w:tab w:val="left" w:pos="284"/>
        </w:tabs>
        <w:ind w:left="0" w:firstLine="0"/>
        <w:jc w:val="center"/>
        <w:rPr>
          <w:rFonts w:ascii="Times New Roman" w:hAnsi="Times New Roman" w:cs="Times New Roman"/>
        </w:rPr>
      </w:pPr>
      <w:r w:rsidRPr="000E15E3">
        <w:rPr>
          <w:rFonts w:ascii="Times New Roman" w:hAnsi="Times New Roman" w:cs="Times New Roman"/>
          <w:b/>
        </w:rPr>
        <w:t>Ответственность Сторон</w:t>
      </w:r>
      <w:bookmarkEnd w:id="2"/>
    </w:p>
    <w:p w:rsidR="00FF3332" w:rsidRPr="000E15E3" w:rsidRDefault="00FF3332" w:rsidP="00FF3332">
      <w:pPr>
        <w:pStyle w:val="a3"/>
        <w:numPr>
          <w:ilvl w:val="1"/>
          <w:numId w:val="36"/>
        </w:numPr>
        <w:shd w:val="clear" w:color="auto" w:fill="auto"/>
        <w:tabs>
          <w:tab w:val="left" w:pos="1134"/>
          <w:tab w:val="left" w:pos="1276"/>
        </w:tabs>
        <w:spacing w:before="0" w:after="0" w:line="240" w:lineRule="auto"/>
        <w:ind w:left="0" w:right="20" w:firstLine="709"/>
        <w:rPr>
          <w:rFonts w:ascii="Times New Roman" w:hAnsi="Times New Roman" w:cs="Times New Roman"/>
        </w:rPr>
      </w:pPr>
      <w:r w:rsidRPr="000E15E3">
        <w:rPr>
          <w:rFonts w:ascii="Times New Roman" w:hAnsi="Times New Roman" w:cs="Times New Roman"/>
        </w:rPr>
        <w:t xml:space="preserve">Кредитор </w:t>
      </w:r>
      <w:bookmarkStart w:id="3" w:name="Par0"/>
      <w:bookmarkEnd w:id="3"/>
      <w:r w:rsidRPr="000E15E3">
        <w:rPr>
          <w:rFonts w:ascii="Times New Roman" w:hAnsi="Times New Roman" w:cs="Times New Roman"/>
        </w:rPr>
        <w:t>несет ответственность перед Новым кредитором за недействительность переданного последнему права (требования), но не отвечает за неисполнение соответствующего обязательства Должником.</w:t>
      </w:r>
    </w:p>
    <w:p w:rsidR="00FF3332" w:rsidRPr="000E15E3" w:rsidRDefault="00FF3332" w:rsidP="00FF3332">
      <w:pPr>
        <w:pStyle w:val="a3"/>
        <w:numPr>
          <w:ilvl w:val="1"/>
          <w:numId w:val="36"/>
        </w:numPr>
        <w:shd w:val="clear" w:color="auto" w:fill="auto"/>
        <w:tabs>
          <w:tab w:val="left" w:pos="1134"/>
          <w:tab w:val="left" w:pos="1276"/>
        </w:tabs>
        <w:spacing w:before="0" w:after="0" w:line="240" w:lineRule="auto"/>
        <w:ind w:left="0" w:right="20" w:firstLine="709"/>
        <w:rPr>
          <w:rFonts w:ascii="Times New Roman" w:hAnsi="Times New Roman" w:cs="Times New Roman"/>
        </w:rPr>
      </w:pPr>
      <w:bookmarkStart w:id="4" w:name="Par3"/>
      <w:bookmarkEnd w:id="4"/>
      <w:r w:rsidRPr="000E15E3">
        <w:rPr>
          <w:rFonts w:ascii="Times New Roman" w:hAnsi="Times New Roman" w:cs="Times New Roman"/>
        </w:rPr>
        <w:t>При нарушении Кредитором обязательств, установленных пунктами 2.4, 4.1 Соглашения, Новый кредитор вправе потребовать от Кредитора возврата всего переданного по Соглашению, а также возмещения причиненных убытков.</w:t>
      </w:r>
    </w:p>
    <w:p w:rsidR="00FF3332" w:rsidRPr="000E15E3" w:rsidRDefault="00FF3332" w:rsidP="00FF3332">
      <w:pPr>
        <w:pStyle w:val="a3"/>
        <w:numPr>
          <w:ilvl w:val="1"/>
          <w:numId w:val="36"/>
        </w:numPr>
        <w:shd w:val="clear" w:color="auto" w:fill="auto"/>
        <w:tabs>
          <w:tab w:val="left" w:pos="1134"/>
          <w:tab w:val="left" w:pos="1276"/>
        </w:tabs>
        <w:spacing w:before="0" w:after="0" w:line="240" w:lineRule="auto"/>
        <w:ind w:left="0" w:right="20" w:firstLine="709"/>
        <w:rPr>
          <w:rFonts w:ascii="Times New Roman" w:hAnsi="Times New Roman" w:cs="Times New Roman"/>
        </w:rPr>
      </w:pPr>
      <w:bookmarkStart w:id="5" w:name="bookmark6"/>
      <w:r w:rsidRPr="000E15E3">
        <w:rPr>
          <w:rFonts w:ascii="Times New Roman" w:hAnsi="Times New Roman" w:cs="Times New Roman"/>
        </w:rPr>
        <w:t>За неисполнение или ненадлежащее исполнение принятых обязательств по Соглашению Стороны несут ответственность в соответствии с законодательством Российской Федерации.</w:t>
      </w:r>
    </w:p>
    <w:p w:rsidR="00FF3332" w:rsidRPr="000E15E3" w:rsidRDefault="00FF3332" w:rsidP="00FF3332">
      <w:pPr>
        <w:pStyle w:val="40"/>
        <w:keepNext/>
        <w:keepLines/>
        <w:shd w:val="clear" w:color="auto" w:fill="auto"/>
        <w:spacing w:before="0" w:line="240" w:lineRule="auto"/>
        <w:ind w:firstLine="709"/>
        <w:rPr>
          <w:sz w:val="24"/>
          <w:szCs w:val="24"/>
        </w:rPr>
      </w:pPr>
    </w:p>
    <w:p w:rsidR="00FF3332" w:rsidRPr="000E15E3" w:rsidRDefault="00FF3332" w:rsidP="00FF3332">
      <w:pPr>
        <w:pStyle w:val="af1"/>
        <w:numPr>
          <w:ilvl w:val="0"/>
          <w:numId w:val="20"/>
        </w:numPr>
        <w:tabs>
          <w:tab w:val="left" w:pos="284"/>
        </w:tabs>
        <w:ind w:left="0" w:firstLine="0"/>
        <w:jc w:val="center"/>
      </w:pPr>
      <w:r w:rsidRPr="000E15E3">
        <w:rPr>
          <w:rFonts w:ascii="Times New Roman" w:hAnsi="Times New Roman" w:cs="Times New Roman"/>
          <w:b/>
        </w:rPr>
        <w:t>К</w:t>
      </w:r>
      <w:bookmarkEnd w:id="5"/>
      <w:r w:rsidRPr="000E15E3">
        <w:rPr>
          <w:rFonts w:ascii="Times New Roman" w:hAnsi="Times New Roman" w:cs="Times New Roman"/>
          <w:b/>
        </w:rPr>
        <w:t>онфиденциальность</w:t>
      </w:r>
    </w:p>
    <w:p w:rsidR="00FF3332" w:rsidRPr="000E15E3" w:rsidRDefault="00FF3332" w:rsidP="00FF3332">
      <w:pPr>
        <w:pStyle w:val="af1"/>
        <w:numPr>
          <w:ilvl w:val="1"/>
          <w:numId w:val="22"/>
        </w:numPr>
        <w:tabs>
          <w:tab w:val="left" w:pos="284"/>
          <w:tab w:val="left" w:pos="1134"/>
          <w:tab w:val="left" w:pos="1276"/>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Под конфиденциальной информацией (далее – «Информация») для целей Соглашения понимается любая информация, передаваемая Стороной (Передающая Сторона) другой Стороне (Принимающая Сторона) в устной либо документарной форме, в виде электронного файла, в любом другом виде, а также полученная Принимающей Стороной самостоятельно в процессе проведения переговоров, заключения и исполнения Соглашения, в отношении которой соблюдаются следующие условия:</w:t>
      </w:r>
    </w:p>
    <w:p w:rsidR="00FF3332" w:rsidRPr="000E15E3" w:rsidRDefault="00FF3332" w:rsidP="00FF3332">
      <w:pPr>
        <w:numPr>
          <w:ilvl w:val="0"/>
          <w:numId w:val="18"/>
        </w:numPr>
        <w:tabs>
          <w:tab w:val="left" w:pos="284"/>
          <w:tab w:val="left" w:pos="1418"/>
          <w:tab w:val="left" w:pos="1560"/>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данная Информация имеет действительную или потенциальную коммерческую ценность для Передающей Стороны в силу неизвестности ее третьим лицам, в том числе по причине введения в отношении нее режима Коммерческой тайны;</w:t>
      </w:r>
    </w:p>
    <w:p w:rsidR="00FF3332" w:rsidRPr="000E15E3" w:rsidRDefault="00FF3332" w:rsidP="00FF3332">
      <w:pPr>
        <w:numPr>
          <w:ilvl w:val="0"/>
          <w:numId w:val="18"/>
        </w:numPr>
        <w:tabs>
          <w:tab w:val="left" w:pos="284"/>
          <w:tab w:val="left" w:pos="1418"/>
          <w:tab w:val="left" w:pos="1560"/>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 xml:space="preserve">данная Информация не относится к категории общедоступной </w:t>
      </w:r>
      <w:r w:rsidRPr="000E15E3">
        <w:rPr>
          <w:rFonts w:ascii="Times New Roman" w:hAnsi="Times New Roman" w:cs="Times New Roman"/>
          <w:bCs/>
          <w:lang w:eastAsia="ar-SA"/>
        </w:rPr>
        <w:br/>
        <w:t>или обязательной к раскрытию Передающей Стороной в соответствии с законодательством Российской Федерации.</w:t>
      </w:r>
    </w:p>
    <w:p w:rsidR="00FF3332" w:rsidRPr="000E15E3" w:rsidRDefault="00FF3332" w:rsidP="00FF3332">
      <w:pPr>
        <w:pStyle w:val="af1"/>
        <w:numPr>
          <w:ilvl w:val="1"/>
          <w:numId w:val="22"/>
        </w:numPr>
        <w:tabs>
          <w:tab w:val="left" w:pos="284"/>
          <w:tab w:val="left" w:pos="1134"/>
          <w:tab w:val="left" w:pos="1276"/>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 xml:space="preserve">Условия Соглашения и сам факт его заключения составляют Информацию </w:t>
      </w:r>
      <w:r w:rsidRPr="000E15E3">
        <w:rPr>
          <w:rFonts w:ascii="Times New Roman" w:hAnsi="Times New Roman" w:cs="Times New Roman"/>
          <w:bCs/>
          <w:lang w:eastAsia="ar-SA"/>
        </w:rPr>
        <w:br/>
        <w:t xml:space="preserve">в той части, в которой такие обстоятельства не были известны третьим лицам на момент заключения Соглашения. </w:t>
      </w:r>
    </w:p>
    <w:p w:rsidR="00FF3332" w:rsidRPr="000E15E3" w:rsidRDefault="00FF3332" w:rsidP="00FF3332">
      <w:pPr>
        <w:numPr>
          <w:ilvl w:val="1"/>
          <w:numId w:val="22"/>
        </w:numPr>
        <w:tabs>
          <w:tab w:val="left" w:pos="284"/>
          <w:tab w:val="left" w:pos="1134"/>
          <w:tab w:val="left" w:pos="1276"/>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FF3332" w:rsidRPr="000E15E3" w:rsidRDefault="00FF3332" w:rsidP="00FF3332">
      <w:pPr>
        <w:numPr>
          <w:ilvl w:val="1"/>
          <w:numId w:val="22"/>
        </w:numPr>
        <w:tabs>
          <w:tab w:val="left" w:pos="284"/>
          <w:tab w:val="left" w:pos="1134"/>
          <w:tab w:val="left" w:pos="1276"/>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На документ, содержащий Информацию, Передающей Стороной может быть нанесен гриф «Коммерческая тайна» с указанием обладателя этой информации.</w:t>
      </w:r>
    </w:p>
    <w:p w:rsidR="00FF3332" w:rsidRPr="000E15E3" w:rsidRDefault="00FF3332" w:rsidP="00FF3332">
      <w:pPr>
        <w:numPr>
          <w:ilvl w:val="1"/>
          <w:numId w:val="22"/>
        </w:numPr>
        <w:tabs>
          <w:tab w:val="left" w:pos="284"/>
          <w:tab w:val="left" w:pos="1134"/>
          <w:tab w:val="left" w:pos="1276"/>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Информация может включать в себя, в том числе, но не ограничиваясь:</w:t>
      </w:r>
    </w:p>
    <w:p w:rsidR="00FF3332" w:rsidRPr="000E15E3" w:rsidRDefault="00FF3332" w:rsidP="00FF3332">
      <w:pPr>
        <w:numPr>
          <w:ilvl w:val="0"/>
          <w:numId w:val="18"/>
        </w:numPr>
        <w:tabs>
          <w:tab w:val="left" w:pos="284"/>
          <w:tab w:val="left" w:pos="1418"/>
          <w:tab w:val="left" w:pos="1843"/>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 xml:space="preserve">финансовую </w:t>
      </w:r>
      <w:r w:rsidRPr="000E15E3">
        <w:rPr>
          <w:rFonts w:ascii="Times New Roman" w:hAnsi="Times New Roman" w:cs="Times New Roman"/>
          <w:bCs/>
          <w:lang w:val="en-US" w:eastAsia="ar-SA"/>
        </w:rPr>
        <w:t>(</w:t>
      </w:r>
      <w:r w:rsidRPr="000E15E3">
        <w:rPr>
          <w:rFonts w:ascii="Times New Roman" w:hAnsi="Times New Roman" w:cs="Times New Roman"/>
          <w:bCs/>
          <w:lang w:eastAsia="ar-SA"/>
        </w:rPr>
        <w:t>бухгалтерскую) отчетность;</w:t>
      </w:r>
    </w:p>
    <w:p w:rsidR="00FF3332" w:rsidRPr="000E15E3" w:rsidRDefault="00FF3332" w:rsidP="00FF3332">
      <w:pPr>
        <w:numPr>
          <w:ilvl w:val="0"/>
          <w:numId w:val="18"/>
        </w:numPr>
        <w:tabs>
          <w:tab w:val="left" w:pos="284"/>
          <w:tab w:val="left" w:pos="1418"/>
          <w:tab w:val="left" w:pos="1843"/>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учетные регистры бухгалтерского учета;</w:t>
      </w:r>
    </w:p>
    <w:p w:rsidR="00FF3332" w:rsidRPr="000E15E3" w:rsidRDefault="00FF3332" w:rsidP="00FF3332">
      <w:pPr>
        <w:numPr>
          <w:ilvl w:val="0"/>
          <w:numId w:val="18"/>
        </w:numPr>
        <w:tabs>
          <w:tab w:val="left" w:pos="284"/>
          <w:tab w:val="left" w:pos="1418"/>
          <w:tab w:val="left" w:pos="1843"/>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бизнес-планы;</w:t>
      </w:r>
    </w:p>
    <w:p w:rsidR="00FF3332" w:rsidRPr="000E15E3" w:rsidRDefault="00FF3332" w:rsidP="00FF3332">
      <w:pPr>
        <w:numPr>
          <w:ilvl w:val="0"/>
          <w:numId w:val="18"/>
        </w:numPr>
        <w:tabs>
          <w:tab w:val="left" w:pos="284"/>
          <w:tab w:val="left" w:pos="1418"/>
          <w:tab w:val="left" w:pos="1843"/>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договоры (соглашения), заключаемые или заключенные непосредственно Передающей Стороной либо в ее пользу, а также информацию и сведения, содержащиеся в данных договорах (соглашениях);</w:t>
      </w:r>
    </w:p>
    <w:p w:rsidR="00FF3332" w:rsidRPr="000E15E3" w:rsidRDefault="00FF3332" w:rsidP="00FF3332">
      <w:pPr>
        <w:numPr>
          <w:ilvl w:val="0"/>
          <w:numId w:val="18"/>
        </w:numPr>
        <w:tabs>
          <w:tab w:val="left" w:pos="284"/>
          <w:tab w:val="left" w:pos="1418"/>
          <w:tab w:val="left" w:pos="1843"/>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сведения о финансовых, правовых, организационных и других взаимоотношениях между Передающей Стороны и третьими лицами;</w:t>
      </w:r>
    </w:p>
    <w:p w:rsidR="00FF3332" w:rsidRPr="000E15E3" w:rsidRDefault="00FF3332" w:rsidP="00FF3332">
      <w:pPr>
        <w:numPr>
          <w:ilvl w:val="0"/>
          <w:numId w:val="18"/>
        </w:numPr>
        <w:tabs>
          <w:tab w:val="left" w:pos="284"/>
          <w:tab w:val="left" w:pos="1418"/>
          <w:tab w:val="left" w:pos="1843"/>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сведения о находящихся на регистрации товарных знаках Передающей Стороны, а также об объектах интеллектуальной собственности Передающей Стороны, сведения о которых не являются опубликованными;</w:t>
      </w:r>
    </w:p>
    <w:p w:rsidR="00FF3332" w:rsidRPr="000E15E3" w:rsidRDefault="00FF3332" w:rsidP="00FF3332">
      <w:pPr>
        <w:numPr>
          <w:ilvl w:val="0"/>
          <w:numId w:val="18"/>
        </w:numPr>
        <w:tabs>
          <w:tab w:val="left" w:pos="284"/>
          <w:tab w:val="left" w:pos="1418"/>
          <w:tab w:val="left" w:pos="1843"/>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 xml:space="preserve">сведения о подрядчиках, поставщиках оборудования и материалов, а также </w:t>
      </w:r>
      <w:r w:rsidRPr="000E15E3">
        <w:rPr>
          <w:rFonts w:ascii="Times New Roman" w:hAnsi="Times New Roman" w:cs="Times New Roman"/>
          <w:bCs/>
          <w:lang w:eastAsia="ar-SA"/>
        </w:rPr>
        <w:br/>
        <w:t>о покупателях продукции Передающей Стороны и их аффилированных лицах;</w:t>
      </w:r>
    </w:p>
    <w:p w:rsidR="00FF3332" w:rsidRPr="000E15E3" w:rsidRDefault="00FF3332" w:rsidP="00FF3332">
      <w:pPr>
        <w:numPr>
          <w:ilvl w:val="0"/>
          <w:numId w:val="18"/>
        </w:numPr>
        <w:tabs>
          <w:tab w:val="left" w:pos="284"/>
          <w:tab w:val="left" w:pos="1418"/>
          <w:tab w:val="left" w:pos="1843"/>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lastRenderedPageBreak/>
        <w:t>сведения об объемах производства и / или реализации продукции и услуг Передающей Стороны или ее аффилированных лиц;</w:t>
      </w:r>
    </w:p>
    <w:p w:rsidR="00FF3332" w:rsidRPr="000E15E3" w:rsidRDefault="00FF3332" w:rsidP="00FF3332">
      <w:pPr>
        <w:numPr>
          <w:ilvl w:val="0"/>
          <w:numId w:val="18"/>
        </w:numPr>
        <w:tabs>
          <w:tab w:val="left" w:pos="284"/>
          <w:tab w:val="left" w:pos="1418"/>
          <w:tab w:val="left" w:pos="1843"/>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материалы обобщения, анализа, оценки, иных действий по обработке вышеуказанной Информации и документов.</w:t>
      </w:r>
    </w:p>
    <w:p w:rsidR="00FF3332" w:rsidRPr="000E15E3" w:rsidRDefault="00FF3332" w:rsidP="00FF3332">
      <w:pPr>
        <w:numPr>
          <w:ilvl w:val="1"/>
          <w:numId w:val="22"/>
        </w:numPr>
        <w:tabs>
          <w:tab w:val="left" w:pos="284"/>
          <w:tab w:val="left" w:pos="1134"/>
          <w:tab w:val="left" w:pos="1276"/>
          <w:tab w:val="left" w:pos="1843"/>
        </w:tabs>
        <w:suppressAutoHyphens/>
        <w:ind w:left="0" w:firstLine="709"/>
        <w:jc w:val="both"/>
        <w:rPr>
          <w:rFonts w:ascii="Times New Roman" w:hAnsi="Times New Roman" w:cs="Times New Roman"/>
          <w:bCs/>
          <w:lang w:eastAsia="ar-SA"/>
        </w:rPr>
      </w:pPr>
      <w:bookmarkStart w:id="6" w:name="_Ref361337849"/>
      <w:r w:rsidRPr="000E15E3">
        <w:rPr>
          <w:rFonts w:ascii="Times New Roman" w:hAnsi="Times New Roman" w:cs="Times New Roman"/>
          <w:bCs/>
          <w:lang w:eastAsia="ar-SA"/>
        </w:rPr>
        <w:t>Принимающая Сторона обязана безусловно обеспечить защиту и сохранение конфиденциальности Информации в течение срока действия Соглашения и в течение 3 (трех) лет после его прекращения (расторжения) или исполнения, в том числе:</w:t>
      </w:r>
      <w:bookmarkEnd w:id="6"/>
      <w:r w:rsidRPr="000E15E3">
        <w:rPr>
          <w:rFonts w:ascii="Times New Roman" w:hAnsi="Times New Roman" w:cs="Times New Roman"/>
          <w:bCs/>
          <w:lang w:eastAsia="ar-SA"/>
        </w:rPr>
        <w:t xml:space="preserve"> </w:t>
      </w:r>
    </w:p>
    <w:p w:rsidR="00FF3332" w:rsidRPr="000E15E3" w:rsidRDefault="00FF3332" w:rsidP="00FF3332">
      <w:pPr>
        <w:numPr>
          <w:ilvl w:val="2"/>
          <w:numId w:val="22"/>
        </w:numPr>
        <w:tabs>
          <w:tab w:val="left" w:pos="284"/>
          <w:tab w:val="left" w:pos="1134"/>
          <w:tab w:val="left" w:pos="1418"/>
          <w:tab w:val="left" w:pos="1843"/>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 xml:space="preserve">Не разглашать, не обсуждать содержание, не предоставлять копий, </w:t>
      </w:r>
      <w:r w:rsidRPr="000E15E3">
        <w:rPr>
          <w:rFonts w:ascii="Times New Roman" w:hAnsi="Times New Roman" w:cs="Times New Roman"/>
          <w:bCs/>
          <w:lang w:eastAsia="ar-SA"/>
        </w:rPr>
        <w:br/>
        <w:t xml:space="preserve">не публиковать и не раскрывать в какой-либо иной форме третьим лицам Информацию </w:t>
      </w:r>
      <w:r w:rsidRPr="000E15E3">
        <w:rPr>
          <w:rFonts w:ascii="Times New Roman" w:hAnsi="Times New Roman" w:cs="Times New Roman"/>
          <w:bCs/>
          <w:lang w:eastAsia="ar-SA"/>
        </w:rPr>
        <w:br/>
        <w:t>без получения предварительного письменного согласия Передающей Стороны, за исключением случаев, предусмотренных законодательством Российской Федерации и пунктом 8.6 Соглашения.</w:t>
      </w:r>
    </w:p>
    <w:p w:rsidR="00FF3332" w:rsidRPr="000E15E3" w:rsidRDefault="00FF3332" w:rsidP="00FF3332">
      <w:pPr>
        <w:numPr>
          <w:ilvl w:val="2"/>
          <w:numId w:val="22"/>
        </w:numPr>
        <w:tabs>
          <w:tab w:val="left" w:pos="284"/>
          <w:tab w:val="left" w:pos="1134"/>
          <w:tab w:val="left" w:pos="1418"/>
          <w:tab w:val="left" w:pos="1843"/>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 xml:space="preserve">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w:t>
      </w:r>
      <w:r w:rsidRPr="000E15E3">
        <w:rPr>
          <w:rFonts w:ascii="Times New Roman" w:hAnsi="Times New Roman" w:cs="Times New Roman"/>
          <w:bCs/>
          <w:lang w:eastAsia="ar-SA"/>
        </w:rPr>
        <w:br/>
        <w:t>в отношении защиты Информации, обычно используемые им меры защиты.</w:t>
      </w:r>
    </w:p>
    <w:p w:rsidR="00FF3332" w:rsidRPr="000E15E3" w:rsidRDefault="00FF3332" w:rsidP="00FF3332">
      <w:pPr>
        <w:numPr>
          <w:ilvl w:val="2"/>
          <w:numId w:val="22"/>
        </w:numPr>
        <w:tabs>
          <w:tab w:val="left" w:pos="284"/>
          <w:tab w:val="left" w:pos="1134"/>
          <w:tab w:val="left" w:pos="1418"/>
          <w:tab w:val="left" w:pos="1843"/>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 xml:space="preserve">Использовать Информацию исключительно для целей, для которых она была предоставлена. </w:t>
      </w:r>
    </w:p>
    <w:p w:rsidR="00FF3332" w:rsidRPr="000E15E3" w:rsidRDefault="00FF3332" w:rsidP="00FF3332">
      <w:pPr>
        <w:numPr>
          <w:ilvl w:val="2"/>
          <w:numId w:val="22"/>
        </w:numPr>
        <w:tabs>
          <w:tab w:val="left" w:pos="284"/>
          <w:tab w:val="left" w:pos="1134"/>
          <w:tab w:val="left" w:pos="1418"/>
          <w:tab w:val="left" w:pos="1843"/>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 xml:space="preserve">Не осуществлять действий (бездействия), результатом которых может быть несанкционированное раскрытие Информации третьим лицам. </w:t>
      </w:r>
    </w:p>
    <w:p w:rsidR="00FF3332" w:rsidRPr="000E15E3" w:rsidRDefault="00FF3332" w:rsidP="00FF3332">
      <w:pPr>
        <w:numPr>
          <w:ilvl w:val="2"/>
          <w:numId w:val="22"/>
        </w:numPr>
        <w:tabs>
          <w:tab w:val="left" w:pos="284"/>
          <w:tab w:val="left" w:pos="1134"/>
          <w:tab w:val="left" w:pos="1418"/>
          <w:tab w:val="left" w:pos="1843"/>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Передающую Сторону, а также обеспечить содействие, которое потребует Передающая Сторона для предотвращения такого несанкционированного раскрытия.</w:t>
      </w:r>
    </w:p>
    <w:p w:rsidR="00FF3332" w:rsidRPr="000E15E3" w:rsidRDefault="00FF3332" w:rsidP="00FF3332">
      <w:pPr>
        <w:numPr>
          <w:ilvl w:val="2"/>
          <w:numId w:val="22"/>
        </w:numPr>
        <w:tabs>
          <w:tab w:val="left" w:pos="284"/>
          <w:tab w:val="left" w:pos="1134"/>
          <w:tab w:val="left" w:pos="1418"/>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 xml:space="preserve">По требованию Передающей Стороны уничтожить всю Информацию, которую будет невозможно передать Передающей Стороне по ее запросу или которая будет находиться на технических средствах Передающей Стороны. При этом Передающая Сторона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FF3332" w:rsidRPr="000E15E3" w:rsidRDefault="00FF3332" w:rsidP="00FF3332">
      <w:pPr>
        <w:numPr>
          <w:ilvl w:val="2"/>
          <w:numId w:val="22"/>
        </w:numPr>
        <w:tabs>
          <w:tab w:val="left" w:pos="284"/>
          <w:tab w:val="left" w:pos="1134"/>
          <w:tab w:val="left" w:pos="1418"/>
        </w:tabs>
        <w:suppressAutoHyphens/>
        <w:ind w:left="0" w:firstLine="709"/>
        <w:jc w:val="both"/>
        <w:rPr>
          <w:rFonts w:ascii="Times New Roman" w:hAnsi="Times New Roman" w:cs="Times New Roman"/>
          <w:bCs/>
          <w:lang w:eastAsia="ar-SA"/>
        </w:rPr>
      </w:pPr>
      <w:bookmarkStart w:id="7" w:name="_Ref361337832"/>
      <w:r w:rsidRPr="000E15E3">
        <w:rPr>
          <w:rFonts w:ascii="Times New Roman" w:hAnsi="Times New Roman" w:cs="Times New Roman"/>
          <w:bCs/>
          <w:lang w:eastAsia="ar-SA"/>
        </w:rPr>
        <w:t xml:space="preserve">Раскрывать Информацию своим работникам, членам органов управления </w:t>
      </w:r>
      <w:r w:rsidRPr="000E15E3">
        <w:rPr>
          <w:rFonts w:ascii="Times New Roman" w:hAnsi="Times New Roman" w:cs="Times New Roman"/>
          <w:bCs/>
          <w:lang w:eastAsia="ar-SA"/>
        </w:rPr>
        <w:br/>
        <w:t xml:space="preserve">и контроля, акционерам и аудиторам только в случае служебной необходимости в объеме, требуемом для исполнения Соглашения, оставаясь ответственным за действия таких лиц, как </w:t>
      </w:r>
      <w:r w:rsidRPr="000E15E3">
        <w:rPr>
          <w:rFonts w:ascii="Times New Roman" w:hAnsi="Times New Roman" w:cs="Times New Roman"/>
          <w:bCs/>
          <w:lang w:eastAsia="ar-SA"/>
        </w:rPr>
        <w:br/>
        <w:t>за свои собственные.</w:t>
      </w:r>
      <w:bookmarkEnd w:id="7"/>
    </w:p>
    <w:p w:rsidR="00FF3332" w:rsidRPr="000E15E3" w:rsidRDefault="00FF3332" w:rsidP="00FF3332">
      <w:pPr>
        <w:numPr>
          <w:ilvl w:val="2"/>
          <w:numId w:val="22"/>
        </w:numPr>
        <w:tabs>
          <w:tab w:val="left" w:pos="284"/>
          <w:tab w:val="left" w:pos="851"/>
          <w:tab w:val="left" w:pos="1134"/>
          <w:tab w:val="left" w:pos="1418"/>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Не разглашать третьим лицам факты передачи или получения Информации.</w:t>
      </w:r>
    </w:p>
    <w:p w:rsidR="00FF3332" w:rsidRPr="000E15E3" w:rsidRDefault="00FF3332" w:rsidP="00FF3332">
      <w:pPr>
        <w:numPr>
          <w:ilvl w:val="1"/>
          <w:numId w:val="22"/>
        </w:numPr>
        <w:tabs>
          <w:tab w:val="left" w:pos="284"/>
          <w:tab w:val="left" w:pos="1134"/>
          <w:tab w:val="left" w:pos="1418"/>
        </w:tabs>
        <w:suppressAutoHyphens/>
        <w:ind w:left="0" w:firstLine="709"/>
        <w:jc w:val="both"/>
        <w:rPr>
          <w:rFonts w:ascii="Times New Roman" w:hAnsi="Times New Roman" w:cs="Times New Roman"/>
          <w:bCs/>
          <w:lang w:eastAsia="ar-SA"/>
        </w:rPr>
      </w:pPr>
      <w:bookmarkStart w:id="8" w:name="_Ref361337863"/>
      <w:r w:rsidRPr="000E15E3">
        <w:rPr>
          <w:rFonts w:ascii="Times New Roman" w:hAnsi="Times New Roman" w:cs="Times New Roman"/>
          <w:bCs/>
          <w:lang w:eastAsia="ar-SA"/>
        </w:rPr>
        <w:t>Принимающая Сторона, нарушившая условия настоящего раздела Соглашения, возмещает Принимающей Стороне убытки, вызванные таким нарушением, в течение 10 (десяти) календарных дней с даты получения соответствующего письменного требования Передающей Стороны.</w:t>
      </w:r>
      <w:bookmarkEnd w:id="8"/>
    </w:p>
    <w:p w:rsidR="00FF3332" w:rsidRPr="000E15E3" w:rsidRDefault="00FF3332" w:rsidP="00FF3332">
      <w:pPr>
        <w:numPr>
          <w:ilvl w:val="1"/>
          <w:numId w:val="22"/>
        </w:numPr>
        <w:tabs>
          <w:tab w:val="left" w:pos="284"/>
          <w:tab w:val="left" w:pos="1134"/>
          <w:tab w:val="left" w:pos="1418"/>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 xml:space="preserve">Условия защиты Информации могут быть дополнительно урегулированы отдельно заключаемым Сторонами соглашением. </w:t>
      </w:r>
    </w:p>
    <w:p w:rsidR="00FF3332" w:rsidRPr="000E15E3" w:rsidRDefault="00FF3332" w:rsidP="00FF3332">
      <w:pPr>
        <w:tabs>
          <w:tab w:val="left" w:pos="284"/>
          <w:tab w:val="left" w:pos="1134"/>
          <w:tab w:val="left" w:pos="1418"/>
        </w:tabs>
        <w:suppressAutoHyphens/>
        <w:ind w:left="709"/>
        <w:jc w:val="both"/>
        <w:rPr>
          <w:rFonts w:ascii="Times New Roman" w:hAnsi="Times New Roman" w:cs="Times New Roman"/>
          <w:bCs/>
          <w:lang w:eastAsia="ar-SA"/>
        </w:rPr>
      </w:pPr>
    </w:p>
    <w:p w:rsidR="00FF3332" w:rsidRPr="000E15E3" w:rsidRDefault="00FF3332" w:rsidP="00FF3332">
      <w:pPr>
        <w:numPr>
          <w:ilvl w:val="0"/>
          <w:numId w:val="22"/>
        </w:numPr>
        <w:tabs>
          <w:tab w:val="left" w:pos="284"/>
        </w:tabs>
        <w:suppressAutoHyphens/>
        <w:ind w:left="0"/>
        <w:jc w:val="center"/>
        <w:rPr>
          <w:rFonts w:ascii="Times New Roman" w:hAnsi="Times New Roman" w:cs="Times New Roman"/>
          <w:bCs/>
          <w:lang w:eastAsia="ar-SA"/>
        </w:rPr>
      </w:pPr>
      <w:r w:rsidRPr="000E15E3">
        <w:rPr>
          <w:rFonts w:ascii="Times New Roman" w:hAnsi="Times New Roman" w:cs="Times New Roman"/>
          <w:b/>
          <w:bCs/>
          <w:lang w:eastAsia="ar-SA"/>
        </w:rPr>
        <w:t>Антикоррупционная оговорка</w:t>
      </w:r>
    </w:p>
    <w:p w:rsidR="00C9375F" w:rsidRPr="000E15E3" w:rsidRDefault="00C9375F" w:rsidP="00C9375F">
      <w:pPr>
        <w:pStyle w:val="af1"/>
        <w:widowControl w:val="0"/>
        <w:numPr>
          <w:ilvl w:val="1"/>
          <w:numId w:val="22"/>
        </w:numPr>
        <w:shd w:val="clear" w:color="auto" w:fill="FFFFFF"/>
        <w:autoSpaceDE w:val="0"/>
        <w:autoSpaceDN w:val="0"/>
        <w:ind w:left="0" w:firstLine="709"/>
        <w:jc w:val="both"/>
        <w:rPr>
          <w:rFonts w:ascii="Times New Roman" w:hAnsi="Times New Roman" w:cs="Times New Roman"/>
          <w:bCs/>
        </w:rPr>
      </w:pPr>
      <w:r w:rsidRPr="000E15E3">
        <w:rPr>
          <w:rFonts w:ascii="Times New Roman" w:hAnsi="Times New Roman" w:cs="Times New Roman"/>
        </w:rPr>
        <w:t xml:space="preserve">Стороны обязуются обеспечить, чтобы при исполнении обязательств, возникающих по Соглашению или в связи с ним, их аффилированные лица, работники и / или представители не осуществляли, прямо или косвенно не </w:t>
      </w:r>
      <w:r w:rsidRPr="000E15E3">
        <w:rPr>
          <w:rFonts w:ascii="Times New Roman" w:hAnsi="Times New Roman" w:cs="Times New Roman"/>
          <w:bCs/>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w:t>
      </w:r>
      <w:r w:rsidRPr="000E15E3">
        <w:rPr>
          <w:rFonts w:ascii="Times New Roman" w:hAnsi="Times New Roman" w:cs="Times New Roman"/>
          <w:bCs/>
        </w:rPr>
        <w:lastRenderedPageBreak/>
        <w:t>целью получения каких-либо неправомерных преимуществ или для достижения иных неправомерных целей.</w:t>
      </w:r>
    </w:p>
    <w:p w:rsidR="00C9375F" w:rsidRPr="000E15E3" w:rsidRDefault="00C9375F" w:rsidP="00C9375F">
      <w:pPr>
        <w:shd w:val="clear" w:color="auto" w:fill="FFFFFF"/>
        <w:ind w:firstLine="709"/>
        <w:jc w:val="both"/>
        <w:rPr>
          <w:rFonts w:ascii="Times New Roman" w:hAnsi="Times New Roman" w:cs="Times New Roman"/>
          <w:bCs/>
        </w:rPr>
      </w:pPr>
      <w:r w:rsidRPr="000E15E3">
        <w:rPr>
          <w:rFonts w:ascii="Times New Roman" w:hAnsi="Times New Roman" w:cs="Times New Roman"/>
          <w:bCs/>
        </w:rPr>
        <w:t>6.2. При исполнении своих обязательств по Соглашению,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C9375F" w:rsidRPr="000E15E3" w:rsidRDefault="00C9375F" w:rsidP="00C9375F">
      <w:pPr>
        <w:shd w:val="clear" w:color="auto" w:fill="FFFFFF"/>
        <w:ind w:firstLine="709"/>
        <w:jc w:val="both"/>
        <w:rPr>
          <w:rFonts w:ascii="Times New Roman" w:hAnsi="Times New Roman" w:cs="Times New Roman"/>
          <w:bCs/>
        </w:rPr>
      </w:pPr>
      <w:r w:rsidRPr="000E15E3">
        <w:rPr>
          <w:rFonts w:ascii="Times New Roman" w:hAnsi="Times New Roman" w:cs="Times New Roman"/>
          <w:bCs/>
        </w:rPr>
        <w:t>6.3. В случае возникновения у любой Стороны обоснованных предположений, что в процессе исполнения Соглашения произошло или может произойти нарушение каких-либо положений настоящего раздела Соглашения,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C9375F" w:rsidRPr="000E15E3" w:rsidRDefault="00C9375F" w:rsidP="00C9375F">
      <w:pPr>
        <w:shd w:val="clear" w:color="auto" w:fill="FFFFFF"/>
        <w:ind w:firstLine="709"/>
        <w:jc w:val="both"/>
        <w:rPr>
          <w:rFonts w:ascii="Times New Roman" w:hAnsi="Times New Roman" w:cs="Times New Roman"/>
          <w:bCs/>
        </w:rPr>
      </w:pPr>
      <w:r w:rsidRPr="000E15E3">
        <w:rPr>
          <w:rFonts w:ascii="Times New Roman" w:hAnsi="Times New Roman" w:cs="Times New Roman"/>
          <w:bCs/>
        </w:rPr>
        <w:t>6.4. После направления письменного уведомления соответствующая Сторона имеет право приостановить исполнение обязательств по Соглашению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C9375F" w:rsidRPr="000E15E3" w:rsidRDefault="00C9375F" w:rsidP="00C9375F">
      <w:pPr>
        <w:shd w:val="clear" w:color="auto" w:fill="FFFFFF"/>
        <w:ind w:firstLine="709"/>
        <w:jc w:val="both"/>
        <w:rPr>
          <w:rFonts w:ascii="Times New Roman" w:hAnsi="Times New Roman" w:cs="Times New Roman"/>
          <w:bCs/>
        </w:rPr>
      </w:pPr>
      <w:r w:rsidRPr="000E15E3">
        <w:rPr>
          <w:rFonts w:ascii="Times New Roman" w:hAnsi="Times New Roman" w:cs="Times New Roman"/>
          <w:bCs/>
        </w:rPr>
        <w:t xml:space="preserve">6.5. Стороны гарантируют осуществление надлежащего разбирательства по фактам нарушения положений настоящего раздела Соглашения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C9375F" w:rsidRPr="000E15E3" w:rsidRDefault="00C9375F" w:rsidP="00C9375F">
      <w:pPr>
        <w:shd w:val="clear" w:color="auto" w:fill="FFFFFF"/>
        <w:ind w:firstLine="709"/>
        <w:jc w:val="both"/>
        <w:rPr>
          <w:rFonts w:ascii="Times New Roman" w:hAnsi="Times New Roman" w:cs="Times New Roman"/>
          <w:bCs/>
        </w:rPr>
      </w:pPr>
      <w:r w:rsidRPr="000E15E3">
        <w:rPr>
          <w:rFonts w:ascii="Times New Roman" w:hAnsi="Times New Roman" w:cs="Times New Roman"/>
          <w:bCs/>
        </w:rPr>
        <w:t xml:space="preserve">6.6. В случае подтверждения факта нарушения одной Стороной положений настоящего раздела Соглашения и/или неполучения другой Стороной информации об итогах рассмотрения уведомления о нарушении, другая Сторона имеет право расторгнуть Соглашение в одностороннем внесудебном порядке путем направления письменного уведомления не позднее, чем за 5 (пять) календарных дней до даты прекращения действия Соглашения. </w:t>
      </w:r>
    </w:p>
    <w:p w:rsidR="00C9375F" w:rsidRPr="000E15E3" w:rsidRDefault="00C9375F" w:rsidP="00C9375F">
      <w:pPr>
        <w:shd w:val="clear" w:color="auto" w:fill="FFFFFF"/>
        <w:tabs>
          <w:tab w:val="left" w:pos="567"/>
        </w:tabs>
        <w:ind w:firstLine="709"/>
        <w:jc w:val="both"/>
        <w:rPr>
          <w:rFonts w:ascii="Times New Roman" w:hAnsi="Times New Roman" w:cs="Times New Roman"/>
        </w:rPr>
      </w:pPr>
      <w:r w:rsidRPr="000E15E3">
        <w:rPr>
          <w:rFonts w:ascii="Times New Roman" w:hAnsi="Times New Roman" w:cs="Times New Roman"/>
        </w:rPr>
        <w:t xml:space="preserve">6.7. Каналы связи Линия доверия Группы РусГидро: </w:t>
      </w:r>
    </w:p>
    <w:p w:rsidR="00C9375F" w:rsidRPr="000E15E3" w:rsidRDefault="00C9375F" w:rsidP="00C9375F">
      <w:pPr>
        <w:shd w:val="clear" w:color="auto" w:fill="FFFFFF"/>
        <w:tabs>
          <w:tab w:val="left" w:pos="567"/>
        </w:tabs>
        <w:ind w:firstLine="709"/>
        <w:jc w:val="both"/>
        <w:rPr>
          <w:rFonts w:ascii="Times New Roman" w:hAnsi="Times New Roman" w:cs="Times New Roman"/>
        </w:rPr>
      </w:pPr>
      <w:r w:rsidRPr="000E15E3">
        <w:rPr>
          <w:rFonts w:ascii="Times New Roman" w:hAnsi="Times New Roman" w:cs="Times New Roman"/>
        </w:rPr>
        <w:t>6.7.1. Электронная почта: ld@rushydro.ru.</w:t>
      </w:r>
    </w:p>
    <w:p w:rsidR="00C9375F" w:rsidRPr="000E15E3" w:rsidRDefault="00C9375F" w:rsidP="00C9375F">
      <w:pPr>
        <w:shd w:val="clear" w:color="auto" w:fill="FFFFFF"/>
        <w:tabs>
          <w:tab w:val="left" w:pos="567"/>
        </w:tabs>
        <w:ind w:firstLine="709"/>
        <w:jc w:val="both"/>
        <w:rPr>
          <w:rFonts w:ascii="Times New Roman" w:hAnsi="Times New Roman" w:cs="Times New Roman"/>
        </w:rPr>
      </w:pPr>
      <w:r w:rsidRPr="000E15E3">
        <w:rPr>
          <w:rFonts w:ascii="Times New Roman" w:hAnsi="Times New Roman" w:cs="Times New Roman"/>
        </w:rPr>
        <w:t>6.7.2.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C9375F" w:rsidRPr="000E15E3" w:rsidRDefault="00C9375F" w:rsidP="00C9375F">
      <w:pPr>
        <w:ind w:firstLine="709"/>
        <w:jc w:val="both"/>
        <w:rPr>
          <w:rFonts w:ascii="Times New Roman" w:hAnsi="Times New Roman" w:cs="Times New Roman"/>
        </w:rPr>
      </w:pPr>
      <w:r w:rsidRPr="000E15E3">
        <w:rPr>
          <w:rFonts w:ascii="Times New Roman" w:hAnsi="Times New Roman" w:cs="Times New Roman"/>
        </w:rPr>
        <w:t>6.7.3.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FF3332" w:rsidRPr="000E15E3" w:rsidRDefault="00FF3332" w:rsidP="00FF3332">
      <w:pPr>
        <w:jc w:val="both"/>
        <w:rPr>
          <w:rFonts w:ascii="Times New Roman" w:hAnsi="Times New Roman" w:cs="Times New Roman"/>
          <w:b/>
          <w:lang w:eastAsia="ar-SA"/>
        </w:rPr>
      </w:pPr>
    </w:p>
    <w:p w:rsidR="00FF3332" w:rsidRPr="000E15E3" w:rsidRDefault="00FF3332" w:rsidP="00FF3332">
      <w:pPr>
        <w:numPr>
          <w:ilvl w:val="0"/>
          <w:numId w:val="22"/>
        </w:numPr>
        <w:tabs>
          <w:tab w:val="left" w:pos="284"/>
        </w:tabs>
        <w:suppressAutoHyphens/>
        <w:ind w:left="0" w:firstLine="0"/>
        <w:jc w:val="center"/>
        <w:rPr>
          <w:rFonts w:ascii="Times New Roman" w:hAnsi="Times New Roman" w:cs="Times New Roman"/>
          <w:b/>
          <w:lang w:eastAsia="ar-SA"/>
        </w:rPr>
      </w:pPr>
      <w:r w:rsidRPr="000E15E3">
        <w:rPr>
          <w:rFonts w:ascii="Times New Roman" w:hAnsi="Times New Roman" w:cs="Times New Roman"/>
          <w:b/>
          <w:bCs/>
          <w:lang w:eastAsia="ar-SA"/>
        </w:rPr>
        <w:t xml:space="preserve">Обстоятельства непреодолимой силы (форс-мажор) </w:t>
      </w:r>
    </w:p>
    <w:p w:rsidR="00FF3332" w:rsidRPr="000E15E3" w:rsidRDefault="00FF3332" w:rsidP="00FF3332">
      <w:pPr>
        <w:numPr>
          <w:ilvl w:val="1"/>
          <w:numId w:val="22"/>
        </w:numPr>
        <w:tabs>
          <w:tab w:val="left" w:pos="1134"/>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Стороны освобождаются от ответственности за неисполнение или ненадлежащее исполнение обязательств по Соглашению,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Соглашения,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Соглашению.</w:t>
      </w:r>
    </w:p>
    <w:p w:rsidR="00FF3332" w:rsidRPr="000E15E3" w:rsidRDefault="00FF3332" w:rsidP="00FF3332">
      <w:pPr>
        <w:numPr>
          <w:ilvl w:val="1"/>
          <w:numId w:val="22"/>
        </w:numPr>
        <w:tabs>
          <w:tab w:val="left" w:pos="1134"/>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lastRenderedPageBreak/>
        <w:t xml:space="preserve">Сторона имеет право ссылаться на обстоятельства непреодолимой силы только </w:t>
      </w:r>
      <w:r w:rsidRPr="000E15E3">
        <w:rPr>
          <w:rFonts w:ascii="Times New Roman" w:hAnsi="Times New Roman" w:cs="Times New Roman"/>
          <w:bCs/>
          <w:lang w:eastAsia="ar-SA"/>
        </w:rPr>
        <w:br/>
        <w:t>в случае, если такие обстоятельства непосредственно повлияли на возможность исполнения этой Стороной условий Соглашения.</w:t>
      </w:r>
    </w:p>
    <w:p w:rsidR="00FF3332" w:rsidRPr="000E15E3" w:rsidRDefault="00FF3332" w:rsidP="00FF3332">
      <w:pPr>
        <w:numPr>
          <w:ilvl w:val="1"/>
          <w:numId w:val="22"/>
        </w:numPr>
        <w:tabs>
          <w:tab w:val="left" w:pos="1134"/>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0E15E3">
        <w:rPr>
          <w:rFonts w:ascii="Times New Roman" w:hAnsi="Times New Roman" w:cs="Times New Roman"/>
          <w:bCs/>
          <w:lang w:eastAsia="ar-SA"/>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F3332" w:rsidRPr="000E15E3" w:rsidRDefault="00FF3332" w:rsidP="00FF3332">
      <w:pPr>
        <w:pStyle w:val="af1"/>
        <w:numPr>
          <w:ilvl w:val="1"/>
          <w:numId w:val="22"/>
        </w:numPr>
        <w:shd w:val="clear" w:color="auto" w:fill="FFFFFF"/>
        <w:tabs>
          <w:tab w:val="left" w:pos="709"/>
          <w:tab w:val="left" w:pos="1134"/>
        </w:tabs>
        <w:ind w:left="0" w:firstLine="709"/>
        <w:jc w:val="both"/>
        <w:rPr>
          <w:rFonts w:ascii="Times New Roman" w:hAnsi="Times New Roman" w:cs="Times New Roman"/>
          <w:bCs/>
        </w:rPr>
      </w:pPr>
      <w:r w:rsidRPr="000E15E3">
        <w:rPr>
          <w:rFonts w:ascii="Times New Roman" w:hAnsi="Times New Roman" w:cs="Times New Roman"/>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FF3332" w:rsidRPr="000E15E3" w:rsidRDefault="00FF3332" w:rsidP="00FF3332">
      <w:pPr>
        <w:numPr>
          <w:ilvl w:val="1"/>
          <w:numId w:val="22"/>
        </w:numPr>
        <w:tabs>
          <w:tab w:val="left" w:pos="1134"/>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 xml:space="preserve">Отсутствие уведомления или несвоевременное уведомление </w:t>
      </w:r>
      <w:r w:rsidRPr="000E15E3">
        <w:rPr>
          <w:rFonts w:ascii="Times New Roman" w:hAnsi="Times New Roman" w:cs="Times New Roman"/>
          <w:bCs/>
          <w:lang w:eastAsia="ar-SA"/>
        </w:rPr>
        <w:br/>
        <w:t xml:space="preserve">об обстоятельствах непреодолимой силы лишает соответствующую Сторону права </w:t>
      </w:r>
      <w:r w:rsidRPr="000E15E3">
        <w:rPr>
          <w:rFonts w:ascii="Times New Roman" w:hAnsi="Times New Roman" w:cs="Times New Roman"/>
          <w:bCs/>
          <w:lang w:eastAsia="ar-SA"/>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Соглашению. </w:t>
      </w:r>
    </w:p>
    <w:p w:rsidR="00FF3332" w:rsidRPr="000E15E3" w:rsidRDefault="00FF3332" w:rsidP="00FF3332">
      <w:pPr>
        <w:numPr>
          <w:ilvl w:val="1"/>
          <w:numId w:val="22"/>
        </w:numPr>
        <w:tabs>
          <w:tab w:val="left" w:pos="1134"/>
        </w:tabs>
        <w:suppressAutoHyphens/>
        <w:ind w:left="0" w:firstLine="709"/>
        <w:jc w:val="both"/>
        <w:rPr>
          <w:rFonts w:ascii="Times New Roman" w:hAnsi="Times New Roman" w:cs="Times New Roman"/>
          <w:bCs/>
          <w:lang w:eastAsia="ar-SA"/>
        </w:rPr>
      </w:pPr>
      <w:r w:rsidRPr="000E15E3">
        <w:rPr>
          <w:rFonts w:ascii="Times New Roman" w:hAnsi="Times New Roman" w:cs="Times New Roman"/>
          <w:bCs/>
          <w:lang w:eastAsia="ar-SA"/>
        </w:rPr>
        <w:t>При наличии обстоятельств непреодолимой силы сроки выполнения Сторонами обязательств по Соглашению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Соглашения.</w:t>
      </w:r>
    </w:p>
    <w:p w:rsidR="00FF3332" w:rsidRPr="000E15E3" w:rsidRDefault="00FF3332" w:rsidP="00FF3332">
      <w:pPr>
        <w:tabs>
          <w:tab w:val="left" w:pos="1134"/>
        </w:tabs>
        <w:ind w:firstLine="709"/>
        <w:jc w:val="both"/>
        <w:rPr>
          <w:rFonts w:ascii="Times New Roman" w:hAnsi="Times New Roman" w:cs="Times New Roman"/>
          <w:bCs/>
          <w:lang w:eastAsia="ar-SA"/>
        </w:rPr>
      </w:pPr>
      <w:r w:rsidRPr="000E15E3">
        <w:rPr>
          <w:rFonts w:ascii="Times New Roman" w:hAnsi="Times New Roman" w:cs="Times New Roman"/>
          <w:bCs/>
          <w:lang w:eastAsia="ar-SA"/>
        </w:rPr>
        <w:t xml:space="preserve">При этом любая из Сторон вправе отказаться от исполнения Соглашения </w:t>
      </w:r>
      <w:r w:rsidRPr="000E15E3">
        <w:rPr>
          <w:rFonts w:ascii="Times New Roman" w:hAnsi="Times New Roman" w:cs="Times New Roman"/>
          <w:bCs/>
          <w:lang w:eastAsia="ar-SA"/>
        </w:rPr>
        <w:br/>
        <w:t>в одностороннем внесудебном порядке.</w:t>
      </w:r>
    </w:p>
    <w:p w:rsidR="00FF3332" w:rsidRPr="000E15E3" w:rsidRDefault="00FF3332" w:rsidP="00FF3332">
      <w:pPr>
        <w:pStyle w:val="a3"/>
        <w:shd w:val="clear" w:color="auto" w:fill="auto"/>
        <w:tabs>
          <w:tab w:val="left" w:pos="932"/>
        </w:tabs>
        <w:spacing w:before="0" w:after="0" w:line="240" w:lineRule="auto"/>
        <w:ind w:right="20" w:firstLine="567"/>
        <w:rPr>
          <w:rFonts w:ascii="Times New Roman" w:hAnsi="Times New Roman" w:cs="Times New Roman"/>
        </w:rPr>
      </w:pPr>
    </w:p>
    <w:p w:rsidR="00FF3332" w:rsidRPr="000E15E3" w:rsidRDefault="00FF3332" w:rsidP="00FF3332">
      <w:pPr>
        <w:numPr>
          <w:ilvl w:val="0"/>
          <w:numId w:val="22"/>
        </w:numPr>
        <w:tabs>
          <w:tab w:val="left" w:pos="284"/>
        </w:tabs>
        <w:suppressAutoHyphens/>
        <w:ind w:left="0" w:firstLine="0"/>
        <w:jc w:val="center"/>
        <w:rPr>
          <w:rFonts w:ascii="Times New Roman" w:hAnsi="Times New Roman" w:cs="Times New Roman"/>
          <w:lang w:eastAsia="ar-SA"/>
        </w:rPr>
      </w:pPr>
      <w:bookmarkStart w:id="9" w:name="bookmark2"/>
      <w:r w:rsidRPr="000E15E3">
        <w:rPr>
          <w:rFonts w:ascii="Times New Roman" w:hAnsi="Times New Roman" w:cs="Times New Roman"/>
          <w:b/>
          <w:bCs/>
          <w:lang w:eastAsia="ar-SA"/>
        </w:rPr>
        <w:t xml:space="preserve">Заключительные </w:t>
      </w:r>
      <w:bookmarkEnd w:id="9"/>
      <w:r w:rsidRPr="000E15E3">
        <w:rPr>
          <w:rFonts w:ascii="Times New Roman" w:hAnsi="Times New Roman" w:cs="Times New Roman"/>
          <w:b/>
          <w:bCs/>
          <w:lang w:eastAsia="ar-SA"/>
        </w:rPr>
        <w:t>положения</w:t>
      </w:r>
    </w:p>
    <w:p w:rsidR="00FF3332" w:rsidRPr="000E15E3" w:rsidRDefault="00FF3332" w:rsidP="004A5442">
      <w:pPr>
        <w:pStyle w:val="af1"/>
        <w:numPr>
          <w:ilvl w:val="1"/>
          <w:numId w:val="23"/>
        </w:numPr>
        <w:shd w:val="clear" w:color="auto" w:fill="FFFFFF"/>
        <w:tabs>
          <w:tab w:val="left" w:pos="1134"/>
          <w:tab w:val="left" w:pos="1276"/>
        </w:tabs>
        <w:ind w:left="0" w:firstLine="709"/>
        <w:jc w:val="both"/>
        <w:rPr>
          <w:rFonts w:ascii="Times New Roman" w:hAnsi="Times New Roman" w:cs="Times New Roman"/>
        </w:rPr>
      </w:pPr>
      <w:r w:rsidRPr="000E15E3">
        <w:rPr>
          <w:rFonts w:ascii="Times New Roman" w:hAnsi="Times New Roman" w:cs="Times New Roman"/>
          <w:bCs/>
          <w:lang w:eastAsia="ar-SA"/>
        </w:rPr>
        <w:t>Соглашение</w:t>
      </w:r>
      <w:r w:rsidRPr="000E15E3">
        <w:rPr>
          <w:rFonts w:ascii="Times New Roman" w:hAnsi="Times New Roman" w:cs="Times New Roman"/>
        </w:rPr>
        <w:t xml:space="preserve"> вступает в силу с даты его подписания Сторонами и действует до полного исполнения ими принятых на себя обязательств.</w:t>
      </w:r>
    </w:p>
    <w:p w:rsidR="004A5442" w:rsidRPr="000E15E3" w:rsidRDefault="006A5412" w:rsidP="004A5442">
      <w:pPr>
        <w:pStyle w:val="af1"/>
        <w:numPr>
          <w:ilvl w:val="1"/>
          <w:numId w:val="23"/>
        </w:numPr>
        <w:shd w:val="clear" w:color="auto" w:fill="FFFFFF"/>
        <w:tabs>
          <w:tab w:val="left" w:pos="709"/>
          <w:tab w:val="left" w:pos="1134"/>
        </w:tabs>
        <w:ind w:left="0" w:firstLine="709"/>
        <w:jc w:val="both"/>
        <w:rPr>
          <w:rFonts w:ascii="Times New Roman" w:hAnsi="Times New Roman" w:cs="Times New Roman"/>
        </w:rPr>
      </w:pPr>
      <w:permStart w:id="443160110" w:edGrp="everyone"/>
      <w:r w:rsidRPr="000E15E3">
        <w:rPr>
          <w:rFonts w:ascii="Times New Roman" w:hAnsi="Times New Roman" w:cs="Times New Roman"/>
        </w:rPr>
        <w:t>Соглашение</w:t>
      </w:r>
      <w:r w:rsidR="004A5442" w:rsidRPr="000E15E3">
        <w:rPr>
          <w:rFonts w:ascii="Times New Roman" w:hAnsi="Times New Roman" w:cs="Times New Roman"/>
        </w:rPr>
        <w:t xml:space="preserve">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4A5442" w:rsidRPr="000E15E3" w:rsidRDefault="006A5412" w:rsidP="004A5442">
      <w:pPr>
        <w:pStyle w:val="af1"/>
        <w:shd w:val="clear" w:color="auto" w:fill="FFFFFF"/>
        <w:tabs>
          <w:tab w:val="left" w:pos="709"/>
          <w:tab w:val="left" w:pos="1276"/>
        </w:tabs>
        <w:ind w:left="0" w:firstLine="709"/>
        <w:jc w:val="both"/>
        <w:rPr>
          <w:rFonts w:ascii="Times New Roman" w:hAnsi="Times New Roman" w:cs="Times New Roman"/>
        </w:rPr>
      </w:pPr>
      <w:r w:rsidRPr="000E15E3">
        <w:rPr>
          <w:rFonts w:ascii="Times New Roman" w:hAnsi="Times New Roman" w:cs="Times New Roman"/>
        </w:rPr>
        <w:t>Соглашение, подписанное</w:t>
      </w:r>
      <w:r w:rsidR="004A5442" w:rsidRPr="000E15E3">
        <w:rPr>
          <w:rFonts w:ascii="Times New Roman" w:hAnsi="Times New Roman" w:cs="Times New Roman"/>
        </w:rPr>
        <w:t xml:space="preserve">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4D2664" w:rsidRPr="000E15E3">
        <w:rPr>
          <w:rStyle w:val="a8"/>
          <w:rFonts w:ascii="Times New Roman" w:hAnsi="Times New Roman" w:cs="Times New Roman"/>
        </w:rPr>
        <w:footnoteReference w:id="1"/>
      </w:r>
      <w:r w:rsidR="004A5442" w:rsidRPr="000E15E3">
        <w:rPr>
          <w:rFonts w:ascii="Times New Roman" w:hAnsi="Times New Roman" w:cs="Times New Roman"/>
        </w:rPr>
        <w:t>.</w:t>
      </w:r>
    </w:p>
    <w:permEnd w:id="443160110"/>
    <w:p w:rsidR="00FF3332" w:rsidRPr="000E15E3" w:rsidRDefault="00FF3332" w:rsidP="00FF3332">
      <w:pPr>
        <w:pStyle w:val="af1"/>
        <w:numPr>
          <w:ilvl w:val="1"/>
          <w:numId w:val="23"/>
        </w:numPr>
        <w:shd w:val="clear" w:color="auto" w:fill="FFFFFF"/>
        <w:tabs>
          <w:tab w:val="left" w:pos="1134"/>
          <w:tab w:val="left" w:pos="1276"/>
        </w:tabs>
        <w:ind w:left="0" w:firstLine="709"/>
        <w:jc w:val="both"/>
        <w:rPr>
          <w:rFonts w:ascii="Times New Roman" w:hAnsi="Times New Roman" w:cs="Times New Roman"/>
        </w:rPr>
      </w:pPr>
      <w:r w:rsidRPr="000E15E3">
        <w:rPr>
          <w:rFonts w:ascii="Times New Roman" w:hAnsi="Times New Roman" w:cs="Times New Roman"/>
        </w:rPr>
        <w:t xml:space="preserve">Все изменения и дополнения к </w:t>
      </w:r>
      <w:r w:rsidRPr="000E15E3">
        <w:rPr>
          <w:rFonts w:ascii="Times New Roman" w:hAnsi="Times New Roman" w:cs="Times New Roman"/>
          <w:bCs/>
          <w:lang w:eastAsia="ar-SA"/>
        </w:rPr>
        <w:t>Соглашению</w:t>
      </w:r>
      <w:r w:rsidRPr="000E15E3">
        <w:rPr>
          <w:rFonts w:ascii="Times New Roman" w:hAnsi="Times New Roman" w:cs="Times New Roman"/>
        </w:rPr>
        <w:t xml:space="preserve"> действительны при условии, что они совершены в письменной форме в виде единого документа и подписаны уполномоченными представителями Сторона.  </w:t>
      </w:r>
    </w:p>
    <w:p w:rsidR="00FF3332" w:rsidRPr="000E15E3" w:rsidRDefault="00FF3332" w:rsidP="00FF3332">
      <w:pPr>
        <w:pStyle w:val="af1"/>
        <w:numPr>
          <w:ilvl w:val="1"/>
          <w:numId w:val="23"/>
        </w:numPr>
        <w:shd w:val="clear" w:color="auto" w:fill="FFFFFF"/>
        <w:tabs>
          <w:tab w:val="left" w:pos="1134"/>
          <w:tab w:val="left" w:pos="1276"/>
        </w:tabs>
        <w:ind w:left="0" w:firstLine="709"/>
        <w:jc w:val="both"/>
        <w:rPr>
          <w:rFonts w:ascii="Times New Roman" w:hAnsi="Times New Roman" w:cs="Times New Roman"/>
        </w:rPr>
      </w:pPr>
      <w:r w:rsidRPr="000E15E3">
        <w:rPr>
          <w:rFonts w:ascii="Times New Roman" w:hAnsi="Times New Roman" w:cs="Times New Roman"/>
        </w:rPr>
        <w:t xml:space="preserve">Все приложения к </w:t>
      </w:r>
      <w:r w:rsidRPr="000E15E3">
        <w:rPr>
          <w:rFonts w:ascii="Times New Roman" w:hAnsi="Times New Roman" w:cs="Times New Roman"/>
          <w:bCs/>
          <w:lang w:eastAsia="ar-SA"/>
        </w:rPr>
        <w:t>Соглашению</w:t>
      </w:r>
      <w:r w:rsidRPr="000E15E3">
        <w:rPr>
          <w:rFonts w:ascii="Times New Roman" w:hAnsi="Times New Roman" w:cs="Times New Roman"/>
        </w:rPr>
        <w:t xml:space="preserve">, а также любые изменения и дополнения, оформленные надлежащим образом, являются неотъемлемой частью </w:t>
      </w:r>
      <w:r w:rsidRPr="000E15E3">
        <w:rPr>
          <w:rFonts w:ascii="Times New Roman" w:hAnsi="Times New Roman" w:cs="Times New Roman"/>
          <w:bCs/>
          <w:lang w:eastAsia="ar-SA"/>
        </w:rPr>
        <w:t>Соглашения</w:t>
      </w:r>
      <w:r w:rsidRPr="000E15E3">
        <w:rPr>
          <w:rFonts w:ascii="Times New Roman" w:hAnsi="Times New Roman" w:cs="Times New Roman"/>
        </w:rPr>
        <w:t>.</w:t>
      </w:r>
    </w:p>
    <w:p w:rsidR="00FF3332" w:rsidRPr="000E15E3" w:rsidRDefault="00FF3332" w:rsidP="00FF3332">
      <w:pPr>
        <w:pStyle w:val="af1"/>
        <w:numPr>
          <w:ilvl w:val="1"/>
          <w:numId w:val="23"/>
        </w:numPr>
        <w:shd w:val="clear" w:color="auto" w:fill="FFFFFF"/>
        <w:tabs>
          <w:tab w:val="left" w:pos="1134"/>
          <w:tab w:val="left" w:pos="1276"/>
        </w:tabs>
        <w:ind w:left="0" w:firstLine="709"/>
        <w:jc w:val="both"/>
        <w:rPr>
          <w:rFonts w:ascii="Times New Roman" w:hAnsi="Times New Roman" w:cs="Times New Roman"/>
        </w:rPr>
      </w:pPr>
      <w:r w:rsidRPr="000E15E3">
        <w:rPr>
          <w:rFonts w:ascii="Times New Roman" w:hAnsi="Times New Roman" w:cs="Times New Roman"/>
        </w:rPr>
        <w:t xml:space="preserve">Обмен информацией между Сторонами по любым вопросам, связанным с исполнением </w:t>
      </w:r>
      <w:r w:rsidRPr="000E15E3">
        <w:rPr>
          <w:rFonts w:ascii="Times New Roman" w:hAnsi="Times New Roman" w:cs="Times New Roman"/>
          <w:bCs/>
          <w:lang w:eastAsia="ar-SA"/>
        </w:rPr>
        <w:t>Соглашения</w:t>
      </w:r>
      <w:r w:rsidRPr="000E15E3">
        <w:rPr>
          <w:rFonts w:ascii="Times New Roman" w:hAnsi="Times New Roman" w:cs="Times New Roman"/>
        </w:rPr>
        <w:t>, включая уведомления и иные сообщения, осуществляется только в письменной форме в порядке, преду</w:t>
      </w:r>
      <w:r w:rsidR="004A5442" w:rsidRPr="000E15E3">
        <w:rPr>
          <w:rFonts w:ascii="Times New Roman" w:hAnsi="Times New Roman" w:cs="Times New Roman"/>
        </w:rPr>
        <w:t xml:space="preserve">смотренном пунктом </w:t>
      </w:r>
      <w:permStart w:id="1153240506" w:edGrp="everyone"/>
      <w:r w:rsidR="004A5442" w:rsidRPr="000E15E3">
        <w:rPr>
          <w:rFonts w:ascii="Times New Roman" w:hAnsi="Times New Roman" w:cs="Times New Roman"/>
        </w:rPr>
        <w:t>8.7</w:t>
      </w:r>
      <w:r w:rsidRPr="000E15E3">
        <w:rPr>
          <w:rFonts w:ascii="Times New Roman" w:hAnsi="Times New Roman" w:cs="Times New Roman"/>
        </w:rPr>
        <w:t xml:space="preserve"> </w:t>
      </w:r>
      <w:permEnd w:id="1153240506"/>
      <w:r w:rsidRPr="000E15E3">
        <w:rPr>
          <w:rFonts w:ascii="Times New Roman" w:hAnsi="Times New Roman" w:cs="Times New Roman"/>
          <w:bCs/>
          <w:lang w:eastAsia="ar-SA"/>
        </w:rPr>
        <w:t>Соглашения</w:t>
      </w:r>
      <w:r w:rsidRPr="000E15E3">
        <w:rPr>
          <w:rFonts w:ascii="Times New Roman" w:hAnsi="Times New Roman" w:cs="Times New Roman"/>
        </w:rPr>
        <w:t xml:space="preserve">. Использование средств факсимильной или электронной связи не допускается, за исключением случаев </w:t>
      </w:r>
      <w:r w:rsidRPr="000E15E3">
        <w:rPr>
          <w:rFonts w:ascii="Times New Roman" w:hAnsi="Times New Roman" w:cs="Times New Roman"/>
        </w:rPr>
        <w:lastRenderedPageBreak/>
        <w:t>оперативного обмена информацией, которая не влечет возникновения, изменения либо прекращения гражданских прав и обязанностей Стороны.</w:t>
      </w:r>
    </w:p>
    <w:p w:rsidR="00FF3332" w:rsidRPr="000E15E3" w:rsidRDefault="00FF3332" w:rsidP="00FF3332">
      <w:pPr>
        <w:pStyle w:val="af1"/>
        <w:numPr>
          <w:ilvl w:val="1"/>
          <w:numId w:val="23"/>
        </w:numPr>
        <w:shd w:val="clear" w:color="auto" w:fill="FFFFFF"/>
        <w:tabs>
          <w:tab w:val="left" w:pos="1134"/>
          <w:tab w:val="left" w:pos="1276"/>
          <w:tab w:val="left" w:pos="1418"/>
        </w:tabs>
        <w:ind w:left="0" w:firstLine="709"/>
        <w:jc w:val="both"/>
        <w:rPr>
          <w:rFonts w:ascii="Times New Roman" w:hAnsi="Times New Roman" w:cs="Times New Roman"/>
        </w:rPr>
      </w:pPr>
      <w:bookmarkStart w:id="10" w:name="_Ref361338004"/>
      <w:r w:rsidRPr="000E15E3">
        <w:rPr>
          <w:rFonts w:ascii="Times New Roman" w:hAnsi="Times New Roman" w:cs="Times New Roman"/>
        </w:rPr>
        <w:t xml:space="preserve">Стороны обязуются уведомлять друг друга об изменении адреса и / или реквизитов, указанных в разделе 9 </w:t>
      </w:r>
      <w:r w:rsidRPr="000E15E3">
        <w:rPr>
          <w:rFonts w:ascii="Times New Roman" w:hAnsi="Times New Roman" w:cs="Times New Roman"/>
          <w:bCs/>
          <w:lang w:eastAsia="ar-SA"/>
        </w:rPr>
        <w:t>Соглашения</w:t>
      </w:r>
      <w:r w:rsidRPr="000E15E3">
        <w:rPr>
          <w:rFonts w:ascii="Times New Roman" w:hAnsi="Times New Roman" w:cs="Times New Roman"/>
        </w:rPr>
        <w:t>, не позднее 3 (трех) рабочих дней после такого изменения в по</w:t>
      </w:r>
      <w:r w:rsidR="004A5442" w:rsidRPr="000E15E3">
        <w:rPr>
          <w:rFonts w:ascii="Times New Roman" w:hAnsi="Times New Roman" w:cs="Times New Roman"/>
        </w:rPr>
        <w:t xml:space="preserve">рядке, установленном пунктом </w:t>
      </w:r>
      <w:permStart w:id="167251254" w:edGrp="everyone"/>
      <w:r w:rsidR="004A5442" w:rsidRPr="000E15E3">
        <w:rPr>
          <w:rFonts w:ascii="Times New Roman" w:hAnsi="Times New Roman" w:cs="Times New Roman"/>
        </w:rPr>
        <w:t>8.7</w:t>
      </w:r>
      <w:r w:rsidRPr="000E15E3">
        <w:rPr>
          <w:rFonts w:ascii="Times New Roman" w:hAnsi="Times New Roman" w:cs="Times New Roman"/>
        </w:rPr>
        <w:t xml:space="preserve"> </w:t>
      </w:r>
      <w:permEnd w:id="167251254"/>
      <w:r w:rsidRPr="000E15E3">
        <w:rPr>
          <w:rFonts w:ascii="Times New Roman" w:hAnsi="Times New Roman" w:cs="Times New Roman"/>
        </w:rPr>
        <w:t>Соглашения.</w:t>
      </w:r>
      <w:bookmarkEnd w:id="10"/>
      <w:r w:rsidRPr="000E15E3">
        <w:rPr>
          <w:rFonts w:ascii="Times New Roman" w:hAnsi="Times New Roman" w:cs="Times New Roman"/>
        </w:rPr>
        <w:t xml:space="preserve"> </w:t>
      </w:r>
    </w:p>
    <w:p w:rsidR="00FF3332" w:rsidRPr="000E15E3" w:rsidRDefault="00FF3332" w:rsidP="00FF3332">
      <w:pPr>
        <w:pStyle w:val="af1"/>
        <w:numPr>
          <w:ilvl w:val="1"/>
          <w:numId w:val="23"/>
        </w:numPr>
        <w:shd w:val="clear" w:color="auto" w:fill="FFFFFF"/>
        <w:tabs>
          <w:tab w:val="left" w:pos="1134"/>
          <w:tab w:val="left" w:pos="1276"/>
          <w:tab w:val="left" w:pos="1418"/>
        </w:tabs>
        <w:ind w:left="0" w:firstLine="709"/>
        <w:jc w:val="both"/>
        <w:rPr>
          <w:rFonts w:ascii="Times New Roman" w:hAnsi="Times New Roman" w:cs="Times New Roman"/>
          <w:bCs/>
        </w:rPr>
      </w:pPr>
      <w:bookmarkStart w:id="11" w:name="_Ref361338019"/>
      <w:r w:rsidRPr="000E15E3">
        <w:rPr>
          <w:rFonts w:ascii="Times New Roman" w:hAnsi="Times New Roman" w:cs="Times New Roman"/>
        </w:rPr>
        <w:t xml:space="preserve">Письма, уведомления и / или сообщения направляются Стороне-получателю по адресу ее места нахождения, указанному в разделе 9 </w:t>
      </w:r>
      <w:r w:rsidRPr="000E15E3">
        <w:rPr>
          <w:rFonts w:ascii="Times New Roman" w:hAnsi="Times New Roman" w:cs="Times New Roman"/>
          <w:bCs/>
          <w:lang w:eastAsia="ar-SA"/>
        </w:rPr>
        <w:t>Соглашения</w:t>
      </w:r>
      <w:r w:rsidRPr="000E15E3">
        <w:rPr>
          <w:rFonts w:ascii="Times New Roman" w:hAnsi="Times New Roman" w:cs="Times New Roman"/>
        </w:rPr>
        <w:t>, или в ранее полученном уведомлении Стороны об изменении адреса, одним из следующих способов, при этом документ</w:t>
      </w:r>
      <w:r w:rsidRPr="000E15E3">
        <w:rPr>
          <w:rFonts w:ascii="Times New Roman" w:hAnsi="Times New Roman" w:cs="Times New Roman"/>
          <w:bCs/>
        </w:rPr>
        <w:t xml:space="preserve"> будет считаться полученным:</w:t>
      </w:r>
      <w:bookmarkEnd w:id="11"/>
    </w:p>
    <w:p w:rsidR="00FF3332" w:rsidRPr="000E15E3" w:rsidRDefault="0087448F" w:rsidP="000E15E3">
      <w:pPr>
        <w:shd w:val="clear" w:color="auto" w:fill="FFFFFF"/>
        <w:tabs>
          <w:tab w:val="left" w:pos="1560"/>
          <w:tab w:val="left" w:pos="1701"/>
        </w:tabs>
        <w:ind w:firstLine="709"/>
        <w:jc w:val="both"/>
        <w:rPr>
          <w:rFonts w:ascii="Times New Roman" w:hAnsi="Times New Roman" w:cs="Times New Roman"/>
          <w:bCs/>
        </w:rPr>
      </w:pPr>
      <w:bookmarkStart w:id="12" w:name="_Ref361338032"/>
      <w:permStart w:id="800592087" w:edGrp="everyone"/>
      <w:r w:rsidRPr="000E15E3">
        <w:rPr>
          <w:rFonts w:ascii="Times New Roman" w:hAnsi="Times New Roman" w:cs="Times New Roman"/>
          <w:bCs/>
        </w:rPr>
        <w:t>8.7.1</w:t>
      </w:r>
      <w:permEnd w:id="800592087"/>
      <w:r w:rsidRPr="000E15E3">
        <w:rPr>
          <w:rFonts w:ascii="Times New Roman" w:hAnsi="Times New Roman" w:cs="Times New Roman"/>
          <w:bCs/>
        </w:rPr>
        <w:t xml:space="preserve">. </w:t>
      </w:r>
      <w:r w:rsidR="00FF3332" w:rsidRPr="000E15E3">
        <w:rPr>
          <w:rFonts w:ascii="Times New Roman" w:hAnsi="Times New Roman" w:cs="Times New Roman"/>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FF3332" w:rsidRPr="000E15E3" w:rsidRDefault="0087448F" w:rsidP="000E15E3">
      <w:pPr>
        <w:shd w:val="clear" w:color="auto" w:fill="FFFFFF"/>
        <w:tabs>
          <w:tab w:val="left" w:pos="1560"/>
          <w:tab w:val="left" w:pos="1701"/>
        </w:tabs>
        <w:ind w:firstLine="709"/>
        <w:jc w:val="both"/>
        <w:rPr>
          <w:rFonts w:ascii="Times New Roman" w:hAnsi="Times New Roman" w:cs="Times New Roman"/>
          <w:bCs/>
        </w:rPr>
      </w:pPr>
      <w:permStart w:id="1888376813" w:edGrp="everyone"/>
      <w:r w:rsidRPr="000E15E3">
        <w:rPr>
          <w:rFonts w:ascii="Times New Roman" w:hAnsi="Times New Roman" w:cs="Times New Roman"/>
          <w:bCs/>
        </w:rPr>
        <w:t>8.7.2</w:t>
      </w:r>
      <w:permEnd w:id="1888376813"/>
      <w:r w:rsidRPr="000E15E3">
        <w:rPr>
          <w:rFonts w:ascii="Times New Roman" w:hAnsi="Times New Roman" w:cs="Times New Roman"/>
          <w:bCs/>
        </w:rPr>
        <w:t xml:space="preserve">. </w:t>
      </w:r>
      <w:r w:rsidR="00FF3332" w:rsidRPr="000E15E3">
        <w:rPr>
          <w:rFonts w:ascii="Times New Roman" w:hAnsi="Times New Roman" w:cs="Times New Roman"/>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2"/>
      <w:r w:rsidR="00FF3332" w:rsidRPr="000E15E3">
        <w:rPr>
          <w:rFonts w:ascii="Times New Roman" w:hAnsi="Times New Roman" w:cs="Times New Roman"/>
          <w:bCs/>
        </w:rPr>
        <w:t>;</w:t>
      </w:r>
    </w:p>
    <w:p w:rsidR="00FF3332" w:rsidRPr="000E15E3" w:rsidRDefault="0087448F" w:rsidP="000E15E3">
      <w:pPr>
        <w:ind w:firstLine="709"/>
        <w:jc w:val="both"/>
        <w:rPr>
          <w:rFonts w:ascii="Times New Roman" w:hAnsi="Times New Roman" w:cs="Times New Roman"/>
          <w:bCs/>
        </w:rPr>
      </w:pPr>
      <w:permStart w:id="1161900396" w:edGrp="everyone"/>
      <w:r w:rsidRPr="000E15E3">
        <w:rPr>
          <w:rFonts w:ascii="Times New Roman" w:hAnsi="Times New Roman" w:cs="Times New Roman"/>
          <w:bCs/>
        </w:rPr>
        <w:t>8.7.3</w:t>
      </w:r>
      <w:permEnd w:id="1161900396"/>
      <w:r w:rsidRPr="000E15E3">
        <w:rPr>
          <w:rFonts w:ascii="Times New Roman" w:hAnsi="Times New Roman" w:cs="Times New Roman"/>
          <w:bCs/>
        </w:rPr>
        <w:t xml:space="preserve">. </w:t>
      </w:r>
      <w:r w:rsidR="00FF3332" w:rsidRPr="000E15E3">
        <w:rPr>
          <w:rFonts w:ascii="Times New Roman" w:hAnsi="Times New Roman" w:cs="Times New Roman"/>
          <w:bCs/>
        </w:rPr>
        <w:t>посредством электронной почты (</w:t>
      </w:r>
      <w:r w:rsidR="00FF3332" w:rsidRPr="000E15E3">
        <w:rPr>
          <w:rFonts w:ascii="Times New Roman" w:hAnsi="Times New Roman" w:cs="Times New Roman"/>
          <w:bCs/>
          <w:lang w:val="en-US"/>
        </w:rPr>
        <w:t>e</w:t>
      </w:r>
      <w:r w:rsidR="00FF3332" w:rsidRPr="000E15E3">
        <w:rPr>
          <w:rFonts w:ascii="Times New Roman" w:hAnsi="Times New Roman" w:cs="Times New Roman"/>
          <w:bCs/>
        </w:rPr>
        <w:t>-</w:t>
      </w:r>
      <w:r w:rsidR="00FF3332" w:rsidRPr="000E15E3">
        <w:rPr>
          <w:rFonts w:ascii="Times New Roman" w:hAnsi="Times New Roman" w:cs="Times New Roman"/>
          <w:bCs/>
          <w:lang w:val="en-US"/>
        </w:rPr>
        <w:t>mail</w:t>
      </w:r>
      <w:r w:rsidR="00FF3332" w:rsidRPr="000E15E3">
        <w:rPr>
          <w:rFonts w:ascii="Times New Roman" w:hAnsi="Times New Roman" w:cs="Times New Roman"/>
          <w:bCs/>
        </w:rPr>
        <w:t>) – в дату направления электронного сообщения, зафиксированную на почтовом сервере отправителя.</w:t>
      </w:r>
    </w:p>
    <w:p w:rsidR="00FF3332" w:rsidRPr="000E15E3" w:rsidRDefault="00FF3332" w:rsidP="00FF3332">
      <w:pPr>
        <w:pStyle w:val="af1"/>
        <w:shd w:val="clear" w:color="auto" w:fill="FFFFFF"/>
        <w:tabs>
          <w:tab w:val="left" w:pos="1560"/>
          <w:tab w:val="left" w:pos="1701"/>
        </w:tabs>
        <w:ind w:left="0" w:firstLine="709"/>
        <w:jc w:val="both"/>
        <w:rPr>
          <w:rFonts w:ascii="Times New Roman" w:hAnsi="Times New Roman" w:cs="Times New Roman"/>
          <w:bCs/>
        </w:rPr>
      </w:pPr>
      <w:r w:rsidRPr="000E15E3">
        <w:rPr>
          <w:rFonts w:ascii="Times New Roman" w:hAnsi="Times New Roman" w:cs="Times New Roman"/>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627379971" w:edGrp="everyone"/>
      <w:r w:rsidRPr="000E15E3">
        <w:rPr>
          <w:rFonts w:ascii="Times New Roman" w:hAnsi="Times New Roman" w:cs="Times New Roman"/>
          <w:bCs/>
        </w:rPr>
        <w:t>8.</w:t>
      </w:r>
      <w:r w:rsidR="004A5442" w:rsidRPr="000E15E3">
        <w:rPr>
          <w:rFonts w:ascii="Times New Roman" w:hAnsi="Times New Roman" w:cs="Times New Roman"/>
          <w:bCs/>
        </w:rPr>
        <w:t>7</w:t>
      </w:r>
      <w:r w:rsidRPr="000E15E3">
        <w:rPr>
          <w:rFonts w:ascii="Times New Roman" w:hAnsi="Times New Roman" w:cs="Times New Roman"/>
          <w:bCs/>
        </w:rPr>
        <w:t>.1 и 8.</w:t>
      </w:r>
      <w:r w:rsidR="004A5442" w:rsidRPr="000E15E3">
        <w:rPr>
          <w:rFonts w:ascii="Times New Roman" w:hAnsi="Times New Roman" w:cs="Times New Roman"/>
          <w:bCs/>
        </w:rPr>
        <w:t>7</w:t>
      </w:r>
      <w:r w:rsidRPr="000E15E3">
        <w:rPr>
          <w:rFonts w:ascii="Times New Roman" w:hAnsi="Times New Roman" w:cs="Times New Roman"/>
          <w:bCs/>
        </w:rPr>
        <w:t xml:space="preserve">.2 </w:t>
      </w:r>
      <w:permEnd w:id="627379971"/>
      <w:r w:rsidRPr="000E15E3">
        <w:rPr>
          <w:rFonts w:ascii="Times New Roman" w:hAnsi="Times New Roman" w:cs="Times New Roman"/>
          <w:bCs/>
        </w:rPr>
        <w:t>Соглашения.</w:t>
      </w:r>
    </w:p>
    <w:p w:rsidR="00FF3332" w:rsidRPr="000E15E3" w:rsidRDefault="00FF3332" w:rsidP="00FF3332">
      <w:pPr>
        <w:pStyle w:val="af1"/>
        <w:numPr>
          <w:ilvl w:val="1"/>
          <w:numId w:val="23"/>
        </w:numPr>
        <w:shd w:val="clear" w:color="auto" w:fill="FFFFFF"/>
        <w:tabs>
          <w:tab w:val="left" w:pos="1134"/>
        </w:tabs>
        <w:ind w:left="0" w:firstLine="709"/>
        <w:jc w:val="both"/>
        <w:rPr>
          <w:rFonts w:ascii="Times New Roman" w:hAnsi="Times New Roman" w:cs="Times New Roman"/>
        </w:rPr>
      </w:pPr>
      <w:r w:rsidRPr="000E15E3">
        <w:rPr>
          <w:rFonts w:ascii="Times New Roman" w:hAnsi="Times New Roman" w:cs="Times New Roman"/>
        </w:rPr>
        <w:t xml:space="preserve">Во всем остальном, что не урегулировано </w:t>
      </w:r>
      <w:r w:rsidRPr="000E15E3">
        <w:rPr>
          <w:rFonts w:ascii="Times New Roman" w:hAnsi="Times New Roman" w:cs="Times New Roman"/>
          <w:bCs/>
          <w:lang w:eastAsia="ar-SA"/>
        </w:rPr>
        <w:t>Соглашением</w:t>
      </w:r>
      <w:r w:rsidRPr="000E15E3">
        <w:rPr>
          <w:rFonts w:ascii="Times New Roman" w:hAnsi="Times New Roman" w:cs="Times New Roman"/>
        </w:rPr>
        <w:t xml:space="preserve">, Стороны руководствуются законодательством Российской Федерации. </w:t>
      </w:r>
    </w:p>
    <w:p w:rsidR="00FF3332" w:rsidRPr="000E15E3" w:rsidRDefault="00FF3332" w:rsidP="00FF3332">
      <w:pPr>
        <w:pStyle w:val="a3"/>
        <w:numPr>
          <w:ilvl w:val="1"/>
          <w:numId w:val="23"/>
        </w:numPr>
        <w:shd w:val="clear" w:color="auto" w:fill="auto"/>
        <w:tabs>
          <w:tab w:val="left" w:pos="935"/>
          <w:tab w:val="left" w:pos="1134"/>
        </w:tabs>
        <w:spacing w:before="0" w:after="0" w:line="240" w:lineRule="auto"/>
        <w:ind w:left="0" w:right="20" w:firstLine="709"/>
        <w:rPr>
          <w:rFonts w:ascii="Times New Roman" w:hAnsi="Times New Roman" w:cs="Times New Roman"/>
        </w:rPr>
      </w:pPr>
      <w:r w:rsidRPr="000E15E3">
        <w:rPr>
          <w:rFonts w:ascii="Times New Roman" w:hAnsi="Times New Roman" w:cs="Times New Roman"/>
        </w:rPr>
        <w:t>Соглашение составлено в 3 (трех) экземплярах, имеющих равную юридическую силу, по 1 (одному) для каждой из Сторон</w:t>
      </w:r>
      <w:permStart w:id="1713965642" w:edGrp="everyone"/>
      <w:r w:rsidR="004D2664" w:rsidRPr="000E15E3">
        <w:rPr>
          <w:rStyle w:val="a8"/>
          <w:rFonts w:ascii="Times New Roman" w:hAnsi="Times New Roman" w:cs="Times New Roman"/>
        </w:rPr>
        <w:footnoteReference w:id="2"/>
      </w:r>
      <w:r w:rsidRPr="000E15E3">
        <w:rPr>
          <w:rFonts w:ascii="Times New Roman" w:hAnsi="Times New Roman" w:cs="Times New Roman"/>
        </w:rPr>
        <w:t>.</w:t>
      </w:r>
      <w:permEnd w:id="1713965642"/>
    </w:p>
    <w:p w:rsidR="00FF3332" w:rsidRPr="000E15E3" w:rsidRDefault="00FF3332" w:rsidP="00FF3332">
      <w:pPr>
        <w:pStyle w:val="a3"/>
        <w:numPr>
          <w:ilvl w:val="1"/>
          <w:numId w:val="23"/>
        </w:numPr>
        <w:shd w:val="clear" w:color="auto" w:fill="auto"/>
        <w:tabs>
          <w:tab w:val="left" w:pos="935"/>
          <w:tab w:val="left" w:pos="1134"/>
        </w:tabs>
        <w:spacing w:before="0" w:after="0" w:line="240" w:lineRule="auto"/>
        <w:ind w:left="0" w:right="20" w:firstLine="709"/>
        <w:rPr>
          <w:rFonts w:ascii="Times New Roman" w:hAnsi="Times New Roman" w:cs="Times New Roman"/>
        </w:rPr>
      </w:pPr>
      <w:r w:rsidRPr="000E15E3">
        <w:rPr>
          <w:rFonts w:ascii="Times New Roman" w:hAnsi="Times New Roman" w:cs="Times New Roman"/>
        </w:rPr>
        <w:t>Приложения к Соглашению, являющиеся его неотъемлемой частью:</w:t>
      </w:r>
    </w:p>
    <w:p w:rsidR="00FF3332" w:rsidRPr="000E15E3" w:rsidRDefault="00FF3332" w:rsidP="00FF3332">
      <w:pPr>
        <w:pStyle w:val="a3"/>
        <w:numPr>
          <w:ilvl w:val="2"/>
          <w:numId w:val="23"/>
        </w:numPr>
        <w:shd w:val="clear" w:color="auto" w:fill="auto"/>
        <w:tabs>
          <w:tab w:val="left" w:pos="1418"/>
          <w:tab w:val="left" w:pos="1560"/>
        </w:tabs>
        <w:spacing w:before="0" w:after="0" w:line="240" w:lineRule="auto"/>
        <w:ind w:left="0" w:right="20" w:firstLine="709"/>
        <w:rPr>
          <w:rFonts w:ascii="Times New Roman" w:hAnsi="Times New Roman" w:cs="Times New Roman"/>
        </w:rPr>
      </w:pPr>
      <w:r w:rsidRPr="000E15E3">
        <w:rPr>
          <w:rFonts w:ascii="Times New Roman" w:hAnsi="Times New Roman" w:cs="Times New Roman"/>
        </w:rPr>
        <w:t>Приложение № 1 – Акт приема-передачи документов (форма)</w:t>
      </w:r>
      <w:permStart w:id="2644617" w:edGrp="everyone"/>
      <w:r w:rsidRPr="000E15E3">
        <w:rPr>
          <w:rFonts w:ascii="Times New Roman" w:hAnsi="Times New Roman" w:cs="Times New Roman"/>
        </w:rPr>
        <w:t>;</w:t>
      </w:r>
      <w:permEnd w:id="2644617"/>
    </w:p>
    <w:p w:rsidR="00FF3332" w:rsidRPr="000E15E3" w:rsidRDefault="00FF3332" w:rsidP="00FF3332">
      <w:pPr>
        <w:pStyle w:val="a3"/>
        <w:numPr>
          <w:ilvl w:val="2"/>
          <w:numId w:val="23"/>
        </w:numPr>
        <w:shd w:val="clear" w:color="auto" w:fill="auto"/>
        <w:tabs>
          <w:tab w:val="left" w:pos="1418"/>
          <w:tab w:val="left" w:pos="1560"/>
        </w:tabs>
        <w:spacing w:before="0" w:after="0" w:line="240" w:lineRule="auto"/>
        <w:ind w:left="0" w:right="20" w:firstLine="709"/>
        <w:rPr>
          <w:rFonts w:ascii="Times New Roman" w:hAnsi="Times New Roman" w:cs="Times New Roman"/>
        </w:rPr>
      </w:pPr>
      <w:permStart w:id="598606254" w:edGrp="everyone"/>
      <w:r w:rsidRPr="000E15E3">
        <w:rPr>
          <w:rFonts w:ascii="Times New Roman" w:hAnsi="Times New Roman" w:cs="Times New Roman"/>
        </w:rPr>
        <w:t>Приложение № 2 – Реестр документов.</w:t>
      </w:r>
    </w:p>
    <w:permEnd w:id="598606254"/>
    <w:p w:rsidR="00FF3332" w:rsidRPr="000E15E3" w:rsidRDefault="00FF3332" w:rsidP="00FF3332">
      <w:pPr>
        <w:numPr>
          <w:ilvl w:val="0"/>
          <w:numId w:val="22"/>
        </w:numPr>
        <w:tabs>
          <w:tab w:val="left" w:pos="284"/>
        </w:tabs>
        <w:suppressAutoHyphens/>
        <w:ind w:left="0" w:firstLine="0"/>
        <w:jc w:val="center"/>
        <w:rPr>
          <w:rFonts w:ascii="Times New Roman" w:hAnsi="Times New Roman" w:cs="Times New Roman"/>
          <w:lang w:eastAsia="ar-SA"/>
        </w:rPr>
      </w:pPr>
      <w:r w:rsidRPr="000E15E3">
        <w:rPr>
          <w:rFonts w:ascii="Times New Roman" w:hAnsi="Times New Roman" w:cs="Times New Roman"/>
          <w:b/>
          <w:bCs/>
          <w:lang w:eastAsia="ar-SA"/>
        </w:rPr>
        <w:t>Адреса и реквизиты Сторон</w:t>
      </w:r>
    </w:p>
    <w:p w:rsidR="00C9375F" w:rsidRPr="000E15E3" w:rsidRDefault="00C9375F" w:rsidP="00C9375F">
      <w:pPr>
        <w:tabs>
          <w:tab w:val="left" w:pos="284"/>
        </w:tabs>
        <w:suppressAutoHyphens/>
        <w:jc w:val="center"/>
        <w:rPr>
          <w:rFonts w:ascii="Times New Roman" w:hAnsi="Times New Roman" w:cs="Times New Roman"/>
          <w:lang w:eastAsia="ar-SA"/>
        </w:rPr>
      </w:pPr>
    </w:p>
    <w:tbl>
      <w:tblPr>
        <w:tblW w:w="9634"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369"/>
        <w:gridCol w:w="3147"/>
        <w:gridCol w:w="3118"/>
      </w:tblGrid>
      <w:tr w:rsidR="00FF3332" w:rsidRPr="000E15E3" w:rsidTr="00E4739B">
        <w:trPr>
          <w:trHeight w:val="3508"/>
        </w:trPr>
        <w:tc>
          <w:tcPr>
            <w:tcW w:w="3369" w:type="dxa"/>
            <w:tcBorders>
              <w:right w:val="single" w:sz="4" w:space="0" w:color="auto"/>
            </w:tcBorders>
            <w:shd w:val="clear" w:color="auto" w:fill="auto"/>
          </w:tcPr>
          <w:p w:rsidR="00FF3332" w:rsidRPr="000E15E3" w:rsidRDefault="00FF3332" w:rsidP="00E4739B">
            <w:pPr>
              <w:tabs>
                <w:tab w:val="left" w:pos="840"/>
              </w:tabs>
              <w:rPr>
                <w:rFonts w:ascii="Times New Roman" w:hAnsi="Times New Roman" w:cs="Times New Roman"/>
                <w:b/>
              </w:rPr>
            </w:pPr>
            <w:permStart w:id="926571897" w:edGrp="everyone" w:colFirst="0" w:colLast="0"/>
            <w:permStart w:id="216803700" w:edGrp="everyone" w:colFirst="1" w:colLast="1"/>
            <w:permStart w:id="83981766" w:edGrp="everyone" w:colFirst="2" w:colLast="2"/>
            <w:r w:rsidRPr="000E15E3">
              <w:rPr>
                <w:rFonts w:ascii="Times New Roman" w:hAnsi="Times New Roman" w:cs="Times New Roman"/>
                <w:b/>
              </w:rPr>
              <w:t xml:space="preserve">Кредитор: </w:t>
            </w:r>
          </w:p>
          <w:p w:rsidR="00FF3332" w:rsidRPr="000E15E3" w:rsidRDefault="00FF3332" w:rsidP="00E4739B">
            <w:pPr>
              <w:tabs>
                <w:tab w:val="left" w:pos="840"/>
              </w:tabs>
              <w:rPr>
                <w:rFonts w:ascii="Times New Roman" w:hAnsi="Times New Roman" w:cs="Times New Roman"/>
              </w:rPr>
            </w:pPr>
          </w:p>
          <w:p w:rsidR="00FF3332" w:rsidRPr="000E15E3" w:rsidRDefault="00FF3332" w:rsidP="00E4739B">
            <w:pPr>
              <w:rPr>
                <w:rFonts w:ascii="Times New Roman" w:hAnsi="Times New Roman" w:cs="Times New Roman"/>
              </w:rPr>
            </w:pPr>
            <w:r w:rsidRPr="000E15E3">
              <w:rPr>
                <w:rFonts w:ascii="Times New Roman" w:hAnsi="Times New Roman" w:cs="Times New Roman"/>
              </w:rPr>
              <w:t>Место нахождения:  </w:t>
            </w:r>
          </w:p>
          <w:p w:rsidR="00FF3332" w:rsidRPr="000E15E3" w:rsidRDefault="00FF3332" w:rsidP="00E4739B">
            <w:pPr>
              <w:rPr>
                <w:rFonts w:ascii="Times New Roman" w:hAnsi="Times New Roman" w:cs="Times New Roman"/>
              </w:rPr>
            </w:pPr>
            <w:r w:rsidRPr="000E15E3">
              <w:rPr>
                <w:rFonts w:ascii="Times New Roman" w:hAnsi="Times New Roman" w:cs="Times New Roman"/>
              </w:rPr>
              <w:t>Почтовый адрес:</w:t>
            </w:r>
          </w:p>
          <w:p w:rsidR="00FF3332" w:rsidRPr="000E15E3" w:rsidRDefault="00FF3332" w:rsidP="00E4739B">
            <w:pPr>
              <w:rPr>
                <w:rFonts w:ascii="Times New Roman" w:hAnsi="Times New Roman" w:cs="Times New Roman"/>
              </w:rPr>
            </w:pPr>
            <w:r w:rsidRPr="000E15E3">
              <w:rPr>
                <w:rFonts w:ascii="Times New Roman" w:hAnsi="Times New Roman" w:cs="Times New Roman"/>
              </w:rPr>
              <w:t>ОГРН</w:t>
            </w:r>
          </w:p>
          <w:p w:rsidR="00FF3332" w:rsidRPr="000E15E3" w:rsidRDefault="00FF3332" w:rsidP="00E4739B">
            <w:pPr>
              <w:rPr>
                <w:rFonts w:ascii="Times New Roman" w:hAnsi="Times New Roman" w:cs="Times New Roman"/>
              </w:rPr>
            </w:pPr>
            <w:r w:rsidRPr="000E15E3">
              <w:rPr>
                <w:rFonts w:ascii="Times New Roman" w:hAnsi="Times New Roman" w:cs="Times New Roman"/>
              </w:rPr>
              <w:t xml:space="preserve">ИНН / КПП </w:t>
            </w:r>
          </w:p>
          <w:p w:rsidR="00FF3332" w:rsidRPr="000E15E3" w:rsidRDefault="00FF3332" w:rsidP="00E4739B">
            <w:pPr>
              <w:rPr>
                <w:rFonts w:ascii="Times New Roman" w:hAnsi="Times New Roman" w:cs="Times New Roman"/>
              </w:rPr>
            </w:pPr>
            <w:r w:rsidRPr="000E15E3">
              <w:rPr>
                <w:rFonts w:ascii="Times New Roman" w:hAnsi="Times New Roman" w:cs="Times New Roman"/>
              </w:rPr>
              <w:t>Р/счет</w:t>
            </w:r>
          </w:p>
          <w:p w:rsidR="00FF3332" w:rsidRPr="000E15E3" w:rsidRDefault="00FF3332" w:rsidP="00E4739B">
            <w:pPr>
              <w:rPr>
                <w:rFonts w:ascii="Times New Roman" w:hAnsi="Times New Roman" w:cs="Times New Roman"/>
              </w:rPr>
            </w:pPr>
            <w:r w:rsidRPr="000E15E3">
              <w:rPr>
                <w:rFonts w:ascii="Times New Roman" w:hAnsi="Times New Roman" w:cs="Times New Roman"/>
              </w:rPr>
              <w:t xml:space="preserve">Наименование банка </w:t>
            </w:r>
          </w:p>
          <w:p w:rsidR="00FF3332" w:rsidRPr="000E15E3" w:rsidRDefault="00FF3332" w:rsidP="00E4739B">
            <w:pPr>
              <w:rPr>
                <w:rFonts w:ascii="Times New Roman" w:hAnsi="Times New Roman" w:cs="Times New Roman"/>
                <w:b/>
                <w:bCs/>
                <w:spacing w:val="1"/>
              </w:rPr>
            </w:pPr>
            <w:proofErr w:type="spellStart"/>
            <w:r w:rsidRPr="000E15E3">
              <w:rPr>
                <w:rFonts w:ascii="Times New Roman" w:hAnsi="Times New Roman" w:cs="Times New Roman"/>
              </w:rPr>
              <w:t>Корр</w:t>
            </w:r>
            <w:proofErr w:type="spellEnd"/>
            <w:r w:rsidRPr="000E15E3">
              <w:rPr>
                <w:rFonts w:ascii="Times New Roman" w:hAnsi="Times New Roman" w:cs="Times New Roman"/>
              </w:rPr>
              <w:t xml:space="preserve">/счет </w:t>
            </w:r>
          </w:p>
          <w:p w:rsidR="00FF3332" w:rsidRPr="000E15E3" w:rsidRDefault="00FF3332" w:rsidP="00E4739B">
            <w:pPr>
              <w:rPr>
                <w:rFonts w:ascii="Times New Roman" w:hAnsi="Times New Roman" w:cs="Times New Roman"/>
                <w:b/>
                <w:bCs/>
                <w:spacing w:val="1"/>
              </w:rPr>
            </w:pPr>
            <w:r w:rsidRPr="000E15E3">
              <w:rPr>
                <w:rFonts w:ascii="Times New Roman" w:hAnsi="Times New Roman" w:cs="Times New Roman"/>
              </w:rPr>
              <w:t>БИК</w:t>
            </w:r>
          </w:p>
        </w:tc>
        <w:tc>
          <w:tcPr>
            <w:tcW w:w="3147" w:type="dxa"/>
            <w:tcBorders>
              <w:top w:val="single" w:sz="4" w:space="0" w:color="auto"/>
              <w:left w:val="single" w:sz="4" w:space="0" w:color="auto"/>
              <w:bottom w:val="nil"/>
              <w:right w:val="single" w:sz="4" w:space="0" w:color="auto"/>
            </w:tcBorders>
            <w:shd w:val="clear" w:color="auto" w:fill="auto"/>
          </w:tcPr>
          <w:p w:rsidR="00FF3332" w:rsidRPr="000E15E3" w:rsidRDefault="00FF3332" w:rsidP="00E4739B">
            <w:pPr>
              <w:tabs>
                <w:tab w:val="left" w:pos="840"/>
              </w:tabs>
              <w:rPr>
                <w:rFonts w:ascii="Times New Roman" w:hAnsi="Times New Roman" w:cs="Times New Roman"/>
                <w:b/>
              </w:rPr>
            </w:pPr>
            <w:r w:rsidRPr="000E15E3">
              <w:rPr>
                <w:rFonts w:ascii="Times New Roman" w:hAnsi="Times New Roman" w:cs="Times New Roman"/>
                <w:b/>
              </w:rPr>
              <w:t xml:space="preserve">Новый кредитор: </w:t>
            </w:r>
          </w:p>
          <w:p w:rsidR="00FF3332" w:rsidRPr="000E15E3" w:rsidRDefault="00FF3332" w:rsidP="00E4739B">
            <w:pPr>
              <w:rPr>
                <w:rFonts w:ascii="Times New Roman" w:hAnsi="Times New Roman" w:cs="Times New Roman"/>
              </w:rPr>
            </w:pPr>
          </w:p>
          <w:p w:rsidR="00FF3332" w:rsidRPr="000E15E3" w:rsidRDefault="00FF3332" w:rsidP="00E4739B">
            <w:pPr>
              <w:rPr>
                <w:rFonts w:ascii="Times New Roman" w:hAnsi="Times New Roman" w:cs="Times New Roman"/>
              </w:rPr>
            </w:pPr>
            <w:r w:rsidRPr="000E15E3">
              <w:rPr>
                <w:rFonts w:ascii="Times New Roman" w:hAnsi="Times New Roman" w:cs="Times New Roman"/>
              </w:rPr>
              <w:t>Место нахождения:  </w:t>
            </w:r>
          </w:p>
          <w:p w:rsidR="00FF3332" w:rsidRPr="000E15E3" w:rsidRDefault="00FF3332" w:rsidP="00E4739B">
            <w:pPr>
              <w:rPr>
                <w:rFonts w:ascii="Times New Roman" w:hAnsi="Times New Roman" w:cs="Times New Roman"/>
              </w:rPr>
            </w:pPr>
            <w:r w:rsidRPr="000E15E3">
              <w:rPr>
                <w:rFonts w:ascii="Times New Roman" w:hAnsi="Times New Roman" w:cs="Times New Roman"/>
              </w:rPr>
              <w:t>Почтовый адрес:</w:t>
            </w:r>
          </w:p>
          <w:p w:rsidR="00FF3332" w:rsidRPr="000E15E3" w:rsidRDefault="00FF3332" w:rsidP="00E4739B">
            <w:pPr>
              <w:rPr>
                <w:rFonts w:ascii="Times New Roman" w:hAnsi="Times New Roman" w:cs="Times New Roman"/>
              </w:rPr>
            </w:pPr>
            <w:r w:rsidRPr="000E15E3">
              <w:rPr>
                <w:rFonts w:ascii="Times New Roman" w:hAnsi="Times New Roman" w:cs="Times New Roman"/>
              </w:rPr>
              <w:t>ОГРН</w:t>
            </w:r>
          </w:p>
          <w:p w:rsidR="00FF3332" w:rsidRPr="000E15E3" w:rsidRDefault="00FF3332" w:rsidP="00E4739B">
            <w:pPr>
              <w:rPr>
                <w:rFonts w:ascii="Times New Roman" w:hAnsi="Times New Roman" w:cs="Times New Roman"/>
              </w:rPr>
            </w:pPr>
            <w:r w:rsidRPr="000E15E3">
              <w:rPr>
                <w:rFonts w:ascii="Times New Roman" w:hAnsi="Times New Roman" w:cs="Times New Roman"/>
              </w:rPr>
              <w:t xml:space="preserve">ИНН / КПП </w:t>
            </w:r>
          </w:p>
          <w:p w:rsidR="00FF3332" w:rsidRPr="000E15E3" w:rsidRDefault="00FF3332" w:rsidP="00E4739B">
            <w:pPr>
              <w:rPr>
                <w:rFonts w:ascii="Times New Roman" w:hAnsi="Times New Roman" w:cs="Times New Roman"/>
              </w:rPr>
            </w:pPr>
            <w:r w:rsidRPr="000E15E3">
              <w:rPr>
                <w:rFonts w:ascii="Times New Roman" w:hAnsi="Times New Roman" w:cs="Times New Roman"/>
              </w:rPr>
              <w:t>Р/счет</w:t>
            </w:r>
          </w:p>
          <w:p w:rsidR="00FF3332" w:rsidRPr="000E15E3" w:rsidRDefault="00FF3332" w:rsidP="00E4739B">
            <w:pPr>
              <w:rPr>
                <w:rFonts w:ascii="Times New Roman" w:hAnsi="Times New Roman" w:cs="Times New Roman"/>
              </w:rPr>
            </w:pPr>
            <w:r w:rsidRPr="000E15E3">
              <w:rPr>
                <w:rFonts w:ascii="Times New Roman" w:hAnsi="Times New Roman" w:cs="Times New Roman"/>
              </w:rPr>
              <w:t xml:space="preserve">Наименование банка </w:t>
            </w:r>
          </w:p>
          <w:p w:rsidR="00FF3332" w:rsidRPr="000E15E3" w:rsidRDefault="00FF3332" w:rsidP="00E4739B">
            <w:pPr>
              <w:rPr>
                <w:rFonts w:ascii="Times New Roman" w:hAnsi="Times New Roman" w:cs="Times New Roman"/>
                <w:b/>
                <w:bCs/>
                <w:spacing w:val="1"/>
              </w:rPr>
            </w:pPr>
            <w:proofErr w:type="spellStart"/>
            <w:r w:rsidRPr="000E15E3">
              <w:rPr>
                <w:rFonts w:ascii="Times New Roman" w:hAnsi="Times New Roman" w:cs="Times New Roman"/>
              </w:rPr>
              <w:t>Корр</w:t>
            </w:r>
            <w:proofErr w:type="spellEnd"/>
            <w:r w:rsidRPr="000E15E3">
              <w:rPr>
                <w:rFonts w:ascii="Times New Roman" w:hAnsi="Times New Roman" w:cs="Times New Roman"/>
              </w:rPr>
              <w:t xml:space="preserve">/счет </w:t>
            </w:r>
          </w:p>
          <w:p w:rsidR="00FF3332" w:rsidRPr="000E15E3" w:rsidRDefault="00FF3332" w:rsidP="00E4739B">
            <w:pPr>
              <w:rPr>
                <w:rFonts w:ascii="Times New Roman" w:hAnsi="Times New Roman" w:cs="Times New Roman"/>
              </w:rPr>
            </w:pPr>
            <w:r w:rsidRPr="000E15E3">
              <w:rPr>
                <w:rFonts w:ascii="Times New Roman" w:hAnsi="Times New Roman" w:cs="Times New Roman"/>
              </w:rPr>
              <w:t>БИК</w:t>
            </w:r>
          </w:p>
        </w:tc>
        <w:tc>
          <w:tcPr>
            <w:tcW w:w="3118" w:type="dxa"/>
            <w:tcBorders>
              <w:left w:val="single" w:sz="4" w:space="0" w:color="auto"/>
            </w:tcBorders>
          </w:tcPr>
          <w:p w:rsidR="00FF3332" w:rsidRPr="000E15E3" w:rsidRDefault="00FF3332" w:rsidP="00E4739B">
            <w:pPr>
              <w:tabs>
                <w:tab w:val="left" w:pos="840"/>
              </w:tabs>
              <w:rPr>
                <w:rFonts w:ascii="Times New Roman" w:hAnsi="Times New Roman" w:cs="Times New Roman"/>
                <w:b/>
              </w:rPr>
            </w:pPr>
            <w:r w:rsidRPr="000E15E3">
              <w:rPr>
                <w:rFonts w:ascii="Times New Roman" w:hAnsi="Times New Roman" w:cs="Times New Roman"/>
                <w:b/>
              </w:rPr>
              <w:t xml:space="preserve">Должник: </w:t>
            </w:r>
          </w:p>
          <w:p w:rsidR="00FF3332" w:rsidRPr="000E15E3" w:rsidRDefault="00FF3332" w:rsidP="00E4739B">
            <w:pPr>
              <w:rPr>
                <w:rFonts w:ascii="Times New Roman" w:hAnsi="Times New Roman" w:cs="Times New Roman"/>
              </w:rPr>
            </w:pPr>
          </w:p>
          <w:p w:rsidR="00FF3332" w:rsidRPr="000E15E3" w:rsidRDefault="00FF3332" w:rsidP="00E4739B">
            <w:pPr>
              <w:rPr>
                <w:rFonts w:ascii="Times New Roman" w:hAnsi="Times New Roman" w:cs="Times New Roman"/>
              </w:rPr>
            </w:pPr>
            <w:r w:rsidRPr="000E15E3">
              <w:rPr>
                <w:rFonts w:ascii="Times New Roman" w:hAnsi="Times New Roman" w:cs="Times New Roman"/>
              </w:rPr>
              <w:t>Место нахождения:  </w:t>
            </w:r>
          </w:p>
          <w:p w:rsidR="00FF3332" w:rsidRPr="000E15E3" w:rsidRDefault="00FF3332" w:rsidP="00E4739B">
            <w:pPr>
              <w:rPr>
                <w:rFonts w:ascii="Times New Roman" w:hAnsi="Times New Roman" w:cs="Times New Roman"/>
              </w:rPr>
            </w:pPr>
            <w:r w:rsidRPr="000E15E3">
              <w:rPr>
                <w:rFonts w:ascii="Times New Roman" w:hAnsi="Times New Roman" w:cs="Times New Roman"/>
              </w:rPr>
              <w:t>Почтовый адрес:</w:t>
            </w:r>
          </w:p>
          <w:p w:rsidR="00FF3332" w:rsidRPr="000E15E3" w:rsidRDefault="00FF3332" w:rsidP="00E4739B">
            <w:pPr>
              <w:rPr>
                <w:rFonts w:ascii="Times New Roman" w:hAnsi="Times New Roman" w:cs="Times New Roman"/>
              </w:rPr>
            </w:pPr>
            <w:r w:rsidRPr="000E15E3">
              <w:rPr>
                <w:rFonts w:ascii="Times New Roman" w:hAnsi="Times New Roman" w:cs="Times New Roman"/>
              </w:rPr>
              <w:t>ОГРН</w:t>
            </w:r>
          </w:p>
          <w:p w:rsidR="00FF3332" w:rsidRPr="000E15E3" w:rsidRDefault="00FF3332" w:rsidP="00E4739B">
            <w:pPr>
              <w:rPr>
                <w:rFonts w:ascii="Times New Roman" w:hAnsi="Times New Roman" w:cs="Times New Roman"/>
              </w:rPr>
            </w:pPr>
            <w:r w:rsidRPr="000E15E3">
              <w:rPr>
                <w:rFonts w:ascii="Times New Roman" w:hAnsi="Times New Roman" w:cs="Times New Roman"/>
              </w:rPr>
              <w:t xml:space="preserve">ИНН / КПП </w:t>
            </w:r>
          </w:p>
          <w:p w:rsidR="00FF3332" w:rsidRPr="000E15E3" w:rsidRDefault="00FF3332" w:rsidP="00E4739B">
            <w:pPr>
              <w:rPr>
                <w:rFonts w:ascii="Times New Roman" w:hAnsi="Times New Roman" w:cs="Times New Roman"/>
              </w:rPr>
            </w:pPr>
            <w:r w:rsidRPr="000E15E3">
              <w:rPr>
                <w:rFonts w:ascii="Times New Roman" w:hAnsi="Times New Roman" w:cs="Times New Roman"/>
              </w:rPr>
              <w:t>Р/счет</w:t>
            </w:r>
          </w:p>
          <w:p w:rsidR="00FF3332" w:rsidRPr="000E15E3" w:rsidRDefault="00FF3332" w:rsidP="00E4739B">
            <w:pPr>
              <w:rPr>
                <w:rFonts w:ascii="Times New Roman" w:hAnsi="Times New Roman" w:cs="Times New Roman"/>
              </w:rPr>
            </w:pPr>
            <w:r w:rsidRPr="000E15E3">
              <w:rPr>
                <w:rFonts w:ascii="Times New Roman" w:hAnsi="Times New Roman" w:cs="Times New Roman"/>
              </w:rPr>
              <w:t xml:space="preserve">Наименование банка </w:t>
            </w:r>
          </w:p>
          <w:p w:rsidR="00FF3332" w:rsidRPr="000E15E3" w:rsidRDefault="00FF3332" w:rsidP="00E4739B">
            <w:pPr>
              <w:rPr>
                <w:rFonts w:ascii="Times New Roman" w:hAnsi="Times New Roman" w:cs="Times New Roman"/>
                <w:b/>
                <w:bCs/>
                <w:spacing w:val="1"/>
              </w:rPr>
            </w:pPr>
            <w:proofErr w:type="spellStart"/>
            <w:r w:rsidRPr="000E15E3">
              <w:rPr>
                <w:rFonts w:ascii="Times New Roman" w:hAnsi="Times New Roman" w:cs="Times New Roman"/>
              </w:rPr>
              <w:t>Корр</w:t>
            </w:r>
            <w:proofErr w:type="spellEnd"/>
            <w:r w:rsidRPr="000E15E3">
              <w:rPr>
                <w:rFonts w:ascii="Times New Roman" w:hAnsi="Times New Roman" w:cs="Times New Roman"/>
              </w:rPr>
              <w:t xml:space="preserve">/счет </w:t>
            </w:r>
          </w:p>
          <w:p w:rsidR="00FF3332" w:rsidRPr="000E15E3" w:rsidRDefault="00FF3332" w:rsidP="00E4739B">
            <w:pPr>
              <w:rPr>
                <w:rFonts w:ascii="Times New Roman" w:hAnsi="Times New Roman" w:cs="Times New Roman"/>
              </w:rPr>
            </w:pPr>
            <w:r w:rsidRPr="000E15E3">
              <w:rPr>
                <w:rFonts w:ascii="Times New Roman" w:hAnsi="Times New Roman" w:cs="Times New Roman"/>
              </w:rPr>
              <w:t>БИК</w:t>
            </w:r>
          </w:p>
        </w:tc>
      </w:tr>
      <w:tr w:rsidR="00FF3332" w:rsidRPr="000E15E3" w:rsidTr="00E4739B">
        <w:tc>
          <w:tcPr>
            <w:tcW w:w="3369" w:type="dxa"/>
            <w:tcBorders>
              <w:right w:val="single" w:sz="4" w:space="0" w:color="auto"/>
            </w:tcBorders>
            <w:shd w:val="clear" w:color="auto" w:fill="auto"/>
          </w:tcPr>
          <w:p w:rsidR="00FF3332" w:rsidRPr="000E15E3" w:rsidRDefault="00FF3332" w:rsidP="00E4739B">
            <w:pPr>
              <w:tabs>
                <w:tab w:val="left" w:pos="840"/>
              </w:tabs>
              <w:rPr>
                <w:rFonts w:ascii="Times New Roman" w:hAnsi="Times New Roman" w:cs="Times New Roman"/>
              </w:rPr>
            </w:pPr>
            <w:permStart w:id="2073957823" w:edGrp="everyone" w:colFirst="0" w:colLast="0"/>
            <w:permStart w:id="2013232342" w:edGrp="everyone" w:colFirst="1" w:colLast="1"/>
            <w:permStart w:id="1358188500" w:edGrp="everyone" w:colFirst="2" w:colLast="2"/>
            <w:permEnd w:id="926571897"/>
            <w:permEnd w:id="216803700"/>
            <w:permEnd w:id="83981766"/>
            <w:r w:rsidRPr="000E15E3">
              <w:rPr>
                <w:rFonts w:ascii="Times New Roman" w:hAnsi="Times New Roman" w:cs="Times New Roman"/>
              </w:rPr>
              <w:t>______________________</w:t>
            </w:r>
          </w:p>
          <w:p w:rsidR="00FF3332" w:rsidRPr="000E15E3" w:rsidRDefault="00FF3332" w:rsidP="00E4739B">
            <w:pPr>
              <w:tabs>
                <w:tab w:val="left" w:pos="840"/>
              </w:tabs>
              <w:rPr>
                <w:rFonts w:ascii="Times New Roman" w:hAnsi="Times New Roman" w:cs="Times New Roman"/>
              </w:rPr>
            </w:pPr>
          </w:p>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____________/__________</w:t>
            </w:r>
          </w:p>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м.п.</w:t>
            </w:r>
          </w:p>
        </w:tc>
        <w:tc>
          <w:tcPr>
            <w:tcW w:w="3147" w:type="dxa"/>
            <w:tcBorders>
              <w:top w:val="nil"/>
              <w:left w:val="single" w:sz="4" w:space="0" w:color="auto"/>
              <w:bottom w:val="single" w:sz="4" w:space="0" w:color="auto"/>
              <w:right w:val="single" w:sz="4" w:space="0" w:color="auto"/>
            </w:tcBorders>
            <w:shd w:val="clear" w:color="auto" w:fill="auto"/>
          </w:tcPr>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______________________</w:t>
            </w:r>
          </w:p>
          <w:p w:rsidR="00FF3332" w:rsidRPr="000E15E3" w:rsidRDefault="00FF3332" w:rsidP="00E4739B">
            <w:pPr>
              <w:tabs>
                <w:tab w:val="left" w:pos="840"/>
              </w:tabs>
              <w:rPr>
                <w:rFonts w:ascii="Times New Roman" w:hAnsi="Times New Roman" w:cs="Times New Roman"/>
              </w:rPr>
            </w:pPr>
          </w:p>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____________/__________</w:t>
            </w:r>
          </w:p>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м.п.</w:t>
            </w:r>
          </w:p>
        </w:tc>
        <w:tc>
          <w:tcPr>
            <w:tcW w:w="3118" w:type="dxa"/>
            <w:tcBorders>
              <w:left w:val="single" w:sz="4" w:space="0" w:color="auto"/>
            </w:tcBorders>
          </w:tcPr>
          <w:p w:rsidR="00FF3332" w:rsidRPr="000E15E3" w:rsidRDefault="00FF3332" w:rsidP="00E4739B">
            <w:pPr>
              <w:rPr>
                <w:rFonts w:ascii="Times New Roman" w:hAnsi="Times New Roman" w:cs="Times New Roman"/>
              </w:rPr>
            </w:pPr>
            <w:r w:rsidRPr="000E15E3">
              <w:rPr>
                <w:rFonts w:ascii="Times New Roman" w:hAnsi="Times New Roman" w:cs="Times New Roman"/>
              </w:rPr>
              <w:t>______________________</w:t>
            </w:r>
          </w:p>
          <w:p w:rsidR="00FF3332" w:rsidRPr="000E15E3" w:rsidRDefault="00FF3332" w:rsidP="00E4739B">
            <w:pPr>
              <w:tabs>
                <w:tab w:val="left" w:pos="840"/>
              </w:tabs>
              <w:rPr>
                <w:rFonts w:ascii="Times New Roman" w:hAnsi="Times New Roman" w:cs="Times New Roman"/>
              </w:rPr>
            </w:pPr>
          </w:p>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____________/__________</w:t>
            </w:r>
          </w:p>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м.п.</w:t>
            </w:r>
          </w:p>
        </w:tc>
      </w:tr>
      <w:permEnd w:id="2073957823"/>
      <w:permEnd w:id="2013232342"/>
      <w:permEnd w:id="1358188500"/>
    </w:tbl>
    <w:p w:rsidR="00FF3332" w:rsidRPr="000E15E3" w:rsidRDefault="00FF3332" w:rsidP="00FF3332">
      <w:pPr>
        <w:tabs>
          <w:tab w:val="left" w:pos="840"/>
        </w:tabs>
      </w:pPr>
    </w:p>
    <w:p w:rsidR="000E15E3" w:rsidRPr="000E15E3" w:rsidRDefault="000E15E3" w:rsidP="00FF3332">
      <w:pPr>
        <w:tabs>
          <w:tab w:val="left" w:pos="840"/>
        </w:tabs>
        <w:jc w:val="right"/>
        <w:rPr>
          <w:rFonts w:ascii="Times New Roman" w:hAnsi="Times New Roman" w:cs="Times New Roman"/>
          <w:sz w:val="22"/>
          <w:szCs w:val="22"/>
        </w:rPr>
      </w:pPr>
    </w:p>
    <w:p w:rsidR="00FF3332" w:rsidRPr="000E15E3" w:rsidRDefault="00FF3332" w:rsidP="00FF3332">
      <w:pPr>
        <w:tabs>
          <w:tab w:val="left" w:pos="840"/>
        </w:tabs>
        <w:jc w:val="right"/>
        <w:rPr>
          <w:rFonts w:ascii="Times New Roman" w:hAnsi="Times New Roman" w:cs="Times New Roman"/>
          <w:sz w:val="22"/>
          <w:szCs w:val="22"/>
        </w:rPr>
      </w:pPr>
      <w:permStart w:id="1409113863" w:edGrp="everyone"/>
      <w:r w:rsidRPr="000E15E3">
        <w:rPr>
          <w:rFonts w:ascii="Times New Roman" w:hAnsi="Times New Roman" w:cs="Times New Roman"/>
          <w:sz w:val="22"/>
          <w:szCs w:val="22"/>
        </w:rPr>
        <w:lastRenderedPageBreak/>
        <w:t xml:space="preserve">Приложение № 1 </w:t>
      </w:r>
    </w:p>
    <w:p w:rsidR="00FF3332" w:rsidRPr="000E15E3" w:rsidRDefault="00FF3332" w:rsidP="00FF3332">
      <w:pPr>
        <w:pStyle w:val="21"/>
        <w:shd w:val="clear" w:color="auto" w:fill="auto"/>
        <w:spacing w:after="0" w:line="240" w:lineRule="auto"/>
        <w:jc w:val="right"/>
        <w:rPr>
          <w:rFonts w:ascii="Times New Roman" w:hAnsi="Times New Roman" w:cs="Times New Roman"/>
          <w:b w:val="0"/>
          <w:sz w:val="22"/>
          <w:szCs w:val="22"/>
        </w:rPr>
      </w:pPr>
      <w:r w:rsidRPr="000E15E3">
        <w:rPr>
          <w:rFonts w:ascii="Times New Roman" w:hAnsi="Times New Roman" w:cs="Times New Roman"/>
          <w:b w:val="0"/>
          <w:sz w:val="22"/>
          <w:szCs w:val="22"/>
        </w:rPr>
        <w:t>к Соглашению об уступке права требования (цессия)</w:t>
      </w:r>
    </w:p>
    <w:p w:rsidR="00FF3332" w:rsidRPr="000E15E3" w:rsidRDefault="00FF3332" w:rsidP="00FF3332">
      <w:pPr>
        <w:tabs>
          <w:tab w:val="left" w:pos="840"/>
        </w:tabs>
        <w:jc w:val="right"/>
        <w:rPr>
          <w:rFonts w:ascii="Times New Roman" w:hAnsi="Times New Roman" w:cs="Times New Roman"/>
          <w:sz w:val="22"/>
          <w:szCs w:val="22"/>
        </w:rPr>
      </w:pPr>
      <w:r w:rsidRPr="000E15E3">
        <w:rPr>
          <w:rFonts w:ascii="Times New Roman" w:hAnsi="Times New Roman" w:cs="Times New Roman"/>
          <w:sz w:val="22"/>
          <w:szCs w:val="22"/>
        </w:rPr>
        <w:t>от «___» ______ 20___ г. № ___</w:t>
      </w:r>
    </w:p>
    <w:p w:rsidR="00FF3332" w:rsidRPr="000E15E3" w:rsidRDefault="00FF3332" w:rsidP="00FF3332">
      <w:pPr>
        <w:jc w:val="right"/>
        <w:rPr>
          <w:rFonts w:ascii="Times New Roman" w:hAnsi="Times New Roman" w:cs="Times New Roman"/>
          <w:b/>
        </w:rPr>
      </w:pPr>
    </w:p>
    <w:p w:rsidR="00FF3332" w:rsidRPr="000E15E3" w:rsidRDefault="00FF3332" w:rsidP="00FF3332">
      <w:pPr>
        <w:jc w:val="center"/>
        <w:rPr>
          <w:rFonts w:ascii="Times New Roman" w:hAnsi="Times New Roman" w:cs="Times New Roman"/>
          <w:b/>
        </w:rPr>
      </w:pPr>
    </w:p>
    <w:p w:rsidR="00FF3332" w:rsidRPr="000E15E3" w:rsidRDefault="00FF3332" w:rsidP="00FF3332">
      <w:pPr>
        <w:jc w:val="center"/>
        <w:rPr>
          <w:rFonts w:ascii="Times New Roman" w:hAnsi="Times New Roman" w:cs="Times New Roman"/>
          <w:b/>
        </w:rPr>
      </w:pPr>
      <w:r w:rsidRPr="000E15E3">
        <w:rPr>
          <w:rFonts w:ascii="Times New Roman" w:hAnsi="Times New Roman" w:cs="Times New Roman"/>
          <w:b/>
        </w:rPr>
        <w:t>Акт приема-передачи документов</w:t>
      </w:r>
    </w:p>
    <w:p w:rsidR="00FF3332" w:rsidRPr="000E15E3" w:rsidRDefault="00FF3332" w:rsidP="00FF3332">
      <w:pPr>
        <w:jc w:val="center"/>
        <w:rPr>
          <w:rFonts w:ascii="Times New Roman" w:hAnsi="Times New Roman" w:cs="Times New Roman"/>
          <w:b/>
        </w:rPr>
      </w:pPr>
      <w:r w:rsidRPr="000E15E3">
        <w:rPr>
          <w:rFonts w:ascii="Times New Roman" w:hAnsi="Times New Roman" w:cs="Times New Roman"/>
          <w:b/>
        </w:rPr>
        <w:t>(форма)</w:t>
      </w:r>
    </w:p>
    <w:p w:rsidR="00FF3332" w:rsidRPr="000E15E3" w:rsidRDefault="00FF3332" w:rsidP="00FF3332">
      <w:pPr>
        <w:rPr>
          <w:rFonts w:ascii="Times New Roman" w:hAnsi="Times New Roman" w:cs="Times New Roman"/>
        </w:rPr>
      </w:pPr>
    </w:p>
    <w:p w:rsidR="00FF3332" w:rsidRPr="000E15E3" w:rsidRDefault="00FF3332" w:rsidP="00FF3332">
      <w:pPr>
        <w:tabs>
          <w:tab w:val="left" w:pos="840"/>
        </w:tabs>
        <w:jc w:val="both"/>
        <w:rPr>
          <w:rFonts w:ascii="Times New Roman" w:hAnsi="Times New Roman" w:cs="Times New Roman"/>
        </w:rPr>
      </w:pPr>
      <w:r w:rsidRPr="000E15E3">
        <w:rPr>
          <w:rFonts w:ascii="Times New Roman" w:hAnsi="Times New Roman" w:cs="Times New Roman"/>
        </w:rPr>
        <w:t>г. ________________                                                                              «____»__________ ____ года</w:t>
      </w:r>
    </w:p>
    <w:p w:rsidR="00FF3332" w:rsidRPr="000E15E3" w:rsidRDefault="00FF3332" w:rsidP="00FF3332">
      <w:pPr>
        <w:tabs>
          <w:tab w:val="left" w:pos="840"/>
        </w:tabs>
        <w:ind w:firstLine="567"/>
        <w:jc w:val="both"/>
        <w:rPr>
          <w:rFonts w:ascii="Times New Roman" w:hAnsi="Times New Roman" w:cs="Times New Roman"/>
        </w:rPr>
      </w:pPr>
    </w:p>
    <w:p w:rsidR="00FF3332" w:rsidRPr="000E15E3" w:rsidRDefault="00FF3332" w:rsidP="00FF3332">
      <w:pPr>
        <w:ind w:firstLine="709"/>
        <w:jc w:val="both"/>
        <w:rPr>
          <w:rFonts w:ascii="Times New Roman" w:eastAsia="Times New Roman" w:hAnsi="Times New Roman" w:cs="Times New Roman"/>
          <w:color w:val="333333"/>
        </w:rPr>
      </w:pPr>
      <w:r w:rsidRPr="000E15E3">
        <w:rPr>
          <w:rFonts w:ascii="Times New Roman" w:eastAsia="Times New Roman" w:hAnsi="Times New Roman" w:cs="Times New Roman"/>
          <w:b/>
          <w:color w:val="333333"/>
        </w:rPr>
        <w:t>___________________________________</w:t>
      </w:r>
      <w:r w:rsidRPr="000E15E3">
        <w:rPr>
          <w:rFonts w:ascii="Times New Roman" w:eastAsia="Times New Roman" w:hAnsi="Times New Roman" w:cs="Times New Roman"/>
          <w:color w:val="333333"/>
        </w:rPr>
        <w:t xml:space="preserve"> (далее – «Кредитор»), в лице ____________________________</w:t>
      </w:r>
      <w:r w:rsidRPr="000E15E3">
        <w:rPr>
          <w:rFonts w:ascii="Times New Roman" w:eastAsia="Times New Roman" w:hAnsi="Times New Roman" w:cs="Times New Roman"/>
          <w:color w:val="333333"/>
          <w:spacing w:val="-4"/>
        </w:rPr>
        <w:t>,</w:t>
      </w:r>
      <w:r w:rsidRPr="000E15E3">
        <w:rPr>
          <w:rFonts w:ascii="Times New Roman" w:eastAsia="Times New Roman" w:hAnsi="Times New Roman" w:cs="Times New Roman"/>
          <w:color w:val="333333"/>
        </w:rPr>
        <w:t xml:space="preserve"> действующего на основании ___________________________, с одной стороны, и</w:t>
      </w:r>
    </w:p>
    <w:p w:rsidR="00FF3332" w:rsidRPr="000E15E3" w:rsidRDefault="00FF3332" w:rsidP="00FF3332">
      <w:pPr>
        <w:tabs>
          <w:tab w:val="left" w:pos="851"/>
        </w:tabs>
        <w:ind w:firstLine="709"/>
        <w:jc w:val="both"/>
        <w:rPr>
          <w:rFonts w:ascii="Times New Roman" w:hAnsi="Times New Roman" w:cs="Times New Roman"/>
        </w:rPr>
      </w:pPr>
      <w:r w:rsidRPr="000E15E3">
        <w:rPr>
          <w:rFonts w:ascii="Times New Roman" w:hAnsi="Times New Roman" w:cs="Times New Roman"/>
        </w:rPr>
        <w:t>___________________________________ (далее –</w:t>
      </w:r>
      <w:r w:rsidRPr="000E15E3">
        <w:rPr>
          <w:rFonts w:ascii="Times New Roman" w:hAnsi="Times New Roman" w:cs="Times New Roman"/>
          <w:b/>
          <w:bCs/>
          <w:i/>
          <w:iCs/>
          <w:shd w:val="clear" w:color="auto" w:fill="FFFFFF"/>
        </w:rPr>
        <w:t xml:space="preserve"> </w:t>
      </w:r>
      <w:r w:rsidRPr="000E15E3">
        <w:rPr>
          <w:rFonts w:ascii="Times New Roman" w:hAnsi="Times New Roman" w:cs="Times New Roman"/>
          <w:bCs/>
          <w:iCs/>
          <w:shd w:val="clear" w:color="auto" w:fill="FFFFFF"/>
        </w:rPr>
        <w:t>«Новый кредитор»),</w:t>
      </w:r>
      <w:r w:rsidRPr="000E15E3">
        <w:rPr>
          <w:rFonts w:ascii="Times New Roman" w:hAnsi="Times New Roman" w:cs="Times New Roman"/>
          <w:i/>
        </w:rPr>
        <w:t xml:space="preserve"> </w:t>
      </w:r>
      <w:r w:rsidRPr="000E15E3">
        <w:rPr>
          <w:rFonts w:ascii="Times New Roman" w:hAnsi="Times New Roman" w:cs="Times New Roman"/>
          <w:color w:val="auto"/>
          <w:spacing w:val="-1"/>
        </w:rPr>
        <w:t xml:space="preserve">в лице ____________________________, действующего на основании ____________________________, </w:t>
      </w:r>
      <w:r w:rsidRPr="000E15E3">
        <w:rPr>
          <w:rFonts w:ascii="Times New Roman" w:hAnsi="Times New Roman" w:cs="Times New Roman"/>
        </w:rPr>
        <w:t xml:space="preserve">с другой стороны, </w:t>
      </w:r>
    </w:p>
    <w:p w:rsidR="00FF3332" w:rsidRPr="000E15E3" w:rsidRDefault="00FF3332" w:rsidP="00FF3332">
      <w:pPr>
        <w:tabs>
          <w:tab w:val="left" w:pos="840"/>
        </w:tabs>
        <w:ind w:firstLine="567"/>
        <w:jc w:val="both"/>
        <w:rPr>
          <w:rFonts w:ascii="Times New Roman" w:hAnsi="Times New Roman" w:cs="Times New Roman"/>
          <w:color w:val="auto"/>
        </w:rPr>
      </w:pPr>
      <w:r w:rsidRPr="000E15E3">
        <w:rPr>
          <w:rFonts w:ascii="Times New Roman" w:hAnsi="Times New Roman" w:cs="Times New Roman"/>
          <w:color w:val="auto"/>
        </w:rPr>
        <w:t>далее вместе именуемые «Стороны», составили настоящий Акт о нижеследующем:</w:t>
      </w:r>
    </w:p>
    <w:p w:rsidR="00FF3332" w:rsidRPr="000E15E3" w:rsidRDefault="00FF3332" w:rsidP="00FF3332">
      <w:pPr>
        <w:tabs>
          <w:tab w:val="left" w:pos="840"/>
        </w:tabs>
        <w:ind w:firstLine="567"/>
        <w:jc w:val="both"/>
        <w:rPr>
          <w:rFonts w:ascii="Times New Roman" w:hAnsi="Times New Roman" w:cs="Times New Roman"/>
          <w:color w:val="auto"/>
        </w:rPr>
      </w:pPr>
    </w:p>
    <w:p w:rsidR="00FF3332" w:rsidRPr="000E15E3" w:rsidRDefault="00FF3332" w:rsidP="00FF3332">
      <w:pPr>
        <w:pStyle w:val="af3"/>
        <w:numPr>
          <w:ilvl w:val="0"/>
          <w:numId w:val="17"/>
        </w:numPr>
        <w:tabs>
          <w:tab w:val="left" w:pos="840"/>
        </w:tabs>
        <w:spacing w:before="0" w:beforeAutospacing="0" w:after="0" w:afterAutospacing="0"/>
        <w:ind w:left="0" w:firstLine="567"/>
        <w:jc w:val="both"/>
        <w:rPr>
          <w:rFonts w:ascii="Times New Roman" w:hAnsi="Times New Roman"/>
          <w:color w:val="auto"/>
          <w:sz w:val="24"/>
          <w:szCs w:val="24"/>
        </w:rPr>
      </w:pPr>
      <w:r w:rsidRPr="000E15E3">
        <w:rPr>
          <w:rFonts w:ascii="Times New Roman" w:hAnsi="Times New Roman"/>
          <w:color w:val="auto"/>
          <w:sz w:val="24"/>
          <w:szCs w:val="24"/>
        </w:rPr>
        <w:t>Во исполнение Соглашения об уступке права требования от «____»___________ 20___ года №___ (далее – «Соглашение») Кредитор передал, а Новый кредитор принял все документы, удостоверяющие уступаемые по Соглашению права (требования), в следующем составе:</w:t>
      </w:r>
    </w:p>
    <w:p w:rsidR="00FF3332" w:rsidRPr="000E15E3" w:rsidRDefault="00FF3332" w:rsidP="00FF3332">
      <w:pPr>
        <w:pStyle w:val="af3"/>
        <w:numPr>
          <w:ilvl w:val="0"/>
          <w:numId w:val="37"/>
        </w:numPr>
        <w:tabs>
          <w:tab w:val="left" w:pos="993"/>
        </w:tabs>
        <w:spacing w:before="0" w:beforeAutospacing="0" w:after="0" w:afterAutospacing="0"/>
        <w:ind w:left="993" w:hanging="426"/>
        <w:jc w:val="both"/>
        <w:rPr>
          <w:rFonts w:ascii="Times New Roman" w:hAnsi="Times New Roman"/>
          <w:color w:val="auto"/>
          <w:sz w:val="24"/>
          <w:szCs w:val="24"/>
        </w:rPr>
      </w:pPr>
      <w:r w:rsidRPr="000E15E3">
        <w:rPr>
          <w:rFonts w:ascii="Times New Roman" w:hAnsi="Times New Roman"/>
          <w:color w:val="auto"/>
          <w:sz w:val="24"/>
          <w:szCs w:val="24"/>
        </w:rPr>
        <w:t>________________________________________________________;</w:t>
      </w:r>
    </w:p>
    <w:p w:rsidR="00FF3332" w:rsidRPr="000E15E3" w:rsidRDefault="00FF3332" w:rsidP="00FF3332">
      <w:pPr>
        <w:pStyle w:val="af3"/>
        <w:numPr>
          <w:ilvl w:val="0"/>
          <w:numId w:val="37"/>
        </w:numPr>
        <w:tabs>
          <w:tab w:val="left" w:pos="993"/>
        </w:tabs>
        <w:spacing w:before="0" w:beforeAutospacing="0" w:after="0" w:afterAutospacing="0"/>
        <w:ind w:left="993" w:hanging="426"/>
        <w:jc w:val="both"/>
        <w:rPr>
          <w:rFonts w:ascii="Times New Roman" w:hAnsi="Times New Roman"/>
          <w:color w:val="auto"/>
          <w:sz w:val="24"/>
          <w:szCs w:val="24"/>
        </w:rPr>
      </w:pPr>
      <w:r w:rsidRPr="000E15E3">
        <w:rPr>
          <w:rFonts w:ascii="Times New Roman" w:hAnsi="Times New Roman"/>
          <w:color w:val="auto"/>
          <w:sz w:val="24"/>
          <w:szCs w:val="24"/>
        </w:rPr>
        <w:t>________________________________________________________;</w:t>
      </w:r>
    </w:p>
    <w:p w:rsidR="00FF3332" w:rsidRPr="000E15E3" w:rsidRDefault="00FF3332" w:rsidP="00FF3332">
      <w:pPr>
        <w:pStyle w:val="af3"/>
        <w:numPr>
          <w:ilvl w:val="0"/>
          <w:numId w:val="37"/>
        </w:numPr>
        <w:tabs>
          <w:tab w:val="left" w:pos="993"/>
        </w:tabs>
        <w:spacing w:before="0" w:beforeAutospacing="0" w:after="0" w:afterAutospacing="0"/>
        <w:ind w:left="993" w:hanging="426"/>
        <w:jc w:val="both"/>
        <w:rPr>
          <w:rFonts w:ascii="Times New Roman" w:hAnsi="Times New Roman"/>
          <w:color w:val="auto"/>
          <w:sz w:val="24"/>
          <w:szCs w:val="24"/>
        </w:rPr>
      </w:pPr>
      <w:r w:rsidRPr="000E15E3">
        <w:rPr>
          <w:rFonts w:ascii="Times New Roman" w:hAnsi="Times New Roman"/>
          <w:color w:val="auto"/>
          <w:sz w:val="24"/>
          <w:szCs w:val="24"/>
        </w:rPr>
        <w:t>________________________________________________________.</w:t>
      </w:r>
    </w:p>
    <w:p w:rsidR="00FF3332" w:rsidRPr="000E15E3" w:rsidRDefault="00FF3332" w:rsidP="00FF3332">
      <w:pPr>
        <w:pStyle w:val="af3"/>
        <w:numPr>
          <w:ilvl w:val="0"/>
          <w:numId w:val="17"/>
        </w:numPr>
        <w:tabs>
          <w:tab w:val="left" w:pos="840"/>
        </w:tabs>
        <w:spacing w:before="0" w:beforeAutospacing="0" w:after="0" w:afterAutospacing="0"/>
        <w:ind w:left="0" w:firstLine="567"/>
        <w:jc w:val="both"/>
        <w:rPr>
          <w:rFonts w:ascii="Times New Roman" w:hAnsi="Times New Roman"/>
          <w:color w:val="auto"/>
          <w:sz w:val="24"/>
          <w:szCs w:val="24"/>
        </w:rPr>
      </w:pPr>
      <w:r w:rsidRPr="000E15E3">
        <w:rPr>
          <w:rFonts w:ascii="Times New Roman" w:hAnsi="Times New Roman"/>
          <w:color w:val="auto"/>
          <w:sz w:val="24"/>
          <w:szCs w:val="24"/>
        </w:rPr>
        <w:t xml:space="preserve">Стороны претензий друг к другу не имеют. </w:t>
      </w:r>
    </w:p>
    <w:p w:rsidR="00FF3332" w:rsidRPr="000E15E3" w:rsidRDefault="00FF3332" w:rsidP="00FF3332">
      <w:pPr>
        <w:pStyle w:val="af3"/>
        <w:numPr>
          <w:ilvl w:val="0"/>
          <w:numId w:val="17"/>
        </w:numPr>
        <w:tabs>
          <w:tab w:val="left" w:pos="840"/>
        </w:tabs>
        <w:spacing w:before="0" w:beforeAutospacing="0" w:after="0" w:afterAutospacing="0"/>
        <w:ind w:left="0" w:firstLine="567"/>
        <w:jc w:val="both"/>
        <w:rPr>
          <w:rFonts w:ascii="Times New Roman" w:hAnsi="Times New Roman"/>
          <w:sz w:val="24"/>
          <w:szCs w:val="24"/>
        </w:rPr>
      </w:pPr>
      <w:r w:rsidRPr="000E15E3">
        <w:rPr>
          <w:rFonts w:ascii="Times New Roman" w:hAnsi="Times New Roman"/>
          <w:color w:val="auto"/>
          <w:sz w:val="24"/>
          <w:szCs w:val="24"/>
        </w:rPr>
        <w:t>Настоящий Акт составлен в 2 (двух) экземплярах, имеющих равную юридическую силу, по 1 (одному) для каждой из Сторон.</w:t>
      </w:r>
    </w:p>
    <w:p w:rsidR="00FF3332" w:rsidRPr="000E15E3" w:rsidRDefault="00FF3332" w:rsidP="00FF3332">
      <w:pPr>
        <w:pStyle w:val="ConsPlusNonformat"/>
        <w:ind w:firstLine="567"/>
        <w:rPr>
          <w:rFonts w:ascii="Times New Roman" w:hAnsi="Times New Roman" w:cs="Times New Roman"/>
          <w:sz w:val="22"/>
          <w:szCs w:val="22"/>
        </w:rPr>
      </w:pPr>
    </w:p>
    <w:p w:rsidR="00FF3332" w:rsidRPr="000E15E3" w:rsidRDefault="00FF3332" w:rsidP="00FF3332">
      <w:pPr>
        <w:pStyle w:val="ConsPlusNonformat"/>
        <w:ind w:firstLine="567"/>
        <w:rPr>
          <w:rFonts w:ascii="Times New Roman" w:hAnsi="Times New Roman" w:cs="Times New Roman"/>
          <w:sz w:val="22"/>
          <w:szCs w:val="22"/>
        </w:rPr>
      </w:pPr>
    </w:p>
    <w:tbl>
      <w:tblPr>
        <w:tblW w:w="0" w:type="auto"/>
        <w:tblLook w:val="01E0" w:firstRow="1" w:lastRow="1" w:firstColumn="1" w:lastColumn="1" w:noHBand="0" w:noVBand="0"/>
      </w:tblPr>
      <w:tblGrid>
        <w:gridCol w:w="4785"/>
        <w:gridCol w:w="5210"/>
      </w:tblGrid>
      <w:tr w:rsidR="00FF3332" w:rsidRPr="000E15E3" w:rsidTr="00E4739B">
        <w:tc>
          <w:tcPr>
            <w:tcW w:w="4786" w:type="dxa"/>
            <w:shd w:val="clear" w:color="auto" w:fill="auto"/>
          </w:tcPr>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Кредитор:</w:t>
            </w:r>
          </w:p>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______________________</w:t>
            </w:r>
          </w:p>
          <w:p w:rsidR="00FF3332" w:rsidRPr="000E15E3" w:rsidRDefault="00FF3332" w:rsidP="00E4739B">
            <w:pPr>
              <w:tabs>
                <w:tab w:val="left" w:pos="840"/>
              </w:tabs>
              <w:rPr>
                <w:rFonts w:ascii="Times New Roman" w:hAnsi="Times New Roman" w:cs="Times New Roman"/>
              </w:rPr>
            </w:pPr>
          </w:p>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____________/__________</w:t>
            </w:r>
          </w:p>
          <w:p w:rsidR="00FF3332" w:rsidRPr="000E15E3" w:rsidRDefault="00FF3332" w:rsidP="00E4739B">
            <w:pPr>
              <w:rPr>
                <w:rFonts w:ascii="Times New Roman" w:hAnsi="Times New Roman" w:cs="Times New Roman"/>
                <w:b/>
                <w:bCs/>
                <w:spacing w:val="1"/>
              </w:rPr>
            </w:pPr>
            <w:r w:rsidRPr="000E15E3">
              <w:rPr>
                <w:rFonts w:ascii="Times New Roman" w:hAnsi="Times New Roman" w:cs="Times New Roman"/>
              </w:rPr>
              <w:t>м.п.</w:t>
            </w:r>
          </w:p>
        </w:tc>
        <w:tc>
          <w:tcPr>
            <w:tcW w:w="5211" w:type="dxa"/>
            <w:shd w:val="clear" w:color="auto" w:fill="auto"/>
          </w:tcPr>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 xml:space="preserve">Новый кредитор: </w:t>
            </w:r>
          </w:p>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______________________</w:t>
            </w:r>
          </w:p>
          <w:p w:rsidR="00FF3332" w:rsidRPr="000E15E3" w:rsidRDefault="00FF3332" w:rsidP="00E4739B">
            <w:pPr>
              <w:tabs>
                <w:tab w:val="left" w:pos="840"/>
              </w:tabs>
              <w:rPr>
                <w:rFonts w:ascii="Times New Roman" w:hAnsi="Times New Roman" w:cs="Times New Roman"/>
              </w:rPr>
            </w:pPr>
          </w:p>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____________/__________</w:t>
            </w:r>
          </w:p>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м.п.</w:t>
            </w:r>
          </w:p>
        </w:tc>
      </w:tr>
    </w:tbl>
    <w:p w:rsidR="00FF3332" w:rsidRPr="000E15E3" w:rsidRDefault="00FF3332" w:rsidP="00FF3332">
      <w:pPr>
        <w:rPr>
          <w:rFonts w:ascii="Times New Roman" w:hAnsi="Times New Roman" w:cs="Times New Roman"/>
        </w:rPr>
      </w:pPr>
    </w:p>
    <w:p w:rsidR="00FF3332" w:rsidRPr="000E15E3" w:rsidRDefault="00FF3332" w:rsidP="00FF3332">
      <w:pPr>
        <w:rPr>
          <w:rFonts w:ascii="Times New Roman" w:hAnsi="Times New Roman" w:cs="Times New Roman"/>
        </w:rPr>
      </w:pPr>
    </w:p>
    <w:tbl>
      <w:tblPr>
        <w:tblW w:w="9776"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369"/>
        <w:gridCol w:w="3147"/>
        <w:gridCol w:w="3260"/>
      </w:tblGrid>
      <w:tr w:rsidR="00FF3332" w:rsidRPr="000E15E3" w:rsidTr="00E4739B">
        <w:trPr>
          <w:trHeight w:val="841"/>
        </w:trPr>
        <w:tc>
          <w:tcPr>
            <w:tcW w:w="3369" w:type="dxa"/>
            <w:tcBorders>
              <w:right w:val="single" w:sz="4" w:space="0" w:color="auto"/>
            </w:tcBorders>
            <w:shd w:val="clear" w:color="auto" w:fill="auto"/>
          </w:tcPr>
          <w:p w:rsidR="00FF3332" w:rsidRPr="000E15E3" w:rsidRDefault="00FF3332" w:rsidP="00E4739B">
            <w:pPr>
              <w:tabs>
                <w:tab w:val="left" w:pos="840"/>
              </w:tabs>
              <w:rPr>
                <w:rFonts w:ascii="Times New Roman" w:hAnsi="Times New Roman" w:cs="Times New Roman"/>
                <w:b/>
              </w:rPr>
            </w:pPr>
            <w:r w:rsidRPr="000E15E3">
              <w:rPr>
                <w:rFonts w:ascii="Times New Roman" w:hAnsi="Times New Roman" w:cs="Times New Roman"/>
                <w:b/>
              </w:rPr>
              <w:t xml:space="preserve">Кредитор: </w:t>
            </w:r>
          </w:p>
          <w:p w:rsidR="00FF3332" w:rsidRPr="000E15E3" w:rsidRDefault="00FF3332" w:rsidP="00E4739B">
            <w:pPr>
              <w:tabs>
                <w:tab w:val="left" w:pos="840"/>
              </w:tabs>
              <w:rPr>
                <w:rFonts w:ascii="Times New Roman" w:hAnsi="Times New Roman" w:cs="Times New Roman"/>
              </w:rPr>
            </w:pPr>
          </w:p>
          <w:p w:rsidR="00FF3332" w:rsidRPr="000E15E3" w:rsidRDefault="00FF3332" w:rsidP="00E4739B">
            <w:pPr>
              <w:rPr>
                <w:rFonts w:ascii="Times New Roman" w:hAnsi="Times New Roman" w:cs="Times New Roman"/>
                <w:b/>
                <w:bCs/>
                <w:spacing w:val="1"/>
              </w:rPr>
            </w:pPr>
          </w:p>
        </w:tc>
        <w:tc>
          <w:tcPr>
            <w:tcW w:w="3147" w:type="dxa"/>
            <w:tcBorders>
              <w:top w:val="single" w:sz="4" w:space="0" w:color="auto"/>
              <w:left w:val="single" w:sz="4" w:space="0" w:color="auto"/>
              <w:bottom w:val="nil"/>
              <w:right w:val="single" w:sz="4" w:space="0" w:color="auto"/>
            </w:tcBorders>
            <w:shd w:val="clear" w:color="auto" w:fill="auto"/>
          </w:tcPr>
          <w:p w:rsidR="00FF3332" w:rsidRPr="000E15E3" w:rsidRDefault="00FF3332" w:rsidP="00E4739B">
            <w:pPr>
              <w:tabs>
                <w:tab w:val="left" w:pos="840"/>
              </w:tabs>
              <w:rPr>
                <w:rFonts w:ascii="Times New Roman" w:hAnsi="Times New Roman" w:cs="Times New Roman"/>
                <w:b/>
              </w:rPr>
            </w:pPr>
            <w:r w:rsidRPr="000E15E3">
              <w:rPr>
                <w:rFonts w:ascii="Times New Roman" w:hAnsi="Times New Roman" w:cs="Times New Roman"/>
                <w:b/>
              </w:rPr>
              <w:t xml:space="preserve">Новый кредитор: </w:t>
            </w:r>
          </w:p>
          <w:p w:rsidR="00FF3332" w:rsidRPr="000E15E3" w:rsidRDefault="00FF3332" w:rsidP="00E4739B">
            <w:pPr>
              <w:tabs>
                <w:tab w:val="left" w:pos="840"/>
              </w:tabs>
              <w:rPr>
                <w:rFonts w:ascii="Times New Roman" w:hAnsi="Times New Roman" w:cs="Times New Roman"/>
              </w:rPr>
            </w:pPr>
          </w:p>
          <w:p w:rsidR="00FF3332" w:rsidRPr="000E15E3" w:rsidRDefault="00FF3332" w:rsidP="00E4739B">
            <w:pPr>
              <w:rPr>
                <w:rFonts w:ascii="Times New Roman" w:hAnsi="Times New Roman" w:cs="Times New Roman"/>
              </w:rPr>
            </w:pPr>
          </w:p>
        </w:tc>
        <w:tc>
          <w:tcPr>
            <w:tcW w:w="3260" w:type="dxa"/>
            <w:tcBorders>
              <w:left w:val="single" w:sz="4" w:space="0" w:color="auto"/>
            </w:tcBorders>
          </w:tcPr>
          <w:p w:rsidR="00FF3332" w:rsidRPr="000E15E3" w:rsidRDefault="00FF3332" w:rsidP="00E4739B">
            <w:pPr>
              <w:tabs>
                <w:tab w:val="left" w:pos="840"/>
              </w:tabs>
              <w:rPr>
                <w:rFonts w:ascii="Times New Roman" w:hAnsi="Times New Roman" w:cs="Times New Roman"/>
                <w:b/>
              </w:rPr>
            </w:pPr>
            <w:r w:rsidRPr="000E15E3">
              <w:rPr>
                <w:rFonts w:ascii="Times New Roman" w:hAnsi="Times New Roman" w:cs="Times New Roman"/>
                <w:b/>
              </w:rPr>
              <w:t xml:space="preserve">Должник: </w:t>
            </w:r>
          </w:p>
          <w:p w:rsidR="00FF3332" w:rsidRPr="000E15E3" w:rsidRDefault="00FF3332" w:rsidP="00E4739B">
            <w:pPr>
              <w:rPr>
                <w:rFonts w:ascii="Times New Roman" w:hAnsi="Times New Roman" w:cs="Times New Roman"/>
              </w:rPr>
            </w:pPr>
          </w:p>
          <w:p w:rsidR="00FF3332" w:rsidRPr="000E15E3" w:rsidRDefault="00FF3332" w:rsidP="00E4739B">
            <w:pPr>
              <w:rPr>
                <w:rFonts w:ascii="Times New Roman" w:hAnsi="Times New Roman" w:cs="Times New Roman"/>
              </w:rPr>
            </w:pPr>
          </w:p>
        </w:tc>
      </w:tr>
      <w:tr w:rsidR="00FF3332" w:rsidRPr="000E15E3" w:rsidTr="00E4739B">
        <w:tc>
          <w:tcPr>
            <w:tcW w:w="3369" w:type="dxa"/>
            <w:tcBorders>
              <w:right w:val="single" w:sz="4" w:space="0" w:color="auto"/>
            </w:tcBorders>
            <w:shd w:val="clear" w:color="auto" w:fill="auto"/>
          </w:tcPr>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______________________</w:t>
            </w:r>
          </w:p>
          <w:p w:rsidR="00FF3332" w:rsidRPr="000E15E3" w:rsidRDefault="00FF3332" w:rsidP="00E4739B">
            <w:pPr>
              <w:tabs>
                <w:tab w:val="left" w:pos="840"/>
              </w:tabs>
              <w:rPr>
                <w:rFonts w:ascii="Times New Roman" w:hAnsi="Times New Roman" w:cs="Times New Roman"/>
              </w:rPr>
            </w:pPr>
          </w:p>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____________/__________</w:t>
            </w:r>
          </w:p>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м.п.</w:t>
            </w:r>
          </w:p>
        </w:tc>
        <w:tc>
          <w:tcPr>
            <w:tcW w:w="3147" w:type="dxa"/>
            <w:tcBorders>
              <w:top w:val="nil"/>
              <w:left w:val="single" w:sz="4" w:space="0" w:color="auto"/>
              <w:bottom w:val="single" w:sz="4" w:space="0" w:color="auto"/>
              <w:right w:val="single" w:sz="4" w:space="0" w:color="auto"/>
            </w:tcBorders>
            <w:shd w:val="clear" w:color="auto" w:fill="auto"/>
          </w:tcPr>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______________________</w:t>
            </w:r>
          </w:p>
          <w:p w:rsidR="00FF3332" w:rsidRPr="000E15E3" w:rsidRDefault="00FF3332" w:rsidP="00E4739B">
            <w:pPr>
              <w:tabs>
                <w:tab w:val="left" w:pos="840"/>
              </w:tabs>
              <w:rPr>
                <w:rFonts w:ascii="Times New Roman" w:hAnsi="Times New Roman" w:cs="Times New Roman"/>
              </w:rPr>
            </w:pPr>
          </w:p>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____________/__________</w:t>
            </w:r>
          </w:p>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м.п.</w:t>
            </w:r>
          </w:p>
        </w:tc>
        <w:tc>
          <w:tcPr>
            <w:tcW w:w="3260" w:type="dxa"/>
            <w:tcBorders>
              <w:left w:val="single" w:sz="4" w:space="0" w:color="auto"/>
            </w:tcBorders>
          </w:tcPr>
          <w:p w:rsidR="00FF3332" w:rsidRPr="000E15E3" w:rsidRDefault="00FF3332" w:rsidP="00E4739B">
            <w:pPr>
              <w:rPr>
                <w:rFonts w:ascii="Times New Roman" w:hAnsi="Times New Roman" w:cs="Times New Roman"/>
              </w:rPr>
            </w:pPr>
            <w:r w:rsidRPr="000E15E3">
              <w:rPr>
                <w:rFonts w:ascii="Times New Roman" w:hAnsi="Times New Roman" w:cs="Times New Roman"/>
              </w:rPr>
              <w:t>______________________</w:t>
            </w:r>
          </w:p>
          <w:p w:rsidR="00FF3332" w:rsidRPr="000E15E3" w:rsidRDefault="00FF3332" w:rsidP="00E4739B">
            <w:pPr>
              <w:tabs>
                <w:tab w:val="left" w:pos="840"/>
              </w:tabs>
              <w:rPr>
                <w:rFonts w:ascii="Times New Roman" w:hAnsi="Times New Roman" w:cs="Times New Roman"/>
              </w:rPr>
            </w:pPr>
          </w:p>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____________/__________</w:t>
            </w:r>
          </w:p>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м.п.</w:t>
            </w:r>
          </w:p>
        </w:tc>
      </w:tr>
    </w:tbl>
    <w:p w:rsidR="00FF3332" w:rsidRPr="000E15E3" w:rsidRDefault="00FF3332" w:rsidP="00FF3332">
      <w:pPr>
        <w:rPr>
          <w:rFonts w:ascii="Times New Roman" w:hAnsi="Times New Roman" w:cs="Times New Roman"/>
        </w:rPr>
      </w:pPr>
    </w:p>
    <w:p w:rsidR="00FF3332" w:rsidRPr="000E15E3" w:rsidRDefault="00FF3332" w:rsidP="00FF3332">
      <w:pPr>
        <w:rPr>
          <w:rFonts w:ascii="Times New Roman" w:hAnsi="Times New Roman" w:cs="Times New Roman"/>
        </w:rPr>
      </w:pPr>
    </w:p>
    <w:p w:rsidR="00FF3332" w:rsidRPr="000E15E3" w:rsidRDefault="00FF3332" w:rsidP="00FF3332">
      <w:pPr>
        <w:rPr>
          <w:rFonts w:ascii="Times New Roman" w:hAnsi="Times New Roman" w:cs="Times New Roman"/>
        </w:rPr>
        <w:sectPr w:rsidR="00FF3332" w:rsidRPr="000E15E3" w:rsidSect="0008521C">
          <w:headerReference w:type="default" r:id="rId12"/>
          <w:pgSz w:w="11906" w:h="16838"/>
          <w:pgMar w:top="1134" w:right="709" w:bottom="1134" w:left="1418" w:header="709" w:footer="709" w:gutter="0"/>
          <w:cols w:space="708"/>
          <w:docGrid w:linePitch="360"/>
        </w:sectPr>
      </w:pPr>
    </w:p>
    <w:p w:rsidR="00FF3332" w:rsidRPr="000E15E3" w:rsidRDefault="00FF3332" w:rsidP="00FF3332">
      <w:pPr>
        <w:tabs>
          <w:tab w:val="left" w:pos="840"/>
        </w:tabs>
        <w:jc w:val="right"/>
        <w:rPr>
          <w:rFonts w:ascii="Times New Roman" w:hAnsi="Times New Roman" w:cs="Times New Roman"/>
          <w:sz w:val="22"/>
          <w:szCs w:val="22"/>
        </w:rPr>
      </w:pPr>
      <w:r w:rsidRPr="000E15E3">
        <w:rPr>
          <w:rFonts w:ascii="Times New Roman" w:hAnsi="Times New Roman" w:cs="Times New Roman"/>
          <w:sz w:val="22"/>
          <w:szCs w:val="22"/>
        </w:rPr>
        <w:lastRenderedPageBreak/>
        <w:t xml:space="preserve">Приложение № 2 </w:t>
      </w:r>
    </w:p>
    <w:p w:rsidR="00FF3332" w:rsidRPr="000E15E3" w:rsidRDefault="00FF3332" w:rsidP="00FF3332">
      <w:pPr>
        <w:pStyle w:val="21"/>
        <w:shd w:val="clear" w:color="auto" w:fill="auto"/>
        <w:spacing w:after="0" w:line="240" w:lineRule="auto"/>
        <w:jc w:val="right"/>
        <w:rPr>
          <w:rFonts w:ascii="Times New Roman" w:hAnsi="Times New Roman" w:cs="Times New Roman"/>
          <w:b w:val="0"/>
          <w:sz w:val="22"/>
          <w:szCs w:val="22"/>
        </w:rPr>
      </w:pPr>
      <w:r w:rsidRPr="000E15E3">
        <w:rPr>
          <w:rFonts w:ascii="Times New Roman" w:hAnsi="Times New Roman" w:cs="Times New Roman"/>
          <w:b w:val="0"/>
          <w:sz w:val="22"/>
          <w:szCs w:val="22"/>
        </w:rPr>
        <w:t>к Соглашению об уступке права требования (цессия)</w:t>
      </w:r>
    </w:p>
    <w:p w:rsidR="00FF3332" w:rsidRPr="000E15E3" w:rsidRDefault="00FF3332" w:rsidP="00FF3332">
      <w:pPr>
        <w:tabs>
          <w:tab w:val="left" w:pos="840"/>
        </w:tabs>
        <w:jc w:val="right"/>
        <w:rPr>
          <w:rFonts w:ascii="Times New Roman" w:hAnsi="Times New Roman" w:cs="Times New Roman"/>
          <w:sz w:val="22"/>
          <w:szCs w:val="22"/>
        </w:rPr>
      </w:pPr>
      <w:r w:rsidRPr="000E15E3">
        <w:rPr>
          <w:rFonts w:ascii="Times New Roman" w:hAnsi="Times New Roman" w:cs="Times New Roman"/>
          <w:sz w:val="22"/>
          <w:szCs w:val="22"/>
        </w:rPr>
        <w:t xml:space="preserve">от «___» __________ 20 __ г. № ___  </w:t>
      </w:r>
    </w:p>
    <w:p w:rsidR="00FF3332" w:rsidRPr="000E15E3" w:rsidRDefault="00FF3332" w:rsidP="00FF3332">
      <w:pPr>
        <w:jc w:val="center"/>
        <w:rPr>
          <w:rFonts w:ascii="Times New Roman" w:hAnsi="Times New Roman" w:cs="Times New Roman"/>
        </w:rPr>
      </w:pPr>
    </w:p>
    <w:p w:rsidR="00FF3332" w:rsidRPr="000E15E3" w:rsidRDefault="00FF3332" w:rsidP="00FF3332">
      <w:pPr>
        <w:jc w:val="center"/>
        <w:rPr>
          <w:rFonts w:ascii="Times New Roman" w:hAnsi="Times New Roman" w:cs="Times New Roman"/>
          <w:b/>
        </w:rPr>
      </w:pPr>
    </w:p>
    <w:p w:rsidR="00FF3332" w:rsidRPr="000E15E3" w:rsidRDefault="00FF3332" w:rsidP="00FF3332">
      <w:pPr>
        <w:jc w:val="center"/>
        <w:rPr>
          <w:rFonts w:ascii="Times New Roman" w:hAnsi="Times New Roman" w:cs="Times New Roman"/>
          <w:b/>
        </w:rPr>
      </w:pPr>
      <w:r w:rsidRPr="000E15E3">
        <w:rPr>
          <w:rFonts w:ascii="Times New Roman" w:hAnsi="Times New Roman" w:cs="Times New Roman"/>
          <w:b/>
        </w:rPr>
        <w:t>Реестр документов</w:t>
      </w:r>
    </w:p>
    <w:p w:rsidR="00FF3332" w:rsidRPr="000E15E3" w:rsidRDefault="00FF3332" w:rsidP="00FF3332">
      <w:pPr>
        <w:rPr>
          <w:rFonts w:ascii="Times New Roman" w:hAnsi="Times New Roman" w:cs="Times New Roman"/>
          <w:b/>
        </w:rPr>
      </w:pPr>
    </w:p>
    <w:p w:rsidR="00FF3332" w:rsidRPr="000E15E3" w:rsidRDefault="00FF3332" w:rsidP="00FF3332">
      <w:pPr>
        <w:jc w:val="center"/>
        <w:rPr>
          <w:rFonts w:ascii="Times New Roman" w:hAnsi="Times New Roman" w:cs="Times New Roman"/>
        </w:rPr>
      </w:pPr>
      <w:r w:rsidRPr="000E15E3">
        <w:rPr>
          <w:rFonts w:ascii="Times New Roman" w:hAnsi="Times New Roman" w:cs="Times New Roman"/>
        </w:rPr>
        <w:t>Реестр актов сдачи-приемки оказанных</w:t>
      </w:r>
      <w:r w:rsidRPr="000E15E3" w:rsidDel="00504B31">
        <w:rPr>
          <w:rFonts w:ascii="Times New Roman" w:hAnsi="Times New Roman" w:cs="Times New Roman"/>
        </w:rPr>
        <w:t xml:space="preserve"> </w:t>
      </w:r>
      <w:r w:rsidRPr="000E15E3">
        <w:rPr>
          <w:rFonts w:ascii="Times New Roman" w:hAnsi="Times New Roman" w:cs="Times New Roman"/>
        </w:rPr>
        <w:t>услуг / результатов выполненных работ</w:t>
      </w:r>
    </w:p>
    <w:p w:rsidR="00FF3332" w:rsidRPr="000E15E3" w:rsidRDefault="00FF3332" w:rsidP="00FF3332">
      <w:pPr>
        <w:rPr>
          <w:rFonts w:ascii="Times New Roman" w:hAnsi="Times New Roman" w:cs="Times New Roman"/>
        </w:rPr>
      </w:pPr>
    </w:p>
    <w:tbl>
      <w:tblPr>
        <w:tblW w:w="9678" w:type="dxa"/>
        <w:tblInd w:w="93" w:type="dxa"/>
        <w:tblLayout w:type="fixed"/>
        <w:tblLook w:val="04A0" w:firstRow="1" w:lastRow="0" w:firstColumn="1" w:lastColumn="0" w:noHBand="0" w:noVBand="1"/>
      </w:tblPr>
      <w:tblGrid>
        <w:gridCol w:w="582"/>
        <w:gridCol w:w="1725"/>
        <w:gridCol w:w="3827"/>
        <w:gridCol w:w="3544"/>
      </w:tblGrid>
      <w:tr w:rsidR="00FF3332" w:rsidRPr="000E15E3" w:rsidTr="00E4739B">
        <w:trPr>
          <w:trHeight w:val="765"/>
        </w:trPr>
        <w:tc>
          <w:tcPr>
            <w:tcW w:w="58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F3332" w:rsidRPr="000E15E3" w:rsidRDefault="00FF3332" w:rsidP="00E4739B">
            <w:pPr>
              <w:ind w:right="-57"/>
              <w:jc w:val="center"/>
              <w:rPr>
                <w:rFonts w:ascii="Times New Roman" w:eastAsia="Times New Roman" w:hAnsi="Times New Roman" w:cs="Times New Roman"/>
                <w:b/>
                <w:bCs/>
                <w:color w:val="auto"/>
              </w:rPr>
            </w:pPr>
            <w:r w:rsidRPr="000E15E3">
              <w:rPr>
                <w:rFonts w:ascii="Times New Roman" w:eastAsia="Times New Roman" w:hAnsi="Times New Roman" w:cs="Times New Roman"/>
                <w:b/>
                <w:bCs/>
                <w:color w:val="auto"/>
              </w:rPr>
              <w:t>№ п/п</w:t>
            </w:r>
          </w:p>
        </w:tc>
        <w:tc>
          <w:tcPr>
            <w:tcW w:w="1725" w:type="dxa"/>
            <w:tcBorders>
              <w:top w:val="single" w:sz="4" w:space="0" w:color="auto"/>
              <w:left w:val="nil"/>
              <w:bottom w:val="single" w:sz="4" w:space="0" w:color="auto"/>
              <w:right w:val="single" w:sz="4" w:space="0" w:color="auto"/>
            </w:tcBorders>
            <w:shd w:val="clear" w:color="auto" w:fill="auto"/>
            <w:vAlign w:val="center"/>
            <w:hideMark/>
          </w:tcPr>
          <w:p w:rsidR="00FF3332" w:rsidRPr="000E15E3" w:rsidRDefault="00FF3332" w:rsidP="00E4739B">
            <w:pPr>
              <w:ind w:right="-57"/>
              <w:jc w:val="center"/>
              <w:rPr>
                <w:rFonts w:ascii="Times New Roman" w:eastAsia="Times New Roman" w:hAnsi="Times New Roman" w:cs="Times New Roman"/>
                <w:b/>
                <w:bCs/>
                <w:color w:val="auto"/>
              </w:rPr>
            </w:pPr>
            <w:r w:rsidRPr="000E15E3">
              <w:rPr>
                <w:rFonts w:ascii="Times New Roman" w:eastAsia="Times New Roman" w:hAnsi="Times New Roman" w:cs="Times New Roman"/>
                <w:b/>
                <w:bCs/>
                <w:color w:val="auto"/>
              </w:rPr>
              <w:t>Дата и номер</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FF3332" w:rsidRPr="000E15E3" w:rsidRDefault="00FF3332" w:rsidP="00E4739B">
            <w:pPr>
              <w:ind w:right="-57"/>
              <w:jc w:val="center"/>
              <w:rPr>
                <w:rFonts w:ascii="Times New Roman" w:eastAsia="Times New Roman" w:hAnsi="Times New Roman" w:cs="Times New Roman"/>
                <w:b/>
                <w:bCs/>
                <w:color w:val="auto"/>
              </w:rPr>
            </w:pPr>
            <w:r w:rsidRPr="000E15E3">
              <w:rPr>
                <w:rFonts w:ascii="Times New Roman" w:eastAsia="Times New Roman" w:hAnsi="Times New Roman" w:cs="Times New Roman"/>
                <w:b/>
                <w:bCs/>
                <w:color w:val="auto"/>
              </w:rPr>
              <w:t>Период/этап</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FF3332" w:rsidRPr="000E15E3" w:rsidRDefault="00FF3332" w:rsidP="00E4739B">
            <w:pPr>
              <w:ind w:right="-57"/>
              <w:jc w:val="center"/>
              <w:rPr>
                <w:rFonts w:ascii="Times New Roman" w:eastAsia="Times New Roman" w:hAnsi="Times New Roman" w:cs="Times New Roman"/>
                <w:b/>
                <w:bCs/>
                <w:color w:val="auto"/>
              </w:rPr>
            </w:pPr>
            <w:r w:rsidRPr="000E15E3">
              <w:rPr>
                <w:rFonts w:ascii="Times New Roman" w:eastAsia="Times New Roman" w:hAnsi="Times New Roman" w:cs="Times New Roman"/>
                <w:b/>
                <w:bCs/>
                <w:color w:val="auto"/>
              </w:rPr>
              <w:t>Сумма, в том числе НДС</w:t>
            </w:r>
          </w:p>
        </w:tc>
      </w:tr>
      <w:tr w:rsidR="00FF3332" w:rsidRPr="000E15E3" w:rsidTr="00E4739B">
        <w:trPr>
          <w:trHeight w:val="63"/>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rsidR="00FF3332" w:rsidRPr="000E15E3" w:rsidRDefault="00FF3332" w:rsidP="00E4739B">
            <w:pPr>
              <w:jc w:val="center"/>
              <w:rPr>
                <w:rFonts w:ascii="Times New Roman" w:eastAsia="Times New Roman" w:hAnsi="Times New Roman" w:cs="Times New Roman"/>
                <w:color w:val="auto"/>
              </w:rPr>
            </w:pPr>
            <w:r w:rsidRPr="000E15E3">
              <w:rPr>
                <w:rFonts w:ascii="Times New Roman" w:eastAsia="Times New Roman" w:hAnsi="Times New Roman" w:cs="Times New Roman"/>
                <w:color w:val="auto"/>
              </w:rPr>
              <w:t>1</w:t>
            </w:r>
          </w:p>
        </w:tc>
        <w:tc>
          <w:tcPr>
            <w:tcW w:w="1725"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rPr>
                <w:rFonts w:ascii="Times New Roman" w:eastAsia="Times New Roman" w:hAnsi="Times New Roman" w:cs="Times New Roman"/>
                <w:color w:val="auto"/>
              </w:rPr>
            </w:pPr>
          </w:p>
        </w:tc>
        <w:tc>
          <w:tcPr>
            <w:tcW w:w="3827" w:type="dxa"/>
            <w:tcBorders>
              <w:top w:val="single" w:sz="4" w:space="0" w:color="auto"/>
              <w:left w:val="nil"/>
              <w:bottom w:val="single" w:sz="4" w:space="0" w:color="auto"/>
              <w:right w:val="single" w:sz="4" w:space="0" w:color="auto"/>
            </w:tcBorders>
            <w:shd w:val="clear" w:color="auto" w:fill="FFFFFF"/>
            <w:noWrap/>
            <w:vAlign w:val="center"/>
          </w:tcPr>
          <w:p w:rsidR="00FF3332" w:rsidRPr="000E15E3" w:rsidRDefault="00FF3332" w:rsidP="00E4739B">
            <w:pPr>
              <w:jc w:val="center"/>
              <w:rPr>
                <w:rFonts w:ascii="Times New Roman" w:eastAsia="Times New Roman" w:hAnsi="Times New Roman" w:cs="Times New Roman"/>
                <w:color w:val="auto"/>
              </w:rPr>
            </w:pPr>
          </w:p>
        </w:tc>
        <w:tc>
          <w:tcPr>
            <w:tcW w:w="3544"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jc w:val="right"/>
              <w:rPr>
                <w:rFonts w:ascii="Times New Roman" w:eastAsia="Times New Roman" w:hAnsi="Times New Roman" w:cs="Times New Roman"/>
                <w:color w:val="auto"/>
              </w:rPr>
            </w:pPr>
          </w:p>
        </w:tc>
      </w:tr>
      <w:tr w:rsidR="00FF3332" w:rsidRPr="000E15E3" w:rsidTr="00E4739B">
        <w:trPr>
          <w:trHeight w:val="70"/>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rsidR="00FF3332" w:rsidRPr="000E15E3" w:rsidRDefault="00FF3332" w:rsidP="00E4739B">
            <w:pPr>
              <w:jc w:val="center"/>
              <w:rPr>
                <w:rFonts w:ascii="Times New Roman" w:eastAsia="Times New Roman" w:hAnsi="Times New Roman" w:cs="Times New Roman"/>
                <w:color w:val="auto"/>
              </w:rPr>
            </w:pPr>
            <w:r w:rsidRPr="000E15E3">
              <w:rPr>
                <w:rFonts w:ascii="Times New Roman" w:eastAsia="Times New Roman" w:hAnsi="Times New Roman" w:cs="Times New Roman"/>
                <w:color w:val="auto"/>
              </w:rPr>
              <w:t>2</w:t>
            </w:r>
          </w:p>
        </w:tc>
        <w:tc>
          <w:tcPr>
            <w:tcW w:w="1725"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rPr>
                <w:rFonts w:ascii="Times New Roman" w:eastAsia="Times New Roman" w:hAnsi="Times New Roman" w:cs="Times New Roman"/>
                <w:color w:val="auto"/>
              </w:rPr>
            </w:pPr>
          </w:p>
        </w:tc>
        <w:tc>
          <w:tcPr>
            <w:tcW w:w="3827" w:type="dxa"/>
            <w:tcBorders>
              <w:top w:val="single" w:sz="4" w:space="0" w:color="auto"/>
              <w:left w:val="nil"/>
              <w:bottom w:val="single" w:sz="4" w:space="0" w:color="auto"/>
              <w:right w:val="single" w:sz="4" w:space="0" w:color="auto"/>
            </w:tcBorders>
            <w:shd w:val="clear" w:color="auto" w:fill="FFFFFF"/>
            <w:noWrap/>
            <w:vAlign w:val="center"/>
          </w:tcPr>
          <w:p w:rsidR="00FF3332" w:rsidRPr="000E15E3" w:rsidRDefault="00FF3332" w:rsidP="00E4739B">
            <w:pPr>
              <w:jc w:val="center"/>
              <w:rPr>
                <w:rFonts w:ascii="Times New Roman" w:eastAsia="Times New Roman" w:hAnsi="Times New Roman" w:cs="Times New Roman"/>
                <w:color w:val="auto"/>
              </w:rPr>
            </w:pPr>
          </w:p>
        </w:tc>
        <w:tc>
          <w:tcPr>
            <w:tcW w:w="3544"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jc w:val="right"/>
              <w:rPr>
                <w:rFonts w:ascii="Times New Roman" w:eastAsia="Times New Roman" w:hAnsi="Times New Roman" w:cs="Times New Roman"/>
                <w:color w:val="auto"/>
              </w:rPr>
            </w:pPr>
          </w:p>
        </w:tc>
      </w:tr>
      <w:tr w:rsidR="00FF3332" w:rsidRPr="000E15E3" w:rsidTr="00E4739B">
        <w:trPr>
          <w:trHeight w:val="70"/>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rsidR="00FF3332" w:rsidRPr="000E15E3" w:rsidRDefault="00FF3332" w:rsidP="00E4739B">
            <w:pPr>
              <w:jc w:val="center"/>
              <w:rPr>
                <w:rFonts w:ascii="Times New Roman" w:eastAsia="Times New Roman" w:hAnsi="Times New Roman" w:cs="Times New Roman"/>
                <w:color w:val="auto"/>
              </w:rPr>
            </w:pPr>
            <w:r w:rsidRPr="000E15E3">
              <w:rPr>
                <w:rFonts w:ascii="Times New Roman" w:eastAsia="Times New Roman" w:hAnsi="Times New Roman" w:cs="Times New Roman"/>
                <w:color w:val="auto"/>
              </w:rPr>
              <w:t>3</w:t>
            </w:r>
          </w:p>
        </w:tc>
        <w:tc>
          <w:tcPr>
            <w:tcW w:w="1725"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rPr>
                <w:rFonts w:ascii="Times New Roman" w:eastAsia="Times New Roman" w:hAnsi="Times New Roman" w:cs="Times New Roman"/>
                <w:color w:val="auto"/>
              </w:rPr>
            </w:pPr>
          </w:p>
        </w:tc>
        <w:tc>
          <w:tcPr>
            <w:tcW w:w="3827" w:type="dxa"/>
            <w:tcBorders>
              <w:top w:val="single" w:sz="4" w:space="0" w:color="auto"/>
              <w:left w:val="nil"/>
              <w:bottom w:val="single" w:sz="4" w:space="0" w:color="auto"/>
              <w:right w:val="single" w:sz="4" w:space="0" w:color="auto"/>
            </w:tcBorders>
            <w:shd w:val="clear" w:color="auto" w:fill="FFFFFF"/>
            <w:noWrap/>
            <w:vAlign w:val="center"/>
          </w:tcPr>
          <w:p w:rsidR="00FF3332" w:rsidRPr="000E15E3" w:rsidRDefault="00FF3332" w:rsidP="00E4739B">
            <w:pPr>
              <w:jc w:val="center"/>
              <w:rPr>
                <w:rFonts w:ascii="Times New Roman" w:eastAsia="Times New Roman" w:hAnsi="Times New Roman" w:cs="Times New Roman"/>
                <w:color w:val="auto"/>
              </w:rPr>
            </w:pPr>
          </w:p>
        </w:tc>
        <w:tc>
          <w:tcPr>
            <w:tcW w:w="3544"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jc w:val="right"/>
              <w:rPr>
                <w:rFonts w:ascii="Times New Roman" w:eastAsia="Times New Roman" w:hAnsi="Times New Roman" w:cs="Times New Roman"/>
                <w:color w:val="auto"/>
              </w:rPr>
            </w:pPr>
          </w:p>
        </w:tc>
      </w:tr>
      <w:tr w:rsidR="00FF3332" w:rsidRPr="000E15E3" w:rsidTr="00E4739B">
        <w:trPr>
          <w:trHeight w:val="70"/>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rsidR="00FF3332" w:rsidRPr="000E15E3" w:rsidRDefault="00FF3332" w:rsidP="00E4739B">
            <w:pPr>
              <w:jc w:val="center"/>
              <w:rPr>
                <w:rFonts w:ascii="Times New Roman" w:eastAsia="Times New Roman" w:hAnsi="Times New Roman" w:cs="Times New Roman"/>
                <w:color w:val="auto"/>
              </w:rPr>
            </w:pPr>
            <w:r w:rsidRPr="000E15E3">
              <w:rPr>
                <w:rFonts w:ascii="Times New Roman" w:eastAsia="Times New Roman" w:hAnsi="Times New Roman" w:cs="Times New Roman"/>
                <w:color w:val="auto"/>
              </w:rPr>
              <w:t>4</w:t>
            </w:r>
          </w:p>
        </w:tc>
        <w:tc>
          <w:tcPr>
            <w:tcW w:w="1725"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rPr>
                <w:rFonts w:ascii="Times New Roman" w:eastAsia="Times New Roman" w:hAnsi="Times New Roman" w:cs="Times New Roman"/>
                <w:color w:val="auto"/>
              </w:rPr>
            </w:pPr>
          </w:p>
        </w:tc>
        <w:tc>
          <w:tcPr>
            <w:tcW w:w="3827"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jc w:val="center"/>
              <w:rPr>
                <w:rFonts w:ascii="Times New Roman" w:eastAsia="Times New Roman" w:hAnsi="Times New Roman" w:cs="Times New Roman"/>
                <w:color w:val="auto"/>
              </w:rPr>
            </w:pPr>
          </w:p>
        </w:tc>
        <w:tc>
          <w:tcPr>
            <w:tcW w:w="3544"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jc w:val="right"/>
              <w:rPr>
                <w:rFonts w:ascii="Times New Roman" w:eastAsia="Times New Roman" w:hAnsi="Times New Roman" w:cs="Times New Roman"/>
                <w:color w:val="auto"/>
              </w:rPr>
            </w:pPr>
          </w:p>
        </w:tc>
      </w:tr>
      <w:tr w:rsidR="00FF3332" w:rsidRPr="000E15E3" w:rsidTr="00E4739B">
        <w:trPr>
          <w:trHeight w:val="131"/>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rsidR="00FF3332" w:rsidRPr="000E15E3" w:rsidRDefault="00FF3332" w:rsidP="00E4739B">
            <w:pPr>
              <w:jc w:val="center"/>
              <w:rPr>
                <w:rFonts w:ascii="Times New Roman" w:eastAsia="Times New Roman" w:hAnsi="Times New Roman" w:cs="Times New Roman"/>
                <w:color w:val="auto"/>
              </w:rPr>
            </w:pPr>
            <w:r w:rsidRPr="000E15E3">
              <w:rPr>
                <w:rFonts w:ascii="Times New Roman" w:eastAsia="Times New Roman" w:hAnsi="Times New Roman" w:cs="Times New Roman"/>
                <w:color w:val="auto"/>
              </w:rPr>
              <w:t>5</w:t>
            </w:r>
          </w:p>
        </w:tc>
        <w:tc>
          <w:tcPr>
            <w:tcW w:w="1725"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rPr>
                <w:rFonts w:ascii="Times New Roman" w:eastAsia="Times New Roman" w:hAnsi="Times New Roman" w:cs="Times New Roman"/>
                <w:color w:val="auto"/>
              </w:rPr>
            </w:pPr>
          </w:p>
        </w:tc>
        <w:tc>
          <w:tcPr>
            <w:tcW w:w="3827"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jc w:val="center"/>
              <w:rPr>
                <w:rFonts w:ascii="Times New Roman" w:eastAsia="Times New Roman" w:hAnsi="Times New Roman" w:cs="Times New Roman"/>
                <w:color w:val="auto"/>
              </w:rPr>
            </w:pPr>
          </w:p>
        </w:tc>
        <w:tc>
          <w:tcPr>
            <w:tcW w:w="3544"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jc w:val="right"/>
              <w:rPr>
                <w:rFonts w:ascii="Times New Roman" w:eastAsia="Times New Roman" w:hAnsi="Times New Roman" w:cs="Times New Roman"/>
                <w:color w:val="auto"/>
              </w:rPr>
            </w:pPr>
          </w:p>
        </w:tc>
      </w:tr>
    </w:tbl>
    <w:p w:rsidR="00FF3332" w:rsidRPr="000E15E3" w:rsidRDefault="00FF3332" w:rsidP="00FF3332">
      <w:pPr>
        <w:jc w:val="center"/>
        <w:rPr>
          <w:rFonts w:ascii="Times New Roman" w:hAnsi="Times New Roman" w:cs="Times New Roman"/>
        </w:rPr>
      </w:pPr>
    </w:p>
    <w:p w:rsidR="00FF3332" w:rsidRPr="000E15E3" w:rsidRDefault="00FF3332" w:rsidP="00FF3332">
      <w:pPr>
        <w:jc w:val="center"/>
        <w:rPr>
          <w:rFonts w:ascii="Times New Roman" w:hAnsi="Times New Roman" w:cs="Times New Roman"/>
        </w:rPr>
      </w:pPr>
    </w:p>
    <w:p w:rsidR="00FF3332" w:rsidRPr="000E15E3" w:rsidRDefault="00FF3332" w:rsidP="00FF3332">
      <w:pPr>
        <w:jc w:val="center"/>
        <w:rPr>
          <w:rFonts w:ascii="Times New Roman" w:hAnsi="Times New Roman" w:cs="Times New Roman"/>
        </w:rPr>
      </w:pPr>
      <w:r w:rsidRPr="000E15E3">
        <w:rPr>
          <w:rFonts w:ascii="Times New Roman" w:hAnsi="Times New Roman" w:cs="Times New Roman"/>
        </w:rPr>
        <w:t>Реестр платежных поручений</w:t>
      </w:r>
    </w:p>
    <w:p w:rsidR="00FF3332" w:rsidRPr="000E15E3" w:rsidRDefault="00FF3332" w:rsidP="00FF3332">
      <w:pPr>
        <w:rPr>
          <w:rFonts w:ascii="Times New Roman" w:hAnsi="Times New Roman" w:cs="Times New Roman"/>
        </w:rPr>
      </w:pPr>
    </w:p>
    <w:tbl>
      <w:tblPr>
        <w:tblW w:w="9678" w:type="dxa"/>
        <w:tblInd w:w="93" w:type="dxa"/>
        <w:tblLayout w:type="fixed"/>
        <w:tblLook w:val="04A0" w:firstRow="1" w:lastRow="0" w:firstColumn="1" w:lastColumn="0" w:noHBand="0" w:noVBand="1"/>
      </w:tblPr>
      <w:tblGrid>
        <w:gridCol w:w="582"/>
        <w:gridCol w:w="1725"/>
        <w:gridCol w:w="1701"/>
        <w:gridCol w:w="2126"/>
        <w:gridCol w:w="3544"/>
      </w:tblGrid>
      <w:tr w:rsidR="00FF3332" w:rsidRPr="000E15E3" w:rsidTr="00E4739B">
        <w:trPr>
          <w:trHeight w:val="765"/>
        </w:trPr>
        <w:tc>
          <w:tcPr>
            <w:tcW w:w="58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F3332" w:rsidRPr="000E15E3" w:rsidRDefault="00FF3332" w:rsidP="00E4739B">
            <w:pPr>
              <w:ind w:right="-57"/>
              <w:jc w:val="center"/>
              <w:rPr>
                <w:rFonts w:ascii="Times New Roman" w:eastAsia="Times New Roman" w:hAnsi="Times New Roman" w:cs="Times New Roman"/>
                <w:b/>
                <w:bCs/>
                <w:color w:val="auto"/>
              </w:rPr>
            </w:pPr>
            <w:r w:rsidRPr="000E15E3">
              <w:rPr>
                <w:rFonts w:ascii="Times New Roman" w:eastAsia="Times New Roman" w:hAnsi="Times New Roman" w:cs="Times New Roman"/>
                <w:b/>
                <w:bCs/>
                <w:color w:val="auto"/>
              </w:rPr>
              <w:t>№ п/п</w:t>
            </w:r>
          </w:p>
        </w:tc>
        <w:tc>
          <w:tcPr>
            <w:tcW w:w="1725" w:type="dxa"/>
            <w:tcBorders>
              <w:top w:val="single" w:sz="4" w:space="0" w:color="auto"/>
              <w:left w:val="nil"/>
              <w:bottom w:val="single" w:sz="4" w:space="0" w:color="auto"/>
              <w:right w:val="single" w:sz="4" w:space="0" w:color="auto"/>
            </w:tcBorders>
            <w:shd w:val="clear" w:color="auto" w:fill="auto"/>
            <w:vAlign w:val="center"/>
            <w:hideMark/>
          </w:tcPr>
          <w:p w:rsidR="00FF3332" w:rsidRPr="000E15E3" w:rsidRDefault="00FF3332" w:rsidP="00E4739B">
            <w:pPr>
              <w:ind w:right="-57"/>
              <w:jc w:val="center"/>
              <w:rPr>
                <w:rFonts w:ascii="Times New Roman" w:eastAsia="Times New Roman" w:hAnsi="Times New Roman" w:cs="Times New Roman"/>
                <w:b/>
                <w:bCs/>
                <w:color w:val="auto"/>
              </w:rPr>
            </w:pPr>
            <w:r w:rsidRPr="000E15E3">
              <w:rPr>
                <w:rFonts w:ascii="Times New Roman" w:eastAsia="Times New Roman" w:hAnsi="Times New Roman" w:cs="Times New Roman"/>
                <w:b/>
                <w:bCs/>
                <w:color w:val="auto"/>
              </w:rPr>
              <w:t>Дата оплаты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F3332" w:rsidRPr="000E15E3" w:rsidRDefault="00FF3332" w:rsidP="00E4739B">
            <w:pPr>
              <w:ind w:right="-57"/>
              <w:jc w:val="center"/>
              <w:rPr>
                <w:rFonts w:ascii="Times New Roman" w:eastAsia="Times New Roman" w:hAnsi="Times New Roman" w:cs="Times New Roman"/>
                <w:b/>
                <w:bCs/>
                <w:color w:val="auto"/>
              </w:rPr>
            </w:pPr>
            <w:r w:rsidRPr="000E15E3">
              <w:rPr>
                <w:rFonts w:ascii="Times New Roman" w:eastAsia="Times New Roman" w:hAnsi="Times New Roman" w:cs="Times New Roman"/>
                <w:b/>
                <w:bCs/>
                <w:color w:val="auto"/>
              </w:rPr>
              <w:t>Номер ПП</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FF3332" w:rsidRPr="000E15E3" w:rsidRDefault="00FF3332" w:rsidP="00E4739B">
            <w:pPr>
              <w:ind w:right="-57"/>
              <w:jc w:val="center"/>
              <w:rPr>
                <w:rFonts w:ascii="Times New Roman" w:eastAsia="Times New Roman" w:hAnsi="Times New Roman" w:cs="Times New Roman"/>
                <w:b/>
                <w:bCs/>
                <w:color w:val="auto"/>
              </w:rPr>
            </w:pPr>
            <w:r w:rsidRPr="000E15E3">
              <w:rPr>
                <w:rFonts w:ascii="Times New Roman" w:eastAsia="Times New Roman" w:hAnsi="Times New Roman" w:cs="Times New Roman"/>
                <w:b/>
                <w:bCs/>
                <w:color w:val="auto"/>
              </w:rPr>
              <w:t>Основание</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FF3332" w:rsidRPr="000E15E3" w:rsidRDefault="00FF3332" w:rsidP="00E4739B">
            <w:pPr>
              <w:ind w:right="-57"/>
              <w:jc w:val="center"/>
              <w:rPr>
                <w:rFonts w:ascii="Times New Roman" w:eastAsia="Times New Roman" w:hAnsi="Times New Roman" w:cs="Times New Roman"/>
                <w:b/>
                <w:bCs/>
                <w:color w:val="auto"/>
              </w:rPr>
            </w:pPr>
            <w:r w:rsidRPr="000E15E3">
              <w:rPr>
                <w:rFonts w:ascii="Times New Roman" w:eastAsia="Times New Roman" w:hAnsi="Times New Roman" w:cs="Times New Roman"/>
                <w:b/>
                <w:bCs/>
                <w:color w:val="auto"/>
              </w:rPr>
              <w:t>Сумма оплаты, в том числе НДС</w:t>
            </w:r>
          </w:p>
        </w:tc>
      </w:tr>
      <w:tr w:rsidR="00FF3332" w:rsidRPr="000E15E3" w:rsidTr="00E4739B">
        <w:trPr>
          <w:trHeight w:val="63"/>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rsidR="00FF3332" w:rsidRPr="000E15E3" w:rsidRDefault="00FF3332" w:rsidP="00E4739B">
            <w:pPr>
              <w:jc w:val="center"/>
              <w:rPr>
                <w:rFonts w:ascii="Times New Roman" w:eastAsia="Times New Roman" w:hAnsi="Times New Roman" w:cs="Times New Roman"/>
                <w:color w:val="auto"/>
              </w:rPr>
            </w:pPr>
            <w:r w:rsidRPr="000E15E3">
              <w:rPr>
                <w:rFonts w:ascii="Times New Roman" w:eastAsia="Times New Roman" w:hAnsi="Times New Roman" w:cs="Times New Roman"/>
                <w:color w:val="auto"/>
              </w:rPr>
              <w:t>1</w:t>
            </w:r>
          </w:p>
        </w:tc>
        <w:tc>
          <w:tcPr>
            <w:tcW w:w="1725"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rPr>
                <w:rFonts w:ascii="Times New Roman" w:eastAsia="Times New Roman" w:hAnsi="Times New Roman" w:cs="Times New Roman"/>
                <w:color w:val="auto"/>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FF3332" w:rsidRPr="000E15E3" w:rsidRDefault="00FF3332" w:rsidP="00E4739B">
            <w:pPr>
              <w:jc w:val="center"/>
              <w:rPr>
                <w:rFonts w:ascii="Times New Roman" w:eastAsia="Times New Roman" w:hAnsi="Times New Roman" w:cs="Times New Roman"/>
                <w:color w:val="auto"/>
              </w:rPr>
            </w:pPr>
          </w:p>
        </w:tc>
        <w:tc>
          <w:tcPr>
            <w:tcW w:w="2126"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rPr>
                <w:rFonts w:ascii="Times New Roman" w:eastAsia="Times New Roman" w:hAnsi="Times New Roman" w:cs="Times New Roman"/>
                <w:color w:val="auto"/>
              </w:rPr>
            </w:pPr>
          </w:p>
        </w:tc>
        <w:tc>
          <w:tcPr>
            <w:tcW w:w="3544"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jc w:val="right"/>
              <w:rPr>
                <w:rFonts w:ascii="Times New Roman" w:eastAsia="Times New Roman" w:hAnsi="Times New Roman" w:cs="Times New Roman"/>
                <w:color w:val="auto"/>
              </w:rPr>
            </w:pPr>
          </w:p>
        </w:tc>
      </w:tr>
      <w:tr w:rsidR="00FF3332" w:rsidRPr="000E15E3" w:rsidTr="00E4739B">
        <w:trPr>
          <w:trHeight w:val="70"/>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rsidR="00FF3332" w:rsidRPr="000E15E3" w:rsidRDefault="00FF3332" w:rsidP="00E4739B">
            <w:pPr>
              <w:jc w:val="center"/>
              <w:rPr>
                <w:rFonts w:ascii="Times New Roman" w:eastAsia="Times New Roman" w:hAnsi="Times New Roman" w:cs="Times New Roman"/>
                <w:color w:val="auto"/>
              </w:rPr>
            </w:pPr>
            <w:r w:rsidRPr="000E15E3">
              <w:rPr>
                <w:rFonts w:ascii="Times New Roman" w:eastAsia="Times New Roman" w:hAnsi="Times New Roman" w:cs="Times New Roman"/>
                <w:color w:val="auto"/>
              </w:rPr>
              <w:t>2</w:t>
            </w:r>
          </w:p>
        </w:tc>
        <w:tc>
          <w:tcPr>
            <w:tcW w:w="1725"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rPr>
                <w:rFonts w:ascii="Times New Roman" w:eastAsia="Times New Roman" w:hAnsi="Times New Roman" w:cs="Times New Roman"/>
                <w:color w:val="auto"/>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FF3332" w:rsidRPr="000E15E3" w:rsidRDefault="00FF3332" w:rsidP="00E4739B">
            <w:pPr>
              <w:jc w:val="center"/>
              <w:rPr>
                <w:rFonts w:ascii="Times New Roman" w:eastAsia="Times New Roman" w:hAnsi="Times New Roman" w:cs="Times New Roman"/>
                <w:color w:val="auto"/>
              </w:rPr>
            </w:pPr>
          </w:p>
        </w:tc>
        <w:tc>
          <w:tcPr>
            <w:tcW w:w="2126"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rPr>
                <w:rFonts w:ascii="Times New Roman" w:eastAsia="Times New Roman" w:hAnsi="Times New Roman" w:cs="Times New Roman"/>
                <w:color w:val="auto"/>
              </w:rPr>
            </w:pPr>
          </w:p>
        </w:tc>
        <w:tc>
          <w:tcPr>
            <w:tcW w:w="3544"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jc w:val="right"/>
              <w:rPr>
                <w:rFonts w:ascii="Times New Roman" w:eastAsia="Times New Roman" w:hAnsi="Times New Roman" w:cs="Times New Roman"/>
                <w:color w:val="auto"/>
              </w:rPr>
            </w:pPr>
          </w:p>
        </w:tc>
      </w:tr>
      <w:tr w:rsidR="00FF3332" w:rsidRPr="000E15E3" w:rsidTr="00E4739B">
        <w:trPr>
          <w:trHeight w:val="70"/>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rsidR="00FF3332" w:rsidRPr="000E15E3" w:rsidRDefault="00FF3332" w:rsidP="00E4739B">
            <w:pPr>
              <w:jc w:val="center"/>
              <w:rPr>
                <w:rFonts w:ascii="Times New Roman" w:eastAsia="Times New Roman" w:hAnsi="Times New Roman" w:cs="Times New Roman"/>
                <w:color w:val="auto"/>
              </w:rPr>
            </w:pPr>
            <w:r w:rsidRPr="000E15E3">
              <w:rPr>
                <w:rFonts w:ascii="Times New Roman" w:eastAsia="Times New Roman" w:hAnsi="Times New Roman" w:cs="Times New Roman"/>
                <w:color w:val="auto"/>
              </w:rPr>
              <w:t>3</w:t>
            </w:r>
          </w:p>
        </w:tc>
        <w:tc>
          <w:tcPr>
            <w:tcW w:w="1725"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rPr>
                <w:rFonts w:ascii="Times New Roman" w:eastAsia="Times New Roman" w:hAnsi="Times New Roman" w:cs="Times New Roman"/>
                <w:color w:val="auto"/>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FF3332" w:rsidRPr="000E15E3" w:rsidRDefault="00FF3332" w:rsidP="00E4739B">
            <w:pPr>
              <w:jc w:val="center"/>
              <w:rPr>
                <w:rFonts w:ascii="Times New Roman" w:eastAsia="Times New Roman" w:hAnsi="Times New Roman" w:cs="Times New Roman"/>
                <w:color w:val="auto"/>
              </w:rPr>
            </w:pPr>
          </w:p>
        </w:tc>
        <w:tc>
          <w:tcPr>
            <w:tcW w:w="2126"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rPr>
                <w:rFonts w:ascii="Times New Roman" w:eastAsia="Times New Roman" w:hAnsi="Times New Roman" w:cs="Times New Roman"/>
                <w:color w:val="auto"/>
              </w:rPr>
            </w:pPr>
          </w:p>
        </w:tc>
        <w:tc>
          <w:tcPr>
            <w:tcW w:w="3544"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jc w:val="right"/>
              <w:rPr>
                <w:rFonts w:ascii="Times New Roman" w:eastAsia="Times New Roman" w:hAnsi="Times New Roman" w:cs="Times New Roman"/>
                <w:color w:val="auto"/>
              </w:rPr>
            </w:pPr>
          </w:p>
        </w:tc>
      </w:tr>
      <w:tr w:rsidR="00FF3332" w:rsidRPr="000E15E3" w:rsidTr="00E4739B">
        <w:trPr>
          <w:trHeight w:val="70"/>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rsidR="00FF3332" w:rsidRPr="000E15E3" w:rsidRDefault="00FF3332" w:rsidP="00E4739B">
            <w:pPr>
              <w:jc w:val="center"/>
              <w:rPr>
                <w:rFonts w:ascii="Times New Roman" w:eastAsia="Times New Roman" w:hAnsi="Times New Roman" w:cs="Times New Roman"/>
                <w:color w:val="auto"/>
              </w:rPr>
            </w:pPr>
            <w:r w:rsidRPr="000E15E3">
              <w:rPr>
                <w:rFonts w:ascii="Times New Roman" w:eastAsia="Times New Roman" w:hAnsi="Times New Roman" w:cs="Times New Roman"/>
                <w:color w:val="auto"/>
              </w:rPr>
              <w:t>4</w:t>
            </w:r>
          </w:p>
        </w:tc>
        <w:tc>
          <w:tcPr>
            <w:tcW w:w="1725"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rPr>
                <w:rFonts w:ascii="Times New Roman" w:eastAsia="Times New Roman" w:hAnsi="Times New Roman" w:cs="Times New Roman"/>
                <w:color w:val="auto"/>
              </w:rPr>
            </w:pPr>
          </w:p>
        </w:tc>
        <w:tc>
          <w:tcPr>
            <w:tcW w:w="1701"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jc w:val="center"/>
              <w:rPr>
                <w:rFonts w:ascii="Times New Roman" w:eastAsia="Times New Roman" w:hAnsi="Times New Roman" w:cs="Times New Roman"/>
                <w:color w:val="auto"/>
              </w:rPr>
            </w:pPr>
          </w:p>
        </w:tc>
        <w:tc>
          <w:tcPr>
            <w:tcW w:w="2126"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rPr>
                <w:rFonts w:ascii="Times New Roman" w:eastAsia="Times New Roman" w:hAnsi="Times New Roman" w:cs="Times New Roman"/>
                <w:color w:val="auto"/>
              </w:rPr>
            </w:pPr>
          </w:p>
        </w:tc>
        <w:tc>
          <w:tcPr>
            <w:tcW w:w="3544"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jc w:val="right"/>
              <w:rPr>
                <w:rFonts w:ascii="Times New Roman" w:eastAsia="Times New Roman" w:hAnsi="Times New Roman" w:cs="Times New Roman"/>
                <w:color w:val="auto"/>
              </w:rPr>
            </w:pPr>
          </w:p>
        </w:tc>
      </w:tr>
      <w:tr w:rsidR="00FF3332" w:rsidRPr="000E15E3" w:rsidTr="00E4739B">
        <w:trPr>
          <w:trHeight w:val="131"/>
        </w:trPr>
        <w:tc>
          <w:tcPr>
            <w:tcW w:w="582" w:type="dxa"/>
            <w:tcBorders>
              <w:top w:val="nil"/>
              <w:left w:val="single" w:sz="8" w:space="0" w:color="auto"/>
              <w:bottom w:val="nil"/>
              <w:right w:val="single" w:sz="4" w:space="0" w:color="auto"/>
            </w:tcBorders>
            <w:shd w:val="clear" w:color="auto" w:fill="auto"/>
            <w:noWrap/>
            <w:vAlign w:val="center"/>
            <w:hideMark/>
          </w:tcPr>
          <w:p w:rsidR="00FF3332" w:rsidRPr="000E15E3" w:rsidRDefault="00FF3332" w:rsidP="00E4739B">
            <w:pPr>
              <w:jc w:val="center"/>
              <w:rPr>
                <w:rFonts w:ascii="Times New Roman" w:eastAsia="Times New Roman" w:hAnsi="Times New Roman" w:cs="Times New Roman"/>
                <w:color w:val="auto"/>
              </w:rPr>
            </w:pPr>
            <w:r w:rsidRPr="000E15E3">
              <w:rPr>
                <w:rFonts w:ascii="Times New Roman" w:eastAsia="Times New Roman" w:hAnsi="Times New Roman" w:cs="Times New Roman"/>
                <w:color w:val="auto"/>
              </w:rPr>
              <w:t>5</w:t>
            </w:r>
          </w:p>
        </w:tc>
        <w:tc>
          <w:tcPr>
            <w:tcW w:w="1725" w:type="dxa"/>
            <w:tcBorders>
              <w:top w:val="nil"/>
              <w:left w:val="nil"/>
              <w:bottom w:val="nil"/>
              <w:right w:val="single" w:sz="4" w:space="0" w:color="auto"/>
            </w:tcBorders>
            <w:shd w:val="clear" w:color="auto" w:fill="auto"/>
            <w:noWrap/>
            <w:vAlign w:val="center"/>
          </w:tcPr>
          <w:p w:rsidR="00FF3332" w:rsidRPr="000E15E3" w:rsidRDefault="00FF3332" w:rsidP="00E4739B">
            <w:pPr>
              <w:rPr>
                <w:rFonts w:ascii="Times New Roman" w:eastAsia="Times New Roman" w:hAnsi="Times New Roman" w:cs="Times New Roman"/>
                <w:color w:val="auto"/>
              </w:rPr>
            </w:pPr>
          </w:p>
        </w:tc>
        <w:tc>
          <w:tcPr>
            <w:tcW w:w="1701" w:type="dxa"/>
            <w:tcBorders>
              <w:top w:val="nil"/>
              <w:left w:val="nil"/>
              <w:bottom w:val="nil"/>
              <w:right w:val="single" w:sz="4" w:space="0" w:color="auto"/>
            </w:tcBorders>
            <w:shd w:val="clear" w:color="auto" w:fill="auto"/>
            <w:noWrap/>
            <w:vAlign w:val="center"/>
          </w:tcPr>
          <w:p w:rsidR="00FF3332" w:rsidRPr="000E15E3" w:rsidRDefault="00FF3332" w:rsidP="00E4739B">
            <w:pPr>
              <w:jc w:val="center"/>
              <w:rPr>
                <w:rFonts w:ascii="Times New Roman" w:eastAsia="Times New Roman" w:hAnsi="Times New Roman" w:cs="Times New Roman"/>
                <w:color w:val="auto"/>
              </w:rPr>
            </w:pPr>
          </w:p>
        </w:tc>
        <w:tc>
          <w:tcPr>
            <w:tcW w:w="2126" w:type="dxa"/>
            <w:tcBorders>
              <w:top w:val="nil"/>
              <w:left w:val="nil"/>
              <w:bottom w:val="nil"/>
              <w:right w:val="single" w:sz="4" w:space="0" w:color="auto"/>
            </w:tcBorders>
            <w:shd w:val="clear" w:color="auto" w:fill="auto"/>
            <w:noWrap/>
            <w:vAlign w:val="center"/>
          </w:tcPr>
          <w:p w:rsidR="00FF3332" w:rsidRPr="000E15E3" w:rsidRDefault="00FF3332" w:rsidP="00E4739B">
            <w:pPr>
              <w:rPr>
                <w:rFonts w:ascii="Times New Roman" w:eastAsia="Times New Roman" w:hAnsi="Times New Roman" w:cs="Times New Roman"/>
                <w:color w:val="auto"/>
              </w:rPr>
            </w:pPr>
          </w:p>
        </w:tc>
        <w:tc>
          <w:tcPr>
            <w:tcW w:w="3544" w:type="dxa"/>
            <w:tcBorders>
              <w:top w:val="nil"/>
              <w:left w:val="nil"/>
              <w:bottom w:val="nil"/>
              <w:right w:val="single" w:sz="4" w:space="0" w:color="auto"/>
            </w:tcBorders>
            <w:shd w:val="clear" w:color="auto" w:fill="auto"/>
            <w:noWrap/>
            <w:vAlign w:val="center"/>
          </w:tcPr>
          <w:p w:rsidR="00FF3332" w:rsidRPr="000E15E3" w:rsidRDefault="00FF3332" w:rsidP="00E4739B">
            <w:pPr>
              <w:jc w:val="right"/>
              <w:rPr>
                <w:rFonts w:ascii="Times New Roman" w:eastAsia="Times New Roman" w:hAnsi="Times New Roman" w:cs="Times New Roman"/>
                <w:color w:val="auto"/>
              </w:rPr>
            </w:pPr>
          </w:p>
        </w:tc>
      </w:tr>
      <w:tr w:rsidR="00FF3332" w:rsidRPr="000E15E3" w:rsidTr="00E4739B">
        <w:trPr>
          <w:trHeight w:val="131"/>
        </w:trPr>
        <w:tc>
          <w:tcPr>
            <w:tcW w:w="582" w:type="dxa"/>
            <w:tcBorders>
              <w:top w:val="nil"/>
              <w:left w:val="single" w:sz="8" w:space="0" w:color="auto"/>
              <w:bottom w:val="single" w:sz="4" w:space="0" w:color="auto"/>
              <w:right w:val="single" w:sz="4" w:space="0" w:color="auto"/>
            </w:tcBorders>
            <w:shd w:val="clear" w:color="auto" w:fill="auto"/>
            <w:noWrap/>
            <w:vAlign w:val="center"/>
          </w:tcPr>
          <w:p w:rsidR="00FF3332" w:rsidRPr="000E15E3" w:rsidRDefault="00FF3332" w:rsidP="00E4739B">
            <w:pPr>
              <w:rPr>
                <w:rFonts w:ascii="Times New Roman" w:eastAsia="Times New Roman" w:hAnsi="Times New Roman" w:cs="Times New Roman"/>
                <w:color w:val="auto"/>
              </w:rPr>
            </w:pPr>
          </w:p>
        </w:tc>
        <w:tc>
          <w:tcPr>
            <w:tcW w:w="1725"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rPr>
                <w:rFonts w:ascii="Times New Roman" w:eastAsia="Times New Roman" w:hAnsi="Times New Roman" w:cs="Times New Roman"/>
                <w:color w:val="auto"/>
              </w:rPr>
            </w:pPr>
          </w:p>
        </w:tc>
        <w:tc>
          <w:tcPr>
            <w:tcW w:w="1701"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jc w:val="center"/>
              <w:rPr>
                <w:rFonts w:ascii="Times New Roman" w:eastAsia="Times New Roman" w:hAnsi="Times New Roman" w:cs="Times New Roman"/>
                <w:color w:val="auto"/>
              </w:rPr>
            </w:pPr>
          </w:p>
        </w:tc>
        <w:tc>
          <w:tcPr>
            <w:tcW w:w="2126"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rPr>
                <w:rFonts w:ascii="Times New Roman" w:eastAsia="Times New Roman" w:hAnsi="Times New Roman" w:cs="Times New Roman"/>
                <w:color w:val="auto"/>
              </w:rPr>
            </w:pPr>
          </w:p>
        </w:tc>
        <w:tc>
          <w:tcPr>
            <w:tcW w:w="3544" w:type="dxa"/>
            <w:tcBorders>
              <w:top w:val="nil"/>
              <w:left w:val="nil"/>
              <w:bottom w:val="single" w:sz="4" w:space="0" w:color="auto"/>
              <w:right w:val="single" w:sz="4" w:space="0" w:color="auto"/>
            </w:tcBorders>
            <w:shd w:val="clear" w:color="auto" w:fill="auto"/>
            <w:noWrap/>
            <w:vAlign w:val="center"/>
          </w:tcPr>
          <w:p w:rsidR="00FF3332" w:rsidRPr="000E15E3" w:rsidRDefault="00FF3332" w:rsidP="00E4739B">
            <w:pPr>
              <w:jc w:val="right"/>
              <w:rPr>
                <w:rFonts w:ascii="Times New Roman" w:eastAsia="Times New Roman" w:hAnsi="Times New Roman" w:cs="Times New Roman"/>
                <w:color w:val="auto"/>
              </w:rPr>
            </w:pPr>
          </w:p>
        </w:tc>
      </w:tr>
    </w:tbl>
    <w:p w:rsidR="00FF3332" w:rsidRPr="000E15E3" w:rsidRDefault="00FF3332" w:rsidP="00FF3332">
      <w:pPr>
        <w:rPr>
          <w:rFonts w:ascii="Times New Roman" w:hAnsi="Times New Roman" w:cs="Times New Roman"/>
        </w:rPr>
      </w:pPr>
    </w:p>
    <w:p w:rsidR="00FF3332" w:rsidRPr="000E15E3" w:rsidRDefault="00FF3332" w:rsidP="00FF3332">
      <w:pPr>
        <w:rPr>
          <w:rFonts w:ascii="Times New Roman" w:hAnsi="Times New Roman" w:cs="Times New Roman"/>
        </w:rPr>
      </w:pPr>
    </w:p>
    <w:tbl>
      <w:tblPr>
        <w:tblW w:w="9776"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369"/>
        <w:gridCol w:w="3147"/>
        <w:gridCol w:w="3260"/>
      </w:tblGrid>
      <w:tr w:rsidR="00FF3332" w:rsidRPr="000E15E3" w:rsidTr="00E4739B">
        <w:trPr>
          <w:trHeight w:val="841"/>
        </w:trPr>
        <w:tc>
          <w:tcPr>
            <w:tcW w:w="3369" w:type="dxa"/>
            <w:tcBorders>
              <w:right w:val="single" w:sz="4" w:space="0" w:color="auto"/>
            </w:tcBorders>
            <w:shd w:val="clear" w:color="auto" w:fill="auto"/>
          </w:tcPr>
          <w:p w:rsidR="00FF3332" w:rsidRPr="000E15E3" w:rsidRDefault="00FF3332" w:rsidP="00E4739B">
            <w:pPr>
              <w:tabs>
                <w:tab w:val="left" w:pos="840"/>
              </w:tabs>
              <w:rPr>
                <w:rFonts w:ascii="Times New Roman" w:hAnsi="Times New Roman" w:cs="Times New Roman"/>
                <w:b/>
              </w:rPr>
            </w:pPr>
            <w:r w:rsidRPr="000E15E3">
              <w:rPr>
                <w:rFonts w:ascii="Times New Roman" w:hAnsi="Times New Roman" w:cs="Times New Roman"/>
                <w:b/>
              </w:rPr>
              <w:t xml:space="preserve">Кредитор: </w:t>
            </w:r>
          </w:p>
          <w:p w:rsidR="00FF3332" w:rsidRPr="000E15E3" w:rsidRDefault="00FF3332" w:rsidP="00E4739B">
            <w:pPr>
              <w:tabs>
                <w:tab w:val="left" w:pos="840"/>
              </w:tabs>
              <w:rPr>
                <w:rFonts w:ascii="Times New Roman" w:hAnsi="Times New Roman" w:cs="Times New Roman"/>
              </w:rPr>
            </w:pPr>
          </w:p>
          <w:p w:rsidR="00FF3332" w:rsidRPr="000E15E3" w:rsidRDefault="00FF3332" w:rsidP="00E4739B">
            <w:pPr>
              <w:rPr>
                <w:rFonts w:ascii="Times New Roman" w:hAnsi="Times New Roman" w:cs="Times New Roman"/>
                <w:b/>
                <w:bCs/>
                <w:spacing w:val="1"/>
              </w:rPr>
            </w:pPr>
          </w:p>
        </w:tc>
        <w:tc>
          <w:tcPr>
            <w:tcW w:w="3147" w:type="dxa"/>
            <w:tcBorders>
              <w:top w:val="single" w:sz="4" w:space="0" w:color="auto"/>
              <w:left w:val="single" w:sz="4" w:space="0" w:color="auto"/>
              <w:bottom w:val="nil"/>
              <w:right w:val="single" w:sz="4" w:space="0" w:color="auto"/>
            </w:tcBorders>
            <w:shd w:val="clear" w:color="auto" w:fill="auto"/>
          </w:tcPr>
          <w:p w:rsidR="00FF3332" w:rsidRPr="000E15E3" w:rsidRDefault="00FF3332" w:rsidP="00E4739B">
            <w:pPr>
              <w:tabs>
                <w:tab w:val="left" w:pos="840"/>
              </w:tabs>
              <w:rPr>
                <w:rFonts w:ascii="Times New Roman" w:hAnsi="Times New Roman" w:cs="Times New Roman"/>
                <w:b/>
              </w:rPr>
            </w:pPr>
            <w:r w:rsidRPr="000E15E3">
              <w:rPr>
                <w:rFonts w:ascii="Times New Roman" w:hAnsi="Times New Roman" w:cs="Times New Roman"/>
                <w:b/>
              </w:rPr>
              <w:t xml:space="preserve">Новый кредитор: </w:t>
            </w:r>
          </w:p>
          <w:p w:rsidR="00FF3332" w:rsidRPr="000E15E3" w:rsidRDefault="00FF3332" w:rsidP="00E4739B">
            <w:pPr>
              <w:tabs>
                <w:tab w:val="left" w:pos="840"/>
              </w:tabs>
              <w:rPr>
                <w:rFonts w:ascii="Times New Roman" w:hAnsi="Times New Roman" w:cs="Times New Roman"/>
              </w:rPr>
            </w:pPr>
          </w:p>
          <w:p w:rsidR="00FF3332" w:rsidRPr="000E15E3" w:rsidRDefault="00FF3332" w:rsidP="00E4739B">
            <w:pPr>
              <w:rPr>
                <w:rFonts w:ascii="Times New Roman" w:hAnsi="Times New Roman" w:cs="Times New Roman"/>
              </w:rPr>
            </w:pPr>
          </w:p>
        </w:tc>
        <w:tc>
          <w:tcPr>
            <w:tcW w:w="3260" w:type="dxa"/>
            <w:tcBorders>
              <w:left w:val="single" w:sz="4" w:space="0" w:color="auto"/>
            </w:tcBorders>
          </w:tcPr>
          <w:p w:rsidR="00FF3332" w:rsidRPr="000E15E3" w:rsidRDefault="00FF3332" w:rsidP="00E4739B">
            <w:pPr>
              <w:tabs>
                <w:tab w:val="left" w:pos="840"/>
              </w:tabs>
              <w:rPr>
                <w:rFonts w:ascii="Times New Roman" w:hAnsi="Times New Roman" w:cs="Times New Roman"/>
                <w:b/>
              </w:rPr>
            </w:pPr>
            <w:r w:rsidRPr="000E15E3">
              <w:rPr>
                <w:rFonts w:ascii="Times New Roman" w:hAnsi="Times New Roman" w:cs="Times New Roman"/>
                <w:b/>
              </w:rPr>
              <w:t xml:space="preserve">Должник: </w:t>
            </w:r>
          </w:p>
          <w:p w:rsidR="00FF3332" w:rsidRPr="000E15E3" w:rsidRDefault="00FF3332" w:rsidP="00E4739B">
            <w:pPr>
              <w:rPr>
                <w:rFonts w:ascii="Times New Roman" w:hAnsi="Times New Roman" w:cs="Times New Roman"/>
              </w:rPr>
            </w:pPr>
          </w:p>
          <w:p w:rsidR="00FF3332" w:rsidRPr="000E15E3" w:rsidRDefault="00FF3332" w:rsidP="00E4739B">
            <w:pPr>
              <w:rPr>
                <w:rFonts w:ascii="Times New Roman" w:hAnsi="Times New Roman" w:cs="Times New Roman"/>
              </w:rPr>
            </w:pPr>
          </w:p>
        </w:tc>
      </w:tr>
      <w:tr w:rsidR="00FF3332" w:rsidRPr="000B68BC" w:rsidTr="00E4739B">
        <w:tc>
          <w:tcPr>
            <w:tcW w:w="3369" w:type="dxa"/>
            <w:tcBorders>
              <w:right w:val="single" w:sz="4" w:space="0" w:color="auto"/>
            </w:tcBorders>
            <w:shd w:val="clear" w:color="auto" w:fill="auto"/>
          </w:tcPr>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______________________</w:t>
            </w:r>
          </w:p>
          <w:p w:rsidR="00FF3332" w:rsidRPr="000E15E3" w:rsidRDefault="00FF3332" w:rsidP="00E4739B">
            <w:pPr>
              <w:tabs>
                <w:tab w:val="left" w:pos="840"/>
              </w:tabs>
              <w:rPr>
                <w:rFonts w:ascii="Times New Roman" w:hAnsi="Times New Roman" w:cs="Times New Roman"/>
              </w:rPr>
            </w:pPr>
          </w:p>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____________/__________</w:t>
            </w:r>
          </w:p>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м.п.</w:t>
            </w:r>
          </w:p>
        </w:tc>
        <w:tc>
          <w:tcPr>
            <w:tcW w:w="3147" w:type="dxa"/>
            <w:tcBorders>
              <w:top w:val="nil"/>
              <w:left w:val="single" w:sz="4" w:space="0" w:color="auto"/>
              <w:bottom w:val="single" w:sz="4" w:space="0" w:color="auto"/>
              <w:right w:val="single" w:sz="4" w:space="0" w:color="auto"/>
            </w:tcBorders>
            <w:shd w:val="clear" w:color="auto" w:fill="auto"/>
          </w:tcPr>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______________________</w:t>
            </w:r>
          </w:p>
          <w:p w:rsidR="00FF3332" w:rsidRPr="000E15E3" w:rsidRDefault="00FF3332" w:rsidP="00E4739B">
            <w:pPr>
              <w:tabs>
                <w:tab w:val="left" w:pos="840"/>
              </w:tabs>
              <w:rPr>
                <w:rFonts w:ascii="Times New Roman" w:hAnsi="Times New Roman" w:cs="Times New Roman"/>
              </w:rPr>
            </w:pPr>
          </w:p>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____________/__________</w:t>
            </w:r>
          </w:p>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м.п.</w:t>
            </w:r>
          </w:p>
        </w:tc>
        <w:tc>
          <w:tcPr>
            <w:tcW w:w="3260" w:type="dxa"/>
            <w:tcBorders>
              <w:left w:val="single" w:sz="4" w:space="0" w:color="auto"/>
            </w:tcBorders>
          </w:tcPr>
          <w:p w:rsidR="00FF3332" w:rsidRPr="000E15E3" w:rsidRDefault="00FF3332" w:rsidP="00E4739B">
            <w:pPr>
              <w:rPr>
                <w:rFonts w:ascii="Times New Roman" w:hAnsi="Times New Roman" w:cs="Times New Roman"/>
              </w:rPr>
            </w:pPr>
            <w:r w:rsidRPr="000E15E3">
              <w:rPr>
                <w:rFonts w:ascii="Times New Roman" w:hAnsi="Times New Roman" w:cs="Times New Roman"/>
              </w:rPr>
              <w:t>______________________</w:t>
            </w:r>
          </w:p>
          <w:p w:rsidR="00FF3332" w:rsidRPr="000E15E3" w:rsidRDefault="00FF3332" w:rsidP="00E4739B">
            <w:pPr>
              <w:tabs>
                <w:tab w:val="left" w:pos="840"/>
              </w:tabs>
              <w:rPr>
                <w:rFonts w:ascii="Times New Roman" w:hAnsi="Times New Roman" w:cs="Times New Roman"/>
              </w:rPr>
            </w:pPr>
          </w:p>
          <w:p w:rsidR="00FF3332" w:rsidRPr="000E15E3" w:rsidRDefault="00FF3332" w:rsidP="00E4739B">
            <w:pPr>
              <w:tabs>
                <w:tab w:val="left" w:pos="840"/>
              </w:tabs>
              <w:rPr>
                <w:rFonts w:ascii="Times New Roman" w:hAnsi="Times New Roman" w:cs="Times New Roman"/>
              </w:rPr>
            </w:pPr>
            <w:r w:rsidRPr="000E15E3">
              <w:rPr>
                <w:rFonts w:ascii="Times New Roman" w:hAnsi="Times New Roman" w:cs="Times New Roman"/>
              </w:rPr>
              <w:t>____________/__________</w:t>
            </w:r>
          </w:p>
          <w:p w:rsidR="00FF3332" w:rsidRPr="003C2E63" w:rsidRDefault="00FF3332" w:rsidP="00E4739B">
            <w:pPr>
              <w:tabs>
                <w:tab w:val="left" w:pos="840"/>
              </w:tabs>
              <w:rPr>
                <w:rFonts w:ascii="Times New Roman" w:hAnsi="Times New Roman" w:cs="Times New Roman"/>
              </w:rPr>
            </w:pPr>
            <w:r w:rsidRPr="000E15E3">
              <w:rPr>
                <w:rFonts w:ascii="Times New Roman" w:hAnsi="Times New Roman" w:cs="Times New Roman"/>
              </w:rPr>
              <w:t>м.п.</w:t>
            </w:r>
          </w:p>
        </w:tc>
      </w:tr>
    </w:tbl>
    <w:p w:rsidR="00FF3332" w:rsidRDefault="00FF3332" w:rsidP="00FF3332">
      <w:pPr>
        <w:rPr>
          <w:rFonts w:ascii="Times New Roman" w:hAnsi="Times New Roman" w:cs="Times New Roman"/>
        </w:rPr>
      </w:pPr>
    </w:p>
    <w:permEnd w:id="1409113863"/>
    <w:p w:rsidR="000D37F8" w:rsidRDefault="000D37F8" w:rsidP="00FA330F">
      <w:pPr>
        <w:rPr>
          <w:rFonts w:ascii="Times New Roman" w:hAnsi="Times New Roman" w:cs="Times New Roman"/>
        </w:rPr>
      </w:pPr>
    </w:p>
    <w:sectPr w:rsidR="000D37F8" w:rsidSect="0008521C">
      <w:pgSz w:w="11906" w:h="16838"/>
      <w:pgMar w:top="1134" w:right="709"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544" w:rsidRDefault="00314544" w:rsidP="007F1E44">
      <w:r>
        <w:separator/>
      </w:r>
    </w:p>
  </w:endnote>
  <w:endnote w:type="continuationSeparator" w:id="0">
    <w:p w:rsidR="00314544" w:rsidRDefault="00314544" w:rsidP="007F1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544" w:rsidRDefault="00314544" w:rsidP="007F1E44">
      <w:r>
        <w:separator/>
      </w:r>
    </w:p>
  </w:footnote>
  <w:footnote w:type="continuationSeparator" w:id="0">
    <w:p w:rsidR="00314544" w:rsidRDefault="00314544" w:rsidP="007F1E44">
      <w:r>
        <w:continuationSeparator/>
      </w:r>
    </w:p>
  </w:footnote>
  <w:footnote w:id="1">
    <w:p w:rsidR="004D2664" w:rsidRPr="004D2664" w:rsidRDefault="004D2664" w:rsidP="004D2664">
      <w:pPr>
        <w:pStyle w:val="a6"/>
        <w:jc w:val="both"/>
        <w:rPr>
          <w:rFonts w:ascii="Times New Roman" w:hAnsi="Times New Roman" w:cs="Times New Roman"/>
        </w:rPr>
      </w:pPr>
      <w:r w:rsidRPr="004D2664">
        <w:rPr>
          <w:rStyle w:val="a8"/>
          <w:rFonts w:ascii="Times New Roman" w:hAnsi="Times New Roman" w:cs="Times New Roman"/>
        </w:rPr>
        <w:footnoteRef/>
      </w:r>
      <w:r w:rsidRPr="004D2664">
        <w:rPr>
          <w:rFonts w:ascii="Times New Roman" w:hAnsi="Times New Roman" w:cs="Times New Roman"/>
        </w:rPr>
        <w:t xml:space="preserve"> </w:t>
      </w:r>
      <w:r w:rsidRPr="004D2664">
        <w:rPr>
          <w:rFonts w:ascii="Times New Roman" w:hAnsi="Times New Roman" w:cs="Times New Roman"/>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4D2664">
        <w:rPr>
          <w:rFonts w:ascii="Times New Roman" w:hAnsi="Times New Roman" w:cs="Times New Roman"/>
        </w:rPr>
        <w:t>.</w:t>
      </w:r>
    </w:p>
  </w:footnote>
  <w:footnote w:id="2">
    <w:p w:rsidR="004D2664" w:rsidRPr="004D2664" w:rsidRDefault="004D2664" w:rsidP="004D2664">
      <w:pPr>
        <w:pStyle w:val="a6"/>
        <w:jc w:val="both"/>
        <w:rPr>
          <w:rFonts w:ascii="Times New Roman" w:hAnsi="Times New Roman" w:cs="Times New Roman"/>
        </w:rPr>
      </w:pPr>
      <w:r w:rsidRPr="004D2664">
        <w:rPr>
          <w:rStyle w:val="a8"/>
          <w:rFonts w:ascii="Times New Roman" w:hAnsi="Times New Roman" w:cs="Times New Roman"/>
        </w:rPr>
        <w:footnoteRef/>
      </w:r>
      <w:r w:rsidRPr="004D2664">
        <w:rPr>
          <w:rFonts w:ascii="Times New Roman" w:hAnsi="Times New Roman" w:cs="Times New Roman"/>
        </w:rPr>
        <w:t xml:space="preserve"> </w:t>
      </w:r>
      <w:r w:rsidRPr="004D2664">
        <w:rPr>
          <w:rFonts w:ascii="Times New Roman" w:hAnsi="Times New Roman" w:cs="Times New Roman"/>
          <w:highlight w:val="lightGray"/>
        </w:rPr>
        <w:t>Применяется в случае подписания собственноручно без использования усиленных квалифицированных электронных подписей (УКЭП).</w:t>
      </w:r>
    </w:p>
    <w:p w:rsidR="004D2664" w:rsidRDefault="004D2664">
      <w:pPr>
        <w:pStyle w:val="a6"/>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4E" w:rsidRPr="00124C4E" w:rsidRDefault="00124C4E" w:rsidP="00124C4E">
    <w:pPr>
      <w:pStyle w:val="af4"/>
      <w:jc w:val="right"/>
      <w:rPr>
        <w:rFonts w:ascii="Times New Roman" w:hAnsi="Times New Roman" w:cs="Times New Roman"/>
        <w:sz w:val="20"/>
        <w:szCs w:val="20"/>
      </w:rPr>
    </w:pPr>
    <w:r w:rsidRPr="00124C4E">
      <w:rPr>
        <w:rFonts w:ascii="Times New Roman" w:hAnsi="Times New Roman" w:cs="Times New Roman"/>
        <w:sz w:val="20"/>
        <w:szCs w:val="20"/>
      </w:rPr>
      <w:t xml:space="preserve">ТФД </w:t>
    </w:r>
    <w:r w:rsidR="001C15F2">
      <w:rPr>
        <w:rFonts w:ascii="Times New Roman" w:hAnsi="Times New Roman" w:cs="Times New Roman"/>
        <w:sz w:val="20"/>
        <w:szCs w:val="20"/>
        <w:lang w:val="en-US"/>
      </w:rPr>
      <w:t>11</w:t>
    </w:r>
    <w:r w:rsidRPr="00124C4E">
      <w:rPr>
        <w:rFonts w:ascii="Times New Roman" w:hAnsi="Times New Roman" w:cs="Times New Roman"/>
        <w:sz w:val="20"/>
        <w:szCs w:val="20"/>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D4E436E"/>
    <w:lvl w:ilvl="0">
      <w:start w:val="1"/>
      <w:numFmt w:val="decimal"/>
      <w:lvlText w:val="1.%1."/>
      <w:lvlJc w:val="left"/>
      <w:rPr>
        <w:rFonts w:ascii="Times New Roman" w:hAnsi="Times New Roman" w:cs="Times New Roman" w:hint="default"/>
        <w:b w:val="0"/>
        <w:bCs/>
        <w:i w:val="0"/>
        <w:iCs w:val="0"/>
        <w:smallCaps w:val="0"/>
        <w:strike w:val="0"/>
        <w:color w:val="000000"/>
        <w:spacing w:val="0"/>
        <w:w w:val="100"/>
        <w:position w:val="0"/>
        <w:sz w:val="24"/>
        <w:szCs w:val="24"/>
        <w:u w:val="none"/>
      </w:rPr>
    </w:lvl>
    <w:lvl w:ilvl="1">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2">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3">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4">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5">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6">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7">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8">
      <w:start w:val="1"/>
      <w:numFmt w:val="decimal"/>
      <w:lvlText w:val="1.%1."/>
      <w:lvlJc w:val="left"/>
      <w:rPr>
        <w:rFonts w:ascii="Arial" w:hAnsi="Arial" w:cs="Arial"/>
        <w:b/>
        <w:bCs/>
        <w:i w:val="0"/>
        <w:iCs w:val="0"/>
        <w:smallCaps w:val="0"/>
        <w:strike w:val="0"/>
        <w:color w:val="000000"/>
        <w:spacing w:val="0"/>
        <w:w w:val="100"/>
        <w:position w:val="0"/>
        <w:sz w:val="24"/>
        <w:szCs w:val="24"/>
        <w:u w:val="none"/>
      </w:rPr>
    </w:lvl>
  </w:abstractNum>
  <w:abstractNum w:abstractNumId="1">
    <w:nsid w:val="00000003"/>
    <w:multiLevelType w:val="multilevel"/>
    <w:tmpl w:val="00000002"/>
    <w:lvl w:ilvl="0">
      <w:start w:val="1"/>
      <w:numFmt w:val="bullet"/>
      <w:lvlText w:val="-"/>
      <w:lvlJc w:val="left"/>
      <w:rPr>
        <w:rFonts w:ascii="Arial" w:hAnsi="Arial"/>
        <w:b/>
        <w:i w:val="0"/>
        <w:smallCaps w:val="0"/>
        <w:strike w:val="0"/>
        <w:color w:val="000000"/>
        <w:spacing w:val="0"/>
        <w:w w:val="100"/>
        <w:position w:val="0"/>
        <w:sz w:val="24"/>
        <w:u w:val="none"/>
      </w:rPr>
    </w:lvl>
    <w:lvl w:ilvl="1">
      <w:start w:val="1"/>
      <w:numFmt w:val="bullet"/>
      <w:lvlText w:val="-"/>
      <w:lvlJc w:val="left"/>
      <w:rPr>
        <w:rFonts w:ascii="Arial" w:hAnsi="Arial"/>
        <w:b/>
        <w:i w:val="0"/>
        <w:smallCaps w:val="0"/>
        <w:strike w:val="0"/>
        <w:color w:val="000000"/>
        <w:spacing w:val="0"/>
        <w:w w:val="100"/>
        <w:position w:val="0"/>
        <w:sz w:val="24"/>
        <w:u w:val="none"/>
      </w:rPr>
    </w:lvl>
    <w:lvl w:ilvl="2">
      <w:start w:val="1"/>
      <w:numFmt w:val="bullet"/>
      <w:lvlText w:val="-"/>
      <w:lvlJc w:val="left"/>
      <w:rPr>
        <w:rFonts w:ascii="Arial" w:hAnsi="Arial"/>
        <w:b/>
        <w:i w:val="0"/>
        <w:smallCaps w:val="0"/>
        <w:strike w:val="0"/>
        <w:color w:val="000000"/>
        <w:spacing w:val="0"/>
        <w:w w:val="100"/>
        <w:position w:val="0"/>
        <w:sz w:val="24"/>
        <w:u w:val="none"/>
      </w:rPr>
    </w:lvl>
    <w:lvl w:ilvl="3">
      <w:start w:val="1"/>
      <w:numFmt w:val="bullet"/>
      <w:lvlText w:val="-"/>
      <w:lvlJc w:val="left"/>
      <w:rPr>
        <w:rFonts w:ascii="Arial" w:hAnsi="Arial"/>
        <w:b/>
        <w:i w:val="0"/>
        <w:smallCaps w:val="0"/>
        <w:strike w:val="0"/>
        <w:color w:val="000000"/>
        <w:spacing w:val="0"/>
        <w:w w:val="100"/>
        <w:position w:val="0"/>
        <w:sz w:val="24"/>
        <w:u w:val="none"/>
      </w:rPr>
    </w:lvl>
    <w:lvl w:ilvl="4">
      <w:start w:val="1"/>
      <w:numFmt w:val="bullet"/>
      <w:lvlText w:val="-"/>
      <w:lvlJc w:val="left"/>
      <w:rPr>
        <w:rFonts w:ascii="Arial" w:hAnsi="Arial"/>
        <w:b/>
        <w:i w:val="0"/>
        <w:smallCaps w:val="0"/>
        <w:strike w:val="0"/>
        <w:color w:val="000000"/>
        <w:spacing w:val="0"/>
        <w:w w:val="100"/>
        <w:position w:val="0"/>
        <w:sz w:val="24"/>
        <w:u w:val="none"/>
      </w:rPr>
    </w:lvl>
    <w:lvl w:ilvl="5">
      <w:start w:val="1"/>
      <w:numFmt w:val="bullet"/>
      <w:lvlText w:val="-"/>
      <w:lvlJc w:val="left"/>
      <w:rPr>
        <w:rFonts w:ascii="Arial" w:hAnsi="Arial"/>
        <w:b/>
        <w:i w:val="0"/>
        <w:smallCaps w:val="0"/>
        <w:strike w:val="0"/>
        <w:color w:val="000000"/>
        <w:spacing w:val="0"/>
        <w:w w:val="100"/>
        <w:position w:val="0"/>
        <w:sz w:val="24"/>
        <w:u w:val="none"/>
      </w:rPr>
    </w:lvl>
    <w:lvl w:ilvl="6">
      <w:start w:val="1"/>
      <w:numFmt w:val="bullet"/>
      <w:lvlText w:val="-"/>
      <w:lvlJc w:val="left"/>
      <w:rPr>
        <w:rFonts w:ascii="Arial" w:hAnsi="Arial"/>
        <w:b/>
        <w:i w:val="0"/>
        <w:smallCaps w:val="0"/>
        <w:strike w:val="0"/>
        <w:color w:val="000000"/>
        <w:spacing w:val="0"/>
        <w:w w:val="100"/>
        <w:position w:val="0"/>
        <w:sz w:val="24"/>
        <w:u w:val="none"/>
      </w:rPr>
    </w:lvl>
    <w:lvl w:ilvl="7">
      <w:start w:val="1"/>
      <w:numFmt w:val="bullet"/>
      <w:lvlText w:val="-"/>
      <w:lvlJc w:val="left"/>
      <w:rPr>
        <w:rFonts w:ascii="Arial" w:hAnsi="Arial"/>
        <w:b/>
        <w:i w:val="0"/>
        <w:smallCaps w:val="0"/>
        <w:strike w:val="0"/>
        <w:color w:val="000000"/>
        <w:spacing w:val="0"/>
        <w:w w:val="100"/>
        <w:position w:val="0"/>
        <w:sz w:val="24"/>
        <w:u w:val="none"/>
      </w:rPr>
    </w:lvl>
    <w:lvl w:ilvl="8">
      <w:start w:val="1"/>
      <w:numFmt w:val="bullet"/>
      <w:lvlText w:val="-"/>
      <w:lvlJc w:val="left"/>
      <w:rPr>
        <w:rFonts w:ascii="Arial" w:hAnsi="Arial"/>
        <w:b/>
        <w:i w:val="0"/>
        <w:smallCaps w:val="0"/>
        <w:strike w:val="0"/>
        <w:color w:val="000000"/>
        <w:spacing w:val="0"/>
        <w:w w:val="100"/>
        <w:position w:val="0"/>
        <w:sz w:val="24"/>
        <w:u w:val="none"/>
      </w:rPr>
    </w:lvl>
  </w:abstractNum>
  <w:abstractNum w:abstractNumId="2">
    <w:nsid w:val="00000005"/>
    <w:multiLevelType w:val="multilevel"/>
    <w:tmpl w:val="05585E9C"/>
    <w:lvl w:ilvl="0">
      <w:start w:val="1"/>
      <w:numFmt w:val="decimal"/>
      <w:lvlText w:val="3.%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C4FA3976"/>
    <w:lvl w:ilvl="0">
      <w:start w:val="1"/>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3B8251D8"/>
    <w:lvl w:ilvl="0">
      <w:start w:val="4"/>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6">
    <w:nsid w:val="0000000D"/>
    <w:multiLevelType w:val="multilevel"/>
    <w:tmpl w:val="0000000C"/>
    <w:lvl w:ilvl="0">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7">
    <w:nsid w:val="0000000F"/>
    <w:multiLevelType w:val="multilevel"/>
    <w:tmpl w:val="0000000E"/>
    <w:lvl w:ilvl="0">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8">
    <w:nsid w:val="00000011"/>
    <w:multiLevelType w:val="multilevel"/>
    <w:tmpl w:val="B71643D0"/>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9">
    <w:nsid w:val="01827A8D"/>
    <w:multiLevelType w:val="multilevel"/>
    <w:tmpl w:val="B1E6305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05EE281C"/>
    <w:multiLevelType w:val="multilevel"/>
    <w:tmpl w:val="C7129260"/>
    <w:lvl w:ilvl="0">
      <w:start w:val="1"/>
      <w:numFmt w:val="bullet"/>
      <w:lvlText w:val=""/>
      <w:lvlJc w:val="left"/>
      <w:rPr>
        <w:rFonts w:ascii="Symbol" w:hAnsi="Symbol" w:hint="default"/>
        <w:b w:val="0"/>
        <w:bCs/>
        <w:i w:val="0"/>
        <w:iCs w:val="0"/>
        <w:smallCaps w:val="0"/>
        <w:strike w:val="0"/>
        <w:color w:val="000000"/>
        <w:spacing w:val="0"/>
        <w:w w:val="100"/>
        <w:position w:val="0"/>
        <w:sz w:val="24"/>
        <w:szCs w:val="24"/>
        <w:u w:val="none"/>
      </w:rPr>
    </w:lvl>
    <w:lvl w:ilvl="1">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2">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3">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4">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5">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6">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7">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8">
      <w:start w:val="1"/>
      <w:numFmt w:val="decimal"/>
      <w:lvlText w:val="1.%1."/>
      <w:lvlJc w:val="left"/>
      <w:rPr>
        <w:rFonts w:ascii="Arial" w:hAnsi="Arial" w:cs="Arial"/>
        <w:b/>
        <w:bCs/>
        <w:i w:val="0"/>
        <w:iCs w:val="0"/>
        <w:smallCaps w:val="0"/>
        <w:strike w:val="0"/>
        <w:color w:val="000000"/>
        <w:spacing w:val="0"/>
        <w:w w:val="100"/>
        <w:position w:val="0"/>
        <w:sz w:val="24"/>
        <w:szCs w:val="24"/>
        <w:u w:val="none"/>
      </w:rPr>
    </w:lvl>
  </w:abstractNum>
  <w:abstractNum w:abstractNumId="12">
    <w:nsid w:val="0A48262B"/>
    <w:multiLevelType w:val="hybridMultilevel"/>
    <w:tmpl w:val="1286E080"/>
    <w:lvl w:ilvl="0" w:tplc="94A4F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0682AFB"/>
    <w:multiLevelType w:val="multilevel"/>
    <w:tmpl w:val="2AC4EC8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07A4EB5"/>
    <w:multiLevelType w:val="multilevel"/>
    <w:tmpl w:val="FD4E436E"/>
    <w:lvl w:ilvl="0">
      <w:start w:val="1"/>
      <w:numFmt w:val="decimal"/>
      <w:lvlText w:val="1.%1."/>
      <w:lvlJc w:val="left"/>
      <w:rPr>
        <w:rFonts w:ascii="Times New Roman" w:hAnsi="Times New Roman" w:cs="Times New Roman" w:hint="default"/>
        <w:b w:val="0"/>
        <w:bCs/>
        <w:i w:val="0"/>
        <w:iCs w:val="0"/>
        <w:smallCaps w:val="0"/>
        <w:strike w:val="0"/>
        <w:color w:val="000000"/>
        <w:spacing w:val="0"/>
        <w:w w:val="100"/>
        <w:position w:val="0"/>
        <w:sz w:val="24"/>
        <w:szCs w:val="24"/>
        <w:u w:val="none"/>
      </w:rPr>
    </w:lvl>
    <w:lvl w:ilvl="1">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2">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3">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4">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5">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6">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7">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8">
      <w:start w:val="1"/>
      <w:numFmt w:val="decimal"/>
      <w:lvlText w:val="1.%1."/>
      <w:lvlJc w:val="left"/>
      <w:rPr>
        <w:rFonts w:ascii="Arial" w:hAnsi="Arial" w:cs="Arial"/>
        <w:b/>
        <w:bCs/>
        <w:i w:val="0"/>
        <w:iCs w:val="0"/>
        <w:smallCaps w:val="0"/>
        <w:strike w:val="0"/>
        <w:color w:val="000000"/>
        <w:spacing w:val="0"/>
        <w:w w:val="100"/>
        <w:position w:val="0"/>
        <w:sz w:val="24"/>
        <w:szCs w:val="24"/>
        <w:u w:val="none"/>
      </w:rPr>
    </w:lvl>
  </w:abstractNum>
  <w:abstractNum w:abstractNumId="15">
    <w:nsid w:val="11E65DC2"/>
    <w:multiLevelType w:val="multilevel"/>
    <w:tmpl w:val="376A688C"/>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166A09D7"/>
    <w:multiLevelType w:val="multilevel"/>
    <w:tmpl w:val="2F10CE36"/>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7">
    <w:nsid w:val="17A97324"/>
    <w:multiLevelType w:val="multilevel"/>
    <w:tmpl w:val="A8DA67D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19DD69F4"/>
    <w:multiLevelType w:val="multilevel"/>
    <w:tmpl w:val="31F86D22"/>
    <w:lvl w:ilvl="0">
      <w:start w:val="2"/>
      <w:numFmt w:val="decimal"/>
      <w:lvlText w:val="%1."/>
      <w:lvlJc w:val="left"/>
      <w:pPr>
        <w:ind w:left="585" w:hanging="585"/>
      </w:pPr>
      <w:rPr>
        <w:rFonts w:hint="default"/>
      </w:rPr>
    </w:lvl>
    <w:lvl w:ilvl="1">
      <w:start w:val="1"/>
      <w:numFmt w:val="decimal"/>
      <w:lvlText w:val="%1.%2."/>
      <w:lvlJc w:val="left"/>
      <w:pPr>
        <w:ind w:left="1090" w:hanging="72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2190" w:hanging="108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3290" w:hanging="144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390" w:hanging="1800"/>
      </w:pPr>
      <w:rPr>
        <w:rFonts w:hint="default"/>
      </w:rPr>
    </w:lvl>
    <w:lvl w:ilvl="8">
      <w:start w:val="1"/>
      <w:numFmt w:val="decimal"/>
      <w:lvlText w:val="%1.%2.%3.%4.%5.%6.%7.%8.%9."/>
      <w:lvlJc w:val="left"/>
      <w:pPr>
        <w:ind w:left="5120" w:hanging="2160"/>
      </w:pPr>
      <w:rPr>
        <w:rFonts w:hint="default"/>
      </w:rPr>
    </w:lvl>
  </w:abstractNum>
  <w:abstractNum w:abstractNumId="19">
    <w:nsid w:val="27D429C9"/>
    <w:multiLevelType w:val="multilevel"/>
    <w:tmpl w:val="9D52B86A"/>
    <w:lvl w:ilvl="0">
      <w:start w:val="4"/>
      <w:numFmt w:val="decimal"/>
      <w:lvlText w:val="%1."/>
      <w:lvlJc w:val="left"/>
      <w:pPr>
        <w:ind w:left="360" w:hanging="360"/>
      </w:pPr>
      <w:rPr>
        <w:rFonts w:hint="default"/>
      </w:rPr>
    </w:lvl>
    <w:lvl w:ilvl="1">
      <w:start w:val="1"/>
      <w:numFmt w:val="decimal"/>
      <w:lvlText w:val="%1.%2."/>
      <w:lvlJc w:val="left"/>
      <w:pPr>
        <w:ind w:left="820" w:hanging="360"/>
      </w:pPr>
      <w:rPr>
        <w:rFonts w:hint="default"/>
      </w:rPr>
    </w:lvl>
    <w:lvl w:ilvl="2">
      <w:start w:val="1"/>
      <w:numFmt w:val="decimal"/>
      <w:lvlText w:val="%1.%2.%3."/>
      <w:lvlJc w:val="left"/>
      <w:pPr>
        <w:ind w:left="1640" w:hanging="720"/>
      </w:pPr>
      <w:rPr>
        <w:rFonts w:hint="default"/>
      </w:rPr>
    </w:lvl>
    <w:lvl w:ilvl="3">
      <w:start w:val="1"/>
      <w:numFmt w:val="decimal"/>
      <w:lvlText w:val="%1.%2.%3.%4."/>
      <w:lvlJc w:val="left"/>
      <w:pPr>
        <w:ind w:left="2100" w:hanging="720"/>
      </w:pPr>
      <w:rPr>
        <w:rFonts w:hint="default"/>
      </w:rPr>
    </w:lvl>
    <w:lvl w:ilvl="4">
      <w:start w:val="1"/>
      <w:numFmt w:val="decimal"/>
      <w:lvlText w:val="%1.%2.%3.%4.%5."/>
      <w:lvlJc w:val="left"/>
      <w:pPr>
        <w:ind w:left="2920" w:hanging="1080"/>
      </w:pPr>
      <w:rPr>
        <w:rFonts w:hint="default"/>
      </w:rPr>
    </w:lvl>
    <w:lvl w:ilvl="5">
      <w:start w:val="1"/>
      <w:numFmt w:val="decimal"/>
      <w:lvlText w:val="%1.%2.%3.%4.%5.%6."/>
      <w:lvlJc w:val="left"/>
      <w:pPr>
        <w:ind w:left="3380" w:hanging="1080"/>
      </w:pPr>
      <w:rPr>
        <w:rFonts w:hint="default"/>
      </w:rPr>
    </w:lvl>
    <w:lvl w:ilvl="6">
      <w:start w:val="1"/>
      <w:numFmt w:val="decimal"/>
      <w:lvlText w:val="%1.%2.%3.%4.%5.%6.%7."/>
      <w:lvlJc w:val="left"/>
      <w:pPr>
        <w:ind w:left="4200" w:hanging="1440"/>
      </w:pPr>
      <w:rPr>
        <w:rFonts w:hint="default"/>
      </w:rPr>
    </w:lvl>
    <w:lvl w:ilvl="7">
      <w:start w:val="1"/>
      <w:numFmt w:val="decimal"/>
      <w:lvlText w:val="%1.%2.%3.%4.%5.%6.%7.%8."/>
      <w:lvlJc w:val="left"/>
      <w:pPr>
        <w:ind w:left="4660" w:hanging="1440"/>
      </w:pPr>
      <w:rPr>
        <w:rFonts w:hint="default"/>
      </w:rPr>
    </w:lvl>
    <w:lvl w:ilvl="8">
      <w:start w:val="1"/>
      <w:numFmt w:val="decimal"/>
      <w:lvlText w:val="%1.%2.%3.%4.%5.%6.%7.%8.%9."/>
      <w:lvlJc w:val="left"/>
      <w:pPr>
        <w:ind w:left="5480" w:hanging="1800"/>
      </w:pPr>
      <w:rPr>
        <w:rFonts w:hint="default"/>
      </w:rPr>
    </w:lvl>
  </w:abstractNum>
  <w:abstractNum w:abstractNumId="20">
    <w:nsid w:val="2AB35217"/>
    <w:multiLevelType w:val="multilevel"/>
    <w:tmpl w:val="3ABEEFDE"/>
    <w:lvl w:ilvl="0">
      <w:start w:val="3"/>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347A5A90"/>
    <w:multiLevelType w:val="multilevel"/>
    <w:tmpl w:val="00C875D6"/>
    <w:lvl w:ilvl="0">
      <w:start w:val="5"/>
      <w:numFmt w:val="decimal"/>
      <w:lvlText w:val="%1."/>
      <w:lvlJc w:val="left"/>
      <w:pPr>
        <w:ind w:left="360" w:hanging="360"/>
      </w:pPr>
      <w:rPr>
        <w:rFonts w:hint="default"/>
        <w:b/>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nsid w:val="39FA7BC6"/>
    <w:multiLevelType w:val="hybridMultilevel"/>
    <w:tmpl w:val="8870AA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5B7318"/>
    <w:multiLevelType w:val="multilevel"/>
    <w:tmpl w:val="79041282"/>
    <w:lvl w:ilvl="0">
      <w:start w:val="2"/>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nsid w:val="409B2A18"/>
    <w:multiLevelType w:val="multilevel"/>
    <w:tmpl w:val="28B4100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43A2C2E"/>
    <w:multiLevelType w:val="multilevel"/>
    <w:tmpl w:val="53EAA09A"/>
    <w:lvl w:ilvl="0">
      <w:start w:val="2"/>
      <w:numFmt w:val="decimal"/>
      <w:lvlText w:val="%1."/>
      <w:lvlJc w:val="left"/>
      <w:pPr>
        <w:ind w:left="360" w:hanging="360"/>
      </w:pPr>
      <w:rPr>
        <w:rFonts w:hint="default"/>
      </w:rPr>
    </w:lvl>
    <w:lvl w:ilvl="1">
      <w:start w:val="2"/>
      <w:numFmt w:val="decimal"/>
      <w:lvlText w:val="%1.%2."/>
      <w:lvlJc w:val="left"/>
      <w:pPr>
        <w:ind w:left="730" w:hanging="36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26">
    <w:nsid w:val="4CE23CBC"/>
    <w:multiLevelType w:val="multilevel"/>
    <w:tmpl w:val="55621AD8"/>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nsid w:val="4D4B03DE"/>
    <w:multiLevelType w:val="multilevel"/>
    <w:tmpl w:val="09926ED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D8E11DC"/>
    <w:multiLevelType w:val="multilevel"/>
    <w:tmpl w:val="CF90772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0CB3ED3"/>
    <w:multiLevelType w:val="multilevel"/>
    <w:tmpl w:val="ACA6D164"/>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54E80638"/>
    <w:multiLevelType w:val="multilevel"/>
    <w:tmpl w:val="AC32710C"/>
    <w:lvl w:ilvl="0">
      <w:start w:val="1"/>
      <w:numFmt w:val="decimal"/>
      <w:lvlText w:val="%1."/>
      <w:lvlJc w:val="left"/>
      <w:pPr>
        <w:ind w:left="360" w:hanging="360"/>
      </w:pPr>
      <w:rPr>
        <w:b/>
        <w:vertAlign w:val="baseline"/>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578D003B"/>
    <w:multiLevelType w:val="multilevel"/>
    <w:tmpl w:val="FA287F7A"/>
    <w:lvl w:ilvl="0">
      <w:start w:val="4"/>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121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1EA1192"/>
    <w:multiLevelType w:val="multilevel"/>
    <w:tmpl w:val="188CF9F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34">
    <w:nsid w:val="642F2765"/>
    <w:multiLevelType w:val="multilevel"/>
    <w:tmpl w:val="557601CE"/>
    <w:lvl w:ilvl="0">
      <w:start w:val="1"/>
      <w:numFmt w:val="decimal"/>
      <w:lvlText w:val="%1."/>
      <w:lvlJc w:val="left"/>
      <w:pPr>
        <w:tabs>
          <w:tab w:val="num" w:pos="502"/>
        </w:tabs>
        <w:ind w:left="502" w:hanging="360"/>
      </w:pPr>
    </w:lvl>
    <w:lvl w:ilvl="1">
      <w:start w:val="1"/>
      <w:numFmt w:val="decimal"/>
      <w:lvlText w:val="%1.%2."/>
      <w:lvlJc w:val="left"/>
      <w:pPr>
        <w:tabs>
          <w:tab w:val="num" w:pos="1851"/>
        </w:tabs>
        <w:ind w:left="1851" w:hanging="432"/>
      </w:pPr>
      <w:rPr>
        <w:b w:val="0"/>
        <w:sz w:val="24"/>
        <w:szCs w:val="24"/>
      </w:rPr>
    </w:lvl>
    <w:lvl w:ilvl="2">
      <w:start w:val="1"/>
      <w:numFmt w:val="decimal"/>
      <w:lvlText w:val="%1.%2.%3."/>
      <w:lvlJc w:val="left"/>
      <w:pPr>
        <w:tabs>
          <w:tab w:val="num" w:pos="1855"/>
        </w:tabs>
        <w:ind w:left="1639"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nsid w:val="70025B56"/>
    <w:multiLevelType w:val="multilevel"/>
    <w:tmpl w:val="96A6C30A"/>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77B66415"/>
    <w:multiLevelType w:val="multilevel"/>
    <w:tmpl w:val="7E3EB07A"/>
    <w:lvl w:ilvl="0">
      <w:start w:val="1"/>
      <w:numFmt w:val="decimal"/>
      <w:lvlText w:val="%1."/>
      <w:lvlJc w:val="left"/>
      <w:pPr>
        <w:ind w:left="360" w:hanging="360"/>
      </w:pPr>
      <w:rPr>
        <w:rFonts w:eastAsiaTheme="minorHAnsi" w:hint="default"/>
        <w:color w:val="auto"/>
      </w:rPr>
    </w:lvl>
    <w:lvl w:ilvl="1">
      <w:start w:val="4"/>
      <w:numFmt w:val="decimal"/>
      <w:lvlText w:val="%1.%2."/>
      <w:lvlJc w:val="left"/>
      <w:pPr>
        <w:ind w:left="1069" w:hanging="360"/>
      </w:pPr>
      <w:rPr>
        <w:rFonts w:eastAsiaTheme="minorHAnsi" w:hint="default"/>
        <w:color w:val="auto"/>
      </w:rPr>
    </w:lvl>
    <w:lvl w:ilvl="2">
      <w:start w:val="1"/>
      <w:numFmt w:val="decimal"/>
      <w:lvlText w:val="%1.%2.%3."/>
      <w:lvlJc w:val="left"/>
      <w:pPr>
        <w:ind w:left="2138" w:hanging="720"/>
      </w:pPr>
      <w:rPr>
        <w:rFonts w:eastAsiaTheme="minorHAnsi" w:hint="default"/>
        <w:color w:val="auto"/>
      </w:rPr>
    </w:lvl>
    <w:lvl w:ilvl="3">
      <w:start w:val="1"/>
      <w:numFmt w:val="decimal"/>
      <w:lvlText w:val="%1.%2.%3.%4."/>
      <w:lvlJc w:val="left"/>
      <w:pPr>
        <w:ind w:left="2847" w:hanging="720"/>
      </w:pPr>
      <w:rPr>
        <w:rFonts w:eastAsiaTheme="minorHAnsi" w:hint="default"/>
        <w:color w:val="auto"/>
      </w:rPr>
    </w:lvl>
    <w:lvl w:ilvl="4">
      <w:start w:val="1"/>
      <w:numFmt w:val="decimal"/>
      <w:lvlText w:val="%1.%2.%3.%4.%5."/>
      <w:lvlJc w:val="left"/>
      <w:pPr>
        <w:ind w:left="3916" w:hanging="1080"/>
      </w:pPr>
      <w:rPr>
        <w:rFonts w:eastAsiaTheme="minorHAnsi" w:hint="default"/>
        <w:color w:val="auto"/>
      </w:rPr>
    </w:lvl>
    <w:lvl w:ilvl="5">
      <w:start w:val="1"/>
      <w:numFmt w:val="decimal"/>
      <w:lvlText w:val="%1.%2.%3.%4.%5.%6."/>
      <w:lvlJc w:val="left"/>
      <w:pPr>
        <w:ind w:left="4625" w:hanging="1080"/>
      </w:pPr>
      <w:rPr>
        <w:rFonts w:eastAsiaTheme="minorHAnsi" w:hint="default"/>
        <w:color w:val="auto"/>
      </w:rPr>
    </w:lvl>
    <w:lvl w:ilvl="6">
      <w:start w:val="1"/>
      <w:numFmt w:val="decimal"/>
      <w:lvlText w:val="%1.%2.%3.%4.%5.%6.%7."/>
      <w:lvlJc w:val="left"/>
      <w:pPr>
        <w:ind w:left="5694" w:hanging="1440"/>
      </w:pPr>
      <w:rPr>
        <w:rFonts w:eastAsiaTheme="minorHAnsi" w:hint="default"/>
        <w:color w:val="auto"/>
      </w:rPr>
    </w:lvl>
    <w:lvl w:ilvl="7">
      <w:start w:val="1"/>
      <w:numFmt w:val="decimal"/>
      <w:lvlText w:val="%1.%2.%3.%4.%5.%6.%7.%8."/>
      <w:lvlJc w:val="left"/>
      <w:pPr>
        <w:ind w:left="6403" w:hanging="1440"/>
      </w:pPr>
      <w:rPr>
        <w:rFonts w:eastAsiaTheme="minorHAnsi" w:hint="default"/>
        <w:color w:val="auto"/>
      </w:rPr>
    </w:lvl>
    <w:lvl w:ilvl="8">
      <w:start w:val="1"/>
      <w:numFmt w:val="decimal"/>
      <w:lvlText w:val="%1.%2.%3.%4.%5.%6.%7.%8.%9."/>
      <w:lvlJc w:val="left"/>
      <w:pPr>
        <w:ind w:left="7472" w:hanging="1800"/>
      </w:pPr>
      <w:rPr>
        <w:rFonts w:eastAsiaTheme="minorHAnsi" w:hint="default"/>
        <w:color w:val="auto"/>
      </w:rPr>
    </w:lvl>
  </w:abstractNum>
  <w:abstractNum w:abstractNumId="37">
    <w:nsid w:val="7A8F1D56"/>
    <w:multiLevelType w:val="multilevel"/>
    <w:tmpl w:val="20E66868"/>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nsid w:val="7F9C5BA9"/>
    <w:multiLevelType w:val="hybridMultilevel"/>
    <w:tmpl w:val="32B24C80"/>
    <w:lvl w:ilvl="0" w:tplc="1A22E7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17"/>
  </w:num>
  <w:num w:numId="7">
    <w:abstractNumId w:val="5"/>
  </w:num>
  <w:num w:numId="8">
    <w:abstractNumId w:val="6"/>
  </w:num>
  <w:num w:numId="9">
    <w:abstractNumId w:val="7"/>
  </w:num>
  <w:num w:numId="10">
    <w:abstractNumId w:val="18"/>
  </w:num>
  <w:num w:numId="11">
    <w:abstractNumId w:val="23"/>
  </w:num>
  <w:num w:numId="12">
    <w:abstractNumId w:val="14"/>
  </w:num>
  <w:num w:numId="13">
    <w:abstractNumId w:val="28"/>
  </w:num>
  <w:num w:numId="14">
    <w:abstractNumId w:val="8"/>
  </w:num>
  <w:num w:numId="15">
    <w:abstractNumId w:val="19"/>
  </w:num>
  <w:num w:numId="16">
    <w:abstractNumId w:val="13"/>
  </w:num>
  <w:num w:numId="17">
    <w:abstractNumId w:val="22"/>
  </w:num>
  <w:num w:numId="18">
    <w:abstractNumId w:val="10"/>
  </w:num>
  <w:num w:numId="19">
    <w:abstractNumId w:val="16"/>
  </w:num>
  <w:num w:numId="20">
    <w:abstractNumId w:val="20"/>
  </w:num>
  <w:num w:numId="21">
    <w:abstractNumId w:val="15"/>
  </w:num>
  <w:num w:numId="22">
    <w:abstractNumId w:val="21"/>
  </w:num>
  <w:num w:numId="23">
    <w:abstractNumId w:val="26"/>
  </w:num>
  <w:num w:numId="24">
    <w:abstractNumId w:val="37"/>
  </w:num>
  <w:num w:numId="25">
    <w:abstractNumId w:val="33"/>
  </w:num>
  <w:num w:numId="26">
    <w:abstractNumId w:val="31"/>
  </w:num>
  <w:num w:numId="27">
    <w:abstractNumId w:val="27"/>
    <w:lvlOverride w:ilvl="0">
      <w:startOverride w:val="1"/>
    </w:lvlOverride>
  </w:num>
  <w:num w:numId="28">
    <w:abstractNumId w:val="24"/>
    <w:lvlOverride w:ilvl="0">
      <w:startOverride w:val="1"/>
    </w:lvlOverride>
  </w:num>
  <w:num w:numId="29">
    <w:abstractNumId w:val="32"/>
  </w:num>
  <w:num w:numId="30">
    <w:abstractNumId w:val="36"/>
  </w:num>
  <w:num w:numId="31">
    <w:abstractNumId w:val="29"/>
  </w:num>
  <w:num w:numId="32">
    <w:abstractNumId w:val="38"/>
  </w:num>
  <w:num w:numId="33">
    <w:abstractNumId w:val="25"/>
  </w:num>
  <w:num w:numId="34">
    <w:abstractNumId w:val="11"/>
  </w:num>
  <w:num w:numId="35">
    <w:abstractNumId w:val="35"/>
  </w:num>
  <w:num w:numId="36">
    <w:abstractNumId w:val="9"/>
  </w:num>
  <w:num w:numId="37">
    <w:abstractNumId w:val="12"/>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BYpqBSOgzU1Kf3GpMRvaPQruRZc=" w:salt="a2eansbvJ8fXC6+pR+Qkz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F7A"/>
    <w:rsid w:val="00000E05"/>
    <w:rsid w:val="00000EEA"/>
    <w:rsid w:val="00001036"/>
    <w:rsid w:val="00001D9A"/>
    <w:rsid w:val="00002C3F"/>
    <w:rsid w:val="00002D39"/>
    <w:rsid w:val="00002EEC"/>
    <w:rsid w:val="00011EDD"/>
    <w:rsid w:val="000142E5"/>
    <w:rsid w:val="00017267"/>
    <w:rsid w:val="000176E8"/>
    <w:rsid w:val="00017892"/>
    <w:rsid w:val="00020EB6"/>
    <w:rsid w:val="00024AAF"/>
    <w:rsid w:val="00026B3B"/>
    <w:rsid w:val="00027D21"/>
    <w:rsid w:val="00033149"/>
    <w:rsid w:val="00033535"/>
    <w:rsid w:val="00035461"/>
    <w:rsid w:val="00035A3C"/>
    <w:rsid w:val="00036CCD"/>
    <w:rsid w:val="0003792A"/>
    <w:rsid w:val="000408AF"/>
    <w:rsid w:val="00041249"/>
    <w:rsid w:val="000453B0"/>
    <w:rsid w:val="00047286"/>
    <w:rsid w:val="000478F0"/>
    <w:rsid w:val="00050929"/>
    <w:rsid w:val="00052AA3"/>
    <w:rsid w:val="000538F8"/>
    <w:rsid w:val="00054B38"/>
    <w:rsid w:val="000619CF"/>
    <w:rsid w:val="00061CA7"/>
    <w:rsid w:val="0006355D"/>
    <w:rsid w:val="00063BB8"/>
    <w:rsid w:val="000642D8"/>
    <w:rsid w:val="00064FE4"/>
    <w:rsid w:val="000657CF"/>
    <w:rsid w:val="00066DE2"/>
    <w:rsid w:val="000671C8"/>
    <w:rsid w:val="00067587"/>
    <w:rsid w:val="000736B1"/>
    <w:rsid w:val="00074788"/>
    <w:rsid w:val="00075212"/>
    <w:rsid w:val="000775C8"/>
    <w:rsid w:val="000802D4"/>
    <w:rsid w:val="00083AEA"/>
    <w:rsid w:val="00084196"/>
    <w:rsid w:val="0008521C"/>
    <w:rsid w:val="0008583B"/>
    <w:rsid w:val="00085F16"/>
    <w:rsid w:val="00090E81"/>
    <w:rsid w:val="00091F7F"/>
    <w:rsid w:val="000926A2"/>
    <w:rsid w:val="00095A63"/>
    <w:rsid w:val="000A1A45"/>
    <w:rsid w:val="000A4372"/>
    <w:rsid w:val="000A5AAF"/>
    <w:rsid w:val="000B10A4"/>
    <w:rsid w:val="000B1BC7"/>
    <w:rsid w:val="000B4AAE"/>
    <w:rsid w:val="000B5260"/>
    <w:rsid w:val="000B68BC"/>
    <w:rsid w:val="000C0523"/>
    <w:rsid w:val="000C240E"/>
    <w:rsid w:val="000C2877"/>
    <w:rsid w:val="000C6427"/>
    <w:rsid w:val="000C67D8"/>
    <w:rsid w:val="000C7A15"/>
    <w:rsid w:val="000D0091"/>
    <w:rsid w:val="000D2957"/>
    <w:rsid w:val="000D37F8"/>
    <w:rsid w:val="000D44F2"/>
    <w:rsid w:val="000D744B"/>
    <w:rsid w:val="000E15E3"/>
    <w:rsid w:val="000E20EC"/>
    <w:rsid w:val="000E3230"/>
    <w:rsid w:val="000E6DA0"/>
    <w:rsid w:val="000F1A18"/>
    <w:rsid w:val="000F264D"/>
    <w:rsid w:val="000F6EA1"/>
    <w:rsid w:val="000F7CBD"/>
    <w:rsid w:val="001016C0"/>
    <w:rsid w:val="00101A53"/>
    <w:rsid w:val="00101FCF"/>
    <w:rsid w:val="00102C0F"/>
    <w:rsid w:val="00104F24"/>
    <w:rsid w:val="001142D5"/>
    <w:rsid w:val="00115248"/>
    <w:rsid w:val="00116F3D"/>
    <w:rsid w:val="0011727A"/>
    <w:rsid w:val="001208E4"/>
    <w:rsid w:val="00122026"/>
    <w:rsid w:val="0012316B"/>
    <w:rsid w:val="001243FB"/>
    <w:rsid w:val="00124596"/>
    <w:rsid w:val="00124C4E"/>
    <w:rsid w:val="00126FF2"/>
    <w:rsid w:val="0013058F"/>
    <w:rsid w:val="00134F6B"/>
    <w:rsid w:val="001439DF"/>
    <w:rsid w:val="00143C03"/>
    <w:rsid w:val="00147D39"/>
    <w:rsid w:val="00152CD3"/>
    <w:rsid w:val="00152DD6"/>
    <w:rsid w:val="0016002D"/>
    <w:rsid w:val="001607D6"/>
    <w:rsid w:val="0016182E"/>
    <w:rsid w:val="00161A0B"/>
    <w:rsid w:val="00163574"/>
    <w:rsid w:val="001636D0"/>
    <w:rsid w:val="00164E86"/>
    <w:rsid w:val="00166D7D"/>
    <w:rsid w:val="00166F0A"/>
    <w:rsid w:val="001671A2"/>
    <w:rsid w:val="00170231"/>
    <w:rsid w:val="00177AE7"/>
    <w:rsid w:val="001804CC"/>
    <w:rsid w:val="0018565F"/>
    <w:rsid w:val="0018663E"/>
    <w:rsid w:val="0019483C"/>
    <w:rsid w:val="00195C6D"/>
    <w:rsid w:val="00195DFA"/>
    <w:rsid w:val="00196327"/>
    <w:rsid w:val="001A120D"/>
    <w:rsid w:val="001A1C79"/>
    <w:rsid w:val="001A21D8"/>
    <w:rsid w:val="001A4D07"/>
    <w:rsid w:val="001A5D45"/>
    <w:rsid w:val="001A765E"/>
    <w:rsid w:val="001B067F"/>
    <w:rsid w:val="001B1768"/>
    <w:rsid w:val="001B1E33"/>
    <w:rsid w:val="001B3802"/>
    <w:rsid w:val="001B50C2"/>
    <w:rsid w:val="001B55B0"/>
    <w:rsid w:val="001B6E76"/>
    <w:rsid w:val="001C0DF6"/>
    <w:rsid w:val="001C15F2"/>
    <w:rsid w:val="001C759F"/>
    <w:rsid w:val="001D07F8"/>
    <w:rsid w:val="001D0B4B"/>
    <w:rsid w:val="001E52FB"/>
    <w:rsid w:val="001E57DE"/>
    <w:rsid w:val="001E63C3"/>
    <w:rsid w:val="001F32A6"/>
    <w:rsid w:val="00205F72"/>
    <w:rsid w:val="002073D3"/>
    <w:rsid w:val="0021101B"/>
    <w:rsid w:val="00213727"/>
    <w:rsid w:val="0021523E"/>
    <w:rsid w:val="00216489"/>
    <w:rsid w:val="0021719B"/>
    <w:rsid w:val="00217F0A"/>
    <w:rsid w:val="0022011B"/>
    <w:rsid w:val="00222BB1"/>
    <w:rsid w:val="00224179"/>
    <w:rsid w:val="00230308"/>
    <w:rsid w:val="002356D8"/>
    <w:rsid w:val="0023744D"/>
    <w:rsid w:val="00240A50"/>
    <w:rsid w:val="00240F52"/>
    <w:rsid w:val="00242560"/>
    <w:rsid w:val="002456D3"/>
    <w:rsid w:val="00246CB7"/>
    <w:rsid w:val="0025060B"/>
    <w:rsid w:val="00252626"/>
    <w:rsid w:val="00252F62"/>
    <w:rsid w:val="00254DD7"/>
    <w:rsid w:val="00255E42"/>
    <w:rsid w:val="00262955"/>
    <w:rsid w:val="002630B2"/>
    <w:rsid w:val="00263961"/>
    <w:rsid w:val="00266F5E"/>
    <w:rsid w:val="00270131"/>
    <w:rsid w:val="0027349D"/>
    <w:rsid w:val="00273EF7"/>
    <w:rsid w:val="002755D2"/>
    <w:rsid w:val="00275FA3"/>
    <w:rsid w:val="00277675"/>
    <w:rsid w:val="00277716"/>
    <w:rsid w:val="00280242"/>
    <w:rsid w:val="0028106B"/>
    <w:rsid w:val="00283C3B"/>
    <w:rsid w:val="00283E39"/>
    <w:rsid w:val="0028578C"/>
    <w:rsid w:val="00285DAB"/>
    <w:rsid w:val="002863EF"/>
    <w:rsid w:val="0028711D"/>
    <w:rsid w:val="00287977"/>
    <w:rsid w:val="00287AB8"/>
    <w:rsid w:val="00292F75"/>
    <w:rsid w:val="0029476D"/>
    <w:rsid w:val="00294B89"/>
    <w:rsid w:val="00295008"/>
    <w:rsid w:val="002A01BC"/>
    <w:rsid w:val="002A1547"/>
    <w:rsid w:val="002A46C9"/>
    <w:rsid w:val="002A530B"/>
    <w:rsid w:val="002A5BD5"/>
    <w:rsid w:val="002B146C"/>
    <w:rsid w:val="002B39C1"/>
    <w:rsid w:val="002B4C24"/>
    <w:rsid w:val="002C1C61"/>
    <w:rsid w:val="002C1F7A"/>
    <w:rsid w:val="002C3195"/>
    <w:rsid w:val="002C5E6F"/>
    <w:rsid w:val="002C62F8"/>
    <w:rsid w:val="002C7394"/>
    <w:rsid w:val="002D2A9F"/>
    <w:rsid w:val="002D7542"/>
    <w:rsid w:val="002E23AA"/>
    <w:rsid w:val="002E27FB"/>
    <w:rsid w:val="002E2C05"/>
    <w:rsid w:val="002E536E"/>
    <w:rsid w:val="002E6A4A"/>
    <w:rsid w:val="002E6A81"/>
    <w:rsid w:val="002F02D7"/>
    <w:rsid w:val="002F0BB8"/>
    <w:rsid w:val="002F6D70"/>
    <w:rsid w:val="0030150A"/>
    <w:rsid w:val="00301829"/>
    <w:rsid w:val="00303CDC"/>
    <w:rsid w:val="0030406D"/>
    <w:rsid w:val="003047E6"/>
    <w:rsid w:val="003060C7"/>
    <w:rsid w:val="00307953"/>
    <w:rsid w:val="00310EB7"/>
    <w:rsid w:val="00311A24"/>
    <w:rsid w:val="00313428"/>
    <w:rsid w:val="00314544"/>
    <w:rsid w:val="00314984"/>
    <w:rsid w:val="00317841"/>
    <w:rsid w:val="003204BA"/>
    <w:rsid w:val="00321CDB"/>
    <w:rsid w:val="003227CA"/>
    <w:rsid w:val="003249C3"/>
    <w:rsid w:val="00325166"/>
    <w:rsid w:val="0032701F"/>
    <w:rsid w:val="003310DD"/>
    <w:rsid w:val="00331C89"/>
    <w:rsid w:val="00334384"/>
    <w:rsid w:val="0033645F"/>
    <w:rsid w:val="00337617"/>
    <w:rsid w:val="0034009D"/>
    <w:rsid w:val="00345212"/>
    <w:rsid w:val="003469FB"/>
    <w:rsid w:val="00350439"/>
    <w:rsid w:val="0035295D"/>
    <w:rsid w:val="00354272"/>
    <w:rsid w:val="003543D2"/>
    <w:rsid w:val="0036440B"/>
    <w:rsid w:val="00372E26"/>
    <w:rsid w:val="003731E5"/>
    <w:rsid w:val="00375234"/>
    <w:rsid w:val="0037641E"/>
    <w:rsid w:val="00377464"/>
    <w:rsid w:val="003804D7"/>
    <w:rsid w:val="00384F7E"/>
    <w:rsid w:val="0038709A"/>
    <w:rsid w:val="0038755B"/>
    <w:rsid w:val="0038795E"/>
    <w:rsid w:val="00387F50"/>
    <w:rsid w:val="00390545"/>
    <w:rsid w:val="00390FD1"/>
    <w:rsid w:val="00393A35"/>
    <w:rsid w:val="003977B8"/>
    <w:rsid w:val="003B7F4E"/>
    <w:rsid w:val="003C45A2"/>
    <w:rsid w:val="003C6AB5"/>
    <w:rsid w:val="003C7019"/>
    <w:rsid w:val="003D0BC4"/>
    <w:rsid w:val="003D3C3E"/>
    <w:rsid w:val="003D5667"/>
    <w:rsid w:val="003D677E"/>
    <w:rsid w:val="003D728D"/>
    <w:rsid w:val="003E0B64"/>
    <w:rsid w:val="003E0D70"/>
    <w:rsid w:val="003E3BBB"/>
    <w:rsid w:val="003E41B4"/>
    <w:rsid w:val="003E5724"/>
    <w:rsid w:val="003E7E14"/>
    <w:rsid w:val="003F03E2"/>
    <w:rsid w:val="003F082C"/>
    <w:rsid w:val="003F320F"/>
    <w:rsid w:val="003F39D8"/>
    <w:rsid w:val="003F4132"/>
    <w:rsid w:val="003F472C"/>
    <w:rsid w:val="003F4787"/>
    <w:rsid w:val="003F5DF2"/>
    <w:rsid w:val="003F6012"/>
    <w:rsid w:val="004029DC"/>
    <w:rsid w:val="004050CD"/>
    <w:rsid w:val="004134E8"/>
    <w:rsid w:val="00414C03"/>
    <w:rsid w:val="00416101"/>
    <w:rsid w:val="004161A7"/>
    <w:rsid w:val="00416428"/>
    <w:rsid w:val="00417EF3"/>
    <w:rsid w:val="00420D59"/>
    <w:rsid w:val="004211DB"/>
    <w:rsid w:val="00422BB3"/>
    <w:rsid w:val="00422F7C"/>
    <w:rsid w:val="00423719"/>
    <w:rsid w:val="00427EA5"/>
    <w:rsid w:val="00431F0E"/>
    <w:rsid w:val="0044680A"/>
    <w:rsid w:val="0046018D"/>
    <w:rsid w:val="00463074"/>
    <w:rsid w:val="0046370F"/>
    <w:rsid w:val="00465259"/>
    <w:rsid w:val="00473199"/>
    <w:rsid w:val="0047596E"/>
    <w:rsid w:val="00480919"/>
    <w:rsid w:val="00480E55"/>
    <w:rsid w:val="00481417"/>
    <w:rsid w:val="00481A85"/>
    <w:rsid w:val="004837AE"/>
    <w:rsid w:val="00485329"/>
    <w:rsid w:val="00486E24"/>
    <w:rsid w:val="0049008F"/>
    <w:rsid w:val="00490479"/>
    <w:rsid w:val="00490D9F"/>
    <w:rsid w:val="004A11BA"/>
    <w:rsid w:val="004A2E97"/>
    <w:rsid w:val="004A4220"/>
    <w:rsid w:val="004A4692"/>
    <w:rsid w:val="004A5442"/>
    <w:rsid w:val="004A6D41"/>
    <w:rsid w:val="004B2342"/>
    <w:rsid w:val="004B31C7"/>
    <w:rsid w:val="004C013A"/>
    <w:rsid w:val="004C025B"/>
    <w:rsid w:val="004C370A"/>
    <w:rsid w:val="004C38FB"/>
    <w:rsid w:val="004D04FE"/>
    <w:rsid w:val="004D13A0"/>
    <w:rsid w:val="004D1E24"/>
    <w:rsid w:val="004D21EB"/>
    <w:rsid w:val="004D2664"/>
    <w:rsid w:val="004D4DC6"/>
    <w:rsid w:val="004D4E10"/>
    <w:rsid w:val="004D54C9"/>
    <w:rsid w:val="004E03D0"/>
    <w:rsid w:val="004E3F51"/>
    <w:rsid w:val="004E3FFE"/>
    <w:rsid w:val="004E5632"/>
    <w:rsid w:val="004F422F"/>
    <w:rsid w:val="004F57CB"/>
    <w:rsid w:val="0050062A"/>
    <w:rsid w:val="00503A10"/>
    <w:rsid w:val="00504B31"/>
    <w:rsid w:val="00505C32"/>
    <w:rsid w:val="00505C65"/>
    <w:rsid w:val="00507C1E"/>
    <w:rsid w:val="005142CC"/>
    <w:rsid w:val="00515236"/>
    <w:rsid w:val="0051548A"/>
    <w:rsid w:val="00515F91"/>
    <w:rsid w:val="00523951"/>
    <w:rsid w:val="0052458C"/>
    <w:rsid w:val="00524F17"/>
    <w:rsid w:val="005250BD"/>
    <w:rsid w:val="005270E9"/>
    <w:rsid w:val="00530B35"/>
    <w:rsid w:val="00530DCF"/>
    <w:rsid w:val="0053179E"/>
    <w:rsid w:val="00533D14"/>
    <w:rsid w:val="0053471D"/>
    <w:rsid w:val="00535DB5"/>
    <w:rsid w:val="00537ABC"/>
    <w:rsid w:val="0054282C"/>
    <w:rsid w:val="00543849"/>
    <w:rsid w:val="00544122"/>
    <w:rsid w:val="0054451C"/>
    <w:rsid w:val="0055148F"/>
    <w:rsid w:val="00552F3E"/>
    <w:rsid w:val="0055381E"/>
    <w:rsid w:val="00554338"/>
    <w:rsid w:val="00560A27"/>
    <w:rsid w:val="00564037"/>
    <w:rsid w:val="00565841"/>
    <w:rsid w:val="00571056"/>
    <w:rsid w:val="00573F39"/>
    <w:rsid w:val="005772D2"/>
    <w:rsid w:val="00583E4C"/>
    <w:rsid w:val="00585288"/>
    <w:rsid w:val="00586DC4"/>
    <w:rsid w:val="005900FE"/>
    <w:rsid w:val="00595482"/>
    <w:rsid w:val="005976EF"/>
    <w:rsid w:val="005A03B6"/>
    <w:rsid w:val="005A42E1"/>
    <w:rsid w:val="005A4BC9"/>
    <w:rsid w:val="005A612F"/>
    <w:rsid w:val="005A62AE"/>
    <w:rsid w:val="005A7292"/>
    <w:rsid w:val="005B050F"/>
    <w:rsid w:val="005B0E44"/>
    <w:rsid w:val="005B34E5"/>
    <w:rsid w:val="005B363D"/>
    <w:rsid w:val="005B408C"/>
    <w:rsid w:val="005B6B25"/>
    <w:rsid w:val="005B7B51"/>
    <w:rsid w:val="005B7C7A"/>
    <w:rsid w:val="005C15B1"/>
    <w:rsid w:val="005C468B"/>
    <w:rsid w:val="005C5439"/>
    <w:rsid w:val="005C6FBC"/>
    <w:rsid w:val="005C7073"/>
    <w:rsid w:val="005C7369"/>
    <w:rsid w:val="005D0377"/>
    <w:rsid w:val="005D1304"/>
    <w:rsid w:val="005D24D5"/>
    <w:rsid w:val="005D3ABE"/>
    <w:rsid w:val="005D486B"/>
    <w:rsid w:val="005D5636"/>
    <w:rsid w:val="005D58BA"/>
    <w:rsid w:val="005D6986"/>
    <w:rsid w:val="005D6B0F"/>
    <w:rsid w:val="005E1F6E"/>
    <w:rsid w:val="005E3AD9"/>
    <w:rsid w:val="005E6948"/>
    <w:rsid w:val="005E7ABF"/>
    <w:rsid w:val="005F0782"/>
    <w:rsid w:val="005F3105"/>
    <w:rsid w:val="005F4F34"/>
    <w:rsid w:val="005F56DA"/>
    <w:rsid w:val="005F68DD"/>
    <w:rsid w:val="005F69EA"/>
    <w:rsid w:val="0060148A"/>
    <w:rsid w:val="00603C5F"/>
    <w:rsid w:val="00604429"/>
    <w:rsid w:val="0060503F"/>
    <w:rsid w:val="00605C39"/>
    <w:rsid w:val="00606572"/>
    <w:rsid w:val="00606779"/>
    <w:rsid w:val="00607B30"/>
    <w:rsid w:val="0061080F"/>
    <w:rsid w:val="00612162"/>
    <w:rsid w:val="00615FCD"/>
    <w:rsid w:val="00616F0E"/>
    <w:rsid w:val="00617A24"/>
    <w:rsid w:val="00617C6F"/>
    <w:rsid w:val="006220E9"/>
    <w:rsid w:val="00627CA3"/>
    <w:rsid w:val="00627E30"/>
    <w:rsid w:val="00631054"/>
    <w:rsid w:val="006315D6"/>
    <w:rsid w:val="0063237D"/>
    <w:rsid w:val="00632617"/>
    <w:rsid w:val="006348FF"/>
    <w:rsid w:val="006375A4"/>
    <w:rsid w:val="00640B15"/>
    <w:rsid w:val="00646212"/>
    <w:rsid w:val="00646EEE"/>
    <w:rsid w:val="00647AE1"/>
    <w:rsid w:val="00651D22"/>
    <w:rsid w:val="0065449A"/>
    <w:rsid w:val="006545D5"/>
    <w:rsid w:val="006548CB"/>
    <w:rsid w:val="00654F95"/>
    <w:rsid w:val="00657D4A"/>
    <w:rsid w:val="00661FAF"/>
    <w:rsid w:val="00663318"/>
    <w:rsid w:val="00665175"/>
    <w:rsid w:val="0067643D"/>
    <w:rsid w:val="006770A5"/>
    <w:rsid w:val="0068103F"/>
    <w:rsid w:val="0068244B"/>
    <w:rsid w:val="00682C26"/>
    <w:rsid w:val="00683D31"/>
    <w:rsid w:val="00690954"/>
    <w:rsid w:val="00692481"/>
    <w:rsid w:val="006A1D9A"/>
    <w:rsid w:val="006A2232"/>
    <w:rsid w:val="006A3C63"/>
    <w:rsid w:val="006A3E5F"/>
    <w:rsid w:val="006A5412"/>
    <w:rsid w:val="006A7091"/>
    <w:rsid w:val="006A7360"/>
    <w:rsid w:val="006B5C37"/>
    <w:rsid w:val="006B7644"/>
    <w:rsid w:val="006B78D4"/>
    <w:rsid w:val="006C0F45"/>
    <w:rsid w:val="006C107C"/>
    <w:rsid w:val="006C1224"/>
    <w:rsid w:val="006C1EB2"/>
    <w:rsid w:val="006C3EA8"/>
    <w:rsid w:val="006C71B6"/>
    <w:rsid w:val="006D1D4E"/>
    <w:rsid w:val="006D216C"/>
    <w:rsid w:val="006D5C36"/>
    <w:rsid w:val="006E21AC"/>
    <w:rsid w:val="006E26B3"/>
    <w:rsid w:val="006E4715"/>
    <w:rsid w:val="006E75BF"/>
    <w:rsid w:val="006F0FC9"/>
    <w:rsid w:val="006F41F9"/>
    <w:rsid w:val="00705BF8"/>
    <w:rsid w:val="00705C3C"/>
    <w:rsid w:val="007102F2"/>
    <w:rsid w:val="00712659"/>
    <w:rsid w:val="007138F1"/>
    <w:rsid w:val="00714954"/>
    <w:rsid w:val="00722357"/>
    <w:rsid w:val="00723138"/>
    <w:rsid w:val="0072352E"/>
    <w:rsid w:val="00723782"/>
    <w:rsid w:val="00724976"/>
    <w:rsid w:val="007254FF"/>
    <w:rsid w:val="007317DA"/>
    <w:rsid w:val="00732D70"/>
    <w:rsid w:val="00736F6A"/>
    <w:rsid w:val="00745F42"/>
    <w:rsid w:val="00747C57"/>
    <w:rsid w:val="0075030A"/>
    <w:rsid w:val="00750C64"/>
    <w:rsid w:val="007556C7"/>
    <w:rsid w:val="00760CF5"/>
    <w:rsid w:val="00761324"/>
    <w:rsid w:val="0076365C"/>
    <w:rsid w:val="00764019"/>
    <w:rsid w:val="00765685"/>
    <w:rsid w:val="00770347"/>
    <w:rsid w:val="007746C6"/>
    <w:rsid w:val="00775FD5"/>
    <w:rsid w:val="00777DFC"/>
    <w:rsid w:val="00780E7D"/>
    <w:rsid w:val="00781FA1"/>
    <w:rsid w:val="007829D8"/>
    <w:rsid w:val="00783999"/>
    <w:rsid w:val="00783EBC"/>
    <w:rsid w:val="0079041D"/>
    <w:rsid w:val="00790FCE"/>
    <w:rsid w:val="00797C76"/>
    <w:rsid w:val="007A38F5"/>
    <w:rsid w:val="007A3B49"/>
    <w:rsid w:val="007A5D62"/>
    <w:rsid w:val="007B177D"/>
    <w:rsid w:val="007B35C5"/>
    <w:rsid w:val="007B4966"/>
    <w:rsid w:val="007C0273"/>
    <w:rsid w:val="007C04A1"/>
    <w:rsid w:val="007C0F96"/>
    <w:rsid w:val="007C15DB"/>
    <w:rsid w:val="007C339B"/>
    <w:rsid w:val="007C4C88"/>
    <w:rsid w:val="007D0614"/>
    <w:rsid w:val="007D1910"/>
    <w:rsid w:val="007D3998"/>
    <w:rsid w:val="007D477D"/>
    <w:rsid w:val="007D5B9B"/>
    <w:rsid w:val="007D62B7"/>
    <w:rsid w:val="007E01FB"/>
    <w:rsid w:val="007E1A8A"/>
    <w:rsid w:val="007E21D8"/>
    <w:rsid w:val="007E2657"/>
    <w:rsid w:val="007E70E8"/>
    <w:rsid w:val="007F1E44"/>
    <w:rsid w:val="007F324D"/>
    <w:rsid w:val="007F59EC"/>
    <w:rsid w:val="00801365"/>
    <w:rsid w:val="008018DF"/>
    <w:rsid w:val="00804A83"/>
    <w:rsid w:val="00806383"/>
    <w:rsid w:val="0081086A"/>
    <w:rsid w:val="00810F5C"/>
    <w:rsid w:val="00811312"/>
    <w:rsid w:val="008128DC"/>
    <w:rsid w:val="00814559"/>
    <w:rsid w:val="00817F44"/>
    <w:rsid w:val="00820806"/>
    <w:rsid w:val="00821919"/>
    <w:rsid w:val="008221FB"/>
    <w:rsid w:val="008300C0"/>
    <w:rsid w:val="008308E8"/>
    <w:rsid w:val="00831864"/>
    <w:rsid w:val="0084106B"/>
    <w:rsid w:val="0084183C"/>
    <w:rsid w:val="00843214"/>
    <w:rsid w:val="00845692"/>
    <w:rsid w:val="00845DD2"/>
    <w:rsid w:val="008524FC"/>
    <w:rsid w:val="00854911"/>
    <w:rsid w:val="00855250"/>
    <w:rsid w:val="00856478"/>
    <w:rsid w:val="00856B46"/>
    <w:rsid w:val="00860398"/>
    <w:rsid w:val="00860430"/>
    <w:rsid w:val="00863AB6"/>
    <w:rsid w:val="00866361"/>
    <w:rsid w:val="008708A3"/>
    <w:rsid w:val="00870A97"/>
    <w:rsid w:val="0087448F"/>
    <w:rsid w:val="00875A83"/>
    <w:rsid w:val="00877168"/>
    <w:rsid w:val="00881B3A"/>
    <w:rsid w:val="00886CA9"/>
    <w:rsid w:val="00886EE2"/>
    <w:rsid w:val="0088735A"/>
    <w:rsid w:val="00891630"/>
    <w:rsid w:val="008A04F3"/>
    <w:rsid w:val="008A0D36"/>
    <w:rsid w:val="008A2BF0"/>
    <w:rsid w:val="008A2D27"/>
    <w:rsid w:val="008A3EA0"/>
    <w:rsid w:val="008B09F7"/>
    <w:rsid w:val="008B2660"/>
    <w:rsid w:val="008B2A51"/>
    <w:rsid w:val="008B5CB3"/>
    <w:rsid w:val="008C1AB2"/>
    <w:rsid w:val="008C2A4C"/>
    <w:rsid w:val="008C4350"/>
    <w:rsid w:val="008C4871"/>
    <w:rsid w:val="008C5EB5"/>
    <w:rsid w:val="008C6078"/>
    <w:rsid w:val="008D0B49"/>
    <w:rsid w:val="008D4A6E"/>
    <w:rsid w:val="008D5CD0"/>
    <w:rsid w:val="008D7BD9"/>
    <w:rsid w:val="008E0D51"/>
    <w:rsid w:val="008E2638"/>
    <w:rsid w:val="008E3FA4"/>
    <w:rsid w:val="008E5246"/>
    <w:rsid w:val="008E5E44"/>
    <w:rsid w:val="008F01AC"/>
    <w:rsid w:val="008F38C5"/>
    <w:rsid w:val="008F6091"/>
    <w:rsid w:val="009011E6"/>
    <w:rsid w:val="009026A9"/>
    <w:rsid w:val="00902733"/>
    <w:rsid w:val="009035C6"/>
    <w:rsid w:val="009038F6"/>
    <w:rsid w:val="009059E1"/>
    <w:rsid w:val="00907C91"/>
    <w:rsid w:val="00912E46"/>
    <w:rsid w:val="009139E7"/>
    <w:rsid w:val="0091556F"/>
    <w:rsid w:val="00921268"/>
    <w:rsid w:val="00922366"/>
    <w:rsid w:val="009261C5"/>
    <w:rsid w:val="00927347"/>
    <w:rsid w:val="009314C0"/>
    <w:rsid w:val="009327FE"/>
    <w:rsid w:val="00934976"/>
    <w:rsid w:val="00940976"/>
    <w:rsid w:val="009411E6"/>
    <w:rsid w:val="009424DB"/>
    <w:rsid w:val="00944FAC"/>
    <w:rsid w:val="009476D4"/>
    <w:rsid w:val="00950F09"/>
    <w:rsid w:val="00951B2D"/>
    <w:rsid w:val="00952E43"/>
    <w:rsid w:val="00954137"/>
    <w:rsid w:val="00956304"/>
    <w:rsid w:val="009602F3"/>
    <w:rsid w:val="0096188F"/>
    <w:rsid w:val="00961C10"/>
    <w:rsid w:val="00961CC3"/>
    <w:rsid w:val="00961DFE"/>
    <w:rsid w:val="009638AD"/>
    <w:rsid w:val="00964BB2"/>
    <w:rsid w:val="00970A01"/>
    <w:rsid w:val="00971050"/>
    <w:rsid w:val="0097203C"/>
    <w:rsid w:val="009756A5"/>
    <w:rsid w:val="0097598B"/>
    <w:rsid w:val="0097725B"/>
    <w:rsid w:val="00981023"/>
    <w:rsid w:val="009817F3"/>
    <w:rsid w:val="009900CC"/>
    <w:rsid w:val="009901B8"/>
    <w:rsid w:val="00990F2D"/>
    <w:rsid w:val="0099276C"/>
    <w:rsid w:val="00993257"/>
    <w:rsid w:val="00994458"/>
    <w:rsid w:val="00994C80"/>
    <w:rsid w:val="00996614"/>
    <w:rsid w:val="009A1437"/>
    <w:rsid w:val="009A4B45"/>
    <w:rsid w:val="009B2308"/>
    <w:rsid w:val="009B31D9"/>
    <w:rsid w:val="009B54B8"/>
    <w:rsid w:val="009B7BF4"/>
    <w:rsid w:val="009B7F70"/>
    <w:rsid w:val="009C0C18"/>
    <w:rsid w:val="009C10EF"/>
    <w:rsid w:val="009C3020"/>
    <w:rsid w:val="009C40C9"/>
    <w:rsid w:val="009C5065"/>
    <w:rsid w:val="009C7523"/>
    <w:rsid w:val="009D0588"/>
    <w:rsid w:val="009D10A1"/>
    <w:rsid w:val="009D23A0"/>
    <w:rsid w:val="009D2963"/>
    <w:rsid w:val="009D5842"/>
    <w:rsid w:val="009D5A41"/>
    <w:rsid w:val="009D7E6F"/>
    <w:rsid w:val="009E168B"/>
    <w:rsid w:val="009E2671"/>
    <w:rsid w:val="009E298F"/>
    <w:rsid w:val="009E2A39"/>
    <w:rsid w:val="009E39C1"/>
    <w:rsid w:val="009E3A75"/>
    <w:rsid w:val="009E6B2A"/>
    <w:rsid w:val="009E77CF"/>
    <w:rsid w:val="009F149B"/>
    <w:rsid w:val="009F43C5"/>
    <w:rsid w:val="009F4CC8"/>
    <w:rsid w:val="009F59B6"/>
    <w:rsid w:val="009F6057"/>
    <w:rsid w:val="009F729F"/>
    <w:rsid w:val="00A00063"/>
    <w:rsid w:val="00A002EC"/>
    <w:rsid w:val="00A0129E"/>
    <w:rsid w:val="00A018E4"/>
    <w:rsid w:val="00A0320A"/>
    <w:rsid w:val="00A1561D"/>
    <w:rsid w:val="00A160A6"/>
    <w:rsid w:val="00A2196F"/>
    <w:rsid w:val="00A23653"/>
    <w:rsid w:val="00A25526"/>
    <w:rsid w:val="00A26EEB"/>
    <w:rsid w:val="00A35DDC"/>
    <w:rsid w:val="00A37D78"/>
    <w:rsid w:val="00A429D3"/>
    <w:rsid w:val="00A5091E"/>
    <w:rsid w:val="00A5530A"/>
    <w:rsid w:val="00A613A7"/>
    <w:rsid w:val="00A61C29"/>
    <w:rsid w:val="00A623F4"/>
    <w:rsid w:val="00A6319F"/>
    <w:rsid w:val="00A63D9B"/>
    <w:rsid w:val="00A64273"/>
    <w:rsid w:val="00A725BF"/>
    <w:rsid w:val="00A736BC"/>
    <w:rsid w:val="00A75628"/>
    <w:rsid w:val="00A832DE"/>
    <w:rsid w:val="00A83B87"/>
    <w:rsid w:val="00A84BA1"/>
    <w:rsid w:val="00A85B4F"/>
    <w:rsid w:val="00A86E1D"/>
    <w:rsid w:val="00A86E91"/>
    <w:rsid w:val="00A8728F"/>
    <w:rsid w:val="00A90152"/>
    <w:rsid w:val="00A94167"/>
    <w:rsid w:val="00A96875"/>
    <w:rsid w:val="00A96BDC"/>
    <w:rsid w:val="00AA0EC1"/>
    <w:rsid w:val="00AA3726"/>
    <w:rsid w:val="00AA37EF"/>
    <w:rsid w:val="00AA425C"/>
    <w:rsid w:val="00AA479C"/>
    <w:rsid w:val="00AA541C"/>
    <w:rsid w:val="00AA7039"/>
    <w:rsid w:val="00AB0087"/>
    <w:rsid w:val="00AB14F3"/>
    <w:rsid w:val="00AB4EF3"/>
    <w:rsid w:val="00AB500C"/>
    <w:rsid w:val="00AB6161"/>
    <w:rsid w:val="00AB62DA"/>
    <w:rsid w:val="00AC1303"/>
    <w:rsid w:val="00AC199B"/>
    <w:rsid w:val="00AC1EA4"/>
    <w:rsid w:val="00AC3370"/>
    <w:rsid w:val="00AC52DC"/>
    <w:rsid w:val="00AC787C"/>
    <w:rsid w:val="00AD16A6"/>
    <w:rsid w:val="00AD3252"/>
    <w:rsid w:val="00AD5D00"/>
    <w:rsid w:val="00AD7274"/>
    <w:rsid w:val="00AE0000"/>
    <w:rsid w:val="00AE0B78"/>
    <w:rsid w:val="00AE51AD"/>
    <w:rsid w:val="00AE65AB"/>
    <w:rsid w:val="00AE65FD"/>
    <w:rsid w:val="00AF1F73"/>
    <w:rsid w:val="00AF20FE"/>
    <w:rsid w:val="00AF2A71"/>
    <w:rsid w:val="00AF689B"/>
    <w:rsid w:val="00AF6DB4"/>
    <w:rsid w:val="00AF7884"/>
    <w:rsid w:val="00B0082D"/>
    <w:rsid w:val="00B00BB7"/>
    <w:rsid w:val="00B012BD"/>
    <w:rsid w:val="00B0183D"/>
    <w:rsid w:val="00B0334D"/>
    <w:rsid w:val="00B053AC"/>
    <w:rsid w:val="00B055B4"/>
    <w:rsid w:val="00B06BFD"/>
    <w:rsid w:val="00B076D8"/>
    <w:rsid w:val="00B104A8"/>
    <w:rsid w:val="00B1177D"/>
    <w:rsid w:val="00B12027"/>
    <w:rsid w:val="00B16B95"/>
    <w:rsid w:val="00B17A57"/>
    <w:rsid w:val="00B2113B"/>
    <w:rsid w:val="00B21A70"/>
    <w:rsid w:val="00B23EB2"/>
    <w:rsid w:val="00B25457"/>
    <w:rsid w:val="00B272B0"/>
    <w:rsid w:val="00B30907"/>
    <w:rsid w:val="00B33B3A"/>
    <w:rsid w:val="00B40B87"/>
    <w:rsid w:val="00B440EF"/>
    <w:rsid w:val="00B45CD8"/>
    <w:rsid w:val="00B5122B"/>
    <w:rsid w:val="00B557A4"/>
    <w:rsid w:val="00B56786"/>
    <w:rsid w:val="00B57CB1"/>
    <w:rsid w:val="00B63B82"/>
    <w:rsid w:val="00B643FC"/>
    <w:rsid w:val="00B64BE8"/>
    <w:rsid w:val="00B6561C"/>
    <w:rsid w:val="00B65F88"/>
    <w:rsid w:val="00B70BB1"/>
    <w:rsid w:val="00B73EE9"/>
    <w:rsid w:val="00B73FD2"/>
    <w:rsid w:val="00B748B6"/>
    <w:rsid w:val="00B74D0D"/>
    <w:rsid w:val="00B755FE"/>
    <w:rsid w:val="00B75CD8"/>
    <w:rsid w:val="00B77D4E"/>
    <w:rsid w:val="00B8061E"/>
    <w:rsid w:val="00B81DCE"/>
    <w:rsid w:val="00B836FF"/>
    <w:rsid w:val="00B841E5"/>
    <w:rsid w:val="00B85E7C"/>
    <w:rsid w:val="00B87C4F"/>
    <w:rsid w:val="00B90F81"/>
    <w:rsid w:val="00B9117B"/>
    <w:rsid w:val="00B922D1"/>
    <w:rsid w:val="00B924E8"/>
    <w:rsid w:val="00B936E8"/>
    <w:rsid w:val="00BA1342"/>
    <w:rsid w:val="00BA29D6"/>
    <w:rsid w:val="00BA2C96"/>
    <w:rsid w:val="00BA2F30"/>
    <w:rsid w:val="00BA46E8"/>
    <w:rsid w:val="00BA5599"/>
    <w:rsid w:val="00BB04D8"/>
    <w:rsid w:val="00BB087B"/>
    <w:rsid w:val="00BB0E44"/>
    <w:rsid w:val="00BB1E2C"/>
    <w:rsid w:val="00BB1F04"/>
    <w:rsid w:val="00BB269C"/>
    <w:rsid w:val="00BB3A05"/>
    <w:rsid w:val="00BB74D1"/>
    <w:rsid w:val="00BC2B5B"/>
    <w:rsid w:val="00BD1102"/>
    <w:rsid w:val="00BD1120"/>
    <w:rsid w:val="00BD1211"/>
    <w:rsid w:val="00BD4C64"/>
    <w:rsid w:val="00BD59DA"/>
    <w:rsid w:val="00BD5EEB"/>
    <w:rsid w:val="00BD6420"/>
    <w:rsid w:val="00BD64F4"/>
    <w:rsid w:val="00BD7FF4"/>
    <w:rsid w:val="00BE2D87"/>
    <w:rsid w:val="00BE3CA4"/>
    <w:rsid w:val="00BE4B45"/>
    <w:rsid w:val="00BE69A0"/>
    <w:rsid w:val="00BE6D7F"/>
    <w:rsid w:val="00BE7D7E"/>
    <w:rsid w:val="00BF1802"/>
    <w:rsid w:val="00BF1977"/>
    <w:rsid w:val="00BF5B05"/>
    <w:rsid w:val="00BF6F2D"/>
    <w:rsid w:val="00C004C3"/>
    <w:rsid w:val="00C04840"/>
    <w:rsid w:val="00C05DA3"/>
    <w:rsid w:val="00C06B0B"/>
    <w:rsid w:val="00C116DB"/>
    <w:rsid w:val="00C11F76"/>
    <w:rsid w:val="00C127EB"/>
    <w:rsid w:val="00C14961"/>
    <w:rsid w:val="00C14A83"/>
    <w:rsid w:val="00C1722F"/>
    <w:rsid w:val="00C20A5B"/>
    <w:rsid w:val="00C20C42"/>
    <w:rsid w:val="00C25DED"/>
    <w:rsid w:val="00C27318"/>
    <w:rsid w:val="00C27827"/>
    <w:rsid w:val="00C328CB"/>
    <w:rsid w:val="00C339BF"/>
    <w:rsid w:val="00C33D2A"/>
    <w:rsid w:val="00C3505E"/>
    <w:rsid w:val="00C41242"/>
    <w:rsid w:val="00C41F5B"/>
    <w:rsid w:val="00C4412F"/>
    <w:rsid w:val="00C44C7B"/>
    <w:rsid w:val="00C44E62"/>
    <w:rsid w:val="00C534B0"/>
    <w:rsid w:val="00C53F37"/>
    <w:rsid w:val="00C56560"/>
    <w:rsid w:val="00C56696"/>
    <w:rsid w:val="00C57E15"/>
    <w:rsid w:val="00C60DCE"/>
    <w:rsid w:val="00C60F09"/>
    <w:rsid w:val="00C656C0"/>
    <w:rsid w:val="00C66757"/>
    <w:rsid w:val="00C66BF5"/>
    <w:rsid w:val="00C67AED"/>
    <w:rsid w:val="00C721A6"/>
    <w:rsid w:val="00C73829"/>
    <w:rsid w:val="00C778E8"/>
    <w:rsid w:val="00C85EC7"/>
    <w:rsid w:val="00C87F88"/>
    <w:rsid w:val="00C93375"/>
    <w:rsid w:val="00C933A1"/>
    <w:rsid w:val="00C9375F"/>
    <w:rsid w:val="00C938AA"/>
    <w:rsid w:val="00C940A2"/>
    <w:rsid w:val="00C943E4"/>
    <w:rsid w:val="00C94666"/>
    <w:rsid w:val="00C95C17"/>
    <w:rsid w:val="00C977CC"/>
    <w:rsid w:val="00CA162C"/>
    <w:rsid w:val="00CA2C9C"/>
    <w:rsid w:val="00CA447A"/>
    <w:rsid w:val="00CA4487"/>
    <w:rsid w:val="00CA6F40"/>
    <w:rsid w:val="00CB01F5"/>
    <w:rsid w:val="00CB146A"/>
    <w:rsid w:val="00CB2C1F"/>
    <w:rsid w:val="00CB35D0"/>
    <w:rsid w:val="00CC0A2E"/>
    <w:rsid w:val="00CC184F"/>
    <w:rsid w:val="00CC27AC"/>
    <w:rsid w:val="00CC3A90"/>
    <w:rsid w:val="00CD0517"/>
    <w:rsid w:val="00CD0993"/>
    <w:rsid w:val="00CD1007"/>
    <w:rsid w:val="00CD38D1"/>
    <w:rsid w:val="00CD79ED"/>
    <w:rsid w:val="00CE0B4A"/>
    <w:rsid w:val="00CE29B4"/>
    <w:rsid w:val="00CE3503"/>
    <w:rsid w:val="00CE587C"/>
    <w:rsid w:val="00CE7736"/>
    <w:rsid w:val="00CF06B2"/>
    <w:rsid w:val="00CF3E97"/>
    <w:rsid w:val="00CF4C11"/>
    <w:rsid w:val="00CF685F"/>
    <w:rsid w:val="00D002B2"/>
    <w:rsid w:val="00D00B7C"/>
    <w:rsid w:val="00D00BA5"/>
    <w:rsid w:val="00D02914"/>
    <w:rsid w:val="00D03A2D"/>
    <w:rsid w:val="00D12D9B"/>
    <w:rsid w:val="00D13F7A"/>
    <w:rsid w:val="00D14885"/>
    <w:rsid w:val="00D15C5A"/>
    <w:rsid w:val="00D16997"/>
    <w:rsid w:val="00D16A4D"/>
    <w:rsid w:val="00D16E75"/>
    <w:rsid w:val="00D17A86"/>
    <w:rsid w:val="00D24ACA"/>
    <w:rsid w:val="00D263D4"/>
    <w:rsid w:val="00D26F96"/>
    <w:rsid w:val="00D30DC4"/>
    <w:rsid w:val="00D329A5"/>
    <w:rsid w:val="00D32A8C"/>
    <w:rsid w:val="00D34AA7"/>
    <w:rsid w:val="00D34F6B"/>
    <w:rsid w:val="00D375F7"/>
    <w:rsid w:val="00D400D8"/>
    <w:rsid w:val="00D41CBE"/>
    <w:rsid w:val="00D42E39"/>
    <w:rsid w:val="00D43456"/>
    <w:rsid w:val="00D43992"/>
    <w:rsid w:val="00D45302"/>
    <w:rsid w:val="00D47156"/>
    <w:rsid w:val="00D50816"/>
    <w:rsid w:val="00D50CEF"/>
    <w:rsid w:val="00D51F0E"/>
    <w:rsid w:val="00D531A5"/>
    <w:rsid w:val="00D54B8B"/>
    <w:rsid w:val="00D569D4"/>
    <w:rsid w:val="00D62451"/>
    <w:rsid w:val="00D62DD4"/>
    <w:rsid w:val="00D643D6"/>
    <w:rsid w:val="00D65F4F"/>
    <w:rsid w:val="00D669D2"/>
    <w:rsid w:val="00D67BC8"/>
    <w:rsid w:val="00D70B6B"/>
    <w:rsid w:val="00D712F5"/>
    <w:rsid w:val="00D71E9E"/>
    <w:rsid w:val="00D73114"/>
    <w:rsid w:val="00D76B7B"/>
    <w:rsid w:val="00D77B41"/>
    <w:rsid w:val="00D80341"/>
    <w:rsid w:val="00D80DE1"/>
    <w:rsid w:val="00D83393"/>
    <w:rsid w:val="00D8549A"/>
    <w:rsid w:val="00D876BF"/>
    <w:rsid w:val="00DA0B3A"/>
    <w:rsid w:val="00DA1E8D"/>
    <w:rsid w:val="00DA4B2C"/>
    <w:rsid w:val="00DA5824"/>
    <w:rsid w:val="00DA6490"/>
    <w:rsid w:val="00DA77AD"/>
    <w:rsid w:val="00DA77BB"/>
    <w:rsid w:val="00DB4671"/>
    <w:rsid w:val="00DB4D1C"/>
    <w:rsid w:val="00DB7593"/>
    <w:rsid w:val="00DB78EA"/>
    <w:rsid w:val="00DB7BDE"/>
    <w:rsid w:val="00DC34FB"/>
    <w:rsid w:val="00DC4337"/>
    <w:rsid w:val="00DD0D6E"/>
    <w:rsid w:val="00DD3354"/>
    <w:rsid w:val="00DD3964"/>
    <w:rsid w:val="00DD6DA1"/>
    <w:rsid w:val="00DD7FA4"/>
    <w:rsid w:val="00DE0523"/>
    <w:rsid w:val="00DE2704"/>
    <w:rsid w:val="00DE3B1C"/>
    <w:rsid w:val="00DE40B7"/>
    <w:rsid w:val="00DE5698"/>
    <w:rsid w:val="00DF1DEE"/>
    <w:rsid w:val="00DF2287"/>
    <w:rsid w:val="00DF4091"/>
    <w:rsid w:val="00DF4FAC"/>
    <w:rsid w:val="00E01C1B"/>
    <w:rsid w:val="00E02C16"/>
    <w:rsid w:val="00E02EB6"/>
    <w:rsid w:val="00E05003"/>
    <w:rsid w:val="00E15076"/>
    <w:rsid w:val="00E15606"/>
    <w:rsid w:val="00E1620D"/>
    <w:rsid w:val="00E17364"/>
    <w:rsid w:val="00E17BEF"/>
    <w:rsid w:val="00E217BB"/>
    <w:rsid w:val="00E22B99"/>
    <w:rsid w:val="00E2393E"/>
    <w:rsid w:val="00E31B01"/>
    <w:rsid w:val="00E3422F"/>
    <w:rsid w:val="00E4029B"/>
    <w:rsid w:val="00E41794"/>
    <w:rsid w:val="00E42311"/>
    <w:rsid w:val="00E42B9F"/>
    <w:rsid w:val="00E43B71"/>
    <w:rsid w:val="00E44A0E"/>
    <w:rsid w:val="00E45A78"/>
    <w:rsid w:val="00E5202D"/>
    <w:rsid w:val="00E53AF6"/>
    <w:rsid w:val="00E54BF0"/>
    <w:rsid w:val="00E56C26"/>
    <w:rsid w:val="00E57813"/>
    <w:rsid w:val="00E57F71"/>
    <w:rsid w:val="00E6184C"/>
    <w:rsid w:val="00E63B2D"/>
    <w:rsid w:val="00E63F45"/>
    <w:rsid w:val="00E64C2B"/>
    <w:rsid w:val="00E654B3"/>
    <w:rsid w:val="00E70F93"/>
    <w:rsid w:val="00E73262"/>
    <w:rsid w:val="00E74751"/>
    <w:rsid w:val="00E748E7"/>
    <w:rsid w:val="00E75718"/>
    <w:rsid w:val="00E8069D"/>
    <w:rsid w:val="00E81839"/>
    <w:rsid w:val="00E868CE"/>
    <w:rsid w:val="00E871F1"/>
    <w:rsid w:val="00E924A4"/>
    <w:rsid w:val="00E93CEC"/>
    <w:rsid w:val="00E9540B"/>
    <w:rsid w:val="00EA1157"/>
    <w:rsid w:val="00EA147D"/>
    <w:rsid w:val="00EA25CE"/>
    <w:rsid w:val="00EA42E8"/>
    <w:rsid w:val="00EA66EE"/>
    <w:rsid w:val="00EB1794"/>
    <w:rsid w:val="00EB1931"/>
    <w:rsid w:val="00EB61E9"/>
    <w:rsid w:val="00EC0299"/>
    <w:rsid w:val="00EC1FE2"/>
    <w:rsid w:val="00EC354C"/>
    <w:rsid w:val="00EC59FC"/>
    <w:rsid w:val="00EC616F"/>
    <w:rsid w:val="00EC6D59"/>
    <w:rsid w:val="00ED222C"/>
    <w:rsid w:val="00ED465B"/>
    <w:rsid w:val="00EE0E34"/>
    <w:rsid w:val="00EE0EBF"/>
    <w:rsid w:val="00EE196F"/>
    <w:rsid w:val="00EE2AF1"/>
    <w:rsid w:val="00EE3B66"/>
    <w:rsid w:val="00EE7021"/>
    <w:rsid w:val="00EF038E"/>
    <w:rsid w:val="00EF05AB"/>
    <w:rsid w:val="00EF1AA7"/>
    <w:rsid w:val="00EF2E25"/>
    <w:rsid w:val="00EF58E8"/>
    <w:rsid w:val="00EF6112"/>
    <w:rsid w:val="00F0014C"/>
    <w:rsid w:val="00F01456"/>
    <w:rsid w:val="00F0371C"/>
    <w:rsid w:val="00F03B44"/>
    <w:rsid w:val="00F0559D"/>
    <w:rsid w:val="00F076CD"/>
    <w:rsid w:val="00F079DE"/>
    <w:rsid w:val="00F1033F"/>
    <w:rsid w:val="00F16864"/>
    <w:rsid w:val="00F20B30"/>
    <w:rsid w:val="00F22AE1"/>
    <w:rsid w:val="00F23228"/>
    <w:rsid w:val="00F27C2D"/>
    <w:rsid w:val="00F31250"/>
    <w:rsid w:val="00F312BB"/>
    <w:rsid w:val="00F32B05"/>
    <w:rsid w:val="00F33B5A"/>
    <w:rsid w:val="00F350C4"/>
    <w:rsid w:val="00F358B6"/>
    <w:rsid w:val="00F3758D"/>
    <w:rsid w:val="00F405F4"/>
    <w:rsid w:val="00F42A6C"/>
    <w:rsid w:val="00F459E5"/>
    <w:rsid w:val="00F46450"/>
    <w:rsid w:val="00F47787"/>
    <w:rsid w:val="00F52892"/>
    <w:rsid w:val="00F54DB7"/>
    <w:rsid w:val="00F56ECB"/>
    <w:rsid w:val="00F57515"/>
    <w:rsid w:val="00F608EB"/>
    <w:rsid w:val="00F615DB"/>
    <w:rsid w:val="00F6550C"/>
    <w:rsid w:val="00F65DA5"/>
    <w:rsid w:val="00F662F1"/>
    <w:rsid w:val="00F71E6E"/>
    <w:rsid w:val="00F734BE"/>
    <w:rsid w:val="00F73893"/>
    <w:rsid w:val="00F7394D"/>
    <w:rsid w:val="00F742AC"/>
    <w:rsid w:val="00F74DD9"/>
    <w:rsid w:val="00F74FFB"/>
    <w:rsid w:val="00F7769B"/>
    <w:rsid w:val="00F8011C"/>
    <w:rsid w:val="00F8097C"/>
    <w:rsid w:val="00F80DB2"/>
    <w:rsid w:val="00F80DF0"/>
    <w:rsid w:val="00F81800"/>
    <w:rsid w:val="00F865BF"/>
    <w:rsid w:val="00F91999"/>
    <w:rsid w:val="00F92867"/>
    <w:rsid w:val="00F92B94"/>
    <w:rsid w:val="00F93448"/>
    <w:rsid w:val="00F93F14"/>
    <w:rsid w:val="00F93FC2"/>
    <w:rsid w:val="00F94107"/>
    <w:rsid w:val="00F94CA5"/>
    <w:rsid w:val="00FA134F"/>
    <w:rsid w:val="00FA2865"/>
    <w:rsid w:val="00FA330F"/>
    <w:rsid w:val="00FA468B"/>
    <w:rsid w:val="00FA7070"/>
    <w:rsid w:val="00FA7B80"/>
    <w:rsid w:val="00FB0E98"/>
    <w:rsid w:val="00FB5B73"/>
    <w:rsid w:val="00FB7952"/>
    <w:rsid w:val="00FC12A7"/>
    <w:rsid w:val="00FC1BD0"/>
    <w:rsid w:val="00FC1F6A"/>
    <w:rsid w:val="00FC26CC"/>
    <w:rsid w:val="00FC6FEF"/>
    <w:rsid w:val="00FC7091"/>
    <w:rsid w:val="00FC713A"/>
    <w:rsid w:val="00FD1F9C"/>
    <w:rsid w:val="00FD25EA"/>
    <w:rsid w:val="00FD36E6"/>
    <w:rsid w:val="00FD4618"/>
    <w:rsid w:val="00FD61D8"/>
    <w:rsid w:val="00FE1496"/>
    <w:rsid w:val="00FE322D"/>
    <w:rsid w:val="00FE3E43"/>
    <w:rsid w:val="00FE6BF3"/>
    <w:rsid w:val="00FE74E0"/>
    <w:rsid w:val="00FE78D5"/>
    <w:rsid w:val="00FF256F"/>
    <w:rsid w:val="00FF2911"/>
    <w:rsid w:val="00FF3332"/>
    <w:rsid w:val="00FF462A"/>
    <w:rsid w:val="00FF5117"/>
    <w:rsid w:val="00FF5DD4"/>
    <w:rsid w:val="00FF5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F7A"/>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1"/>
    <w:uiPriority w:val="99"/>
    <w:locked/>
    <w:rsid w:val="002C1F7A"/>
    <w:rPr>
      <w:rFonts w:ascii="Arial" w:hAnsi="Arial" w:cs="Arial"/>
      <w:b/>
      <w:bCs/>
      <w:sz w:val="24"/>
      <w:szCs w:val="24"/>
      <w:shd w:val="clear" w:color="auto" w:fill="FFFFFF"/>
    </w:rPr>
  </w:style>
  <w:style w:type="character" w:customStyle="1" w:styleId="1">
    <w:name w:val="Основной текст Знак1"/>
    <w:basedOn w:val="a0"/>
    <w:link w:val="a3"/>
    <w:uiPriority w:val="99"/>
    <w:locked/>
    <w:rsid w:val="002C1F7A"/>
    <w:rPr>
      <w:rFonts w:ascii="Arial" w:hAnsi="Arial" w:cs="Arial"/>
      <w:sz w:val="24"/>
      <w:szCs w:val="24"/>
      <w:shd w:val="clear" w:color="auto" w:fill="FFFFFF"/>
    </w:rPr>
  </w:style>
  <w:style w:type="character" w:customStyle="1" w:styleId="a4">
    <w:name w:val="Основной текст + Полужирный"/>
    <w:basedOn w:val="1"/>
    <w:uiPriority w:val="99"/>
    <w:rsid w:val="002C1F7A"/>
    <w:rPr>
      <w:rFonts w:ascii="Arial" w:hAnsi="Arial" w:cs="Arial"/>
      <w:b/>
      <w:bCs/>
      <w:sz w:val="24"/>
      <w:szCs w:val="24"/>
      <w:shd w:val="clear" w:color="auto" w:fill="FFFFFF"/>
    </w:rPr>
  </w:style>
  <w:style w:type="character" w:customStyle="1" w:styleId="3">
    <w:name w:val="Основной текст + Полужирный3"/>
    <w:aliases w:val="Курсив"/>
    <w:basedOn w:val="1"/>
    <w:uiPriority w:val="99"/>
    <w:rsid w:val="002C1F7A"/>
    <w:rPr>
      <w:rFonts w:ascii="Arial" w:hAnsi="Arial" w:cs="Arial"/>
      <w:b/>
      <w:bCs/>
      <w:i/>
      <w:iCs/>
      <w:sz w:val="24"/>
      <w:szCs w:val="24"/>
      <w:shd w:val="clear" w:color="auto" w:fill="FFFFFF"/>
    </w:rPr>
  </w:style>
  <w:style w:type="character" w:customStyle="1" w:styleId="20">
    <w:name w:val="Основной текст + Полужирный2"/>
    <w:basedOn w:val="1"/>
    <w:uiPriority w:val="99"/>
    <w:rsid w:val="002C1F7A"/>
    <w:rPr>
      <w:rFonts w:ascii="Arial" w:hAnsi="Arial" w:cs="Arial"/>
      <w:b/>
      <w:bCs/>
      <w:sz w:val="24"/>
      <w:szCs w:val="24"/>
      <w:shd w:val="clear" w:color="auto" w:fill="FFFFFF"/>
    </w:rPr>
  </w:style>
  <w:style w:type="character" w:customStyle="1" w:styleId="TimesNewRoman">
    <w:name w:val="Основной текст + Times New Roman"/>
    <w:aliases w:val="10 pt,Полужирный,Интервал 1 pt,Масштаб 80%"/>
    <w:basedOn w:val="1"/>
    <w:uiPriority w:val="99"/>
    <w:rsid w:val="002C1F7A"/>
    <w:rPr>
      <w:rFonts w:ascii="Times New Roman" w:hAnsi="Times New Roman" w:cs="Times New Roman"/>
      <w:b/>
      <w:bCs/>
      <w:spacing w:val="30"/>
      <w:w w:val="80"/>
      <w:sz w:val="20"/>
      <w:szCs w:val="20"/>
      <w:shd w:val="clear" w:color="auto" w:fill="FFFFFF"/>
    </w:rPr>
  </w:style>
  <w:style w:type="character" w:customStyle="1" w:styleId="10">
    <w:name w:val="Заголовок №1_"/>
    <w:basedOn w:val="a0"/>
    <w:link w:val="11"/>
    <w:uiPriority w:val="99"/>
    <w:locked/>
    <w:rsid w:val="002C1F7A"/>
    <w:rPr>
      <w:rFonts w:ascii="Arial" w:hAnsi="Arial" w:cs="Arial"/>
      <w:b/>
      <w:bCs/>
      <w:sz w:val="24"/>
      <w:szCs w:val="24"/>
      <w:shd w:val="clear" w:color="auto" w:fill="FFFFFF"/>
    </w:rPr>
  </w:style>
  <w:style w:type="paragraph" w:customStyle="1" w:styleId="21">
    <w:name w:val="Основной текст (2)1"/>
    <w:basedOn w:val="a"/>
    <w:link w:val="2"/>
    <w:uiPriority w:val="99"/>
    <w:rsid w:val="002C1F7A"/>
    <w:pPr>
      <w:shd w:val="clear" w:color="auto" w:fill="FFFFFF"/>
      <w:spacing w:after="540" w:line="240" w:lineRule="atLeast"/>
    </w:pPr>
    <w:rPr>
      <w:rFonts w:ascii="Arial" w:eastAsiaTheme="minorHAnsi" w:hAnsi="Arial" w:cs="Arial"/>
      <w:b/>
      <w:bCs/>
      <w:color w:val="auto"/>
      <w:lang w:eastAsia="en-US"/>
    </w:rPr>
  </w:style>
  <w:style w:type="paragraph" w:styleId="a3">
    <w:name w:val="Body Text"/>
    <w:basedOn w:val="a"/>
    <w:link w:val="1"/>
    <w:uiPriority w:val="99"/>
    <w:rsid w:val="002C1F7A"/>
    <w:pPr>
      <w:shd w:val="clear" w:color="auto" w:fill="FFFFFF"/>
      <w:spacing w:before="540" w:after="60" w:line="270" w:lineRule="exact"/>
      <w:jc w:val="both"/>
    </w:pPr>
    <w:rPr>
      <w:rFonts w:ascii="Arial" w:eastAsiaTheme="minorHAnsi" w:hAnsi="Arial" w:cs="Arial"/>
      <w:color w:val="auto"/>
      <w:lang w:eastAsia="en-US"/>
    </w:rPr>
  </w:style>
  <w:style w:type="character" w:customStyle="1" w:styleId="a5">
    <w:name w:val="Основной текст Знак"/>
    <w:basedOn w:val="a0"/>
    <w:uiPriority w:val="99"/>
    <w:semiHidden/>
    <w:rsid w:val="002C1F7A"/>
    <w:rPr>
      <w:rFonts w:ascii="Arial Unicode MS" w:eastAsia="Arial Unicode MS" w:hAnsi="Arial Unicode MS" w:cs="Arial Unicode MS"/>
      <w:color w:val="000000"/>
      <w:sz w:val="24"/>
      <w:szCs w:val="24"/>
      <w:lang w:eastAsia="ru-RU"/>
    </w:rPr>
  </w:style>
  <w:style w:type="paragraph" w:customStyle="1" w:styleId="11">
    <w:name w:val="Заголовок №1"/>
    <w:basedOn w:val="a"/>
    <w:link w:val="10"/>
    <w:uiPriority w:val="99"/>
    <w:rsid w:val="002C1F7A"/>
    <w:pPr>
      <w:shd w:val="clear" w:color="auto" w:fill="FFFFFF"/>
      <w:spacing w:before="240" w:after="60" w:line="240" w:lineRule="atLeast"/>
      <w:outlineLvl w:val="0"/>
    </w:pPr>
    <w:rPr>
      <w:rFonts w:ascii="Arial" w:eastAsiaTheme="minorHAnsi" w:hAnsi="Arial" w:cs="Arial"/>
      <w:b/>
      <w:bCs/>
      <w:color w:val="auto"/>
      <w:lang w:eastAsia="en-US"/>
    </w:rPr>
  </w:style>
  <w:style w:type="paragraph" w:styleId="a6">
    <w:name w:val="footnote text"/>
    <w:basedOn w:val="a"/>
    <w:link w:val="a7"/>
    <w:uiPriority w:val="99"/>
    <w:unhideWhenUsed/>
    <w:rsid w:val="007F1E44"/>
    <w:rPr>
      <w:sz w:val="20"/>
      <w:szCs w:val="20"/>
    </w:rPr>
  </w:style>
  <w:style w:type="character" w:customStyle="1" w:styleId="a7">
    <w:name w:val="Текст сноски Знак"/>
    <w:basedOn w:val="a0"/>
    <w:link w:val="a6"/>
    <w:uiPriority w:val="99"/>
    <w:rsid w:val="007F1E44"/>
    <w:rPr>
      <w:rFonts w:ascii="Arial Unicode MS" w:eastAsia="Arial Unicode MS" w:hAnsi="Arial Unicode MS" w:cs="Arial Unicode MS"/>
      <w:color w:val="000000"/>
      <w:sz w:val="20"/>
      <w:szCs w:val="20"/>
      <w:lang w:eastAsia="ru-RU"/>
    </w:rPr>
  </w:style>
  <w:style w:type="character" w:styleId="a8">
    <w:name w:val="footnote reference"/>
    <w:basedOn w:val="a0"/>
    <w:uiPriority w:val="99"/>
    <w:semiHidden/>
    <w:unhideWhenUsed/>
    <w:rsid w:val="007F1E44"/>
    <w:rPr>
      <w:vertAlign w:val="superscript"/>
    </w:rPr>
  </w:style>
  <w:style w:type="character" w:styleId="a9">
    <w:name w:val="annotation reference"/>
    <w:basedOn w:val="a0"/>
    <w:uiPriority w:val="99"/>
    <w:semiHidden/>
    <w:unhideWhenUsed/>
    <w:rsid w:val="008B09F7"/>
    <w:rPr>
      <w:sz w:val="16"/>
      <w:szCs w:val="16"/>
    </w:rPr>
  </w:style>
  <w:style w:type="paragraph" w:styleId="aa">
    <w:name w:val="annotation text"/>
    <w:basedOn w:val="a"/>
    <w:link w:val="ab"/>
    <w:uiPriority w:val="99"/>
    <w:semiHidden/>
    <w:unhideWhenUsed/>
    <w:rsid w:val="008B09F7"/>
    <w:rPr>
      <w:sz w:val="20"/>
      <w:szCs w:val="20"/>
    </w:rPr>
  </w:style>
  <w:style w:type="character" w:customStyle="1" w:styleId="ab">
    <w:name w:val="Текст примечания Знак"/>
    <w:basedOn w:val="a0"/>
    <w:link w:val="aa"/>
    <w:uiPriority w:val="99"/>
    <w:semiHidden/>
    <w:rsid w:val="008B09F7"/>
    <w:rPr>
      <w:rFonts w:ascii="Arial Unicode MS" w:eastAsia="Arial Unicode MS" w:hAnsi="Arial Unicode MS" w:cs="Arial Unicode MS"/>
      <w:color w:val="000000"/>
      <w:sz w:val="20"/>
      <w:szCs w:val="20"/>
      <w:lang w:eastAsia="ru-RU"/>
    </w:rPr>
  </w:style>
  <w:style w:type="paragraph" w:styleId="ac">
    <w:name w:val="annotation subject"/>
    <w:basedOn w:val="aa"/>
    <w:next w:val="aa"/>
    <w:link w:val="ad"/>
    <w:uiPriority w:val="99"/>
    <w:semiHidden/>
    <w:unhideWhenUsed/>
    <w:rsid w:val="008B09F7"/>
    <w:rPr>
      <w:b/>
      <w:bCs/>
    </w:rPr>
  </w:style>
  <w:style w:type="character" w:customStyle="1" w:styleId="ad">
    <w:name w:val="Тема примечания Знак"/>
    <w:basedOn w:val="ab"/>
    <w:link w:val="ac"/>
    <w:uiPriority w:val="99"/>
    <w:semiHidden/>
    <w:rsid w:val="008B09F7"/>
    <w:rPr>
      <w:rFonts w:ascii="Arial Unicode MS" w:eastAsia="Arial Unicode MS" w:hAnsi="Arial Unicode MS" w:cs="Arial Unicode MS"/>
      <w:b/>
      <w:bCs/>
      <w:color w:val="000000"/>
      <w:sz w:val="20"/>
      <w:szCs w:val="20"/>
      <w:lang w:eastAsia="ru-RU"/>
    </w:rPr>
  </w:style>
  <w:style w:type="paragraph" w:styleId="ae">
    <w:name w:val="Balloon Text"/>
    <w:basedOn w:val="a"/>
    <w:link w:val="af"/>
    <w:uiPriority w:val="99"/>
    <w:semiHidden/>
    <w:unhideWhenUsed/>
    <w:rsid w:val="008B09F7"/>
    <w:rPr>
      <w:rFonts w:ascii="Tahoma" w:hAnsi="Tahoma" w:cs="Tahoma"/>
      <w:sz w:val="16"/>
      <w:szCs w:val="16"/>
    </w:rPr>
  </w:style>
  <w:style w:type="character" w:customStyle="1" w:styleId="af">
    <w:name w:val="Текст выноски Знак"/>
    <w:basedOn w:val="a0"/>
    <w:link w:val="ae"/>
    <w:uiPriority w:val="99"/>
    <w:semiHidden/>
    <w:rsid w:val="008B09F7"/>
    <w:rPr>
      <w:rFonts w:ascii="Tahoma" w:eastAsia="Arial Unicode MS" w:hAnsi="Tahoma" w:cs="Tahoma"/>
      <w:color w:val="000000"/>
      <w:sz w:val="16"/>
      <w:szCs w:val="16"/>
      <w:lang w:eastAsia="ru-RU"/>
    </w:rPr>
  </w:style>
  <w:style w:type="character" w:styleId="af0">
    <w:name w:val="Hyperlink"/>
    <w:uiPriority w:val="99"/>
    <w:unhideWhenUsed/>
    <w:rsid w:val="002E23AA"/>
    <w:rPr>
      <w:rFonts w:cs="Times New Roman"/>
      <w:color w:val="0000FF"/>
      <w:u w:val="single"/>
    </w:rPr>
  </w:style>
  <w:style w:type="character" w:customStyle="1" w:styleId="4">
    <w:name w:val="Заголовок №4_"/>
    <w:basedOn w:val="a0"/>
    <w:link w:val="40"/>
    <w:uiPriority w:val="99"/>
    <w:rsid w:val="00A64273"/>
    <w:rPr>
      <w:rFonts w:ascii="Times New Roman" w:hAnsi="Times New Roman" w:cs="Times New Roman"/>
      <w:b/>
      <w:bCs/>
      <w:sz w:val="21"/>
      <w:szCs w:val="21"/>
      <w:shd w:val="clear" w:color="auto" w:fill="FFFFFF"/>
    </w:rPr>
  </w:style>
  <w:style w:type="paragraph" w:customStyle="1" w:styleId="40">
    <w:name w:val="Заголовок №4"/>
    <w:basedOn w:val="a"/>
    <w:link w:val="4"/>
    <w:uiPriority w:val="99"/>
    <w:rsid w:val="00A64273"/>
    <w:pPr>
      <w:shd w:val="clear" w:color="auto" w:fill="FFFFFF"/>
      <w:spacing w:before="240" w:line="245" w:lineRule="exact"/>
      <w:outlineLvl w:val="3"/>
    </w:pPr>
    <w:rPr>
      <w:rFonts w:ascii="Times New Roman" w:eastAsiaTheme="minorHAnsi" w:hAnsi="Times New Roman" w:cs="Times New Roman"/>
      <w:b/>
      <w:bCs/>
      <w:color w:val="auto"/>
      <w:sz w:val="21"/>
      <w:szCs w:val="21"/>
      <w:lang w:eastAsia="en-US"/>
    </w:rPr>
  </w:style>
  <w:style w:type="character" w:customStyle="1" w:styleId="30">
    <w:name w:val="Основной текст (3)_"/>
    <w:basedOn w:val="a0"/>
    <w:link w:val="31"/>
    <w:uiPriority w:val="99"/>
    <w:rsid w:val="00C656C0"/>
    <w:rPr>
      <w:rFonts w:ascii="Times New Roman" w:hAnsi="Times New Roman" w:cs="Times New Roman"/>
      <w:sz w:val="13"/>
      <w:szCs w:val="13"/>
      <w:shd w:val="clear" w:color="auto" w:fill="FFFFFF"/>
    </w:rPr>
  </w:style>
  <w:style w:type="paragraph" w:customStyle="1" w:styleId="31">
    <w:name w:val="Основной текст (3)1"/>
    <w:basedOn w:val="a"/>
    <w:link w:val="30"/>
    <w:uiPriority w:val="99"/>
    <w:rsid w:val="00C656C0"/>
    <w:pPr>
      <w:shd w:val="clear" w:color="auto" w:fill="FFFFFF"/>
      <w:spacing w:line="240" w:lineRule="atLeast"/>
      <w:ind w:hanging="560"/>
    </w:pPr>
    <w:rPr>
      <w:rFonts w:ascii="Times New Roman" w:eastAsiaTheme="minorHAnsi" w:hAnsi="Times New Roman" w:cs="Times New Roman"/>
      <w:color w:val="auto"/>
      <w:sz w:val="13"/>
      <w:szCs w:val="13"/>
      <w:lang w:eastAsia="en-US"/>
    </w:rPr>
  </w:style>
  <w:style w:type="paragraph" w:styleId="af1">
    <w:name w:val="List Paragraph"/>
    <w:aliases w:val="Table-Normal,RSHB_Table-Normal,Заголовок_3,Подпись рисунка"/>
    <w:basedOn w:val="a"/>
    <w:link w:val="af2"/>
    <w:uiPriority w:val="34"/>
    <w:qFormat/>
    <w:rsid w:val="00EE7021"/>
    <w:pPr>
      <w:ind w:left="720"/>
      <w:contextualSpacing/>
    </w:pPr>
  </w:style>
  <w:style w:type="paragraph" w:styleId="af3">
    <w:name w:val="Normal (Web)"/>
    <w:basedOn w:val="a"/>
    <w:uiPriority w:val="99"/>
    <w:unhideWhenUsed/>
    <w:rsid w:val="00000E05"/>
    <w:pPr>
      <w:spacing w:before="100" w:beforeAutospacing="1" w:after="100" w:afterAutospacing="1"/>
    </w:pPr>
    <w:rPr>
      <w:rFonts w:ascii="Verdana" w:eastAsia="Times New Roman" w:hAnsi="Verdana" w:cs="Times New Roman"/>
      <w:color w:val="333333"/>
      <w:sz w:val="23"/>
      <w:szCs w:val="23"/>
    </w:rPr>
  </w:style>
  <w:style w:type="paragraph" w:customStyle="1" w:styleId="ConsPlusNonformat">
    <w:name w:val="ConsPlusNonformat"/>
    <w:uiPriority w:val="99"/>
    <w:rsid w:val="00000E0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CA162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af2">
    <w:name w:val="Абзац списка Знак"/>
    <w:aliases w:val="Table-Normal Знак,RSHB_Table-Normal Знак,Заголовок_3 Знак,Подпись рисунка Знак"/>
    <w:link w:val="af1"/>
    <w:uiPriority w:val="34"/>
    <w:locked/>
    <w:rsid w:val="00DF1DEE"/>
    <w:rPr>
      <w:rFonts w:ascii="Arial Unicode MS" w:eastAsia="Arial Unicode MS" w:hAnsi="Arial Unicode MS" w:cs="Arial Unicode MS"/>
      <w:color w:val="000000"/>
      <w:sz w:val="24"/>
      <w:szCs w:val="24"/>
      <w:lang w:eastAsia="ru-RU"/>
    </w:rPr>
  </w:style>
  <w:style w:type="paragraph" w:styleId="af4">
    <w:name w:val="header"/>
    <w:basedOn w:val="a"/>
    <w:link w:val="af5"/>
    <w:uiPriority w:val="99"/>
    <w:unhideWhenUsed/>
    <w:rsid w:val="00FC12A7"/>
    <w:pPr>
      <w:tabs>
        <w:tab w:val="center" w:pos="4677"/>
        <w:tab w:val="right" w:pos="9355"/>
      </w:tabs>
    </w:pPr>
  </w:style>
  <w:style w:type="character" w:customStyle="1" w:styleId="af5">
    <w:name w:val="Верхний колонтитул Знак"/>
    <w:basedOn w:val="a0"/>
    <w:link w:val="af4"/>
    <w:uiPriority w:val="99"/>
    <w:rsid w:val="00FC12A7"/>
    <w:rPr>
      <w:rFonts w:ascii="Arial Unicode MS" w:eastAsia="Arial Unicode MS" w:hAnsi="Arial Unicode MS" w:cs="Arial Unicode MS"/>
      <w:color w:val="000000"/>
      <w:sz w:val="24"/>
      <w:szCs w:val="24"/>
      <w:lang w:eastAsia="ru-RU"/>
    </w:rPr>
  </w:style>
  <w:style w:type="paragraph" w:styleId="af6">
    <w:name w:val="footer"/>
    <w:basedOn w:val="a"/>
    <w:link w:val="af7"/>
    <w:uiPriority w:val="99"/>
    <w:unhideWhenUsed/>
    <w:rsid w:val="00FC12A7"/>
    <w:pPr>
      <w:tabs>
        <w:tab w:val="center" w:pos="4677"/>
        <w:tab w:val="right" w:pos="9355"/>
      </w:tabs>
    </w:pPr>
  </w:style>
  <w:style w:type="character" w:customStyle="1" w:styleId="af7">
    <w:name w:val="Нижний колонтитул Знак"/>
    <w:basedOn w:val="a0"/>
    <w:link w:val="af6"/>
    <w:uiPriority w:val="99"/>
    <w:rsid w:val="00FC12A7"/>
    <w:rPr>
      <w:rFonts w:ascii="Arial Unicode MS" w:eastAsia="Arial Unicode MS" w:hAnsi="Arial Unicode MS" w:cs="Arial Unicode MS"/>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F7A"/>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1"/>
    <w:uiPriority w:val="99"/>
    <w:locked/>
    <w:rsid w:val="002C1F7A"/>
    <w:rPr>
      <w:rFonts w:ascii="Arial" w:hAnsi="Arial" w:cs="Arial"/>
      <w:b/>
      <w:bCs/>
      <w:sz w:val="24"/>
      <w:szCs w:val="24"/>
      <w:shd w:val="clear" w:color="auto" w:fill="FFFFFF"/>
    </w:rPr>
  </w:style>
  <w:style w:type="character" w:customStyle="1" w:styleId="1">
    <w:name w:val="Основной текст Знак1"/>
    <w:basedOn w:val="a0"/>
    <w:link w:val="a3"/>
    <w:uiPriority w:val="99"/>
    <w:locked/>
    <w:rsid w:val="002C1F7A"/>
    <w:rPr>
      <w:rFonts w:ascii="Arial" w:hAnsi="Arial" w:cs="Arial"/>
      <w:sz w:val="24"/>
      <w:szCs w:val="24"/>
      <w:shd w:val="clear" w:color="auto" w:fill="FFFFFF"/>
    </w:rPr>
  </w:style>
  <w:style w:type="character" w:customStyle="1" w:styleId="a4">
    <w:name w:val="Основной текст + Полужирный"/>
    <w:basedOn w:val="1"/>
    <w:uiPriority w:val="99"/>
    <w:rsid w:val="002C1F7A"/>
    <w:rPr>
      <w:rFonts w:ascii="Arial" w:hAnsi="Arial" w:cs="Arial"/>
      <w:b/>
      <w:bCs/>
      <w:sz w:val="24"/>
      <w:szCs w:val="24"/>
      <w:shd w:val="clear" w:color="auto" w:fill="FFFFFF"/>
    </w:rPr>
  </w:style>
  <w:style w:type="character" w:customStyle="1" w:styleId="3">
    <w:name w:val="Основной текст + Полужирный3"/>
    <w:aliases w:val="Курсив"/>
    <w:basedOn w:val="1"/>
    <w:uiPriority w:val="99"/>
    <w:rsid w:val="002C1F7A"/>
    <w:rPr>
      <w:rFonts w:ascii="Arial" w:hAnsi="Arial" w:cs="Arial"/>
      <w:b/>
      <w:bCs/>
      <w:i/>
      <w:iCs/>
      <w:sz w:val="24"/>
      <w:szCs w:val="24"/>
      <w:shd w:val="clear" w:color="auto" w:fill="FFFFFF"/>
    </w:rPr>
  </w:style>
  <w:style w:type="character" w:customStyle="1" w:styleId="20">
    <w:name w:val="Основной текст + Полужирный2"/>
    <w:basedOn w:val="1"/>
    <w:uiPriority w:val="99"/>
    <w:rsid w:val="002C1F7A"/>
    <w:rPr>
      <w:rFonts w:ascii="Arial" w:hAnsi="Arial" w:cs="Arial"/>
      <w:b/>
      <w:bCs/>
      <w:sz w:val="24"/>
      <w:szCs w:val="24"/>
      <w:shd w:val="clear" w:color="auto" w:fill="FFFFFF"/>
    </w:rPr>
  </w:style>
  <w:style w:type="character" w:customStyle="1" w:styleId="TimesNewRoman">
    <w:name w:val="Основной текст + Times New Roman"/>
    <w:aliases w:val="10 pt,Полужирный,Интервал 1 pt,Масштаб 80%"/>
    <w:basedOn w:val="1"/>
    <w:uiPriority w:val="99"/>
    <w:rsid w:val="002C1F7A"/>
    <w:rPr>
      <w:rFonts w:ascii="Times New Roman" w:hAnsi="Times New Roman" w:cs="Times New Roman"/>
      <w:b/>
      <w:bCs/>
      <w:spacing w:val="30"/>
      <w:w w:val="80"/>
      <w:sz w:val="20"/>
      <w:szCs w:val="20"/>
      <w:shd w:val="clear" w:color="auto" w:fill="FFFFFF"/>
    </w:rPr>
  </w:style>
  <w:style w:type="character" w:customStyle="1" w:styleId="10">
    <w:name w:val="Заголовок №1_"/>
    <w:basedOn w:val="a0"/>
    <w:link w:val="11"/>
    <w:uiPriority w:val="99"/>
    <w:locked/>
    <w:rsid w:val="002C1F7A"/>
    <w:rPr>
      <w:rFonts w:ascii="Arial" w:hAnsi="Arial" w:cs="Arial"/>
      <w:b/>
      <w:bCs/>
      <w:sz w:val="24"/>
      <w:szCs w:val="24"/>
      <w:shd w:val="clear" w:color="auto" w:fill="FFFFFF"/>
    </w:rPr>
  </w:style>
  <w:style w:type="paragraph" w:customStyle="1" w:styleId="21">
    <w:name w:val="Основной текст (2)1"/>
    <w:basedOn w:val="a"/>
    <w:link w:val="2"/>
    <w:uiPriority w:val="99"/>
    <w:rsid w:val="002C1F7A"/>
    <w:pPr>
      <w:shd w:val="clear" w:color="auto" w:fill="FFFFFF"/>
      <w:spacing w:after="540" w:line="240" w:lineRule="atLeast"/>
    </w:pPr>
    <w:rPr>
      <w:rFonts w:ascii="Arial" w:eastAsiaTheme="minorHAnsi" w:hAnsi="Arial" w:cs="Arial"/>
      <w:b/>
      <w:bCs/>
      <w:color w:val="auto"/>
      <w:lang w:eastAsia="en-US"/>
    </w:rPr>
  </w:style>
  <w:style w:type="paragraph" w:styleId="a3">
    <w:name w:val="Body Text"/>
    <w:basedOn w:val="a"/>
    <w:link w:val="1"/>
    <w:uiPriority w:val="99"/>
    <w:rsid w:val="002C1F7A"/>
    <w:pPr>
      <w:shd w:val="clear" w:color="auto" w:fill="FFFFFF"/>
      <w:spacing w:before="540" w:after="60" w:line="270" w:lineRule="exact"/>
      <w:jc w:val="both"/>
    </w:pPr>
    <w:rPr>
      <w:rFonts w:ascii="Arial" w:eastAsiaTheme="minorHAnsi" w:hAnsi="Arial" w:cs="Arial"/>
      <w:color w:val="auto"/>
      <w:lang w:eastAsia="en-US"/>
    </w:rPr>
  </w:style>
  <w:style w:type="character" w:customStyle="1" w:styleId="a5">
    <w:name w:val="Основной текст Знак"/>
    <w:basedOn w:val="a0"/>
    <w:uiPriority w:val="99"/>
    <w:semiHidden/>
    <w:rsid w:val="002C1F7A"/>
    <w:rPr>
      <w:rFonts w:ascii="Arial Unicode MS" w:eastAsia="Arial Unicode MS" w:hAnsi="Arial Unicode MS" w:cs="Arial Unicode MS"/>
      <w:color w:val="000000"/>
      <w:sz w:val="24"/>
      <w:szCs w:val="24"/>
      <w:lang w:eastAsia="ru-RU"/>
    </w:rPr>
  </w:style>
  <w:style w:type="paragraph" w:customStyle="1" w:styleId="11">
    <w:name w:val="Заголовок №1"/>
    <w:basedOn w:val="a"/>
    <w:link w:val="10"/>
    <w:uiPriority w:val="99"/>
    <w:rsid w:val="002C1F7A"/>
    <w:pPr>
      <w:shd w:val="clear" w:color="auto" w:fill="FFFFFF"/>
      <w:spacing w:before="240" w:after="60" w:line="240" w:lineRule="atLeast"/>
      <w:outlineLvl w:val="0"/>
    </w:pPr>
    <w:rPr>
      <w:rFonts w:ascii="Arial" w:eastAsiaTheme="minorHAnsi" w:hAnsi="Arial" w:cs="Arial"/>
      <w:b/>
      <w:bCs/>
      <w:color w:val="auto"/>
      <w:lang w:eastAsia="en-US"/>
    </w:rPr>
  </w:style>
  <w:style w:type="paragraph" w:styleId="a6">
    <w:name w:val="footnote text"/>
    <w:basedOn w:val="a"/>
    <w:link w:val="a7"/>
    <w:uiPriority w:val="99"/>
    <w:unhideWhenUsed/>
    <w:rsid w:val="007F1E44"/>
    <w:rPr>
      <w:sz w:val="20"/>
      <w:szCs w:val="20"/>
    </w:rPr>
  </w:style>
  <w:style w:type="character" w:customStyle="1" w:styleId="a7">
    <w:name w:val="Текст сноски Знак"/>
    <w:basedOn w:val="a0"/>
    <w:link w:val="a6"/>
    <w:uiPriority w:val="99"/>
    <w:rsid w:val="007F1E44"/>
    <w:rPr>
      <w:rFonts w:ascii="Arial Unicode MS" w:eastAsia="Arial Unicode MS" w:hAnsi="Arial Unicode MS" w:cs="Arial Unicode MS"/>
      <w:color w:val="000000"/>
      <w:sz w:val="20"/>
      <w:szCs w:val="20"/>
      <w:lang w:eastAsia="ru-RU"/>
    </w:rPr>
  </w:style>
  <w:style w:type="character" w:styleId="a8">
    <w:name w:val="footnote reference"/>
    <w:basedOn w:val="a0"/>
    <w:uiPriority w:val="99"/>
    <w:semiHidden/>
    <w:unhideWhenUsed/>
    <w:rsid w:val="007F1E44"/>
    <w:rPr>
      <w:vertAlign w:val="superscript"/>
    </w:rPr>
  </w:style>
  <w:style w:type="character" w:styleId="a9">
    <w:name w:val="annotation reference"/>
    <w:basedOn w:val="a0"/>
    <w:uiPriority w:val="99"/>
    <w:semiHidden/>
    <w:unhideWhenUsed/>
    <w:rsid w:val="008B09F7"/>
    <w:rPr>
      <w:sz w:val="16"/>
      <w:szCs w:val="16"/>
    </w:rPr>
  </w:style>
  <w:style w:type="paragraph" w:styleId="aa">
    <w:name w:val="annotation text"/>
    <w:basedOn w:val="a"/>
    <w:link w:val="ab"/>
    <w:uiPriority w:val="99"/>
    <w:semiHidden/>
    <w:unhideWhenUsed/>
    <w:rsid w:val="008B09F7"/>
    <w:rPr>
      <w:sz w:val="20"/>
      <w:szCs w:val="20"/>
    </w:rPr>
  </w:style>
  <w:style w:type="character" w:customStyle="1" w:styleId="ab">
    <w:name w:val="Текст примечания Знак"/>
    <w:basedOn w:val="a0"/>
    <w:link w:val="aa"/>
    <w:uiPriority w:val="99"/>
    <w:semiHidden/>
    <w:rsid w:val="008B09F7"/>
    <w:rPr>
      <w:rFonts w:ascii="Arial Unicode MS" w:eastAsia="Arial Unicode MS" w:hAnsi="Arial Unicode MS" w:cs="Arial Unicode MS"/>
      <w:color w:val="000000"/>
      <w:sz w:val="20"/>
      <w:szCs w:val="20"/>
      <w:lang w:eastAsia="ru-RU"/>
    </w:rPr>
  </w:style>
  <w:style w:type="paragraph" w:styleId="ac">
    <w:name w:val="annotation subject"/>
    <w:basedOn w:val="aa"/>
    <w:next w:val="aa"/>
    <w:link w:val="ad"/>
    <w:uiPriority w:val="99"/>
    <w:semiHidden/>
    <w:unhideWhenUsed/>
    <w:rsid w:val="008B09F7"/>
    <w:rPr>
      <w:b/>
      <w:bCs/>
    </w:rPr>
  </w:style>
  <w:style w:type="character" w:customStyle="1" w:styleId="ad">
    <w:name w:val="Тема примечания Знак"/>
    <w:basedOn w:val="ab"/>
    <w:link w:val="ac"/>
    <w:uiPriority w:val="99"/>
    <w:semiHidden/>
    <w:rsid w:val="008B09F7"/>
    <w:rPr>
      <w:rFonts w:ascii="Arial Unicode MS" w:eastAsia="Arial Unicode MS" w:hAnsi="Arial Unicode MS" w:cs="Arial Unicode MS"/>
      <w:b/>
      <w:bCs/>
      <w:color w:val="000000"/>
      <w:sz w:val="20"/>
      <w:szCs w:val="20"/>
      <w:lang w:eastAsia="ru-RU"/>
    </w:rPr>
  </w:style>
  <w:style w:type="paragraph" w:styleId="ae">
    <w:name w:val="Balloon Text"/>
    <w:basedOn w:val="a"/>
    <w:link w:val="af"/>
    <w:uiPriority w:val="99"/>
    <w:semiHidden/>
    <w:unhideWhenUsed/>
    <w:rsid w:val="008B09F7"/>
    <w:rPr>
      <w:rFonts w:ascii="Tahoma" w:hAnsi="Tahoma" w:cs="Tahoma"/>
      <w:sz w:val="16"/>
      <w:szCs w:val="16"/>
    </w:rPr>
  </w:style>
  <w:style w:type="character" w:customStyle="1" w:styleId="af">
    <w:name w:val="Текст выноски Знак"/>
    <w:basedOn w:val="a0"/>
    <w:link w:val="ae"/>
    <w:uiPriority w:val="99"/>
    <w:semiHidden/>
    <w:rsid w:val="008B09F7"/>
    <w:rPr>
      <w:rFonts w:ascii="Tahoma" w:eastAsia="Arial Unicode MS" w:hAnsi="Tahoma" w:cs="Tahoma"/>
      <w:color w:val="000000"/>
      <w:sz w:val="16"/>
      <w:szCs w:val="16"/>
      <w:lang w:eastAsia="ru-RU"/>
    </w:rPr>
  </w:style>
  <w:style w:type="character" w:styleId="af0">
    <w:name w:val="Hyperlink"/>
    <w:uiPriority w:val="99"/>
    <w:unhideWhenUsed/>
    <w:rsid w:val="002E23AA"/>
    <w:rPr>
      <w:rFonts w:cs="Times New Roman"/>
      <w:color w:val="0000FF"/>
      <w:u w:val="single"/>
    </w:rPr>
  </w:style>
  <w:style w:type="character" w:customStyle="1" w:styleId="4">
    <w:name w:val="Заголовок №4_"/>
    <w:basedOn w:val="a0"/>
    <w:link w:val="40"/>
    <w:uiPriority w:val="99"/>
    <w:rsid w:val="00A64273"/>
    <w:rPr>
      <w:rFonts w:ascii="Times New Roman" w:hAnsi="Times New Roman" w:cs="Times New Roman"/>
      <w:b/>
      <w:bCs/>
      <w:sz w:val="21"/>
      <w:szCs w:val="21"/>
      <w:shd w:val="clear" w:color="auto" w:fill="FFFFFF"/>
    </w:rPr>
  </w:style>
  <w:style w:type="paragraph" w:customStyle="1" w:styleId="40">
    <w:name w:val="Заголовок №4"/>
    <w:basedOn w:val="a"/>
    <w:link w:val="4"/>
    <w:uiPriority w:val="99"/>
    <w:rsid w:val="00A64273"/>
    <w:pPr>
      <w:shd w:val="clear" w:color="auto" w:fill="FFFFFF"/>
      <w:spacing w:before="240" w:line="245" w:lineRule="exact"/>
      <w:outlineLvl w:val="3"/>
    </w:pPr>
    <w:rPr>
      <w:rFonts w:ascii="Times New Roman" w:eastAsiaTheme="minorHAnsi" w:hAnsi="Times New Roman" w:cs="Times New Roman"/>
      <w:b/>
      <w:bCs/>
      <w:color w:val="auto"/>
      <w:sz w:val="21"/>
      <w:szCs w:val="21"/>
      <w:lang w:eastAsia="en-US"/>
    </w:rPr>
  </w:style>
  <w:style w:type="character" w:customStyle="1" w:styleId="30">
    <w:name w:val="Основной текст (3)_"/>
    <w:basedOn w:val="a0"/>
    <w:link w:val="31"/>
    <w:uiPriority w:val="99"/>
    <w:rsid w:val="00C656C0"/>
    <w:rPr>
      <w:rFonts w:ascii="Times New Roman" w:hAnsi="Times New Roman" w:cs="Times New Roman"/>
      <w:sz w:val="13"/>
      <w:szCs w:val="13"/>
      <w:shd w:val="clear" w:color="auto" w:fill="FFFFFF"/>
    </w:rPr>
  </w:style>
  <w:style w:type="paragraph" w:customStyle="1" w:styleId="31">
    <w:name w:val="Основной текст (3)1"/>
    <w:basedOn w:val="a"/>
    <w:link w:val="30"/>
    <w:uiPriority w:val="99"/>
    <w:rsid w:val="00C656C0"/>
    <w:pPr>
      <w:shd w:val="clear" w:color="auto" w:fill="FFFFFF"/>
      <w:spacing w:line="240" w:lineRule="atLeast"/>
      <w:ind w:hanging="560"/>
    </w:pPr>
    <w:rPr>
      <w:rFonts w:ascii="Times New Roman" w:eastAsiaTheme="minorHAnsi" w:hAnsi="Times New Roman" w:cs="Times New Roman"/>
      <w:color w:val="auto"/>
      <w:sz w:val="13"/>
      <w:szCs w:val="13"/>
      <w:lang w:eastAsia="en-US"/>
    </w:rPr>
  </w:style>
  <w:style w:type="paragraph" w:styleId="af1">
    <w:name w:val="List Paragraph"/>
    <w:aliases w:val="Table-Normal,RSHB_Table-Normal,Заголовок_3,Подпись рисунка"/>
    <w:basedOn w:val="a"/>
    <w:link w:val="af2"/>
    <w:uiPriority w:val="34"/>
    <w:qFormat/>
    <w:rsid w:val="00EE7021"/>
    <w:pPr>
      <w:ind w:left="720"/>
      <w:contextualSpacing/>
    </w:pPr>
  </w:style>
  <w:style w:type="paragraph" w:styleId="af3">
    <w:name w:val="Normal (Web)"/>
    <w:basedOn w:val="a"/>
    <w:uiPriority w:val="99"/>
    <w:unhideWhenUsed/>
    <w:rsid w:val="00000E05"/>
    <w:pPr>
      <w:spacing w:before="100" w:beforeAutospacing="1" w:after="100" w:afterAutospacing="1"/>
    </w:pPr>
    <w:rPr>
      <w:rFonts w:ascii="Verdana" w:eastAsia="Times New Roman" w:hAnsi="Verdana" w:cs="Times New Roman"/>
      <w:color w:val="333333"/>
      <w:sz w:val="23"/>
      <w:szCs w:val="23"/>
    </w:rPr>
  </w:style>
  <w:style w:type="paragraph" w:customStyle="1" w:styleId="ConsPlusNonformat">
    <w:name w:val="ConsPlusNonformat"/>
    <w:uiPriority w:val="99"/>
    <w:rsid w:val="00000E0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CA162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af2">
    <w:name w:val="Абзац списка Знак"/>
    <w:aliases w:val="Table-Normal Знак,RSHB_Table-Normal Знак,Заголовок_3 Знак,Подпись рисунка Знак"/>
    <w:link w:val="af1"/>
    <w:uiPriority w:val="34"/>
    <w:locked/>
    <w:rsid w:val="00DF1DEE"/>
    <w:rPr>
      <w:rFonts w:ascii="Arial Unicode MS" w:eastAsia="Arial Unicode MS" w:hAnsi="Arial Unicode MS" w:cs="Arial Unicode MS"/>
      <w:color w:val="000000"/>
      <w:sz w:val="24"/>
      <w:szCs w:val="24"/>
      <w:lang w:eastAsia="ru-RU"/>
    </w:rPr>
  </w:style>
  <w:style w:type="paragraph" w:styleId="af4">
    <w:name w:val="header"/>
    <w:basedOn w:val="a"/>
    <w:link w:val="af5"/>
    <w:uiPriority w:val="99"/>
    <w:unhideWhenUsed/>
    <w:rsid w:val="00FC12A7"/>
    <w:pPr>
      <w:tabs>
        <w:tab w:val="center" w:pos="4677"/>
        <w:tab w:val="right" w:pos="9355"/>
      </w:tabs>
    </w:pPr>
  </w:style>
  <w:style w:type="character" w:customStyle="1" w:styleId="af5">
    <w:name w:val="Верхний колонтитул Знак"/>
    <w:basedOn w:val="a0"/>
    <w:link w:val="af4"/>
    <w:uiPriority w:val="99"/>
    <w:rsid w:val="00FC12A7"/>
    <w:rPr>
      <w:rFonts w:ascii="Arial Unicode MS" w:eastAsia="Arial Unicode MS" w:hAnsi="Arial Unicode MS" w:cs="Arial Unicode MS"/>
      <w:color w:val="000000"/>
      <w:sz w:val="24"/>
      <w:szCs w:val="24"/>
      <w:lang w:eastAsia="ru-RU"/>
    </w:rPr>
  </w:style>
  <w:style w:type="paragraph" w:styleId="af6">
    <w:name w:val="footer"/>
    <w:basedOn w:val="a"/>
    <w:link w:val="af7"/>
    <w:uiPriority w:val="99"/>
    <w:unhideWhenUsed/>
    <w:rsid w:val="00FC12A7"/>
    <w:pPr>
      <w:tabs>
        <w:tab w:val="center" w:pos="4677"/>
        <w:tab w:val="right" w:pos="9355"/>
      </w:tabs>
    </w:pPr>
  </w:style>
  <w:style w:type="character" w:customStyle="1" w:styleId="af7">
    <w:name w:val="Нижний колонтитул Знак"/>
    <w:basedOn w:val="a0"/>
    <w:link w:val="af6"/>
    <w:uiPriority w:val="99"/>
    <w:rsid w:val="00FC12A7"/>
    <w:rPr>
      <w:rFonts w:ascii="Arial Unicode MS" w:eastAsia="Arial Unicode MS" w:hAnsi="Arial Unicode MS" w:cs="Arial Unicode M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891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86969-19CC-4E22-BFE8-FDCB1BAC30B1}">
  <ds:schemaRefs>
    <ds:schemaRef ds:uri="http://schemas.microsoft.com/sharepoint/v3/contenttype/forms"/>
  </ds:schemaRefs>
</ds:datastoreItem>
</file>

<file path=customXml/itemProps2.xml><?xml version="1.0" encoding="utf-8"?>
<ds:datastoreItem xmlns:ds="http://schemas.openxmlformats.org/officeDocument/2006/customXml" ds:itemID="{65C55531-77D8-4CC0-B1AD-C3286B31E7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184B93-8F14-4792-AE08-EB42F1E98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3482979-7A78-40D7-AB7E-304B30E9D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3594</Words>
  <Characters>20492</Characters>
  <Application>Microsoft Office Word</Application>
  <DocSecurity>8</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ОАО "РАО ЭС ВОСТОКА"</Company>
  <LinksUpToDate>false</LinksUpToDate>
  <CharactersWithSpaces>24038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shabunina_is</dc:creator>
  <cp:lastModifiedBy>Злобина Валентина Геннадьевна</cp:lastModifiedBy>
  <cp:revision>13</cp:revision>
  <dcterms:created xsi:type="dcterms:W3CDTF">2019-11-28T06:36:00Z</dcterms:created>
  <dcterms:modified xsi:type="dcterms:W3CDTF">2024-02-05T01:00:00Z</dcterms:modified>
</cp:coreProperties>
</file>