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94DFBE2" w14:textId="26742DC1" w:rsidR="004521EE" w:rsidRPr="004521EE" w:rsidRDefault="00BF1E3C" w:rsidP="00016609">
      <w:pPr>
        <w:pStyle w:val="21"/>
        <w:shd w:val="clear" w:color="auto" w:fill="auto"/>
        <w:spacing w:after="0" w:line="240" w:lineRule="auto"/>
        <w:jc w:val="right"/>
        <w:rPr>
          <w:rFonts w:ascii="Times New Roman" w:hAnsi="Times New Roman" w:cs="Times New Roman"/>
          <w:sz w:val="22"/>
          <w:szCs w:val="22"/>
        </w:rPr>
      </w:pPr>
      <w:r w:rsidRPr="004521EE">
        <w:rPr>
          <w:rFonts w:ascii="Times New Roman" w:hAnsi="Times New Roman" w:cs="Times New Roman"/>
          <w:sz w:val="22"/>
          <w:szCs w:val="22"/>
        </w:rPr>
        <w:tab/>
      </w:r>
    </w:p>
    <w:p w14:paraId="3FC5115A" w14:textId="77777777" w:rsidR="00BF1E3C" w:rsidRDefault="00BF1E3C" w:rsidP="006B6CF4">
      <w:pPr>
        <w:pStyle w:val="21"/>
        <w:shd w:val="clear" w:color="auto" w:fill="auto"/>
        <w:tabs>
          <w:tab w:val="left" w:pos="8380"/>
        </w:tabs>
        <w:spacing w:after="0" w:line="240" w:lineRule="auto"/>
        <w:rPr>
          <w:rFonts w:ascii="Times New Roman" w:hAnsi="Times New Roman" w:cs="Times New Roman"/>
        </w:rPr>
      </w:pPr>
    </w:p>
    <w:p w14:paraId="0637741A" w14:textId="77777777" w:rsidR="00FA330F" w:rsidRPr="00E965F4" w:rsidRDefault="00FA330F" w:rsidP="006B6CF4">
      <w:pPr>
        <w:pStyle w:val="21"/>
        <w:shd w:val="clear" w:color="auto" w:fill="auto"/>
        <w:spacing w:after="0" w:line="240" w:lineRule="auto"/>
        <w:jc w:val="center"/>
        <w:rPr>
          <w:rFonts w:ascii="Times New Roman" w:hAnsi="Times New Roman" w:cs="Times New Roman"/>
        </w:rPr>
      </w:pPr>
      <w:r w:rsidRPr="00E965F4">
        <w:rPr>
          <w:rFonts w:ascii="Times New Roman" w:hAnsi="Times New Roman" w:cs="Times New Roman"/>
        </w:rPr>
        <w:t>Соглашение о</w:t>
      </w:r>
      <w:r w:rsidR="00E469AC" w:rsidRPr="00E965F4">
        <w:rPr>
          <w:rFonts w:ascii="Times New Roman" w:hAnsi="Times New Roman" w:cs="Times New Roman"/>
        </w:rPr>
        <w:t xml:space="preserve"> переводе </w:t>
      </w:r>
      <w:permStart w:id="567019383" w:edGrp="everyone"/>
      <w:r w:rsidR="00E469AC" w:rsidRPr="00E965F4">
        <w:rPr>
          <w:rFonts w:ascii="Times New Roman" w:hAnsi="Times New Roman" w:cs="Times New Roman"/>
        </w:rPr>
        <w:t>долга</w:t>
      </w:r>
    </w:p>
    <w:permEnd w:id="567019383"/>
    <w:p w14:paraId="186DCB16" w14:textId="77777777" w:rsidR="00FA330F" w:rsidRPr="00E965F4" w:rsidRDefault="00FA330F" w:rsidP="006B6CF4">
      <w:pPr>
        <w:pStyle w:val="21"/>
        <w:shd w:val="clear" w:color="auto" w:fill="auto"/>
        <w:spacing w:after="0" w:line="240" w:lineRule="auto"/>
        <w:jc w:val="center"/>
        <w:rPr>
          <w:rFonts w:ascii="Times New Roman" w:hAnsi="Times New Roman" w:cs="Times New Roman"/>
        </w:rPr>
      </w:pPr>
    </w:p>
    <w:p w14:paraId="4714C2F7" w14:textId="6C0AA752" w:rsidR="00FA330F" w:rsidRPr="00E965F4" w:rsidRDefault="006B6CF4" w:rsidP="006B6CF4">
      <w:pPr>
        <w:pStyle w:val="21"/>
        <w:shd w:val="clear" w:color="auto" w:fill="auto"/>
        <w:tabs>
          <w:tab w:val="left" w:pos="6509"/>
        </w:tabs>
        <w:spacing w:after="0" w:line="240" w:lineRule="auto"/>
        <w:jc w:val="both"/>
        <w:rPr>
          <w:rFonts w:ascii="Times New Roman" w:hAnsi="Times New Roman" w:cs="Times New Roman"/>
          <w:b w:val="0"/>
        </w:rPr>
      </w:pPr>
      <w:permStart w:id="633353560" w:edGrp="everyone"/>
      <w:r w:rsidRPr="00E965F4">
        <w:rPr>
          <w:rFonts w:ascii="Times New Roman" w:hAnsi="Times New Roman" w:cs="Times New Roman"/>
          <w:b w:val="0"/>
        </w:rPr>
        <w:t xml:space="preserve">г. </w:t>
      </w:r>
      <w:r w:rsidR="00E965F4" w:rsidRPr="00E965F4">
        <w:rPr>
          <w:rFonts w:ascii="Times New Roman" w:hAnsi="Times New Roman" w:cs="Times New Roman"/>
          <w:b w:val="0"/>
        </w:rPr>
        <w:t xml:space="preserve">Анадырь                                                                                         </w:t>
      </w:r>
      <w:r w:rsidR="00CF10F3" w:rsidRPr="00E965F4">
        <w:rPr>
          <w:rFonts w:ascii="Times New Roman" w:hAnsi="Times New Roman" w:cs="Times New Roman"/>
          <w:b w:val="0"/>
        </w:rPr>
        <w:t xml:space="preserve">    </w:t>
      </w:r>
      <w:r w:rsidR="00DD0D6E" w:rsidRPr="00E965F4">
        <w:rPr>
          <w:rFonts w:ascii="Times New Roman" w:hAnsi="Times New Roman" w:cs="Times New Roman"/>
          <w:b w:val="0"/>
        </w:rPr>
        <w:t xml:space="preserve">      </w:t>
      </w:r>
      <w:r w:rsidR="00FA330F" w:rsidRPr="00E965F4">
        <w:rPr>
          <w:rFonts w:ascii="Times New Roman" w:hAnsi="Times New Roman" w:cs="Times New Roman"/>
          <w:b w:val="0"/>
        </w:rPr>
        <w:t xml:space="preserve">«____» ______ </w:t>
      </w:r>
      <w:r w:rsidRPr="00E965F4">
        <w:rPr>
          <w:rFonts w:ascii="Times New Roman" w:hAnsi="Times New Roman" w:cs="Times New Roman"/>
          <w:b w:val="0"/>
        </w:rPr>
        <w:t>20</w:t>
      </w:r>
      <w:r w:rsidR="00FA330F" w:rsidRPr="00E965F4">
        <w:rPr>
          <w:rFonts w:ascii="Times New Roman" w:hAnsi="Times New Roman" w:cs="Times New Roman"/>
          <w:b w:val="0"/>
        </w:rPr>
        <w:t>__ года</w:t>
      </w:r>
    </w:p>
    <w:permEnd w:id="633353560"/>
    <w:p w14:paraId="02884B83" w14:textId="77777777" w:rsidR="00FA330F" w:rsidRPr="00E965F4" w:rsidRDefault="00FA330F" w:rsidP="006B6CF4">
      <w:pPr>
        <w:tabs>
          <w:tab w:val="left" w:pos="851"/>
        </w:tabs>
        <w:ind w:firstLine="567"/>
        <w:jc w:val="both"/>
        <w:rPr>
          <w:rFonts w:ascii="Times New Roman" w:hAnsi="Times New Roman" w:cs="Times New Roman"/>
          <w:b/>
          <w:color w:val="auto"/>
          <w:spacing w:val="-1"/>
        </w:rPr>
      </w:pPr>
    </w:p>
    <w:p w14:paraId="41C58288" w14:textId="77777777" w:rsidR="00FA330F" w:rsidRPr="00E965F4" w:rsidRDefault="00860430" w:rsidP="006B6CF4">
      <w:pPr>
        <w:pStyle w:val="af3"/>
        <w:spacing w:before="0" w:beforeAutospacing="0" w:after="0" w:afterAutospacing="0"/>
        <w:ind w:firstLine="709"/>
        <w:jc w:val="both"/>
        <w:rPr>
          <w:rFonts w:ascii="Times New Roman" w:hAnsi="Times New Roman"/>
          <w:sz w:val="24"/>
          <w:szCs w:val="24"/>
        </w:rPr>
      </w:pPr>
      <w:permStart w:id="929330558" w:edGrp="everyone"/>
      <w:r w:rsidRPr="00E965F4">
        <w:rPr>
          <w:rFonts w:ascii="Times New Roman" w:hAnsi="Times New Roman"/>
          <w:b/>
          <w:sz w:val="24"/>
          <w:szCs w:val="24"/>
        </w:rPr>
        <w:t>_____________________</w:t>
      </w:r>
      <w:permEnd w:id="929330558"/>
      <w:r w:rsidR="006B6CF4" w:rsidRPr="00E965F4">
        <w:rPr>
          <w:rFonts w:ascii="Times New Roman" w:hAnsi="Times New Roman"/>
          <w:b/>
          <w:sz w:val="24"/>
          <w:szCs w:val="24"/>
        </w:rPr>
        <w:t xml:space="preserve"> </w:t>
      </w:r>
      <w:r w:rsidR="006B6CF4" w:rsidRPr="00E965F4">
        <w:rPr>
          <w:rFonts w:ascii="Times New Roman" w:hAnsi="Times New Roman"/>
          <w:sz w:val="24"/>
          <w:szCs w:val="24"/>
        </w:rPr>
        <w:t>(</w:t>
      </w:r>
      <w:r w:rsidR="00FA330F" w:rsidRPr="00E965F4">
        <w:rPr>
          <w:rFonts w:ascii="Times New Roman" w:hAnsi="Times New Roman"/>
          <w:sz w:val="24"/>
          <w:szCs w:val="24"/>
        </w:rPr>
        <w:t>дал</w:t>
      </w:r>
      <w:r w:rsidR="006B6CF4" w:rsidRPr="00E965F4">
        <w:rPr>
          <w:rFonts w:ascii="Times New Roman" w:hAnsi="Times New Roman"/>
          <w:sz w:val="24"/>
          <w:szCs w:val="24"/>
        </w:rPr>
        <w:t>ее</w:t>
      </w:r>
      <w:r w:rsidR="00FA330F" w:rsidRPr="00E965F4">
        <w:rPr>
          <w:rFonts w:ascii="Times New Roman" w:hAnsi="Times New Roman"/>
          <w:sz w:val="24"/>
          <w:szCs w:val="24"/>
        </w:rPr>
        <w:t xml:space="preserve"> </w:t>
      </w:r>
      <w:r w:rsidR="006B6CF4" w:rsidRPr="00E965F4">
        <w:rPr>
          <w:rFonts w:ascii="Times New Roman" w:hAnsi="Times New Roman"/>
          <w:sz w:val="24"/>
          <w:szCs w:val="24"/>
        </w:rPr>
        <w:t xml:space="preserve">– </w:t>
      </w:r>
      <w:r w:rsidR="00FA330F" w:rsidRPr="00E965F4">
        <w:rPr>
          <w:rFonts w:ascii="Times New Roman" w:hAnsi="Times New Roman"/>
          <w:sz w:val="24"/>
          <w:szCs w:val="24"/>
        </w:rPr>
        <w:t>«</w:t>
      </w:r>
      <w:r w:rsidR="00E469AC" w:rsidRPr="00E965F4">
        <w:rPr>
          <w:rFonts w:ascii="Times New Roman" w:hAnsi="Times New Roman"/>
          <w:sz w:val="24"/>
          <w:szCs w:val="24"/>
        </w:rPr>
        <w:t>Должник</w:t>
      </w:r>
      <w:r w:rsidR="00FA330F" w:rsidRPr="00E965F4">
        <w:rPr>
          <w:rFonts w:ascii="Times New Roman" w:hAnsi="Times New Roman"/>
          <w:sz w:val="24"/>
          <w:szCs w:val="24"/>
        </w:rPr>
        <w:t>»</w:t>
      </w:r>
      <w:r w:rsidR="006B6CF4" w:rsidRPr="00E965F4">
        <w:rPr>
          <w:rFonts w:ascii="Times New Roman" w:hAnsi="Times New Roman"/>
          <w:sz w:val="24"/>
          <w:szCs w:val="24"/>
        </w:rPr>
        <w:t>)</w:t>
      </w:r>
      <w:r w:rsidR="00FA330F" w:rsidRPr="00E965F4">
        <w:rPr>
          <w:rFonts w:ascii="Times New Roman" w:hAnsi="Times New Roman"/>
          <w:sz w:val="24"/>
          <w:szCs w:val="24"/>
        </w:rPr>
        <w:t>, в</w:t>
      </w:r>
      <w:r w:rsidR="00AC1EFA" w:rsidRPr="00E965F4">
        <w:rPr>
          <w:rFonts w:ascii="Times New Roman" w:hAnsi="Times New Roman"/>
          <w:sz w:val="24"/>
          <w:szCs w:val="24"/>
          <w:lang w:val="en-US"/>
        </w:rPr>
        <w:t> </w:t>
      </w:r>
      <w:r w:rsidR="00FA330F" w:rsidRPr="00E965F4">
        <w:rPr>
          <w:rFonts w:ascii="Times New Roman" w:hAnsi="Times New Roman"/>
          <w:sz w:val="24"/>
          <w:szCs w:val="24"/>
        </w:rPr>
        <w:t xml:space="preserve">лице </w:t>
      </w:r>
      <w:permStart w:id="743130701" w:edGrp="everyone"/>
      <w:r w:rsidR="006B6CF4" w:rsidRPr="00E965F4">
        <w:rPr>
          <w:rFonts w:ascii="Times New Roman" w:hAnsi="Times New Roman"/>
          <w:sz w:val="24"/>
          <w:szCs w:val="24"/>
        </w:rPr>
        <w:t>______________________</w:t>
      </w:r>
      <w:r w:rsidR="00FA330F" w:rsidRPr="00E965F4">
        <w:rPr>
          <w:rFonts w:ascii="Times New Roman" w:hAnsi="Times New Roman"/>
          <w:sz w:val="24"/>
          <w:szCs w:val="24"/>
        </w:rPr>
        <w:t>,</w:t>
      </w:r>
      <w:permEnd w:id="743130701"/>
      <w:r w:rsidR="00FA330F" w:rsidRPr="00E965F4">
        <w:rPr>
          <w:rFonts w:ascii="Times New Roman" w:hAnsi="Times New Roman"/>
          <w:sz w:val="24"/>
          <w:szCs w:val="24"/>
        </w:rPr>
        <w:t xml:space="preserve"> действующего на основании </w:t>
      </w:r>
      <w:permStart w:id="245398636" w:edGrp="everyone"/>
      <w:r w:rsidR="00BB1E2C" w:rsidRPr="00E965F4">
        <w:rPr>
          <w:rFonts w:ascii="Times New Roman" w:hAnsi="Times New Roman"/>
          <w:sz w:val="24"/>
          <w:szCs w:val="24"/>
        </w:rPr>
        <w:t>_________________</w:t>
      </w:r>
      <w:permEnd w:id="245398636"/>
      <w:r w:rsidR="00FA330F" w:rsidRPr="00E965F4">
        <w:rPr>
          <w:rFonts w:ascii="Times New Roman" w:hAnsi="Times New Roman"/>
          <w:sz w:val="24"/>
          <w:szCs w:val="24"/>
        </w:rPr>
        <w:t xml:space="preserve">, с одной стороны, </w:t>
      </w:r>
    </w:p>
    <w:p w14:paraId="512D801D" w14:textId="77777777" w:rsidR="00FA330F" w:rsidRPr="00E965F4" w:rsidRDefault="00BB1E2C" w:rsidP="006B6CF4">
      <w:pPr>
        <w:pStyle w:val="af3"/>
        <w:spacing w:before="0" w:beforeAutospacing="0" w:after="0" w:afterAutospacing="0"/>
        <w:ind w:firstLine="709"/>
        <w:jc w:val="both"/>
        <w:rPr>
          <w:rFonts w:ascii="Times New Roman" w:hAnsi="Times New Roman"/>
          <w:sz w:val="24"/>
          <w:szCs w:val="24"/>
        </w:rPr>
      </w:pPr>
      <w:permStart w:id="134565339" w:edGrp="everyone"/>
      <w:r w:rsidRPr="00E965F4">
        <w:rPr>
          <w:rFonts w:ascii="Times New Roman" w:hAnsi="Times New Roman"/>
          <w:spacing w:val="-4"/>
          <w:sz w:val="24"/>
          <w:szCs w:val="24"/>
        </w:rPr>
        <w:t>___</w:t>
      </w:r>
      <w:r w:rsidR="006B6CF4" w:rsidRPr="00E965F4">
        <w:rPr>
          <w:rFonts w:ascii="Times New Roman" w:hAnsi="Times New Roman"/>
          <w:spacing w:val="-4"/>
          <w:sz w:val="24"/>
          <w:szCs w:val="24"/>
        </w:rPr>
        <w:t>___________________</w:t>
      </w:r>
      <w:permEnd w:id="134565339"/>
      <w:r w:rsidR="00FA330F" w:rsidRPr="00E965F4">
        <w:rPr>
          <w:rFonts w:ascii="Times New Roman" w:hAnsi="Times New Roman"/>
          <w:sz w:val="24"/>
          <w:szCs w:val="24"/>
        </w:rPr>
        <w:t xml:space="preserve"> </w:t>
      </w:r>
      <w:r w:rsidR="006B6CF4" w:rsidRPr="00E965F4">
        <w:rPr>
          <w:rFonts w:ascii="Times New Roman" w:hAnsi="Times New Roman"/>
          <w:sz w:val="24"/>
          <w:szCs w:val="24"/>
        </w:rPr>
        <w:t>(далее –</w:t>
      </w:r>
      <w:r w:rsidR="00FA330F" w:rsidRPr="00E965F4">
        <w:rPr>
          <w:rFonts w:ascii="Times New Roman" w:hAnsi="Times New Roman"/>
          <w:sz w:val="24"/>
          <w:szCs w:val="24"/>
        </w:rPr>
        <w:t xml:space="preserve"> «</w:t>
      </w:r>
      <w:r w:rsidR="003F320F" w:rsidRPr="00E965F4">
        <w:rPr>
          <w:rFonts w:ascii="Times New Roman" w:hAnsi="Times New Roman"/>
          <w:sz w:val="24"/>
          <w:szCs w:val="24"/>
        </w:rPr>
        <w:t xml:space="preserve">Новый </w:t>
      </w:r>
      <w:r w:rsidR="00E469AC" w:rsidRPr="00E965F4">
        <w:rPr>
          <w:rFonts w:ascii="Times New Roman" w:hAnsi="Times New Roman"/>
          <w:sz w:val="24"/>
          <w:szCs w:val="24"/>
        </w:rPr>
        <w:t>должник</w:t>
      </w:r>
      <w:r w:rsidR="00FA330F" w:rsidRPr="00E965F4">
        <w:rPr>
          <w:rFonts w:ascii="Times New Roman" w:hAnsi="Times New Roman"/>
          <w:sz w:val="24"/>
          <w:szCs w:val="24"/>
        </w:rPr>
        <w:t>»</w:t>
      </w:r>
      <w:r w:rsidR="006B6CF4" w:rsidRPr="00E965F4">
        <w:rPr>
          <w:rFonts w:ascii="Times New Roman" w:hAnsi="Times New Roman"/>
          <w:sz w:val="24"/>
          <w:szCs w:val="24"/>
        </w:rPr>
        <w:t>)</w:t>
      </w:r>
      <w:r w:rsidR="00FA330F" w:rsidRPr="00E965F4">
        <w:rPr>
          <w:rFonts w:ascii="Times New Roman" w:hAnsi="Times New Roman"/>
          <w:sz w:val="24"/>
          <w:szCs w:val="24"/>
        </w:rPr>
        <w:t xml:space="preserve">, в лице </w:t>
      </w:r>
      <w:permStart w:id="48061666" w:edGrp="everyone"/>
      <w:r w:rsidR="00FA330F" w:rsidRPr="00E965F4">
        <w:rPr>
          <w:rFonts w:ascii="Times New Roman" w:hAnsi="Times New Roman"/>
          <w:sz w:val="24"/>
          <w:szCs w:val="24"/>
        </w:rPr>
        <w:t>_____</w:t>
      </w:r>
      <w:r w:rsidR="006B6CF4" w:rsidRPr="00E965F4">
        <w:rPr>
          <w:rFonts w:ascii="Times New Roman" w:hAnsi="Times New Roman"/>
          <w:sz w:val="24"/>
          <w:szCs w:val="24"/>
        </w:rPr>
        <w:t>_________________</w:t>
      </w:r>
      <w:permEnd w:id="48061666"/>
      <w:r w:rsidR="00FA330F" w:rsidRPr="00E965F4">
        <w:rPr>
          <w:rFonts w:ascii="Times New Roman" w:hAnsi="Times New Roman"/>
          <w:spacing w:val="-4"/>
          <w:sz w:val="24"/>
          <w:szCs w:val="24"/>
        </w:rPr>
        <w:t>,</w:t>
      </w:r>
      <w:r w:rsidR="00FA330F" w:rsidRPr="00E965F4">
        <w:rPr>
          <w:rFonts w:ascii="Times New Roman" w:hAnsi="Times New Roman"/>
          <w:sz w:val="24"/>
          <w:szCs w:val="24"/>
        </w:rPr>
        <w:t xml:space="preserve"> действующего на основании </w:t>
      </w:r>
      <w:permStart w:id="1007818177" w:edGrp="everyone"/>
      <w:r w:rsidR="00DD0D6E" w:rsidRPr="00E965F4">
        <w:rPr>
          <w:rFonts w:ascii="Times New Roman" w:hAnsi="Times New Roman"/>
          <w:sz w:val="24"/>
          <w:szCs w:val="24"/>
        </w:rPr>
        <w:t>_________________________</w:t>
      </w:r>
      <w:r w:rsidR="00FA330F" w:rsidRPr="00E965F4">
        <w:rPr>
          <w:rFonts w:ascii="Times New Roman" w:hAnsi="Times New Roman"/>
          <w:sz w:val="24"/>
          <w:szCs w:val="24"/>
        </w:rPr>
        <w:t>,</w:t>
      </w:r>
      <w:permEnd w:id="1007818177"/>
      <w:r w:rsidR="00FA330F" w:rsidRPr="00E965F4">
        <w:rPr>
          <w:rFonts w:ascii="Times New Roman" w:hAnsi="Times New Roman"/>
          <w:sz w:val="24"/>
          <w:szCs w:val="24"/>
        </w:rPr>
        <w:t xml:space="preserve"> с другой стороны, </w:t>
      </w:r>
      <w:r w:rsidR="006B6CF4" w:rsidRPr="00E965F4">
        <w:rPr>
          <w:rFonts w:ascii="Times New Roman" w:hAnsi="Times New Roman"/>
          <w:sz w:val="24"/>
          <w:szCs w:val="24"/>
        </w:rPr>
        <w:t>и</w:t>
      </w:r>
    </w:p>
    <w:p w14:paraId="5998A7CF" w14:textId="1050D13E" w:rsidR="00FA330F" w:rsidRPr="00E965F4" w:rsidRDefault="00E965F4" w:rsidP="006B6CF4">
      <w:pPr>
        <w:tabs>
          <w:tab w:val="left" w:pos="851"/>
        </w:tabs>
        <w:ind w:firstLine="709"/>
        <w:jc w:val="both"/>
        <w:rPr>
          <w:rFonts w:ascii="Times New Roman" w:hAnsi="Times New Roman" w:cs="Times New Roman"/>
        </w:rPr>
      </w:pPr>
      <w:r w:rsidRPr="00E965F4">
        <w:rPr>
          <w:rFonts w:ascii="Times New Roman" w:hAnsi="Times New Roman"/>
          <w:b/>
          <w:color w:val="auto"/>
        </w:rPr>
        <w:t>А</w:t>
      </w:r>
      <w:r w:rsidR="006B6CF4" w:rsidRPr="00E965F4">
        <w:rPr>
          <w:rFonts w:ascii="Times New Roman" w:hAnsi="Times New Roman"/>
          <w:b/>
          <w:color w:val="auto"/>
        </w:rPr>
        <w:t>кционерное общество «</w:t>
      </w:r>
      <w:r w:rsidRPr="00E965F4">
        <w:rPr>
          <w:rFonts w:ascii="Times New Roman" w:hAnsi="Times New Roman"/>
          <w:b/>
          <w:color w:val="auto"/>
        </w:rPr>
        <w:t>Чукотэнерго» (</w:t>
      </w:r>
      <w:r w:rsidR="006B6CF4" w:rsidRPr="00E965F4">
        <w:rPr>
          <w:rFonts w:ascii="Times New Roman" w:hAnsi="Times New Roman"/>
          <w:b/>
          <w:color w:val="auto"/>
        </w:rPr>
        <w:t>АО «</w:t>
      </w:r>
      <w:r w:rsidRPr="00E965F4">
        <w:rPr>
          <w:rFonts w:ascii="Times New Roman" w:hAnsi="Times New Roman"/>
          <w:b/>
          <w:color w:val="auto"/>
        </w:rPr>
        <w:t>Чукотэнерго</w:t>
      </w:r>
      <w:r w:rsidR="006B6CF4" w:rsidRPr="00E965F4">
        <w:rPr>
          <w:rFonts w:ascii="Times New Roman" w:hAnsi="Times New Roman"/>
          <w:b/>
          <w:color w:val="auto"/>
        </w:rPr>
        <w:t>»)</w:t>
      </w:r>
      <w:r w:rsidR="00FA330F" w:rsidRPr="00E965F4">
        <w:rPr>
          <w:rFonts w:ascii="Times New Roman" w:hAnsi="Times New Roman" w:cs="Times New Roman"/>
        </w:rPr>
        <w:t xml:space="preserve"> </w:t>
      </w:r>
      <w:r w:rsidR="006B6CF4" w:rsidRPr="00E965F4">
        <w:rPr>
          <w:rFonts w:ascii="Times New Roman" w:hAnsi="Times New Roman" w:cs="Times New Roman"/>
        </w:rPr>
        <w:t>(</w:t>
      </w:r>
      <w:r w:rsidR="00FA330F" w:rsidRPr="00E965F4">
        <w:rPr>
          <w:rFonts w:ascii="Times New Roman" w:hAnsi="Times New Roman" w:cs="Times New Roman"/>
          <w:i/>
        </w:rPr>
        <w:t>дал</w:t>
      </w:r>
      <w:r w:rsidR="006B6CF4" w:rsidRPr="00E965F4">
        <w:rPr>
          <w:rFonts w:ascii="Times New Roman" w:hAnsi="Times New Roman" w:cs="Times New Roman"/>
          <w:i/>
        </w:rPr>
        <w:t>ее</w:t>
      </w:r>
      <w:r w:rsidR="00FA330F" w:rsidRPr="00E965F4">
        <w:rPr>
          <w:rStyle w:val="3"/>
          <w:rFonts w:ascii="Times New Roman" w:hAnsi="Times New Roman" w:cs="Times New Roman"/>
          <w:i w:val="0"/>
        </w:rPr>
        <w:t xml:space="preserve"> </w:t>
      </w:r>
      <w:r w:rsidR="006B6CF4" w:rsidRPr="00E965F4">
        <w:rPr>
          <w:rStyle w:val="3"/>
          <w:rFonts w:ascii="Times New Roman" w:hAnsi="Times New Roman" w:cs="Times New Roman"/>
          <w:i w:val="0"/>
        </w:rPr>
        <w:t xml:space="preserve">– </w:t>
      </w:r>
      <w:r w:rsidR="00FA330F" w:rsidRPr="00E965F4">
        <w:rPr>
          <w:rStyle w:val="3"/>
          <w:rFonts w:ascii="Times New Roman" w:hAnsi="Times New Roman" w:cs="Times New Roman"/>
          <w:b w:val="0"/>
          <w:i w:val="0"/>
        </w:rPr>
        <w:t>«</w:t>
      </w:r>
      <w:r w:rsidR="00E469AC" w:rsidRPr="00E965F4">
        <w:rPr>
          <w:rStyle w:val="3"/>
          <w:rFonts w:ascii="Times New Roman" w:hAnsi="Times New Roman" w:cs="Times New Roman"/>
          <w:b w:val="0"/>
          <w:i w:val="0"/>
        </w:rPr>
        <w:t>Кредитор</w:t>
      </w:r>
      <w:r w:rsidR="00FA330F" w:rsidRPr="00E965F4">
        <w:rPr>
          <w:rStyle w:val="3"/>
          <w:rFonts w:ascii="Times New Roman" w:hAnsi="Times New Roman" w:cs="Times New Roman"/>
          <w:b w:val="0"/>
          <w:i w:val="0"/>
        </w:rPr>
        <w:t>»</w:t>
      </w:r>
      <w:r w:rsidR="006B6CF4" w:rsidRPr="00E965F4">
        <w:rPr>
          <w:rStyle w:val="3"/>
          <w:rFonts w:ascii="Times New Roman" w:hAnsi="Times New Roman" w:cs="Times New Roman"/>
          <w:b w:val="0"/>
          <w:i w:val="0"/>
        </w:rPr>
        <w:t>)</w:t>
      </w:r>
      <w:r w:rsidR="00FA330F" w:rsidRPr="00E965F4">
        <w:rPr>
          <w:rStyle w:val="3"/>
          <w:rFonts w:ascii="Times New Roman" w:hAnsi="Times New Roman" w:cs="Times New Roman"/>
          <w:b w:val="0"/>
          <w:i w:val="0"/>
        </w:rPr>
        <w:t>,</w:t>
      </w:r>
      <w:r w:rsidR="00FA330F" w:rsidRPr="00E965F4">
        <w:rPr>
          <w:rFonts w:ascii="Times New Roman" w:hAnsi="Times New Roman" w:cs="Times New Roman"/>
          <w:color w:val="auto"/>
          <w:spacing w:val="-1"/>
        </w:rPr>
        <w:t xml:space="preserve"> в л</w:t>
      </w:r>
      <w:r w:rsidR="006B6CF4" w:rsidRPr="00E965F4">
        <w:rPr>
          <w:rFonts w:ascii="Times New Roman" w:hAnsi="Times New Roman" w:cs="Times New Roman"/>
          <w:color w:val="auto"/>
          <w:spacing w:val="-1"/>
        </w:rPr>
        <w:t xml:space="preserve">ице </w:t>
      </w:r>
      <w:permStart w:id="865282998" w:edGrp="everyone"/>
      <w:r w:rsidR="006B6CF4" w:rsidRPr="00E965F4">
        <w:rPr>
          <w:rFonts w:ascii="Times New Roman" w:hAnsi="Times New Roman" w:cs="Times New Roman"/>
          <w:color w:val="auto"/>
          <w:spacing w:val="-1"/>
        </w:rPr>
        <w:t>______________________</w:t>
      </w:r>
      <w:permEnd w:id="865282998"/>
      <w:r w:rsidR="00FA330F" w:rsidRPr="00E965F4">
        <w:rPr>
          <w:rFonts w:ascii="Times New Roman" w:hAnsi="Times New Roman" w:cs="Times New Roman"/>
          <w:color w:val="auto"/>
          <w:spacing w:val="-1"/>
        </w:rPr>
        <w:t xml:space="preserve">, действующего на основании </w:t>
      </w:r>
      <w:permStart w:id="94329511" w:edGrp="everyone"/>
      <w:r w:rsidR="00FA330F" w:rsidRPr="00E965F4">
        <w:rPr>
          <w:rFonts w:ascii="Times New Roman" w:hAnsi="Times New Roman" w:cs="Times New Roman"/>
          <w:color w:val="auto"/>
          <w:spacing w:val="-1"/>
        </w:rPr>
        <w:t>_____________</w:t>
      </w:r>
      <w:r w:rsidR="00DD0D6E" w:rsidRPr="00E965F4">
        <w:rPr>
          <w:rFonts w:ascii="Times New Roman" w:hAnsi="Times New Roman" w:cs="Times New Roman"/>
          <w:color w:val="auto"/>
          <w:spacing w:val="-1"/>
        </w:rPr>
        <w:t>_____________</w:t>
      </w:r>
      <w:r w:rsidR="00FA330F" w:rsidRPr="00E965F4">
        <w:rPr>
          <w:rFonts w:ascii="Times New Roman" w:hAnsi="Times New Roman" w:cs="Times New Roman"/>
          <w:color w:val="auto"/>
          <w:spacing w:val="-1"/>
        </w:rPr>
        <w:t xml:space="preserve">, </w:t>
      </w:r>
      <w:permEnd w:id="94329511"/>
      <w:r w:rsidR="00FA330F" w:rsidRPr="00E965F4">
        <w:rPr>
          <w:rFonts w:ascii="Times New Roman" w:hAnsi="Times New Roman" w:cs="Times New Roman"/>
        </w:rPr>
        <w:t xml:space="preserve">с третьей стороны, </w:t>
      </w:r>
    </w:p>
    <w:p w14:paraId="506A90C8" w14:textId="77777777" w:rsidR="00FA330F" w:rsidRPr="00E965F4" w:rsidRDefault="00DD0D6E" w:rsidP="006B6CF4">
      <w:pPr>
        <w:pStyle w:val="a3"/>
        <w:shd w:val="clear" w:color="auto" w:fill="auto"/>
        <w:spacing w:before="0" w:after="0" w:line="240" w:lineRule="auto"/>
        <w:ind w:right="20" w:firstLine="709"/>
        <w:rPr>
          <w:rFonts w:ascii="Times New Roman" w:hAnsi="Times New Roman" w:cs="Times New Roman"/>
        </w:rPr>
      </w:pPr>
      <w:r w:rsidRPr="00E965F4">
        <w:rPr>
          <w:rFonts w:ascii="Times New Roman" w:hAnsi="Times New Roman" w:cs="Times New Roman"/>
        </w:rPr>
        <w:t xml:space="preserve">далее </w:t>
      </w:r>
      <w:r w:rsidR="00FA330F" w:rsidRPr="00E965F4">
        <w:rPr>
          <w:rFonts w:ascii="Times New Roman" w:hAnsi="Times New Roman" w:cs="Times New Roman"/>
        </w:rPr>
        <w:t xml:space="preserve">вместе именуемые «Стороны», а по отдельности </w:t>
      </w:r>
      <w:r w:rsidR="006B6CF4" w:rsidRPr="00E965F4">
        <w:rPr>
          <w:rFonts w:ascii="Times New Roman" w:hAnsi="Times New Roman" w:cs="Times New Roman"/>
        </w:rPr>
        <w:t xml:space="preserve">– </w:t>
      </w:r>
      <w:r w:rsidR="00FA330F" w:rsidRPr="00E965F4">
        <w:rPr>
          <w:rFonts w:ascii="Times New Roman" w:hAnsi="Times New Roman" w:cs="Times New Roman"/>
        </w:rPr>
        <w:t xml:space="preserve">«Сторона», заключили настоящее соглашение (далее – </w:t>
      </w:r>
      <w:r w:rsidR="00AC1EFA" w:rsidRPr="00E965F4">
        <w:rPr>
          <w:rFonts w:ascii="Times New Roman" w:hAnsi="Times New Roman" w:cs="Times New Roman"/>
        </w:rPr>
        <w:t>«</w:t>
      </w:r>
      <w:r w:rsidR="00FA330F" w:rsidRPr="00E965F4">
        <w:rPr>
          <w:rFonts w:ascii="Times New Roman" w:hAnsi="Times New Roman" w:cs="Times New Roman"/>
        </w:rPr>
        <w:t>Соглашение</w:t>
      </w:r>
      <w:r w:rsidR="00AC1EFA" w:rsidRPr="00E965F4">
        <w:rPr>
          <w:rFonts w:ascii="Times New Roman" w:hAnsi="Times New Roman" w:cs="Times New Roman"/>
        </w:rPr>
        <w:t>»</w:t>
      </w:r>
      <w:r w:rsidR="00FA330F" w:rsidRPr="00E965F4">
        <w:rPr>
          <w:rFonts w:ascii="Times New Roman" w:hAnsi="Times New Roman" w:cs="Times New Roman"/>
        </w:rPr>
        <w:t>) о нижеследующем:</w:t>
      </w:r>
    </w:p>
    <w:p w14:paraId="234127AB" w14:textId="77777777" w:rsidR="00FA330F" w:rsidRPr="00E965F4" w:rsidRDefault="00FA330F" w:rsidP="006B6CF4">
      <w:pPr>
        <w:pStyle w:val="af3"/>
        <w:spacing w:before="0" w:beforeAutospacing="0" w:after="0" w:afterAutospacing="0"/>
        <w:ind w:firstLine="709"/>
        <w:jc w:val="both"/>
        <w:rPr>
          <w:rFonts w:ascii="Times New Roman" w:hAnsi="Times New Roman"/>
          <w:sz w:val="24"/>
          <w:szCs w:val="24"/>
        </w:rPr>
      </w:pPr>
    </w:p>
    <w:p w14:paraId="159B8AE3" w14:textId="77777777" w:rsidR="00FA330F" w:rsidRPr="00E965F4" w:rsidRDefault="00FA330F" w:rsidP="00AC5C57">
      <w:pPr>
        <w:pStyle w:val="21"/>
        <w:numPr>
          <w:ilvl w:val="0"/>
          <w:numId w:val="25"/>
        </w:numPr>
        <w:shd w:val="clear" w:color="auto" w:fill="auto"/>
        <w:tabs>
          <w:tab w:val="left" w:pos="284"/>
        </w:tabs>
        <w:spacing w:after="0" w:line="240" w:lineRule="auto"/>
        <w:ind w:left="0" w:firstLine="0"/>
        <w:jc w:val="center"/>
        <w:rPr>
          <w:rFonts w:ascii="Times New Roman" w:hAnsi="Times New Roman" w:cs="Times New Roman"/>
        </w:rPr>
      </w:pPr>
      <w:r w:rsidRPr="00E965F4">
        <w:rPr>
          <w:rFonts w:ascii="Times New Roman" w:hAnsi="Times New Roman" w:cs="Times New Roman"/>
        </w:rPr>
        <w:t>П</w:t>
      </w:r>
      <w:r w:rsidR="006B6CF4" w:rsidRPr="00E965F4">
        <w:rPr>
          <w:rFonts w:ascii="Times New Roman" w:hAnsi="Times New Roman" w:cs="Times New Roman"/>
        </w:rPr>
        <w:t>редмет</w:t>
      </w:r>
      <w:r w:rsidRPr="00E965F4">
        <w:rPr>
          <w:rFonts w:ascii="Times New Roman" w:hAnsi="Times New Roman" w:cs="Times New Roman"/>
        </w:rPr>
        <w:t xml:space="preserve"> </w:t>
      </w:r>
      <w:r w:rsidR="006B6CF4" w:rsidRPr="00E965F4">
        <w:rPr>
          <w:rFonts w:ascii="Times New Roman" w:hAnsi="Times New Roman" w:cs="Times New Roman"/>
        </w:rPr>
        <w:t>соглашения</w:t>
      </w:r>
    </w:p>
    <w:p w14:paraId="0B2BF00C" w14:textId="77777777" w:rsidR="00FA330F" w:rsidRPr="00E965F4" w:rsidRDefault="00FA330F" w:rsidP="006B6CF4">
      <w:pPr>
        <w:pStyle w:val="a3"/>
        <w:numPr>
          <w:ilvl w:val="0"/>
          <w:numId w:val="1"/>
        </w:numPr>
        <w:shd w:val="clear" w:color="auto" w:fill="auto"/>
        <w:tabs>
          <w:tab w:val="left" w:pos="1134"/>
          <w:tab w:val="left" w:pos="1276"/>
        </w:tabs>
        <w:spacing w:before="0" w:after="0" w:line="240" w:lineRule="auto"/>
        <w:ind w:right="20" w:firstLine="709"/>
        <w:rPr>
          <w:rFonts w:ascii="Times New Roman" w:hAnsi="Times New Roman" w:cs="Times New Roman"/>
        </w:rPr>
      </w:pPr>
      <w:r w:rsidRPr="00E965F4">
        <w:rPr>
          <w:rFonts w:ascii="Times New Roman" w:hAnsi="Times New Roman" w:cs="Times New Roman"/>
        </w:rPr>
        <w:t>В соответствии со ст</w:t>
      </w:r>
      <w:r w:rsidR="00AC1EFA" w:rsidRPr="00E965F4">
        <w:rPr>
          <w:rFonts w:ascii="Times New Roman" w:hAnsi="Times New Roman" w:cs="Times New Roman"/>
        </w:rPr>
        <w:t>атьями</w:t>
      </w:r>
      <w:r w:rsidRPr="00E965F4">
        <w:rPr>
          <w:rFonts w:ascii="Times New Roman" w:hAnsi="Times New Roman" w:cs="Times New Roman"/>
        </w:rPr>
        <w:t xml:space="preserve"> 39</w:t>
      </w:r>
      <w:r w:rsidR="00D5301F" w:rsidRPr="00E965F4">
        <w:rPr>
          <w:rFonts w:ascii="Times New Roman" w:hAnsi="Times New Roman" w:cs="Times New Roman"/>
        </w:rPr>
        <w:t>1</w:t>
      </w:r>
      <w:r w:rsidR="00AC1EFA" w:rsidRPr="00E965F4">
        <w:rPr>
          <w:rFonts w:ascii="Times New Roman" w:hAnsi="Times New Roman" w:cs="Times New Roman"/>
        </w:rPr>
        <w:t xml:space="preserve"> и </w:t>
      </w:r>
      <w:r w:rsidR="00D5301F" w:rsidRPr="00E965F4">
        <w:rPr>
          <w:rFonts w:ascii="Times New Roman" w:hAnsi="Times New Roman" w:cs="Times New Roman"/>
        </w:rPr>
        <w:t>392</w:t>
      </w:r>
      <w:r w:rsidRPr="00E965F4">
        <w:rPr>
          <w:rFonts w:ascii="Times New Roman" w:hAnsi="Times New Roman" w:cs="Times New Roman"/>
        </w:rPr>
        <w:t xml:space="preserve"> Гражданского кодекса </w:t>
      </w:r>
      <w:r w:rsidR="00DD0D6E" w:rsidRPr="00E965F4">
        <w:rPr>
          <w:rFonts w:ascii="Times New Roman" w:hAnsi="Times New Roman" w:cs="Times New Roman"/>
        </w:rPr>
        <w:t xml:space="preserve">Российской </w:t>
      </w:r>
      <w:r w:rsidRPr="00E965F4">
        <w:rPr>
          <w:rFonts w:ascii="Times New Roman" w:hAnsi="Times New Roman" w:cs="Times New Roman"/>
        </w:rPr>
        <w:t>Ф</w:t>
      </w:r>
      <w:r w:rsidR="00DD0D6E" w:rsidRPr="00E965F4">
        <w:rPr>
          <w:rFonts w:ascii="Times New Roman" w:hAnsi="Times New Roman" w:cs="Times New Roman"/>
        </w:rPr>
        <w:t>едерации</w:t>
      </w:r>
      <w:r w:rsidRPr="00E965F4">
        <w:rPr>
          <w:rFonts w:ascii="Times New Roman" w:hAnsi="Times New Roman" w:cs="Times New Roman"/>
        </w:rPr>
        <w:t xml:space="preserve"> </w:t>
      </w:r>
      <w:r w:rsidR="00C463CA" w:rsidRPr="00E965F4">
        <w:rPr>
          <w:rFonts w:ascii="Times New Roman" w:hAnsi="Times New Roman" w:cs="Times New Roman"/>
        </w:rPr>
        <w:t xml:space="preserve">Должник </w:t>
      </w:r>
      <w:r w:rsidRPr="00E965F4">
        <w:rPr>
          <w:rFonts w:ascii="Times New Roman" w:hAnsi="Times New Roman" w:cs="Times New Roman"/>
        </w:rPr>
        <w:t xml:space="preserve">передает, а </w:t>
      </w:r>
      <w:r w:rsidR="002D2A9F" w:rsidRPr="00E965F4">
        <w:rPr>
          <w:rFonts w:ascii="Times New Roman" w:hAnsi="Times New Roman" w:cs="Times New Roman"/>
        </w:rPr>
        <w:t xml:space="preserve">Новый </w:t>
      </w:r>
      <w:r w:rsidR="00C463CA" w:rsidRPr="00E965F4">
        <w:rPr>
          <w:rFonts w:ascii="Times New Roman" w:hAnsi="Times New Roman" w:cs="Times New Roman"/>
        </w:rPr>
        <w:t xml:space="preserve">должник </w:t>
      </w:r>
      <w:bookmarkStart w:id="0" w:name="_GoBack"/>
      <w:bookmarkEnd w:id="0"/>
      <w:r w:rsidRPr="00E965F4">
        <w:rPr>
          <w:rFonts w:ascii="Times New Roman" w:hAnsi="Times New Roman" w:cs="Times New Roman"/>
        </w:rPr>
        <w:t xml:space="preserve">принимает </w:t>
      </w:r>
      <w:r w:rsidR="006B6CF4" w:rsidRPr="00E965F4">
        <w:rPr>
          <w:rFonts w:ascii="Times New Roman" w:hAnsi="Times New Roman" w:cs="Times New Roman"/>
        </w:rPr>
        <w:t xml:space="preserve">на себя </w:t>
      </w:r>
      <w:r w:rsidR="00C463CA" w:rsidRPr="00E965F4">
        <w:rPr>
          <w:rFonts w:ascii="Times New Roman" w:hAnsi="Times New Roman" w:cs="Times New Roman"/>
        </w:rPr>
        <w:t>долг</w:t>
      </w:r>
      <w:r w:rsidR="002D2A9F" w:rsidRPr="00E965F4">
        <w:rPr>
          <w:rFonts w:ascii="Times New Roman" w:hAnsi="Times New Roman" w:cs="Times New Roman"/>
        </w:rPr>
        <w:t xml:space="preserve"> </w:t>
      </w:r>
      <w:r w:rsidR="006B6CF4" w:rsidRPr="00E965F4">
        <w:rPr>
          <w:rFonts w:ascii="Times New Roman" w:hAnsi="Times New Roman" w:cs="Times New Roman"/>
        </w:rPr>
        <w:t xml:space="preserve">(обязательства) </w:t>
      </w:r>
      <w:r w:rsidRPr="00E965F4">
        <w:rPr>
          <w:rFonts w:ascii="Times New Roman" w:hAnsi="Times New Roman" w:cs="Times New Roman"/>
        </w:rPr>
        <w:t>по</w:t>
      </w:r>
      <w:r w:rsidRPr="00E965F4">
        <w:rPr>
          <w:rStyle w:val="a4"/>
          <w:rFonts w:ascii="Times New Roman" w:hAnsi="Times New Roman" w:cs="Times New Roman"/>
          <w:b w:val="0"/>
        </w:rPr>
        <w:t xml:space="preserve"> </w:t>
      </w:r>
      <w:r w:rsidRPr="00E965F4">
        <w:rPr>
          <w:rFonts w:ascii="Times New Roman" w:hAnsi="Times New Roman" w:cs="Times New Roman"/>
        </w:rPr>
        <w:t xml:space="preserve">договору </w:t>
      </w:r>
      <w:permStart w:id="1899053810" w:edGrp="everyone"/>
      <w:r w:rsidR="006B6CF4" w:rsidRPr="00E965F4">
        <w:rPr>
          <w:rFonts w:ascii="Times New Roman" w:hAnsi="Times New Roman" w:cs="Times New Roman"/>
        </w:rPr>
        <w:t>_________________ № ______ от «____» _________</w:t>
      </w:r>
      <w:r w:rsidR="00AC1EFA" w:rsidRPr="00E965F4">
        <w:rPr>
          <w:rFonts w:ascii="Times New Roman" w:hAnsi="Times New Roman" w:cs="Times New Roman"/>
        </w:rPr>
        <w:t xml:space="preserve"> </w:t>
      </w:r>
      <w:r w:rsidR="006B6CF4" w:rsidRPr="00E965F4">
        <w:rPr>
          <w:rFonts w:ascii="Times New Roman" w:hAnsi="Times New Roman" w:cs="Times New Roman"/>
        </w:rPr>
        <w:t xml:space="preserve">20 __ </w:t>
      </w:r>
      <w:permEnd w:id="1899053810"/>
      <w:r w:rsidRPr="00E965F4">
        <w:rPr>
          <w:rFonts w:ascii="Times New Roman" w:hAnsi="Times New Roman" w:cs="Times New Roman"/>
        </w:rPr>
        <w:t xml:space="preserve">года (далее – </w:t>
      </w:r>
      <w:r w:rsidR="00AC1EFA" w:rsidRPr="00E965F4">
        <w:rPr>
          <w:rFonts w:ascii="Times New Roman" w:hAnsi="Times New Roman" w:cs="Times New Roman"/>
        </w:rPr>
        <w:t>«</w:t>
      </w:r>
      <w:r w:rsidRPr="00E965F4">
        <w:rPr>
          <w:rFonts w:ascii="Times New Roman" w:hAnsi="Times New Roman" w:cs="Times New Roman"/>
        </w:rPr>
        <w:t>Договор</w:t>
      </w:r>
      <w:r w:rsidR="00AC1EFA" w:rsidRPr="00E965F4">
        <w:rPr>
          <w:rFonts w:ascii="Times New Roman" w:hAnsi="Times New Roman" w:cs="Times New Roman"/>
        </w:rPr>
        <w:t>»</w:t>
      </w:r>
      <w:r w:rsidRPr="00E965F4">
        <w:rPr>
          <w:rFonts w:ascii="Times New Roman" w:hAnsi="Times New Roman" w:cs="Times New Roman"/>
        </w:rPr>
        <w:t xml:space="preserve">), заключенному между </w:t>
      </w:r>
      <w:r w:rsidR="002D2A9F" w:rsidRPr="00E965F4">
        <w:rPr>
          <w:rFonts w:ascii="Times New Roman" w:hAnsi="Times New Roman" w:cs="Times New Roman"/>
        </w:rPr>
        <w:t>Кредитором</w:t>
      </w:r>
      <w:r w:rsidRPr="00E965F4">
        <w:rPr>
          <w:rFonts w:ascii="Times New Roman" w:hAnsi="Times New Roman" w:cs="Times New Roman"/>
        </w:rPr>
        <w:t xml:space="preserve"> и </w:t>
      </w:r>
      <w:r w:rsidR="002D2A9F" w:rsidRPr="00E965F4">
        <w:rPr>
          <w:rFonts w:ascii="Times New Roman" w:hAnsi="Times New Roman" w:cs="Times New Roman"/>
        </w:rPr>
        <w:t>Должником</w:t>
      </w:r>
      <w:r w:rsidRPr="00E965F4">
        <w:rPr>
          <w:rFonts w:ascii="Times New Roman" w:hAnsi="Times New Roman" w:cs="Times New Roman"/>
        </w:rPr>
        <w:t>, в объеме и на условиях, существующих на дату заключения Соглашения</w:t>
      </w:r>
      <w:r w:rsidR="00FD6610" w:rsidRPr="00E965F4">
        <w:rPr>
          <w:rFonts w:ascii="Times New Roman" w:hAnsi="Times New Roman" w:cs="Times New Roman"/>
        </w:rPr>
        <w:t>.</w:t>
      </w:r>
    </w:p>
    <w:p w14:paraId="2FA4BE13" w14:textId="77777777" w:rsidR="00D72B0A" w:rsidRPr="00E965F4" w:rsidRDefault="00D72B0A" w:rsidP="006B6CF4">
      <w:pPr>
        <w:pStyle w:val="a3"/>
        <w:numPr>
          <w:ilvl w:val="0"/>
          <w:numId w:val="1"/>
        </w:numPr>
        <w:shd w:val="clear" w:color="auto" w:fill="auto"/>
        <w:tabs>
          <w:tab w:val="left" w:pos="1134"/>
          <w:tab w:val="left" w:pos="1276"/>
        </w:tabs>
        <w:spacing w:before="0" w:after="0" w:line="240" w:lineRule="auto"/>
        <w:ind w:right="20" w:firstLine="709"/>
        <w:rPr>
          <w:rFonts w:ascii="Times New Roman" w:hAnsi="Times New Roman" w:cs="Times New Roman"/>
        </w:rPr>
      </w:pPr>
      <w:r w:rsidRPr="00E965F4">
        <w:rPr>
          <w:rFonts w:ascii="Times New Roman" w:hAnsi="Times New Roman" w:cs="Times New Roman"/>
        </w:rPr>
        <w:t xml:space="preserve">Долг Должника перед Кредитором, передаваемый по Соглашению Новому должнику, </w:t>
      </w:r>
      <w:r w:rsidR="00B6203B" w:rsidRPr="00E965F4">
        <w:rPr>
          <w:rFonts w:ascii="Times New Roman" w:hAnsi="Times New Roman" w:cs="Times New Roman"/>
        </w:rPr>
        <w:t xml:space="preserve">составляет </w:t>
      </w:r>
      <w:r w:rsidR="00B6203B" w:rsidRPr="00E965F4">
        <w:rPr>
          <w:rFonts w:ascii="Times New Roman" w:hAnsi="Times New Roman" w:cs="Times New Roman"/>
          <w:bCs/>
        </w:rPr>
        <w:t>в размере</w:t>
      </w:r>
      <w:r w:rsidR="00B6203B" w:rsidRPr="00E965F4">
        <w:rPr>
          <w:rFonts w:ascii="Times New Roman" w:hAnsi="Times New Roman" w:cs="Times New Roman"/>
        </w:rPr>
        <w:t xml:space="preserve"> </w:t>
      </w:r>
      <w:permStart w:id="1649950496" w:edGrp="everyone"/>
      <w:r w:rsidR="00B6203B" w:rsidRPr="00E965F4">
        <w:rPr>
          <w:rFonts w:ascii="Times New Roman" w:hAnsi="Times New Roman" w:cs="Times New Roman"/>
          <w:bCs/>
        </w:rPr>
        <w:t>(</w:t>
      </w:r>
      <w:r w:rsidR="00B6203B" w:rsidRPr="00E965F4">
        <w:rPr>
          <w:rFonts w:ascii="Times New Roman" w:hAnsi="Times New Roman" w:cs="Times New Roman"/>
        </w:rPr>
        <w:t>__________________</w:t>
      </w:r>
      <w:r w:rsidR="00B6203B" w:rsidRPr="00E965F4">
        <w:rPr>
          <w:rFonts w:ascii="Times New Roman" w:hAnsi="Times New Roman" w:cs="Times New Roman"/>
          <w:bCs/>
        </w:rPr>
        <w:t xml:space="preserve">) рублей </w:t>
      </w:r>
      <w:r w:rsidR="00B6203B" w:rsidRPr="00E965F4">
        <w:rPr>
          <w:rFonts w:ascii="Times New Roman" w:hAnsi="Times New Roman" w:cs="Times New Roman"/>
        </w:rPr>
        <w:t>___</w:t>
      </w:r>
      <w:r w:rsidR="00B6203B" w:rsidRPr="00E965F4">
        <w:rPr>
          <w:rFonts w:ascii="Times New Roman" w:hAnsi="Times New Roman" w:cs="Times New Roman"/>
          <w:bCs/>
        </w:rPr>
        <w:t xml:space="preserve"> копеек</w:t>
      </w:r>
      <w:permEnd w:id="1649950496"/>
      <w:r w:rsidR="00B6203B" w:rsidRPr="00E965F4">
        <w:rPr>
          <w:rFonts w:ascii="Times New Roman" w:hAnsi="Times New Roman" w:cs="Times New Roman"/>
          <w:bCs/>
        </w:rPr>
        <w:t xml:space="preserve">, и </w:t>
      </w:r>
      <w:r w:rsidRPr="00E965F4">
        <w:rPr>
          <w:rFonts w:ascii="Times New Roman" w:hAnsi="Times New Roman" w:cs="Times New Roman"/>
        </w:rPr>
        <w:t>включает:</w:t>
      </w:r>
    </w:p>
    <w:p w14:paraId="5E1C9DD7" w14:textId="77777777" w:rsidR="00D72B0A" w:rsidRPr="00E965F4" w:rsidRDefault="00D72B0A" w:rsidP="006B6CF4">
      <w:pPr>
        <w:pStyle w:val="af1"/>
        <w:numPr>
          <w:ilvl w:val="0"/>
          <w:numId w:val="33"/>
        </w:numPr>
        <w:tabs>
          <w:tab w:val="left" w:pos="1134"/>
        </w:tabs>
        <w:autoSpaceDE w:val="0"/>
        <w:autoSpaceDN w:val="0"/>
        <w:adjustRightInd w:val="0"/>
        <w:ind w:left="0" w:firstLine="709"/>
        <w:jc w:val="both"/>
        <w:rPr>
          <w:rFonts w:ascii="Times New Roman" w:hAnsi="Times New Roman" w:cs="Times New Roman"/>
        </w:rPr>
      </w:pPr>
      <w:permStart w:id="1386440042" w:edGrp="everyone"/>
      <w:r w:rsidRPr="00E965F4">
        <w:rPr>
          <w:rFonts w:ascii="Times New Roman" w:hAnsi="Times New Roman" w:cs="Times New Roman"/>
          <w:bCs/>
        </w:rPr>
        <w:t>сумму основной задолженности</w:t>
      </w:r>
      <w:r w:rsidR="00B6203B" w:rsidRPr="00E965F4">
        <w:rPr>
          <w:rFonts w:ascii="Times New Roman" w:hAnsi="Times New Roman" w:cs="Times New Roman"/>
          <w:bCs/>
        </w:rPr>
        <w:t xml:space="preserve"> в размере</w:t>
      </w:r>
      <w:r w:rsidRPr="00E965F4">
        <w:rPr>
          <w:rFonts w:ascii="Times New Roman" w:hAnsi="Times New Roman" w:cs="Times New Roman"/>
        </w:rPr>
        <w:t xml:space="preserve"> </w:t>
      </w:r>
      <w:r w:rsidRPr="00E965F4">
        <w:rPr>
          <w:rFonts w:ascii="Times New Roman" w:hAnsi="Times New Roman" w:cs="Times New Roman"/>
          <w:bCs/>
        </w:rPr>
        <w:t>(</w:t>
      </w:r>
      <w:r w:rsidRPr="00E965F4">
        <w:rPr>
          <w:rFonts w:ascii="Times New Roman" w:hAnsi="Times New Roman" w:cs="Times New Roman"/>
        </w:rPr>
        <w:t>__________________</w:t>
      </w:r>
      <w:r w:rsidRPr="00E965F4">
        <w:rPr>
          <w:rFonts w:ascii="Times New Roman" w:hAnsi="Times New Roman" w:cs="Times New Roman"/>
          <w:bCs/>
        </w:rPr>
        <w:t xml:space="preserve">) рублей </w:t>
      </w:r>
      <w:r w:rsidRPr="00E965F4">
        <w:rPr>
          <w:rFonts w:ascii="Times New Roman" w:hAnsi="Times New Roman" w:cs="Times New Roman"/>
        </w:rPr>
        <w:t>___</w:t>
      </w:r>
      <w:r w:rsidRPr="00E965F4">
        <w:rPr>
          <w:rFonts w:ascii="Times New Roman" w:hAnsi="Times New Roman" w:cs="Times New Roman"/>
          <w:bCs/>
        </w:rPr>
        <w:t xml:space="preserve"> копеек</w:t>
      </w:r>
      <w:r w:rsidRPr="00E965F4">
        <w:rPr>
          <w:rFonts w:ascii="Times New Roman" w:hAnsi="Times New Roman" w:cs="Times New Roman"/>
        </w:rPr>
        <w:t xml:space="preserve">; </w:t>
      </w:r>
    </w:p>
    <w:p w14:paraId="0AE03120" w14:textId="77777777" w:rsidR="006B6CF4" w:rsidRPr="00E965F4" w:rsidRDefault="00D72B0A" w:rsidP="006B6CF4">
      <w:pPr>
        <w:pStyle w:val="af1"/>
        <w:numPr>
          <w:ilvl w:val="0"/>
          <w:numId w:val="33"/>
        </w:numPr>
        <w:tabs>
          <w:tab w:val="left" w:pos="1134"/>
        </w:tabs>
        <w:autoSpaceDE w:val="0"/>
        <w:autoSpaceDN w:val="0"/>
        <w:adjustRightInd w:val="0"/>
        <w:ind w:left="0" w:firstLine="709"/>
        <w:jc w:val="both"/>
        <w:rPr>
          <w:rFonts w:ascii="Times New Roman" w:hAnsi="Times New Roman" w:cs="Times New Roman"/>
        </w:rPr>
      </w:pPr>
      <w:r w:rsidRPr="00E965F4">
        <w:rPr>
          <w:rFonts w:ascii="Times New Roman" w:hAnsi="Times New Roman" w:cs="Times New Roman"/>
          <w:bCs/>
        </w:rPr>
        <w:t>сумму неустойки</w:t>
      </w:r>
      <w:r w:rsidR="00B6203B" w:rsidRPr="00E965F4">
        <w:rPr>
          <w:rFonts w:ascii="Times New Roman" w:hAnsi="Times New Roman" w:cs="Times New Roman"/>
          <w:bCs/>
        </w:rPr>
        <w:t xml:space="preserve"> в размере</w:t>
      </w:r>
      <w:r w:rsidRPr="00E965F4">
        <w:rPr>
          <w:rFonts w:ascii="Times New Roman" w:hAnsi="Times New Roman" w:cs="Times New Roman"/>
        </w:rPr>
        <w:t xml:space="preserve"> </w:t>
      </w:r>
      <w:r w:rsidRPr="00E965F4">
        <w:rPr>
          <w:rFonts w:ascii="Times New Roman" w:hAnsi="Times New Roman" w:cs="Times New Roman"/>
          <w:bCs/>
        </w:rPr>
        <w:t>(</w:t>
      </w:r>
      <w:r w:rsidRPr="00E965F4">
        <w:rPr>
          <w:rFonts w:ascii="Times New Roman" w:hAnsi="Times New Roman" w:cs="Times New Roman"/>
        </w:rPr>
        <w:t>__________________</w:t>
      </w:r>
      <w:r w:rsidRPr="00E965F4">
        <w:rPr>
          <w:rFonts w:ascii="Times New Roman" w:hAnsi="Times New Roman" w:cs="Times New Roman"/>
          <w:bCs/>
        </w:rPr>
        <w:t xml:space="preserve">) рублей </w:t>
      </w:r>
      <w:r w:rsidRPr="00E965F4">
        <w:rPr>
          <w:rFonts w:ascii="Times New Roman" w:hAnsi="Times New Roman" w:cs="Times New Roman"/>
        </w:rPr>
        <w:t>___</w:t>
      </w:r>
      <w:r w:rsidRPr="00E965F4">
        <w:rPr>
          <w:rFonts w:ascii="Times New Roman" w:hAnsi="Times New Roman" w:cs="Times New Roman"/>
          <w:bCs/>
        </w:rPr>
        <w:t xml:space="preserve"> копеек</w:t>
      </w:r>
      <w:r w:rsidR="006B6CF4" w:rsidRPr="00E965F4">
        <w:rPr>
          <w:rFonts w:ascii="Times New Roman" w:hAnsi="Times New Roman" w:cs="Times New Roman"/>
          <w:bCs/>
        </w:rPr>
        <w:t>;</w:t>
      </w:r>
    </w:p>
    <w:p w14:paraId="55C9614E" w14:textId="77777777" w:rsidR="00D72B0A" w:rsidRPr="00E965F4" w:rsidRDefault="00B6203B" w:rsidP="006B6CF4">
      <w:pPr>
        <w:pStyle w:val="af1"/>
        <w:numPr>
          <w:ilvl w:val="0"/>
          <w:numId w:val="33"/>
        </w:numPr>
        <w:tabs>
          <w:tab w:val="left" w:pos="1134"/>
        </w:tabs>
        <w:autoSpaceDE w:val="0"/>
        <w:autoSpaceDN w:val="0"/>
        <w:adjustRightInd w:val="0"/>
        <w:ind w:left="0" w:firstLine="709"/>
        <w:jc w:val="both"/>
        <w:rPr>
          <w:rFonts w:ascii="Times New Roman" w:hAnsi="Times New Roman" w:cs="Times New Roman"/>
        </w:rPr>
      </w:pPr>
      <w:r w:rsidRPr="00E965F4">
        <w:rPr>
          <w:rFonts w:ascii="Times New Roman" w:hAnsi="Times New Roman" w:cs="Times New Roman"/>
        </w:rPr>
        <w:t>________</w:t>
      </w:r>
      <w:r w:rsidR="00D72B0A" w:rsidRPr="00E965F4">
        <w:rPr>
          <w:rFonts w:ascii="Times New Roman" w:hAnsi="Times New Roman" w:cs="Times New Roman"/>
        </w:rPr>
        <w:t xml:space="preserve"> </w:t>
      </w:r>
      <w:r w:rsidRPr="00E965F4">
        <w:rPr>
          <w:rFonts w:ascii="Times New Roman" w:hAnsi="Times New Roman" w:cs="Times New Roman"/>
          <w:bCs/>
        </w:rPr>
        <w:t>в размере</w:t>
      </w:r>
      <w:r w:rsidRPr="00E965F4">
        <w:rPr>
          <w:rFonts w:ascii="Times New Roman" w:hAnsi="Times New Roman" w:cs="Times New Roman"/>
        </w:rPr>
        <w:t xml:space="preserve"> </w:t>
      </w:r>
      <w:r w:rsidRPr="00E965F4">
        <w:rPr>
          <w:rFonts w:ascii="Times New Roman" w:hAnsi="Times New Roman" w:cs="Times New Roman"/>
          <w:bCs/>
        </w:rPr>
        <w:t>(</w:t>
      </w:r>
      <w:r w:rsidRPr="00E965F4">
        <w:rPr>
          <w:rFonts w:ascii="Times New Roman" w:hAnsi="Times New Roman" w:cs="Times New Roman"/>
        </w:rPr>
        <w:t>__________________</w:t>
      </w:r>
      <w:r w:rsidRPr="00E965F4">
        <w:rPr>
          <w:rFonts w:ascii="Times New Roman" w:hAnsi="Times New Roman" w:cs="Times New Roman"/>
          <w:bCs/>
        </w:rPr>
        <w:t xml:space="preserve">) рублей </w:t>
      </w:r>
      <w:r w:rsidRPr="00E965F4">
        <w:rPr>
          <w:rFonts w:ascii="Times New Roman" w:hAnsi="Times New Roman" w:cs="Times New Roman"/>
        </w:rPr>
        <w:t>___</w:t>
      </w:r>
      <w:r w:rsidRPr="00E965F4">
        <w:rPr>
          <w:rFonts w:ascii="Times New Roman" w:hAnsi="Times New Roman" w:cs="Times New Roman"/>
          <w:bCs/>
        </w:rPr>
        <w:t xml:space="preserve"> копеек.</w:t>
      </w:r>
    </w:p>
    <w:permEnd w:id="1386440042"/>
    <w:p w14:paraId="29A6CE85" w14:textId="77777777" w:rsidR="00E3422F" w:rsidRPr="00E965F4" w:rsidRDefault="006B6CF4" w:rsidP="006B6CF4">
      <w:pPr>
        <w:pStyle w:val="a3"/>
        <w:numPr>
          <w:ilvl w:val="0"/>
          <w:numId w:val="1"/>
        </w:numPr>
        <w:shd w:val="clear" w:color="auto" w:fill="auto"/>
        <w:tabs>
          <w:tab w:val="left" w:pos="1134"/>
          <w:tab w:val="left" w:pos="1276"/>
        </w:tabs>
        <w:spacing w:before="0" w:after="0" w:line="240" w:lineRule="auto"/>
        <w:ind w:right="20" w:firstLine="709"/>
        <w:rPr>
          <w:rFonts w:ascii="Times New Roman" w:hAnsi="Times New Roman" w:cs="Times New Roman"/>
        </w:rPr>
      </w:pPr>
      <w:r w:rsidRPr="00E965F4">
        <w:rPr>
          <w:rFonts w:ascii="Times New Roman" w:hAnsi="Times New Roman" w:cs="Times New Roman"/>
        </w:rPr>
        <w:t xml:space="preserve">Наличие и размер </w:t>
      </w:r>
      <w:r w:rsidR="002A73AA" w:rsidRPr="00E965F4">
        <w:rPr>
          <w:rFonts w:ascii="Times New Roman" w:hAnsi="Times New Roman" w:cs="Times New Roman"/>
        </w:rPr>
        <w:t>долг</w:t>
      </w:r>
      <w:r w:rsidRPr="00E965F4">
        <w:rPr>
          <w:rFonts w:ascii="Times New Roman" w:hAnsi="Times New Roman" w:cs="Times New Roman"/>
        </w:rPr>
        <w:t>а (обязательства), передаваемого Должником Новому Должнику,</w:t>
      </w:r>
      <w:r w:rsidR="002A73AA" w:rsidRPr="00E965F4">
        <w:rPr>
          <w:rFonts w:ascii="Times New Roman" w:hAnsi="Times New Roman" w:cs="Times New Roman"/>
        </w:rPr>
        <w:t xml:space="preserve"> </w:t>
      </w:r>
      <w:r w:rsidRPr="00E965F4">
        <w:rPr>
          <w:rFonts w:ascii="Times New Roman" w:hAnsi="Times New Roman" w:cs="Times New Roman"/>
        </w:rPr>
        <w:t>подтвержда</w:t>
      </w:r>
      <w:r w:rsidR="00E3422F" w:rsidRPr="00E965F4">
        <w:rPr>
          <w:rFonts w:ascii="Times New Roman" w:hAnsi="Times New Roman" w:cs="Times New Roman"/>
        </w:rPr>
        <w:t>ется следующими документами:</w:t>
      </w:r>
    </w:p>
    <w:p w14:paraId="7F4D8E58" w14:textId="77777777" w:rsidR="00E3422F" w:rsidRPr="00E965F4" w:rsidRDefault="00AC1EFA" w:rsidP="006B6CF4">
      <w:pPr>
        <w:pStyle w:val="af1"/>
        <w:numPr>
          <w:ilvl w:val="0"/>
          <w:numId w:val="33"/>
        </w:numPr>
        <w:tabs>
          <w:tab w:val="left" w:pos="1134"/>
        </w:tabs>
        <w:autoSpaceDE w:val="0"/>
        <w:autoSpaceDN w:val="0"/>
        <w:adjustRightInd w:val="0"/>
        <w:ind w:left="0" w:firstLine="709"/>
        <w:jc w:val="both"/>
        <w:rPr>
          <w:rFonts w:ascii="Times New Roman" w:hAnsi="Times New Roman" w:cs="Times New Roman"/>
          <w:bCs/>
        </w:rPr>
      </w:pPr>
      <w:r w:rsidRPr="00E965F4">
        <w:rPr>
          <w:rFonts w:ascii="Times New Roman" w:hAnsi="Times New Roman" w:cs="Times New Roman"/>
          <w:bCs/>
        </w:rPr>
        <w:t>Д</w:t>
      </w:r>
      <w:r w:rsidR="00E3422F" w:rsidRPr="00E965F4">
        <w:rPr>
          <w:rFonts w:ascii="Times New Roman" w:hAnsi="Times New Roman" w:cs="Times New Roman"/>
          <w:bCs/>
        </w:rPr>
        <w:t>оговор</w:t>
      </w:r>
      <w:r w:rsidRPr="00E965F4">
        <w:rPr>
          <w:rFonts w:ascii="Times New Roman" w:hAnsi="Times New Roman" w:cs="Times New Roman"/>
          <w:bCs/>
        </w:rPr>
        <w:t>ом</w:t>
      </w:r>
      <w:r w:rsidR="006B6CF4" w:rsidRPr="00E965F4">
        <w:rPr>
          <w:rFonts w:ascii="Times New Roman" w:hAnsi="Times New Roman" w:cs="Times New Roman"/>
          <w:bCs/>
        </w:rPr>
        <w:t xml:space="preserve"> </w:t>
      </w:r>
      <w:permStart w:id="1467119842" w:edGrp="everyone"/>
      <w:r w:rsidR="006B6CF4" w:rsidRPr="00E965F4">
        <w:rPr>
          <w:rFonts w:ascii="Times New Roman" w:hAnsi="Times New Roman" w:cs="Times New Roman"/>
        </w:rPr>
        <w:t>и дополнительным соглашением от «___» ______ 20__ года № ___ к Договору</w:t>
      </w:r>
      <w:r w:rsidR="00E3422F" w:rsidRPr="00E965F4">
        <w:rPr>
          <w:rFonts w:ascii="Times New Roman" w:hAnsi="Times New Roman" w:cs="Times New Roman"/>
          <w:bCs/>
        </w:rPr>
        <w:t>;</w:t>
      </w:r>
    </w:p>
    <w:p w14:paraId="5D5AB17D" w14:textId="77777777" w:rsidR="00E3422F" w:rsidRPr="00E965F4" w:rsidRDefault="00E3422F" w:rsidP="006B6CF4">
      <w:pPr>
        <w:pStyle w:val="af1"/>
        <w:numPr>
          <w:ilvl w:val="0"/>
          <w:numId w:val="33"/>
        </w:numPr>
        <w:tabs>
          <w:tab w:val="left" w:pos="1134"/>
        </w:tabs>
        <w:autoSpaceDE w:val="0"/>
        <w:autoSpaceDN w:val="0"/>
        <w:adjustRightInd w:val="0"/>
        <w:ind w:left="0" w:firstLine="709"/>
        <w:jc w:val="both"/>
        <w:rPr>
          <w:rFonts w:ascii="Times New Roman" w:hAnsi="Times New Roman" w:cs="Times New Roman"/>
        </w:rPr>
      </w:pPr>
      <w:r w:rsidRPr="00E965F4">
        <w:rPr>
          <w:rFonts w:ascii="Times New Roman" w:hAnsi="Times New Roman" w:cs="Times New Roman"/>
        </w:rPr>
        <w:t>акт</w:t>
      </w:r>
      <w:r w:rsidR="00AC1EFA" w:rsidRPr="00E965F4">
        <w:rPr>
          <w:rFonts w:ascii="Times New Roman" w:hAnsi="Times New Roman" w:cs="Times New Roman"/>
        </w:rPr>
        <w:t>ами</w:t>
      </w:r>
      <w:r w:rsidRPr="00E965F4">
        <w:rPr>
          <w:rFonts w:ascii="Times New Roman" w:hAnsi="Times New Roman" w:cs="Times New Roman"/>
        </w:rPr>
        <w:t xml:space="preserve"> сдачи-приемки оказанных услуг</w:t>
      </w:r>
      <w:r w:rsidR="00AC1EFA" w:rsidRPr="00E965F4">
        <w:rPr>
          <w:rFonts w:ascii="Times New Roman" w:hAnsi="Times New Roman" w:cs="Times New Roman"/>
        </w:rPr>
        <w:t xml:space="preserve"> </w:t>
      </w:r>
      <w:r w:rsidRPr="00E965F4">
        <w:rPr>
          <w:rFonts w:ascii="Times New Roman" w:hAnsi="Times New Roman" w:cs="Times New Roman"/>
        </w:rPr>
        <w:t>/</w:t>
      </w:r>
      <w:r w:rsidR="00AC1EFA" w:rsidRPr="00E965F4">
        <w:rPr>
          <w:rFonts w:ascii="Times New Roman" w:hAnsi="Times New Roman" w:cs="Times New Roman"/>
        </w:rPr>
        <w:t xml:space="preserve"> результатов </w:t>
      </w:r>
      <w:r w:rsidRPr="00E965F4">
        <w:rPr>
          <w:rFonts w:ascii="Times New Roman" w:hAnsi="Times New Roman" w:cs="Times New Roman"/>
        </w:rPr>
        <w:t xml:space="preserve">выполненных работ, </w:t>
      </w:r>
      <w:r w:rsidR="00AC1EFA" w:rsidRPr="00E965F4">
        <w:rPr>
          <w:rFonts w:ascii="Times New Roman" w:hAnsi="Times New Roman" w:cs="Times New Roman"/>
        </w:rPr>
        <w:t xml:space="preserve">указанными </w:t>
      </w:r>
      <w:r w:rsidRPr="00E965F4">
        <w:rPr>
          <w:rFonts w:ascii="Times New Roman" w:hAnsi="Times New Roman" w:cs="Times New Roman"/>
        </w:rPr>
        <w:t>в Приложении №</w:t>
      </w:r>
      <w:r w:rsidR="00AC1EFA" w:rsidRPr="00E965F4">
        <w:rPr>
          <w:rFonts w:ascii="Times New Roman" w:hAnsi="Times New Roman" w:cs="Times New Roman"/>
        </w:rPr>
        <w:t xml:space="preserve"> </w:t>
      </w:r>
      <w:r w:rsidRPr="00E965F4">
        <w:rPr>
          <w:rFonts w:ascii="Times New Roman" w:hAnsi="Times New Roman" w:cs="Times New Roman"/>
        </w:rPr>
        <w:t>2 к Соглашению;</w:t>
      </w:r>
    </w:p>
    <w:p w14:paraId="7B57FB6C" w14:textId="77777777" w:rsidR="00C34365" w:rsidRPr="00E965F4" w:rsidRDefault="00C34365" w:rsidP="006B6CF4">
      <w:pPr>
        <w:pStyle w:val="af1"/>
        <w:numPr>
          <w:ilvl w:val="0"/>
          <w:numId w:val="33"/>
        </w:numPr>
        <w:tabs>
          <w:tab w:val="left" w:pos="1134"/>
        </w:tabs>
        <w:autoSpaceDE w:val="0"/>
        <w:autoSpaceDN w:val="0"/>
        <w:adjustRightInd w:val="0"/>
        <w:ind w:left="0" w:firstLine="709"/>
        <w:jc w:val="both"/>
        <w:rPr>
          <w:rFonts w:ascii="Times New Roman" w:hAnsi="Times New Roman" w:cs="Times New Roman"/>
        </w:rPr>
      </w:pPr>
      <w:r w:rsidRPr="00E965F4">
        <w:rPr>
          <w:rFonts w:ascii="Times New Roman" w:hAnsi="Times New Roman" w:cs="Times New Roman"/>
        </w:rPr>
        <w:t>платежны</w:t>
      </w:r>
      <w:r w:rsidR="00AC1EFA" w:rsidRPr="00E965F4">
        <w:rPr>
          <w:rFonts w:ascii="Times New Roman" w:hAnsi="Times New Roman" w:cs="Times New Roman"/>
        </w:rPr>
        <w:t>ми</w:t>
      </w:r>
      <w:r w:rsidRPr="00E965F4">
        <w:rPr>
          <w:rFonts w:ascii="Times New Roman" w:hAnsi="Times New Roman" w:cs="Times New Roman"/>
        </w:rPr>
        <w:t xml:space="preserve"> поручения</w:t>
      </w:r>
      <w:r w:rsidR="00AC1EFA" w:rsidRPr="00E965F4">
        <w:rPr>
          <w:rFonts w:ascii="Times New Roman" w:hAnsi="Times New Roman" w:cs="Times New Roman"/>
        </w:rPr>
        <w:t>ми</w:t>
      </w:r>
      <w:r w:rsidRPr="00E965F4">
        <w:rPr>
          <w:rFonts w:ascii="Times New Roman" w:hAnsi="Times New Roman" w:cs="Times New Roman"/>
        </w:rPr>
        <w:t xml:space="preserve">, </w:t>
      </w:r>
      <w:r w:rsidR="00AC1EFA" w:rsidRPr="00E965F4">
        <w:rPr>
          <w:rFonts w:ascii="Times New Roman" w:hAnsi="Times New Roman" w:cs="Times New Roman"/>
        </w:rPr>
        <w:t xml:space="preserve">указанными </w:t>
      </w:r>
      <w:r w:rsidRPr="00E965F4">
        <w:rPr>
          <w:rFonts w:ascii="Times New Roman" w:hAnsi="Times New Roman" w:cs="Times New Roman"/>
        </w:rPr>
        <w:t>в Приложении №</w:t>
      </w:r>
      <w:r w:rsidR="00AC1EFA" w:rsidRPr="00E965F4">
        <w:rPr>
          <w:rFonts w:ascii="Times New Roman" w:hAnsi="Times New Roman" w:cs="Times New Roman"/>
        </w:rPr>
        <w:t xml:space="preserve"> </w:t>
      </w:r>
      <w:r w:rsidRPr="00E965F4">
        <w:rPr>
          <w:rFonts w:ascii="Times New Roman" w:hAnsi="Times New Roman" w:cs="Times New Roman"/>
        </w:rPr>
        <w:t>2 к Соглашению;</w:t>
      </w:r>
    </w:p>
    <w:p w14:paraId="79555777" w14:textId="373AA2AB" w:rsidR="002A73AA" w:rsidRPr="00E965F4" w:rsidRDefault="00AC1EFA" w:rsidP="006B6CF4">
      <w:pPr>
        <w:pStyle w:val="af1"/>
        <w:numPr>
          <w:ilvl w:val="0"/>
          <w:numId w:val="33"/>
        </w:numPr>
        <w:tabs>
          <w:tab w:val="left" w:pos="1134"/>
        </w:tabs>
        <w:autoSpaceDE w:val="0"/>
        <w:autoSpaceDN w:val="0"/>
        <w:adjustRightInd w:val="0"/>
        <w:ind w:left="0" w:firstLine="709"/>
        <w:jc w:val="both"/>
        <w:rPr>
          <w:rFonts w:ascii="Times New Roman" w:hAnsi="Times New Roman" w:cs="Times New Roman"/>
        </w:rPr>
      </w:pPr>
      <w:r w:rsidRPr="00E965F4">
        <w:rPr>
          <w:rFonts w:ascii="Times New Roman" w:hAnsi="Times New Roman" w:cs="Times New Roman"/>
        </w:rPr>
        <w:t>а</w:t>
      </w:r>
      <w:r w:rsidR="00E3422F" w:rsidRPr="00E965F4">
        <w:rPr>
          <w:rFonts w:ascii="Times New Roman" w:hAnsi="Times New Roman" w:cs="Times New Roman"/>
        </w:rPr>
        <w:t>кт</w:t>
      </w:r>
      <w:r w:rsidRPr="00E965F4">
        <w:rPr>
          <w:rFonts w:ascii="Times New Roman" w:hAnsi="Times New Roman" w:cs="Times New Roman"/>
        </w:rPr>
        <w:t>ом</w:t>
      </w:r>
      <w:r w:rsidR="00E3422F" w:rsidRPr="00E965F4">
        <w:rPr>
          <w:rFonts w:ascii="Times New Roman" w:hAnsi="Times New Roman" w:cs="Times New Roman"/>
        </w:rPr>
        <w:t xml:space="preserve"> сверки взаимных расчетов между </w:t>
      </w:r>
      <w:r w:rsidRPr="00E965F4">
        <w:rPr>
          <w:rFonts w:ascii="Times New Roman" w:hAnsi="Times New Roman" w:cs="Times New Roman"/>
        </w:rPr>
        <w:t>К</w:t>
      </w:r>
      <w:r w:rsidR="00E3422F" w:rsidRPr="00E965F4">
        <w:rPr>
          <w:rFonts w:ascii="Times New Roman" w:hAnsi="Times New Roman" w:cs="Times New Roman"/>
        </w:rPr>
        <w:t>редитором и Должником от «____» ______</w:t>
      </w:r>
      <w:r w:rsidR="00552D3A" w:rsidRPr="00E965F4">
        <w:rPr>
          <w:rFonts w:ascii="Times New Roman" w:hAnsi="Times New Roman" w:cs="Times New Roman"/>
        </w:rPr>
        <w:t>___</w:t>
      </w:r>
      <w:r w:rsidRPr="00E965F4">
        <w:rPr>
          <w:rFonts w:ascii="Times New Roman" w:hAnsi="Times New Roman" w:cs="Times New Roman"/>
        </w:rPr>
        <w:t xml:space="preserve"> </w:t>
      </w:r>
      <w:r w:rsidR="00552D3A" w:rsidRPr="00E965F4">
        <w:rPr>
          <w:rFonts w:ascii="Times New Roman" w:hAnsi="Times New Roman" w:cs="Times New Roman"/>
        </w:rPr>
        <w:t xml:space="preserve"> 20</w:t>
      </w:r>
      <w:r w:rsidRPr="00E965F4">
        <w:rPr>
          <w:rFonts w:ascii="Times New Roman" w:hAnsi="Times New Roman" w:cs="Times New Roman"/>
        </w:rPr>
        <w:t>__</w:t>
      </w:r>
      <w:r w:rsidR="00E3422F" w:rsidRPr="00E965F4">
        <w:rPr>
          <w:rFonts w:ascii="Times New Roman" w:hAnsi="Times New Roman" w:cs="Times New Roman"/>
        </w:rPr>
        <w:t xml:space="preserve"> года.</w:t>
      </w:r>
    </w:p>
    <w:permEnd w:id="1467119842"/>
    <w:p w14:paraId="5A096C89" w14:textId="77777777" w:rsidR="00FB4170" w:rsidRPr="00E965F4" w:rsidRDefault="00AC5C57" w:rsidP="006B6CF4">
      <w:pPr>
        <w:pStyle w:val="a3"/>
        <w:numPr>
          <w:ilvl w:val="0"/>
          <w:numId w:val="1"/>
        </w:numPr>
        <w:shd w:val="clear" w:color="auto" w:fill="auto"/>
        <w:tabs>
          <w:tab w:val="left" w:pos="1134"/>
          <w:tab w:val="left" w:pos="1276"/>
        </w:tabs>
        <w:spacing w:before="0" w:after="0" w:line="240" w:lineRule="auto"/>
        <w:ind w:right="20" w:firstLine="709"/>
        <w:rPr>
          <w:rFonts w:ascii="Times New Roman" w:hAnsi="Times New Roman" w:cs="Times New Roman"/>
        </w:rPr>
      </w:pPr>
      <w:r w:rsidRPr="00E965F4">
        <w:rPr>
          <w:rFonts w:ascii="Times New Roman" w:hAnsi="Times New Roman" w:cs="Times New Roman"/>
        </w:rPr>
        <w:t>О</w:t>
      </w:r>
      <w:r w:rsidR="00FB4170" w:rsidRPr="00E965F4">
        <w:rPr>
          <w:rFonts w:ascii="Times New Roman" w:hAnsi="Times New Roman" w:cs="Times New Roman"/>
        </w:rPr>
        <w:t>бяз</w:t>
      </w:r>
      <w:r w:rsidRPr="00E965F4">
        <w:rPr>
          <w:rFonts w:ascii="Times New Roman" w:hAnsi="Times New Roman" w:cs="Times New Roman"/>
        </w:rPr>
        <w:t>ательства</w:t>
      </w:r>
      <w:r w:rsidR="00FB4170" w:rsidRPr="00E965F4">
        <w:rPr>
          <w:rFonts w:ascii="Times New Roman" w:hAnsi="Times New Roman" w:cs="Times New Roman"/>
        </w:rPr>
        <w:t xml:space="preserve"> Должника </w:t>
      </w:r>
      <w:r w:rsidRPr="00E965F4">
        <w:rPr>
          <w:rFonts w:ascii="Times New Roman" w:hAnsi="Times New Roman" w:cs="Times New Roman"/>
        </w:rPr>
        <w:t>перед</w:t>
      </w:r>
      <w:r w:rsidR="00FB4170" w:rsidRPr="00E965F4">
        <w:rPr>
          <w:rFonts w:ascii="Times New Roman" w:hAnsi="Times New Roman" w:cs="Times New Roman"/>
        </w:rPr>
        <w:t xml:space="preserve"> Кредитор</w:t>
      </w:r>
      <w:r w:rsidRPr="00E965F4">
        <w:rPr>
          <w:rFonts w:ascii="Times New Roman" w:hAnsi="Times New Roman" w:cs="Times New Roman"/>
        </w:rPr>
        <w:t>ом, возникшие из</w:t>
      </w:r>
      <w:r w:rsidR="00FB4170" w:rsidRPr="00E965F4">
        <w:rPr>
          <w:rFonts w:ascii="Times New Roman" w:hAnsi="Times New Roman" w:cs="Times New Roman"/>
        </w:rPr>
        <w:t xml:space="preserve"> Договор</w:t>
      </w:r>
      <w:r w:rsidRPr="00E965F4">
        <w:rPr>
          <w:rFonts w:ascii="Times New Roman" w:hAnsi="Times New Roman" w:cs="Times New Roman"/>
        </w:rPr>
        <w:t xml:space="preserve">а и/или в связи с ним, </w:t>
      </w:r>
      <w:r w:rsidR="00FB4170" w:rsidRPr="00E965F4">
        <w:rPr>
          <w:rFonts w:ascii="Times New Roman" w:hAnsi="Times New Roman" w:cs="Times New Roman"/>
        </w:rPr>
        <w:t xml:space="preserve">прекращаются с </w:t>
      </w:r>
      <w:r w:rsidRPr="00E965F4">
        <w:rPr>
          <w:rFonts w:ascii="Times New Roman" w:hAnsi="Times New Roman" w:cs="Times New Roman"/>
        </w:rPr>
        <w:t>даты</w:t>
      </w:r>
      <w:r w:rsidR="00FB4170" w:rsidRPr="00E965F4">
        <w:rPr>
          <w:rFonts w:ascii="Times New Roman" w:hAnsi="Times New Roman" w:cs="Times New Roman"/>
        </w:rPr>
        <w:t xml:space="preserve"> вступления в силу Соглашения.</w:t>
      </w:r>
    </w:p>
    <w:p w14:paraId="3695AACC" w14:textId="77777777" w:rsidR="00AC5C57" w:rsidRPr="00E965F4" w:rsidRDefault="00D72B0A" w:rsidP="006B6CF4">
      <w:pPr>
        <w:pStyle w:val="a3"/>
        <w:numPr>
          <w:ilvl w:val="0"/>
          <w:numId w:val="1"/>
        </w:numPr>
        <w:shd w:val="clear" w:color="auto" w:fill="auto"/>
        <w:tabs>
          <w:tab w:val="left" w:pos="1134"/>
          <w:tab w:val="left" w:pos="1276"/>
        </w:tabs>
        <w:spacing w:before="0" w:after="0" w:line="240" w:lineRule="auto"/>
        <w:ind w:right="20" w:firstLine="709"/>
        <w:rPr>
          <w:rFonts w:ascii="Times New Roman" w:hAnsi="Times New Roman" w:cs="Times New Roman"/>
        </w:rPr>
      </w:pPr>
      <w:permStart w:id="1247115013" w:edGrp="everyone"/>
      <w:r w:rsidRPr="00E965F4">
        <w:rPr>
          <w:rFonts w:ascii="Times New Roman" w:hAnsi="Times New Roman" w:cs="Times New Roman"/>
        </w:rPr>
        <w:t xml:space="preserve">За перевод долга </w:t>
      </w:r>
      <w:r w:rsidR="00AC5C57" w:rsidRPr="00E965F4">
        <w:rPr>
          <w:rFonts w:ascii="Times New Roman" w:hAnsi="Times New Roman" w:cs="Times New Roman"/>
        </w:rPr>
        <w:t xml:space="preserve">(обязательства) по Договору </w:t>
      </w:r>
      <w:r w:rsidRPr="00E965F4">
        <w:rPr>
          <w:rFonts w:ascii="Times New Roman" w:hAnsi="Times New Roman" w:cs="Times New Roman"/>
        </w:rPr>
        <w:t>Должник обязуется уплатить Новому должнику с</w:t>
      </w:r>
      <w:r w:rsidR="00AC5C57" w:rsidRPr="00E965F4">
        <w:rPr>
          <w:rFonts w:ascii="Times New Roman" w:hAnsi="Times New Roman" w:cs="Times New Roman"/>
        </w:rPr>
        <w:t>умму в размере ________</w:t>
      </w:r>
      <w:r w:rsidRPr="00E965F4">
        <w:rPr>
          <w:rFonts w:ascii="Times New Roman" w:hAnsi="Times New Roman" w:cs="Times New Roman"/>
        </w:rPr>
        <w:t xml:space="preserve"> (______________________)</w:t>
      </w:r>
      <w:r w:rsidR="00AC5C57" w:rsidRPr="00E965F4">
        <w:rPr>
          <w:rFonts w:ascii="Times New Roman" w:hAnsi="Times New Roman" w:cs="Times New Roman"/>
        </w:rPr>
        <w:t xml:space="preserve"> рублей __</w:t>
      </w:r>
      <w:r w:rsidR="00AC1EFA" w:rsidRPr="00E965F4">
        <w:rPr>
          <w:rFonts w:ascii="Times New Roman" w:hAnsi="Times New Roman" w:cs="Times New Roman"/>
        </w:rPr>
        <w:t xml:space="preserve"> копеек</w:t>
      </w:r>
      <w:r w:rsidR="00AC5C57" w:rsidRPr="00E965F4">
        <w:rPr>
          <w:rFonts w:ascii="Times New Roman" w:hAnsi="Times New Roman" w:cs="Times New Roman"/>
          <w:bCs/>
        </w:rPr>
        <w:t xml:space="preserve"> без учета НДС, при этом НДС исчисляется дополнительно по ставке, установленной статьей 164 Налогового кодекса Российской Федерации</w:t>
      </w:r>
      <w:r w:rsidR="00AC5C57" w:rsidRPr="00E965F4">
        <w:rPr>
          <w:rFonts w:ascii="Times New Roman" w:hAnsi="Times New Roman" w:cs="Times New Roman"/>
        </w:rPr>
        <w:t>, в порядке и сроки, указанные в разделе 2 Соглашения.</w:t>
      </w:r>
      <w:r w:rsidRPr="00E965F4">
        <w:rPr>
          <w:rFonts w:ascii="Times New Roman" w:hAnsi="Times New Roman"/>
        </w:rPr>
        <w:t xml:space="preserve"> </w:t>
      </w:r>
    </w:p>
    <w:permEnd w:id="1247115013"/>
    <w:p w14:paraId="3A28BFF9" w14:textId="04095164" w:rsidR="005E3FEB" w:rsidRPr="00E965F4" w:rsidRDefault="005E3FEB" w:rsidP="006B6CF4">
      <w:pPr>
        <w:pStyle w:val="a3"/>
        <w:numPr>
          <w:ilvl w:val="0"/>
          <w:numId w:val="1"/>
        </w:numPr>
        <w:shd w:val="clear" w:color="auto" w:fill="auto"/>
        <w:tabs>
          <w:tab w:val="left" w:pos="1134"/>
          <w:tab w:val="left" w:pos="1276"/>
        </w:tabs>
        <w:spacing w:before="0" w:after="0" w:line="240" w:lineRule="auto"/>
        <w:ind w:right="20" w:firstLine="709"/>
        <w:rPr>
          <w:rFonts w:ascii="Times New Roman" w:hAnsi="Times New Roman" w:cs="Times New Roman"/>
        </w:rPr>
      </w:pPr>
      <w:r w:rsidRPr="00E965F4">
        <w:rPr>
          <w:rFonts w:ascii="Times New Roman" w:hAnsi="Times New Roman"/>
        </w:rPr>
        <w:t>Подписанием Соглашения Кредитор подтверждает, что согласовал перевод Должником своего долга (обязательства) по Договору на Нового должника.</w:t>
      </w:r>
    </w:p>
    <w:p w14:paraId="26C62496" w14:textId="77777777" w:rsidR="00CF10F3" w:rsidRPr="00E965F4" w:rsidRDefault="00CF10F3" w:rsidP="006B6CF4">
      <w:pPr>
        <w:pStyle w:val="a3"/>
        <w:shd w:val="clear" w:color="auto" w:fill="auto"/>
        <w:tabs>
          <w:tab w:val="left" w:pos="993"/>
          <w:tab w:val="left" w:pos="1446"/>
        </w:tabs>
        <w:spacing w:before="0" w:after="0" w:line="240" w:lineRule="auto"/>
        <w:ind w:firstLine="709"/>
        <w:rPr>
          <w:rFonts w:ascii="Times New Roman" w:hAnsi="Times New Roman" w:cs="Times New Roman"/>
        </w:rPr>
      </w:pPr>
    </w:p>
    <w:p w14:paraId="1A76451E" w14:textId="77777777" w:rsidR="00FA330F" w:rsidRPr="00E965F4" w:rsidRDefault="00FA330F" w:rsidP="00AC5C57">
      <w:pPr>
        <w:pStyle w:val="21"/>
        <w:numPr>
          <w:ilvl w:val="0"/>
          <w:numId w:val="25"/>
        </w:numPr>
        <w:shd w:val="clear" w:color="auto" w:fill="auto"/>
        <w:tabs>
          <w:tab w:val="left" w:pos="284"/>
        </w:tabs>
        <w:spacing w:after="0" w:line="240" w:lineRule="auto"/>
        <w:ind w:left="0" w:firstLine="0"/>
        <w:jc w:val="center"/>
        <w:rPr>
          <w:rFonts w:ascii="Times New Roman" w:hAnsi="Times New Roman" w:cs="Times New Roman"/>
        </w:rPr>
      </w:pPr>
      <w:bookmarkStart w:id="1" w:name="bookmark0"/>
      <w:r w:rsidRPr="00E965F4">
        <w:rPr>
          <w:rFonts w:ascii="Times New Roman" w:hAnsi="Times New Roman" w:cs="Times New Roman"/>
        </w:rPr>
        <w:t>П</w:t>
      </w:r>
      <w:r w:rsidR="00AC5C57" w:rsidRPr="00E965F4">
        <w:rPr>
          <w:rFonts w:ascii="Times New Roman" w:hAnsi="Times New Roman" w:cs="Times New Roman"/>
        </w:rPr>
        <w:t>рава и обязанности Сторон</w:t>
      </w:r>
      <w:bookmarkEnd w:id="1"/>
    </w:p>
    <w:p w14:paraId="46465355" w14:textId="77777777" w:rsidR="00FA330F" w:rsidRPr="00E965F4" w:rsidRDefault="001F573F" w:rsidP="00AC5C57">
      <w:pPr>
        <w:pStyle w:val="a3"/>
        <w:numPr>
          <w:ilvl w:val="1"/>
          <w:numId w:val="35"/>
        </w:numPr>
        <w:shd w:val="clear" w:color="auto" w:fill="auto"/>
        <w:tabs>
          <w:tab w:val="left" w:pos="1134"/>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Должник</w:t>
      </w:r>
      <w:r w:rsidR="00FA330F" w:rsidRPr="00E965F4">
        <w:rPr>
          <w:rFonts w:ascii="Times New Roman" w:hAnsi="Times New Roman" w:cs="Times New Roman"/>
        </w:rPr>
        <w:t xml:space="preserve"> </w:t>
      </w:r>
      <w:r w:rsidR="00AC5C57" w:rsidRPr="00E965F4">
        <w:rPr>
          <w:rFonts w:ascii="Times New Roman" w:hAnsi="Times New Roman" w:cs="Times New Roman"/>
        </w:rPr>
        <w:t>в дату</w:t>
      </w:r>
      <w:r w:rsidR="00FA330F" w:rsidRPr="00E965F4">
        <w:rPr>
          <w:rFonts w:ascii="Times New Roman" w:hAnsi="Times New Roman" w:cs="Times New Roman"/>
        </w:rPr>
        <w:t xml:space="preserve"> заключени</w:t>
      </w:r>
      <w:r w:rsidR="00AC5C57" w:rsidRPr="00E965F4">
        <w:rPr>
          <w:rFonts w:ascii="Times New Roman" w:hAnsi="Times New Roman" w:cs="Times New Roman"/>
        </w:rPr>
        <w:t>я</w:t>
      </w:r>
      <w:r w:rsidR="00FA330F" w:rsidRPr="00E965F4">
        <w:rPr>
          <w:rFonts w:ascii="Times New Roman" w:hAnsi="Times New Roman" w:cs="Times New Roman"/>
        </w:rPr>
        <w:t xml:space="preserve"> Соглашения </w:t>
      </w:r>
      <w:r w:rsidR="00AC5C57" w:rsidRPr="00E965F4">
        <w:rPr>
          <w:rFonts w:ascii="Times New Roman" w:hAnsi="Times New Roman" w:cs="Times New Roman"/>
        </w:rPr>
        <w:t>обязан передать</w:t>
      </w:r>
      <w:r w:rsidR="00FA330F" w:rsidRPr="00E965F4">
        <w:rPr>
          <w:rFonts w:ascii="Times New Roman" w:hAnsi="Times New Roman" w:cs="Times New Roman"/>
        </w:rPr>
        <w:t xml:space="preserve"> </w:t>
      </w:r>
      <w:r w:rsidR="00C534B0" w:rsidRPr="00E965F4">
        <w:rPr>
          <w:rFonts w:ascii="Times New Roman" w:hAnsi="Times New Roman" w:cs="Times New Roman"/>
        </w:rPr>
        <w:t xml:space="preserve">Новому </w:t>
      </w:r>
      <w:r w:rsidRPr="00E965F4">
        <w:rPr>
          <w:rFonts w:ascii="Times New Roman" w:hAnsi="Times New Roman" w:cs="Times New Roman"/>
        </w:rPr>
        <w:t>должнику</w:t>
      </w:r>
      <w:r w:rsidR="00C534B0" w:rsidRPr="00E965F4">
        <w:rPr>
          <w:rFonts w:ascii="Times New Roman" w:hAnsi="Times New Roman" w:cs="Times New Roman"/>
        </w:rPr>
        <w:t xml:space="preserve"> </w:t>
      </w:r>
      <w:r w:rsidR="00AC5C57" w:rsidRPr="00E965F4">
        <w:rPr>
          <w:rFonts w:ascii="Times New Roman" w:hAnsi="Times New Roman" w:cs="Times New Roman"/>
        </w:rPr>
        <w:t xml:space="preserve">по акту приема-передачи </w:t>
      </w:r>
      <w:r w:rsidR="00FA330F" w:rsidRPr="00E965F4">
        <w:rPr>
          <w:rFonts w:ascii="Times New Roman" w:hAnsi="Times New Roman" w:cs="Times New Roman"/>
        </w:rPr>
        <w:t>все документы, удостоверяющие</w:t>
      </w:r>
      <w:r w:rsidRPr="00E965F4">
        <w:rPr>
          <w:rFonts w:ascii="Times New Roman" w:hAnsi="Times New Roman" w:cs="Times New Roman"/>
        </w:rPr>
        <w:t xml:space="preserve"> передаваемый </w:t>
      </w:r>
      <w:r w:rsidR="00AC5C57" w:rsidRPr="00E965F4">
        <w:rPr>
          <w:rFonts w:ascii="Times New Roman" w:hAnsi="Times New Roman" w:cs="Times New Roman"/>
        </w:rPr>
        <w:t xml:space="preserve">по Соглашению </w:t>
      </w:r>
      <w:r w:rsidRPr="00E965F4">
        <w:rPr>
          <w:rFonts w:ascii="Times New Roman" w:hAnsi="Times New Roman" w:cs="Times New Roman"/>
        </w:rPr>
        <w:t>долг</w:t>
      </w:r>
      <w:r w:rsidR="00AC5C57" w:rsidRPr="00E965F4">
        <w:rPr>
          <w:rFonts w:ascii="Times New Roman" w:hAnsi="Times New Roman" w:cs="Times New Roman"/>
        </w:rPr>
        <w:t xml:space="preserve"> (обязательства)</w:t>
      </w:r>
      <w:r w:rsidR="00FA330F" w:rsidRPr="00E965F4">
        <w:rPr>
          <w:rFonts w:ascii="Times New Roman" w:hAnsi="Times New Roman" w:cs="Times New Roman"/>
        </w:rPr>
        <w:t>, в том числе</w:t>
      </w:r>
      <w:r w:rsidR="00AC5C57" w:rsidRPr="00E965F4">
        <w:rPr>
          <w:rFonts w:ascii="Times New Roman" w:hAnsi="Times New Roman" w:cs="Times New Roman"/>
        </w:rPr>
        <w:t>, но не ограничиваясь</w:t>
      </w:r>
      <w:r w:rsidR="00FA330F" w:rsidRPr="00E965F4">
        <w:rPr>
          <w:rFonts w:ascii="Times New Roman" w:hAnsi="Times New Roman" w:cs="Times New Roman"/>
        </w:rPr>
        <w:t>:</w:t>
      </w:r>
    </w:p>
    <w:p w14:paraId="12F7D001" w14:textId="77777777" w:rsidR="00FA330F" w:rsidRPr="00E965F4" w:rsidRDefault="00CF10F3" w:rsidP="006B6CF4">
      <w:pPr>
        <w:pStyle w:val="a3"/>
        <w:numPr>
          <w:ilvl w:val="0"/>
          <w:numId w:val="31"/>
        </w:numPr>
        <w:shd w:val="clear" w:color="auto" w:fill="auto"/>
        <w:tabs>
          <w:tab w:val="left" w:pos="1418"/>
        </w:tabs>
        <w:spacing w:before="0" w:after="0" w:line="240" w:lineRule="auto"/>
        <w:ind w:left="0" w:firstLine="709"/>
        <w:rPr>
          <w:rFonts w:ascii="Times New Roman" w:hAnsi="Times New Roman" w:cs="Times New Roman"/>
        </w:rPr>
      </w:pPr>
      <w:permStart w:id="878402720" w:edGrp="everyone"/>
      <w:r w:rsidRPr="00E965F4">
        <w:rPr>
          <w:rFonts w:ascii="Times New Roman" w:hAnsi="Times New Roman" w:cs="Times New Roman"/>
        </w:rPr>
        <w:lastRenderedPageBreak/>
        <w:t>о</w:t>
      </w:r>
      <w:r w:rsidR="008221FB" w:rsidRPr="00E965F4">
        <w:rPr>
          <w:rFonts w:ascii="Times New Roman" w:hAnsi="Times New Roman" w:cs="Times New Roman"/>
        </w:rPr>
        <w:t>ригинал</w:t>
      </w:r>
      <w:r w:rsidRPr="00E965F4">
        <w:rPr>
          <w:rFonts w:ascii="Times New Roman" w:hAnsi="Times New Roman" w:cs="Times New Roman"/>
        </w:rPr>
        <w:t xml:space="preserve"> </w:t>
      </w:r>
      <w:r w:rsidR="008221FB" w:rsidRPr="00E965F4">
        <w:rPr>
          <w:rFonts w:ascii="Times New Roman" w:hAnsi="Times New Roman" w:cs="Times New Roman"/>
        </w:rPr>
        <w:t>/</w:t>
      </w:r>
      <w:r w:rsidRPr="00E965F4">
        <w:rPr>
          <w:rFonts w:ascii="Times New Roman" w:hAnsi="Times New Roman" w:cs="Times New Roman"/>
        </w:rPr>
        <w:t xml:space="preserve"> </w:t>
      </w:r>
      <w:r w:rsidR="002D0D98" w:rsidRPr="00E965F4">
        <w:rPr>
          <w:rFonts w:ascii="Times New Roman" w:hAnsi="Times New Roman" w:cs="Times New Roman"/>
        </w:rPr>
        <w:t xml:space="preserve">заверенную </w:t>
      </w:r>
      <w:r w:rsidRPr="00E965F4">
        <w:rPr>
          <w:rFonts w:ascii="Times New Roman" w:hAnsi="Times New Roman" w:cs="Times New Roman"/>
        </w:rPr>
        <w:t xml:space="preserve">копию </w:t>
      </w:r>
      <w:r w:rsidR="00AC1EFA" w:rsidRPr="00E965F4">
        <w:rPr>
          <w:rFonts w:ascii="Times New Roman" w:hAnsi="Times New Roman" w:cs="Times New Roman"/>
        </w:rPr>
        <w:t>Договора</w:t>
      </w:r>
      <w:r w:rsidR="00FA330F" w:rsidRPr="00E965F4">
        <w:rPr>
          <w:rFonts w:ascii="Times New Roman" w:hAnsi="Times New Roman" w:cs="Times New Roman"/>
        </w:rPr>
        <w:t>;</w:t>
      </w:r>
    </w:p>
    <w:p w14:paraId="47F36DF6" w14:textId="77777777" w:rsidR="00FA330F" w:rsidRPr="00E965F4" w:rsidRDefault="00CF10F3" w:rsidP="006B6CF4">
      <w:pPr>
        <w:pStyle w:val="a3"/>
        <w:numPr>
          <w:ilvl w:val="0"/>
          <w:numId w:val="31"/>
        </w:numPr>
        <w:shd w:val="clear" w:color="auto" w:fill="auto"/>
        <w:tabs>
          <w:tab w:val="left" w:pos="1418"/>
        </w:tabs>
        <w:spacing w:before="0" w:after="0" w:line="240" w:lineRule="auto"/>
        <w:ind w:left="0" w:firstLine="709"/>
        <w:rPr>
          <w:rFonts w:ascii="Times New Roman" w:hAnsi="Times New Roman" w:cs="Times New Roman"/>
        </w:rPr>
      </w:pPr>
      <w:r w:rsidRPr="00E965F4">
        <w:rPr>
          <w:rFonts w:ascii="Times New Roman" w:hAnsi="Times New Roman" w:cs="Times New Roman"/>
        </w:rPr>
        <w:t xml:space="preserve">оригинал </w:t>
      </w:r>
      <w:r w:rsidR="008221FB" w:rsidRPr="00E965F4">
        <w:rPr>
          <w:rFonts w:ascii="Times New Roman" w:hAnsi="Times New Roman" w:cs="Times New Roman"/>
        </w:rPr>
        <w:t>/</w:t>
      </w:r>
      <w:r w:rsidRPr="00E965F4">
        <w:rPr>
          <w:rFonts w:ascii="Times New Roman" w:hAnsi="Times New Roman" w:cs="Times New Roman"/>
        </w:rPr>
        <w:t xml:space="preserve"> </w:t>
      </w:r>
      <w:r w:rsidR="002D0D98" w:rsidRPr="00E965F4">
        <w:rPr>
          <w:rFonts w:ascii="Times New Roman" w:hAnsi="Times New Roman" w:cs="Times New Roman"/>
        </w:rPr>
        <w:t xml:space="preserve">заверенную </w:t>
      </w:r>
      <w:r w:rsidRPr="00E965F4">
        <w:rPr>
          <w:rFonts w:ascii="Times New Roman" w:hAnsi="Times New Roman" w:cs="Times New Roman"/>
        </w:rPr>
        <w:t>к</w:t>
      </w:r>
      <w:r w:rsidR="00205F72" w:rsidRPr="00E965F4">
        <w:rPr>
          <w:rFonts w:ascii="Times New Roman" w:hAnsi="Times New Roman" w:cs="Times New Roman"/>
        </w:rPr>
        <w:t>опию</w:t>
      </w:r>
      <w:r w:rsidR="00C534B0" w:rsidRPr="00E965F4">
        <w:rPr>
          <w:rFonts w:ascii="Times New Roman" w:hAnsi="Times New Roman" w:cs="Times New Roman"/>
        </w:rPr>
        <w:t xml:space="preserve"> </w:t>
      </w:r>
      <w:r w:rsidR="002D0D98" w:rsidRPr="00E965F4">
        <w:rPr>
          <w:rFonts w:ascii="Times New Roman" w:hAnsi="Times New Roman" w:cs="Times New Roman"/>
        </w:rPr>
        <w:t>д</w:t>
      </w:r>
      <w:r w:rsidR="00FA330F" w:rsidRPr="00E965F4">
        <w:rPr>
          <w:rFonts w:ascii="Times New Roman" w:hAnsi="Times New Roman" w:cs="Times New Roman"/>
        </w:rPr>
        <w:t xml:space="preserve">ополнительного соглашения </w:t>
      </w:r>
      <w:r w:rsidR="00AC1EFA" w:rsidRPr="00E965F4">
        <w:rPr>
          <w:rFonts w:ascii="Times New Roman" w:hAnsi="Times New Roman" w:cs="Times New Roman"/>
        </w:rPr>
        <w:t xml:space="preserve">от «____» ______ </w:t>
      </w:r>
      <w:r w:rsidR="002D0D98" w:rsidRPr="00E965F4">
        <w:rPr>
          <w:rFonts w:ascii="Times New Roman" w:hAnsi="Times New Roman" w:cs="Times New Roman"/>
        </w:rPr>
        <w:t xml:space="preserve">20 __ </w:t>
      </w:r>
      <w:r w:rsidR="00AC1EFA" w:rsidRPr="00E965F4">
        <w:rPr>
          <w:rFonts w:ascii="Times New Roman" w:hAnsi="Times New Roman" w:cs="Times New Roman"/>
        </w:rPr>
        <w:t xml:space="preserve">года </w:t>
      </w:r>
      <w:r w:rsidR="002D0D98" w:rsidRPr="00E965F4">
        <w:rPr>
          <w:rFonts w:ascii="Times New Roman" w:hAnsi="Times New Roman" w:cs="Times New Roman"/>
        </w:rPr>
        <w:t xml:space="preserve">№ ____ </w:t>
      </w:r>
      <w:r w:rsidR="00FA330F" w:rsidRPr="00E965F4">
        <w:rPr>
          <w:rFonts w:ascii="Times New Roman" w:hAnsi="Times New Roman" w:cs="Times New Roman"/>
        </w:rPr>
        <w:t>к Договору;</w:t>
      </w:r>
    </w:p>
    <w:p w14:paraId="60CE47AA" w14:textId="77777777" w:rsidR="002B5766" w:rsidRPr="00E965F4" w:rsidRDefault="002D0D98" w:rsidP="006B6CF4">
      <w:pPr>
        <w:pStyle w:val="a3"/>
        <w:numPr>
          <w:ilvl w:val="0"/>
          <w:numId w:val="31"/>
        </w:numPr>
        <w:shd w:val="clear" w:color="auto" w:fill="auto"/>
        <w:tabs>
          <w:tab w:val="left" w:pos="1418"/>
          <w:tab w:val="left" w:pos="1446"/>
        </w:tabs>
        <w:spacing w:before="0" w:after="0" w:line="240" w:lineRule="auto"/>
        <w:ind w:left="0" w:firstLine="709"/>
        <w:rPr>
          <w:rFonts w:ascii="Times New Roman" w:hAnsi="Times New Roman" w:cs="Times New Roman"/>
        </w:rPr>
      </w:pPr>
      <w:r w:rsidRPr="00E965F4">
        <w:rPr>
          <w:rFonts w:ascii="Times New Roman" w:hAnsi="Times New Roman" w:cs="Times New Roman"/>
        </w:rPr>
        <w:t xml:space="preserve">заверенные </w:t>
      </w:r>
      <w:r w:rsidR="002B5766" w:rsidRPr="00E965F4">
        <w:rPr>
          <w:rFonts w:ascii="Times New Roman" w:hAnsi="Times New Roman" w:cs="Times New Roman"/>
        </w:rPr>
        <w:t>копии платежных поручений, указанных в Приложении №</w:t>
      </w:r>
      <w:r w:rsidR="00CF10F3" w:rsidRPr="00E965F4">
        <w:rPr>
          <w:rFonts w:ascii="Times New Roman" w:hAnsi="Times New Roman" w:cs="Times New Roman"/>
        </w:rPr>
        <w:t xml:space="preserve"> </w:t>
      </w:r>
      <w:r w:rsidR="002B5766" w:rsidRPr="00E965F4">
        <w:rPr>
          <w:rFonts w:ascii="Times New Roman" w:hAnsi="Times New Roman" w:cs="Times New Roman"/>
        </w:rPr>
        <w:t>2 к Соглашению;</w:t>
      </w:r>
    </w:p>
    <w:p w14:paraId="64A021AB" w14:textId="77777777" w:rsidR="00FA330F" w:rsidRPr="00E965F4" w:rsidRDefault="002D0D98" w:rsidP="006B6CF4">
      <w:pPr>
        <w:pStyle w:val="a3"/>
        <w:numPr>
          <w:ilvl w:val="0"/>
          <w:numId w:val="31"/>
        </w:numPr>
        <w:shd w:val="clear" w:color="auto" w:fill="auto"/>
        <w:tabs>
          <w:tab w:val="left" w:pos="1418"/>
          <w:tab w:val="left" w:pos="1446"/>
        </w:tabs>
        <w:spacing w:before="0" w:after="0" w:line="240" w:lineRule="auto"/>
        <w:ind w:left="0" w:firstLine="709"/>
        <w:rPr>
          <w:rFonts w:ascii="Times New Roman" w:hAnsi="Times New Roman" w:cs="Times New Roman"/>
        </w:rPr>
      </w:pPr>
      <w:r w:rsidRPr="00E965F4">
        <w:rPr>
          <w:rFonts w:ascii="Times New Roman" w:hAnsi="Times New Roman" w:cs="Times New Roman"/>
        </w:rPr>
        <w:t xml:space="preserve">заверенные </w:t>
      </w:r>
      <w:r w:rsidR="00FA330F" w:rsidRPr="00E965F4">
        <w:rPr>
          <w:rFonts w:ascii="Times New Roman" w:hAnsi="Times New Roman" w:cs="Times New Roman"/>
        </w:rPr>
        <w:t xml:space="preserve">копии </w:t>
      </w:r>
      <w:r w:rsidR="00CF10F3" w:rsidRPr="00E965F4">
        <w:rPr>
          <w:rFonts w:ascii="Times New Roman" w:hAnsi="Times New Roman" w:cs="Times New Roman"/>
        </w:rPr>
        <w:t xml:space="preserve">Актов </w:t>
      </w:r>
      <w:r w:rsidR="00FA330F" w:rsidRPr="00E965F4">
        <w:rPr>
          <w:rFonts w:ascii="Times New Roman" w:hAnsi="Times New Roman" w:cs="Times New Roman"/>
        </w:rPr>
        <w:t>сдачи-приемки оказанных услуг</w:t>
      </w:r>
      <w:r w:rsidR="00CF10F3" w:rsidRPr="00E965F4">
        <w:rPr>
          <w:rFonts w:ascii="Times New Roman" w:hAnsi="Times New Roman" w:cs="Times New Roman"/>
        </w:rPr>
        <w:t xml:space="preserve"> </w:t>
      </w:r>
      <w:r w:rsidR="00480919" w:rsidRPr="00E965F4">
        <w:rPr>
          <w:rFonts w:ascii="Times New Roman" w:hAnsi="Times New Roman" w:cs="Times New Roman"/>
        </w:rPr>
        <w:t>/</w:t>
      </w:r>
      <w:r w:rsidR="00CF10F3" w:rsidRPr="00E965F4">
        <w:rPr>
          <w:rFonts w:ascii="Times New Roman" w:hAnsi="Times New Roman" w:cs="Times New Roman"/>
        </w:rPr>
        <w:t xml:space="preserve"> результатов </w:t>
      </w:r>
      <w:r w:rsidR="00480919" w:rsidRPr="00E965F4">
        <w:rPr>
          <w:rFonts w:ascii="Times New Roman" w:hAnsi="Times New Roman" w:cs="Times New Roman"/>
        </w:rPr>
        <w:t>выполненных работ</w:t>
      </w:r>
      <w:r w:rsidR="00FA330F" w:rsidRPr="00E965F4">
        <w:rPr>
          <w:rFonts w:ascii="Times New Roman" w:hAnsi="Times New Roman" w:cs="Times New Roman"/>
        </w:rPr>
        <w:t>, указанных в Приложении №</w:t>
      </w:r>
      <w:r w:rsidR="00CF10F3" w:rsidRPr="00E965F4">
        <w:rPr>
          <w:rFonts w:ascii="Times New Roman" w:hAnsi="Times New Roman" w:cs="Times New Roman"/>
        </w:rPr>
        <w:t xml:space="preserve"> </w:t>
      </w:r>
      <w:r w:rsidR="00FA330F" w:rsidRPr="00E965F4">
        <w:rPr>
          <w:rFonts w:ascii="Times New Roman" w:hAnsi="Times New Roman" w:cs="Times New Roman"/>
        </w:rPr>
        <w:t>2 к Соглашению;</w:t>
      </w:r>
    </w:p>
    <w:p w14:paraId="6E387FF3" w14:textId="77777777" w:rsidR="00FA330F" w:rsidRPr="00E965F4" w:rsidRDefault="002D0D98" w:rsidP="006B6CF4">
      <w:pPr>
        <w:pStyle w:val="a3"/>
        <w:numPr>
          <w:ilvl w:val="0"/>
          <w:numId w:val="31"/>
        </w:numPr>
        <w:shd w:val="clear" w:color="auto" w:fill="auto"/>
        <w:tabs>
          <w:tab w:val="left" w:pos="1418"/>
          <w:tab w:val="left" w:pos="1446"/>
        </w:tabs>
        <w:spacing w:before="0" w:after="0" w:line="240" w:lineRule="auto"/>
        <w:ind w:left="0" w:firstLine="709"/>
        <w:rPr>
          <w:rFonts w:ascii="Times New Roman" w:hAnsi="Times New Roman" w:cs="Times New Roman"/>
        </w:rPr>
      </w:pPr>
      <w:r w:rsidRPr="00E965F4">
        <w:rPr>
          <w:rFonts w:ascii="Times New Roman" w:hAnsi="Times New Roman" w:cs="Times New Roman"/>
        </w:rPr>
        <w:t xml:space="preserve">заверенную </w:t>
      </w:r>
      <w:r w:rsidR="00FA330F" w:rsidRPr="00E965F4">
        <w:rPr>
          <w:rFonts w:ascii="Times New Roman" w:hAnsi="Times New Roman" w:cs="Times New Roman"/>
        </w:rPr>
        <w:t xml:space="preserve">копию </w:t>
      </w:r>
      <w:r w:rsidR="00CF10F3" w:rsidRPr="00E965F4">
        <w:rPr>
          <w:rFonts w:ascii="Times New Roman" w:hAnsi="Times New Roman" w:cs="Times New Roman"/>
        </w:rPr>
        <w:t xml:space="preserve">акта </w:t>
      </w:r>
      <w:r w:rsidR="00FA330F" w:rsidRPr="00E965F4">
        <w:rPr>
          <w:rFonts w:ascii="Times New Roman" w:hAnsi="Times New Roman" w:cs="Times New Roman"/>
        </w:rPr>
        <w:t xml:space="preserve">сверки взаимных расчетов между </w:t>
      </w:r>
      <w:r w:rsidR="002A57E0" w:rsidRPr="00E965F4">
        <w:rPr>
          <w:rFonts w:ascii="Times New Roman" w:hAnsi="Times New Roman" w:cs="Times New Roman"/>
        </w:rPr>
        <w:t>К</w:t>
      </w:r>
      <w:r w:rsidR="00C534B0" w:rsidRPr="00E965F4">
        <w:rPr>
          <w:rFonts w:ascii="Times New Roman" w:hAnsi="Times New Roman" w:cs="Times New Roman"/>
        </w:rPr>
        <w:t>редитором и Должником</w:t>
      </w:r>
      <w:r w:rsidRPr="00E965F4">
        <w:rPr>
          <w:rFonts w:ascii="Times New Roman" w:hAnsi="Times New Roman" w:cs="Times New Roman"/>
        </w:rPr>
        <w:t xml:space="preserve"> от «____» ______ 20__ года</w:t>
      </w:r>
      <w:r w:rsidR="00FA330F" w:rsidRPr="00E965F4">
        <w:rPr>
          <w:rFonts w:ascii="Times New Roman" w:hAnsi="Times New Roman" w:cs="Times New Roman"/>
        </w:rPr>
        <w:t>.</w:t>
      </w:r>
    </w:p>
    <w:permEnd w:id="878402720"/>
    <w:p w14:paraId="08917D86" w14:textId="77777777" w:rsidR="002D0D98" w:rsidRPr="00E965F4" w:rsidRDefault="00C534B0" w:rsidP="002D0D98">
      <w:pPr>
        <w:pStyle w:val="a3"/>
        <w:numPr>
          <w:ilvl w:val="1"/>
          <w:numId w:val="35"/>
        </w:numPr>
        <w:shd w:val="clear" w:color="auto" w:fill="auto"/>
        <w:tabs>
          <w:tab w:val="left" w:pos="1134"/>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 xml:space="preserve">Новый </w:t>
      </w:r>
      <w:r w:rsidR="002B5766" w:rsidRPr="00E965F4">
        <w:rPr>
          <w:rFonts w:ascii="Times New Roman" w:hAnsi="Times New Roman" w:cs="Times New Roman"/>
        </w:rPr>
        <w:t>должник</w:t>
      </w:r>
      <w:r w:rsidRPr="00E965F4">
        <w:rPr>
          <w:rFonts w:ascii="Times New Roman" w:hAnsi="Times New Roman" w:cs="Times New Roman"/>
        </w:rPr>
        <w:t xml:space="preserve"> </w:t>
      </w:r>
      <w:r w:rsidR="00FA330F" w:rsidRPr="00E965F4">
        <w:rPr>
          <w:rFonts w:ascii="Times New Roman" w:hAnsi="Times New Roman" w:cs="Times New Roman"/>
        </w:rPr>
        <w:t>обяз</w:t>
      </w:r>
      <w:r w:rsidR="002D0D98" w:rsidRPr="00E965F4">
        <w:rPr>
          <w:rFonts w:ascii="Times New Roman" w:hAnsi="Times New Roman" w:cs="Times New Roman"/>
        </w:rPr>
        <w:t>ан п</w:t>
      </w:r>
      <w:r w:rsidR="00290857" w:rsidRPr="00E965F4">
        <w:rPr>
          <w:rFonts w:ascii="Times New Roman" w:hAnsi="Times New Roman" w:cs="Times New Roman"/>
        </w:rPr>
        <w:t>ринять от Должника</w:t>
      </w:r>
      <w:r w:rsidR="002D0D98" w:rsidRPr="00E965F4">
        <w:rPr>
          <w:rFonts w:ascii="Times New Roman" w:hAnsi="Times New Roman" w:cs="Times New Roman"/>
        </w:rPr>
        <w:t xml:space="preserve"> по акту приема-передачи</w:t>
      </w:r>
      <w:r w:rsidR="00290857" w:rsidRPr="00E965F4">
        <w:rPr>
          <w:rFonts w:ascii="Times New Roman" w:hAnsi="Times New Roman" w:cs="Times New Roman"/>
        </w:rPr>
        <w:t xml:space="preserve"> </w:t>
      </w:r>
      <w:r w:rsidR="002D0D98" w:rsidRPr="00E965F4">
        <w:rPr>
          <w:rFonts w:ascii="Times New Roman" w:hAnsi="Times New Roman" w:cs="Times New Roman"/>
        </w:rPr>
        <w:t xml:space="preserve">все </w:t>
      </w:r>
      <w:r w:rsidR="00290857" w:rsidRPr="00E965F4">
        <w:rPr>
          <w:rFonts w:ascii="Times New Roman" w:hAnsi="Times New Roman" w:cs="Times New Roman"/>
        </w:rPr>
        <w:t xml:space="preserve">документы, удостоверяющие </w:t>
      </w:r>
      <w:r w:rsidR="002D0D98" w:rsidRPr="00E965F4">
        <w:rPr>
          <w:rFonts w:ascii="Times New Roman" w:hAnsi="Times New Roman" w:cs="Times New Roman"/>
        </w:rPr>
        <w:t>долг (обязательства)</w:t>
      </w:r>
      <w:r w:rsidR="00290857" w:rsidRPr="00E965F4">
        <w:rPr>
          <w:rFonts w:ascii="Times New Roman" w:hAnsi="Times New Roman" w:cs="Times New Roman"/>
        </w:rPr>
        <w:t xml:space="preserve">, передаваемые по Соглашению. </w:t>
      </w:r>
    </w:p>
    <w:p w14:paraId="5089350D" w14:textId="77777777" w:rsidR="00290857" w:rsidRPr="00E965F4" w:rsidRDefault="002D0D98" w:rsidP="002D0D98">
      <w:pPr>
        <w:pStyle w:val="a3"/>
        <w:shd w:val="clear" w:color="auto" w:fill="auto"/>
        <w:tabs>
          <w:tab w:val="left" w:pos="1134"/>
        </w:tabs>
        <w:spacing w:before="0" w:after="0" w:line="240" w:lineRule="auto"/>
        <w:ind w:right="20" w:firstLine="709"/>
        <w:rPr>
          <w:rFonts w:ascii="Times New Roman" w:hAnsi="Times New Roman" w:cs="Times New Roman"/>
        </w:rPr>
      </w:pPr>
      <w:r w:rsidRPr="00E965F4">
        <w:rPr>
          <w:rFonts w:ascii="Times New Roman" w:hAnsi="Times New Roman" w:cs="Times New Roman"/>
        </w:rPr>
        <w:t>А</w:t>
      </w:r>
      <w:r w:rsidR="00290857" w:rsidRPr="00E965F4">
        <w:rPr>
          <w:rFonts w:ascii="Times New Roman" w:hAnsi="Times New Roman" w:cs="Times New Roman"/>
        </w:rPr>
        <w:t>кт приема-передачи подписывае</w:t>
      </w:r>
      <w:r w:rsidRPr="00E965F4">
        <w:rPr>
          <w:rFonts w:ascii="Times New Roman" w:hAnsi="Times New Roman" w:cs="Times New Roman"/>
        </w:rPr>
        <w:t>тся</w:t>
      </w:r>
      <w:r w:rsidR="00290857" w:rsidRPr="00E965F4">
        <w:rPr>
          <w:rFonts w:ascii="Times New Roman" w:hAnsi="Times New Roman" w:cs="Times New Roman"/>
        </w:rPr>
        <w:t xml:space="preserve"> уполномоченными представителями Сторон по форме Приложени</w:t>
      </w:r>
      <w:r w:rsidRPr="00E965F4">
        <w:rPr>
          <w:rFonts w:ascii="Times New Roman" w:hAnsi="Times New Roman" w:cs="Times New Roman"/>
        </w:rPr>
        <w:t>я</w:t>
      </w:r>
      <w:r w:rsidR="00290857" w:rsidRPr="00E965F4">
        <w:rPr>
          <w:rFonts w:ascii="Times New Roman" w:hAnsi="Times New Roman" w:cs="Times New Roman"/>
        </w:rPr>
        <w:t xml:space="preserve"> №</w:t>
      </w:r>
      <w:r w:rsidRPr="00E965F4">
        <w:rPr>
          <w:rFonts w:ascii="Times New Roman" w:hAnsi="Times New Roman" w:cs="Times New Roman"/>
        </w:rPr>
        <w:t xml:space="preserve"> </w:t>
      </w:r>
      <w:r w:rsidR="00290857" w:rsidRPr="00E965F4">
        <w:rPr>
          <w:rFonts w:ascii="Times New Roman" w:hAnsi="Times New Roman" w:cs="Times New Roman"/>
        </w:rPr>
        <w:t>1 к Соглашению</w:t>
      </w:r>
      <w:r w:rsidRPr="00E965F4">
        <w:rPr>
          <w:rFonts w:ascii="Times New Roman" w:hAnsi="Times New Roman" w:cs="Times New Roman"/>
        </w:rPr>
        <w:t>.</w:t>
      </w:r>
    </w:p>
    <w:p w14:paraId="3AC5167B" w14:textId="77777777" w:rsidR="00290857" w:rsidRPr="00E965F4" w:rsidRDefault="002D0D98" w:rsidP="002D0D98">
      <w:pPr>
        <w:pStyle w:val="a3"/>
        <w:numPr>
          <w:ilvl w:val="1"/>
          <w:numId w:val="35"/>
        </w:numPr>
        <w:shd w:val="clear" w:color="auto" w:fill="auto"/>
        <w:tabs>
          <w:tab w:val="left" w:pos="1134"/>
        </w:tabs>
        <w:spacing w:before="0" w:after="0" w:line="240" w:lineRule="auto"/>
        <w:ind w:left="0" w:right="20" w:firstLine="709"/>
        <w:rPr>
          <w:rFonts w:ascii="Times New Roman" w:hAnsi="Times New Roman" w:cs="Times New Roman"/>
        </w:rPr>
      </w:pPr>
      <w:permStart w:id="1674529081" w:edGrp="everyone"/>
      <w:r w:rsidRPr="00E965F4">
        <w:rPr>
          <w:rFonts w:ascii="Times New Roman" w:hAnsi="Times New Roman" w:cs="Times New Roman"/>
        </w:rPr>
        <w:t>Должник обязан перечислить сумму, указанную в пункте 1.5 Соглашения,</w:t>
      </w:r>
      <w:r w:rsidR="00290857" w:rsidRPr="00E965F4">
        <w:rPr>
          <w:rFonts w:ascii="Times New Roman" w:hAnsi="Times New Roman" w:cs="Times New Roman"/>
        </w:rPr>
        <w:t xml:space="preserve"> </w:t>
      </w:r>
      <w:r w:rsidRPr="00E965F4">
        <w:rPr>
          <w:rFonts w:ascii="Times New Roman" w:hAnsi="Times New Roman" w:cs="Times New Roman"/>
        </w:rPr>
        <w:t>на расчетный счет Нового должника в течение __ (____) календарных дней с даты подписания Соглашения (</w:t>
      </w:r>
      <w:r w:rsidRPr="00E965F4">
        <w:rPr>
          <w:rFonts w:ascii="Times New Roman" w:hAnsi="Times New Roman" w:cs="Times New Roman"/>
          <w:i/>
        </w:rPr>
        <w:t>либо:</w:t>
      </w:r>
      <w:r w:rsidRPr="00E965F4">
        <w:rPr>
          <w:rFonts w:ascii="Times New Roman" w:hAnsi="Times New Roman" w:cs="Times New Roman"/>
        </w:rPr>
        <w:t xml:space="preserve"> в срок до «___» _________ 20___ года) путем перечисления денежных средств на расчетный счет Нового должника, указанный в разделе ___ Соглашения</w:t>
      </w:r>
      <w:r w:rsidR="00290857" w:rsidRPr="00E965F4">
        <w:rPr>
          <w:rFonts w:ascii="Times New Roman" w:hAnsi="Times New Roman" w:cs="Times New Roman"/>
        </w:rPr>
        <w:t>.</w:t>
      </w:r>
    </w:p>
    <w:permEnd w:id="1674529081"/>
    <w:p w14:paraId="35FC2F98" w14:textId="77777777" w:rsidR="00FA330F" w:rsidRPr="00E965F4" w:rsidRDefault="00CF7983" w:rsidP="002D0D98">
      <w:pPr>
        <w:pStyle w:val="a3"/>
        <w:numPr>
          <w:ilvl w:val="1"/>
          <w:numId w:val="35"/>
        </w:numPr>
        <w:shd w:val="clear" w:color="auto" w:fill="auto"/>
        <w:tabs>
          <w:tab w:val="left" w:pos="1134"/>
        </w:tabs>
        <w:spacing w:before="0" w:after="0" w:line="240" w:lineRule="auto"/>
        <w:ind w:left="0" w:right="20" w:firstLine="709"/>
        <w:rPr>
          <w:rFonts w:ascii="Times New Roman" w:hAnsi="Times New Roman" w:cs="Times New Roman"/>
          <w:iCs/>
        </w:rPr>
      </w:pPr>
      <w:r w:rsidRPr="00E965F4">
        <w:rPr>
          <w:rFonts w:ascii="Times New Roman" w:hAnsi="Times New Roman" w:cs="Times New Roman"/>
        </w:rPr>
        <w:t xml:space="preserve">Должник </w:t>
      </w:r>
      <w:r w:rsidR="00FA330F" w:rsidRPr="00E965F4">
        <w:rPr>
          <w:rFonts w:ascii="Times New Roman" w:hAnsi="Times New Roman" w:cs="Times New Roman"/>
          <w:iCs/>
        </w:rPr>
        <w:t>обяз</w:t>
      </w:r>
      <w:r w:rsidR="002D0D98" w:rsidRPr="00E965F4">
        <w:rPr>
          <w:rFonts w:ascii="Times New Roman" w:hAnsi="Times New Roman" w:cs="Times New Roman"/>
          <w:iCs/>
        </w:rPr>
        <w:t>ан</w:t>
      </w:r>
      <w:r w:rsidR="00FA330F" w:rsidRPr="00E965F4">
        <w:rPr>
          <w:rFonts w:ascii="Times New Roman" w:hAnsi="Times New Roman" w:cs="Times New Roman"/>
          <w:iCs/>
        </w:rPr>
        <w:t xml:space="preserve"> предоставлять </w:t>
      </w:r>
      <w:r w:rsidR="00692481" w:rsidRPr="00E965F4">
        <w:rPr>
          <w:rFonts w:ascii="Times New Roman" w:hAnsi="Times New Roman" w:cs="Times New Roman"/>
        </w:rPr>
        <w:t xml:space="preserve">Новому </w:t>
      </w:r>
      <w:r w:rsidRPr="00E965F4">
        <w:rPr>
          <w:rFonts w:ascii="Times New Roman" w:hAnsi="Times New Roman" w:cs="Times New Roman"/>
        </w:rPr>
        <w:t>должнику</w:t>
      </w:r>
      <w:r w:rsidR="00692481" w:rsidRPr="00E965F4">
        <w:rPr>
          <w:rFonts w:ascii="Times New Roman" w:hAnsi="Times New Roman" w:cs="Times New Roman"/>
          <w:iCs/>
        </w:rPr>
        <w:t xml:space="preserve"> </w:t>
      </w:r>
      <w:r w:rsidR="00FA330F" w:rsidRPr="00E965F4">
        <w:rPr>
          <w:rFonts w:ascii="Times New Roman" w:hAnsi="Times New Roman" w:cs="Times New Roman"/>
          <w:iCs/>
        </w:rPr>
        <w:t xml:space="preserve">по его </w:t>
      </w:r>
      <w:r w:rsidR="002D0D98" w:rsidRPr="00E965F4">
        <w:rPr>
          <w:rFonts w:ascii="Times New Roman" w:hAnsi="Times New Roman" w:cs="Times New Roman"/>
          <w:iCs/>
        </w:rPr>
        <w:t xml:space="preserve">письменному </w:t>
      </w:r>
      <w:r w:rsidRPr="00E965F4">
        <w:rPr>
          <w:rFonts w:ascii="Times New Roman" w:hAnsi="Times New Roman" w:cs="Times New Roman"/>
          <w:iCs/>
        </w:rPr>
        <w:t xml:space="preserve">запросу </w:t>
      </w:r>
      <w:r w:rsidR="00FA330F" w:rsidRPr="00E965F4">
        <w:rPr>
          <w:rFonts w:ascii="Times New Roman" w:hAnsi="Times New Roman" w:cs="Times New Roman"/>
          <w:iCs/>
        </w:rPr>
        <w:t>в течение 3 (трех)</w:t>
      </w:r>
      <w:r w:rsidR="002D0D98" w:rsidRPr="00E965F4">
        <w:rPr>
          <w:rFonts w:ascii="Times New Roman" w:hAnsi="Times New Roman" w:cs="Times New Roman"/>
          <w:iCs/>
        </w:rPr>
        <w:t xml:space="preserve"> календарных </w:t>
      </w:r>
      <w:r w:rsidR="00FA330F" w:rsidRPr="00E965F4">
        <w:rPr>
          <w:rFonts w:ascii="Times New Roman" w:hAnsi="Times New Roman" w:cs="Times New Roman"/>
          <w:iCs/>
        </w:rPr>
        <w:t xml:space="preserve">дней с момента получения запроса иные </w:t>
      </w:r>
      <w:r w:rsidR="00FA330F" w:rsidRPr="00E965F4">
        <w:rPr>
          <w:rFonts w:ascii="Times New Roman" w:hAnsi="Times New Roman" w:cs="Times New Roman"/>
        </w:rPr>
        <w:t>документы (в т</w:t>
      </w:r>
      <w:r w:rsidR="004F2867" w:rsidRPr="00E965F4">
        <w:rPr>
          <w:rFonts w:ascii="Times New Roman" w:hAnsi="Times New Roman" w:cs="Times New Roman"/>
        </w:rPr>
        <w:t xml:space="preserve">ом </w:t>
      </w:r>
      <w:r w:rsidR="00FA330F" w:rsidRPr="00E965F4">
        <w:rPr>
          <w:rFonts w:ascii="Times New Roman" w:hAnsi="Times New Roman" w:cs="Times New Roman"/>
        </w:rPr>
        <w:t>ч</w:t>
      </w:r>
      <w:r w:rsidR="004F2867" w:rsidRPr="00E965F4">
        <w:rPr>
          <w:rFonts w:ascii="Times New Roman" w:hAnsi="Times New Roman" w:cs="Times New Roman"/>
        </w:rPr>
        <w:t>исле</w:t>
      </w:r>
      <w:r w:rsidR="00FA330F" w:rsidRPr="00E965F4">
        <w:rPr>
          <w:rFonts w:ascii="Times New Roman" w:hAnsi="Times New Roman" w:cs="Times New Roman"/>
        </w:rPr>
        <w:t xml:space="preserve"> оригиналы), необходимые для исполнения </w:t>
      </w:r>
      <w:r w:rsidR="00B6203B" w:rsidRPr="00E965F4">
        <w:rPr>
          <w:rFonts w:ascii="Times New Roman" w:hAnsi="Times New Roman" w:cs="Times New Roman"/>
        </w:rPr>
        <w:t xml:space="preserve">Новым должником </w:t>
      </w:r>
      <w:r w:rsidR="00FA330F" w:rsidRPr="00E965F4">
        <w:rPr>
          <w:rFonts w:ascii="Times New Roman" w:hAnsi="Times New Roman" w:cs="Times New Roman"/>
        </w:rPr>
        <w:t>обязательств по Договору</w:t>
      </w:r>
      <w:r w:rsidR="00FA330F" w:rsidRPr="00E965F4">
        <w:rPr>
          <w:rFonts w:ascii="Times New Roman" w:hAnsi="Times New Roman" w:cs="Times New Roman"/>
          <w:iCs/>
        </w:rPr>
        <w:t>.</w:t>
      </w:r>
    </w:p>
    <w:p w14:paraId="26BABBED" w14:textId="77777777" w:rsidR="00B6203B" w:rsidRPr="00E965F4" w:rsidRDefault="00B6203B" w:rsidP="002D0D98">
      <w:pPr>
        <w:pStyle w:val="a3"/>
        <w:numPr>
          <w:ilvl w:val="1"/>
          <w:numId w:val="35"/>
        </w:numPr>
        <w:shd w:val="clear" w:color="auto" w:fill="auto"/>
        <w:tabs>
          <w:tab w:val="left" w:pos="1134"/>
        </w:tabs>
        <w:spacing w:before="0" w:after="0" w:line="240" w:lineRule="auto"/>
        <w:ind w:left="0" w:right="20" w:firstLine="709"/>
        <w:rPr>
          <w:rFonts w:ascii="Times New Roman" w:hAnsi="Times New Roman" w:cs="Times New Roman"/>
          <w:iCs/>
        </w:rPr>
      </w:pPr>
      <w:permStart w:id="143215907" w:edGrp="everyone"/>
      <w:r w:rsidRPr="00E965F4">
        <w:rPr>
          <w:rFonts w:ascii="Times New Roman" w:hAnsi="Times New Roman" w:cs="Times New Roman"/>
        </w:rPr>
        <w:t>Новый должник обязан оплатить сумму долга в размере, указанном в пункте 1.2 Соглашения, в течение __ (____) календарных дней с даты получения письменного требования Кредитора (</w:t>
      </w:r>
      <w:r w:rsidRPr="00E965F4">
        <w:rPr>
          <w:rFonts w:ascii="Times New Roman" w:hAnsi="Times New Roman" w:cs="Times New Roman"/>
          <w:i/>
        </w:rPr>
        <w:t>либо</w:t>
      </w:r>
      <w:r w:rsidRPr="00E965F4">
        <w:rPr>
          <w:rFonts w:ascii="Times New Roman" w:hAnsi="Times New Roman" w:cs="Times New Roman"/>
        </w:rPr>
        <w:t>: в срок до «___» _________ 20___ года) путем перечисления денежных средств на расчетный счет Кредитора, указанный в разделе ___ Соглашения или в соответствующем требовании.</w:t>
      </w:r>
    </w:p>
    <w:permEnd w:id="143215907"/>
    <w:p w14:paraId="64C8478A" w14:textId="77777777" w:rsidR="00B6203B" w:rsidRPr="00E965F4" w:rsidRDefault="003112B8" w:rsidP="002D0D98">
      <w:pPr>
        <w:pStyle w:val="a3"/>
        <w:numPr>
          <w:ilvl w:val="1"/>
          <w:numId w:val="35"/>
        </w:numPr>
        <w:shd w:val="clear" w:color="auto" w:fill="auto"/>
        <w:tabs>
          <w:tab w:val="left" w:pos="1134"/>
        </w:tabs>
        <w:spacing w:before="0" w:after="0" w:line="240" w:lineRule="auto"/>
        <w:ind w:left="0" w:right="20" w:firstLine="709"/>
        <w:rPr>
          <w:rFonts w:ascii="Times New Roman" w:hAnsi="Times New Roman" w:cs="Times New Roman"/>
          <w:bCs/>
        </w:rPr>
      </w:pPr>
      <w:r w:rsidRPr="00E965F4">
        <w:rPr>
          <w:rFonts w:ascii="Times New Roman" w:hAnsi="Times New Roman" w:cs="Times New Roman"/>
        </w:rPr>
        <w:t>Новый</w:t>
      </w:r>
      <w:r w:rsidRPr="00E965F4">
        <w:rPr>
          <w:rFonts w:ascii="Times New Roman" w:hAnsi="Times New Roman" w:cs="Times New Roman"/>
          <w:bCs/>
        </w:rPr>
        <w:t xml:space="preserve"> должник не вправе</w:t>
      </w:r>
      <w:r w:rsidR="00B6203B" w:rsidRPr="00E965F4">
        <w:rPr>
          <w:rFonts w:ascii="Times New Roman" w:hAnsi="Times New Roman" w:cs="Times New Roman"/>
          <w:bCs/>
          <w:lang w:val="en-US"/>
        </w:rPr>
        <w:t>:</w:t>
      </w:r>
    </w:p>
    <w:p w14:paraId="726D6E2B" w14:textId="77777777" w:rsidR="003112B8" w:rsidRPr="00E965F4" w:rsidRDefault="003112B8" w:rsidP="00B6203B">
      <w:pPr>
        <w:pStyle w:val="a3"/>
        <w:numPr>
          <w:ilvl w:val="1"/>
          <w:numId w:val="36"/>
        </w:numPr>
        <w:shd w:val="clear" w:color="auto" w:fill="auto"/>
        <w:tabs>
          <w:tab w:val="left" w:pos="1418"/>
        </w:tabs>
        <w:spacing w:before="0" w:after="0" w:line="240" w:lineRule="auto"/>
        <w:ind w:left="0" w:right="20" w:firstLine="709"/>
        <w:rPr>
          <w:rFonts w:ascii="Times New Roman" w:hAnsi="Times New Roman" w:cs="Times New Roman"/>
          <w:bCs/>
        </w:rPr>
      </w:pPr>
      <w:r w:rsidRPr="00E965F4">
        <w:rPr>
          <w:rFonts w:ascii="Times New Roman" w:hAnsi="Times New Roman" w:cs="Times New Roman"/>
          <w:bCs/>
        </w:rPr>
        <w:t xml:space="preserve">осуществлять в отношении </w:t>
      </w:r>
      <w:r w:rsidR="00FB4170" w:rsidRPr="00E965F4">
        <w:rPr>
          <w:rFonts w:ascii="Times New Roman" w:hAnsi="Times New Roman" w:cs="Times New Roman"/>
          <w:bCs/>
        </w:rPr>
        <w:t>К</w:t>
      </w:r>
      <w:r w:rsidRPr="00E965F4">
        <w:rPr>
          <w:rFonts w:ascii="Times New Roman" w:hAnsi="Times New Roman" w:cs="Times New Roman"/>
          <w:bCs/>
        </w:rPr>
        <w:t xml:space="preserve">редитора право на зачет встречного требования, принадлежащего </w:t>
      </w:r>
      <w:r w:rsidR="00FB4170" w:rsidRPr="00E965F4">
        <w:rPr>
          <w:rFonts w:ascii="Times New Roman" w:hAnsi="Times New Roman" w:cs="Times New Roman"/>
          <w:bCs/>
        </w:rPr>
        <w:t>Д</w:t>
      </w:r>
      <w:r w:rsidRPr="00E965F4">
        <w:rPr>
          <w:rFonts w:ascii="Times New Roman" w:hAnsi="Times New Roman" w:cs="Times New Roman"/>
          <w:bCs/>
        </w:rPr>
        <w:t>олжнику</w:t>
      </w:r>
      <w:r w:rsidR="00B6203B" w:rsidRPr="00E965F4">
        <w:rPr>
          <w:rFonts w:ascii="Times New Roman" w:hAnsi="Times New Roman" w:cs="Times New Roman"/>
          <w:bCs/>
        </w:rPr>
        <w:t>;</w:t>
      </w:r>
    </w:p>
    <w:p w14:paraId="6B285D2E" w14:textId="77777777" w:rsidR="00C34365" w:rsidRPr="00E965F4" w:rsidRDefault="00C34365" w:rsidP="00B6203B">
      <w:pPr>
        <w:pStyle w:val="a3"/>
        <w:numPr>
          <w:ilvl w:val="1"/>
          <w:numId w:val="36"/>
        </w:numPr>
        <w:shd w:val="clear" w:color="auto" w:fill="auto"/>
        <w:tabs>
          <w:tab w:val="left" w:pos="1418"/>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противопостав</w:t>
      </w:r>
      <w:r w:rsidR="00F14381" w:rsidRPr="00E965F4">
        <w:rPr>
          <w:rFonts w:ascii="Times New Roman" w:hAnsi="Times New Roman" w:cs="Times New Roman"/>
        </w:rPr>
        <w:t>лять</w:t>
      </w:r>
      <w:r w:rsidRPr="00E965F4">
        <w:rPr>
          <w:rFonts w:ascii="Times New Roman" w:hAnsi="Times New Roman" w:cs="Times New Roman"/>
        </w:rPr>
        <w:t xml:space="preserve"> требованию Кредитора об исполнении обязательства возражения о том, что Новый должник не получил встречное предоставление от Должника за перевод долга, а также о недействительности перевода долга в силу статьи 575 Г</w:t>
      </w:r>
      <w:r w:rsidR="00AC1EFA" w:rsidRPr="00E965F4">
        <w:rPr>
          <w:rFonts w:ascii="Times New Roman" w:hAnsi="Times New Roman" w:cs="Times New Roman"/>
        </w:rPr>
        <w:t>ражданского кодекса Российской Федерации.</w:t>
      </w:r>
    </w:p>
    <w:p w14:paraId="068BADC4" w14:textId="77777777" w:rsidR="00B35E61" w:rsidRPr="00E965F4" w:rsidRDefault="00B35E61" w:rsidP="006B6CF4">
      <w:pPr>
        <w:pStyle w:val="a3"/>
        <w:numPr>
          <w:ilvl w:val="1"/>
          <w:numId w:val="35"/>
        </w:numPr>
        <w:shd w:val="clear" w:color="auto" w:fill="auto"/>
        <w:tabs>
          <w:tab w:val="left" w:pos="1276"/>
        </w:tabs>
        <w:spacing w:before="0" w:after="0" w:line="240" w:lineRule="auto"/>
        <w:ind w:left="0" w:right="20" w:firstLine="709"/>
        <w:rPr>
          <w:rFonts w:ascii="Times New Roman" w:hAnsi="Times New Roman" w:cs="Times New Roman"/>
          <w:bCs/>
          <w:lang w:eastAsia="ar-SA"/>
        </w:rPr>
      </w:pPr>
      <w:r w:rsidRPr="00E965F4">
        <w:rPr>
          <w:rFonts w:ascii="Times New Roman" w:hAnsi="Times New Roman" w:cs="Times New Roman"/>
          <w:bCs/>
          <w:lang w:eastAsia="ar-SA"/>
        </w:rPr>
        <w:t xml:space="preserve">Каждая из Сторон заявляет и подтверждает другой Стороне, что она получила все корпоративные одобрения Соглашения органами управления в соответствии с применимым правом и/или </w:t>
      </w:r>
      <w:r w:rsidRPr="00E965F4">
        <w:rPr>
          <w:rFonts w:ascii="Times New Roman" w:hAnsi="Times New Roman" w:cs="Times New Roman"/>
        </w:rPr>
        <w:t>учредительными</w:t>
      </w:r>
      <w:r w:rsidRPr="00E965F4">
        <w:rPr>
          <w:rFonts w:ascii="Times New Roman" w:hAnsi="Times New Roman" w:cs="Times New Roman"/>
          <w:bCs/>
          <w:lang w:eastAsia="ar-SA"/>
        </w:rPr>
        <w:t xml:space="preserve"> документами такой Стороны, а также согласования и разрешения органов и иных лиц, необходимые для заключения и исполнения Соглашения. При заключении и исполнении Соглашения каждая Сторо</w:t>
      </w:r>
      <w:r w:rsidR="00B6203B" w:rsidRPr="00E965F4">
        <w:rPr>
          <w:rFonts w:ascii="Times New Roman" w:hAnsi="Times New Roman" w:cs="Times New Roman"/>
          <w:bCs/>
          <w:lang w:eastAsia="ar-SA"/>
        </w:rPr>
        <w:t xml:space="preserve">на полагается на достоверность </w:t>
      </w:r>
      <w:r w:rsidRPr="00E965F4">
        <w:rPr>
          <w:rFonts w:ascii="Times New Roman" w:hAnsi="Times New Roman" w:cs="Times New Roman"/>
          <w:bCs/>
          <w:lang w:eastAsia="ar-SA"/>
        </w:rPr>
        <w:t xml:space="preserve">и полноту заверений другой Стороны, изложенных в настоящем пункте </w:t>
      </w:r>
      <w:r w:rsidR="00AC1EFA" w:rsidRPr="00E965F4">
        <w:rPr>
          <w:rFonts w:ascii="Times New Roman" w:hAnsi="Times New Roman" w:cs="Times New Roman"/>
          <w:bCs/>
          <w:lang w:eastAsia="ar-SA"/>
        </w:rPr>
        <w:t>Соглашения</w:t>
      </w:r>
      <w:r w:rsidRPr="00E965F4">
        <w:rPr>
          <w:rFonts w:ascii="Times New Roman" w:hAnsi="Times New Roman" w:cs="Times New Roman"/>
          <w:bCs/>
          <w:lang w:eastAsia="ar-SA"/>
        </w:rPr>
        <w:t>. Стороны соглашаются с тем, что недостоверность заверений, предоставленных каждой Стороной, являются предоставлением недостоверных заверений об обстоятельствах в соответствии со статьей 431.2 Гражданского кодекса Российской Федерации.</w:t>
      </w:r>
    </w:p>
    <w:p w14:paraId="3795FC04" w14:textId="77777777" w:rsidR="00CF7983" w:rsidRPr="00E965F4" w:rsidRDefault="00CF7983" w:rsidP="006B6CF4">
      <w:pPr>
        <w:pStyle w:val="a3"/>
        <w:shd w:val="clear" w:color="auto" w:fill="auto"/>
        <w:tabs>
          <w:tab w:val="left" w:pos="993"/>
        </w:tabs>
        <w:spacing w:before="0" w:after="0" w:line="240" w:lineRule="auto"/>
        <w:ind w:right="20" w:firstLine="567"/>
        <w:rPr>
          <w:rFonts w:ascii="Times New Roman" w:hAnsi="Times New Roman" w:cs="Times New Roman"/>
        </w:rPr>
      </w:pPr>
    </w:p>
    <w:p w14:paraId="0FF1E7B1" w14:textId="77777777" w:rsidR="00FA330F" w:rsidRPr="00E965F4" w:rsidRDefault="00FA330F" w:rsidP="00B6203B">
      <w:pPr>
        <w:pStyle w:val="21"/>
        <w:numPr>
          <w:ilvl w:val="0"/>
          <w:numId w:val="35"/>
        </w:numPr>
        <w:shd w:val="clear" w:color="auto" w:fill="auto"/>
        <w:tabs>
          <w:tab w:val="left" w:pos="284"/>
        </w:tabs>
        <w:spacing w:after="0" w:line="240" w:lineRule="auto"/>
        <w:ind w:left="0" w:firstLine="0"/>
        <w:jc w:val="center"/>
        <w:rPr>
          <w:rFonts w:ascii="Times New Roman" w:hAnsi="Times New Roman" w:cs="Times New Roman"/>
        </w:rPr>
      </w:pPr>
      <w:bookmarkStart w:id="2" w:name="bookmark1"/>
      <w:r w:rsidRPr="00E965F4">
        <w:rPr>
          <w:rFonts w:ascii="Times New Roman" w:hAnsi="Times New Roman" w:cs="Times New Roman"/>
        </w:rPr>
        <w:t>П</w:t>
      </w:r>
      <w:r w:rsidR="00B6203B" w:rsidRPr="00E965F4">
        <w:rPr>
          <w:rFonts w:ascii="Times New Roman" w:hAnsi="Times New Roman" w:cs="Times New Roman"/>
        </w:rPr>
        <w:t>орядок</w:t>
      </w:r>
      <w:r w:rsidRPr="00E965F4">
        <w:rPr>
          <w:rFonts w:ascii="Times New Roman" w:hAnsi="Times New Roman" w:cs="Times New Roman"/>
        </w:rPr>
        <w:t xml:space="preserve"> </w:t>
      </w:r>
      <w:r w:rsidR="00B6203B" w:rsidRPr="00E965F4">
        <w:rPr>
          <w:rFonts w:ascii="Times New Roman" w:hAnsi="Times New Roman" w:cs="Times New Roman"/>
        </w:rPr>
        <w:t>разрешения споров</w:t>
      </w:r>
    </w:p>
    <w:p w14:paraId="4E523AA8" w14:textId="77777777" w:rsidR="00FA330F" w:rsidRPr="00E965F4" w:rsidRDefault="00FA330F" w:rsidP="00B6203B">
      <w:pPr>
        <w:pStyle w:val="af1"/>
        <w:numPr>
          <w:ilvl w:val="1"/>
          <w:numId w:val="20"/>
        </w:numPr>
        <w:shd w:val="clear" w:color="auto" w:fill="FFFFFF"/>
        <w:tabs>
          <w:tab w:val="left" w:pos="1134"/>
        </w:tabs>
        <w:ind w:left="0" w:firstLine="709"/>
        <w:jc w:val="both"/>
        <w:rPr>
          <w:rFonts w:ascii="Times New Roman" w:hAnsi="Times New Roman" w:cs="Times New Roman"/>
          <w:bCs/>
        </w:rPr>
      </w:pPr>
      <w:r w:rsidRPr="00E965F4">
        <w:rPr>
          <w:rFonts w:ascii="Times New Roman" w:hAnsi="Times New Roman" w:cs="Times New Roman"/>
          <w:bCs/>
        </w:rPr>
        <w:t>Все споры, разногласия и требования, возникающие между Сторонами из Соглашения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43A11234" w14:textId="77777777" w:rsidR="00FA330F" w:rsidRPr="00E965F4" w:rsidRDefault="00FA330F" w:rsidP="00B6203B">
      <w:pPr>
        <w:pStyle w:val="af1"/>
        <w:numPr>
          <w:ilvl w:val="1"/>
          <w:numId w:val="20"/>
        </w:numPr>
        <w:shd w:val="clear" w:color="auto" w:fill="FFFFFF"/>
        <w:tabs>
          <w:tab w:val="left" w:pos="1134"/>
        </w:tabs>
        <w:ind w:left="0" w:firstLine="709"/>
        <w:jc w:val="both"/>
        <w:rPr>
          <w:rFonts w:ascii="Times New Roman" w:hAnsi="Times New Roman" w:cs="Times New Roman"/>
          <w:bCs/>
        </w:rPr>
      </w:pPr>
      <w:r w:rsidRPr="00E965F4">
        <w:rPr>
          <w:rFonts w:ascii="Times New Roman" w:hAnsi="Times New Roman" w:cs="Times New Roman"/>
          <w:bCs/>
        </w:rPr>
        <w:t xml:space="preserve">Споры, указанные в пункте 3.1 Соглашения, которые не были урегулированы Сторонами путем переговоров, подлежат разрешению </w:t>
      </w:r>
      <w:permStart w:id="2101223779" w:edGrp="everyone"/>
      <w:r w:rsidRPr="00E965F4">
        <w:rPr>
          <w:rFonts w:ascii="Times New Roman" w:eastAsiaTheme="minorHAnsi" w:hAnsi="Times New Roman" w:cs="Times New Roman"/>
          <w:color w:val="auto"/>
          <w:lang w:eastAsia="en-US"/>
        </w:rPr>
        <w:t>в Арбитражном суде города Москвы</w:t>
      </w:r>
      <w:r w:rsidRPr="00E965F4">
        <w:rPr>
          <w:rFonts w:ascii="Times New Roman" w:hAnsi="Times New Roman" w:cs="Times New Roman"/>
          <w:bCs/>
        </w:rPr>
        <w:t xml:space="preserve"> </w:t>
      </w:r>
      <w:permEnd w:id="2101223779"/>
      <w:r w:rsidRPr="00E965F4">
        <w:rPr>
          <w:rFonts w:ascii="Times New Roman" w:hAnsi="Times New Roman" w:cs="Times New Roman"/>
          <w:bCs/>
        </w:rPr>
        <w:t>в соответствии с законодательством Российской Федерации.</w:t>
      </w:r>
    </w:p>
    <w:p w14:paraId="15442032" w14:textId="150074B4" w:rsidR="00FA330F" w:rsidRPr="00E965F4" w:rsidRDefault="00FA330F" w:rsidP="00B6203B">
      <w:pPr>
        <w:pStyle w:val="af1"/>
        <w:numPr>
          <w:ilvl w:val="1"/>
          <w:numId w:val="20"/>
        </w:numPr>
        <w:shd w:val="clear" w:color="auto" w:fill="FFFFFF"/>
        <w:tabs>
          <w:tab w:val="left" w:pos="1134"/>
        </w:tabs>
        <w:ind w:left="0" w:firstLine="709"/>
        <w:jc w:val="both"/>
        <w:rPr>
          <w:rFonts w:ascii="Times New Roman" w:hAnsi="Times New Roman" w:cs="Times New Roman"/>
          <w:bCs/>
        </w:rPr>
      </w:pPr>
      <w:r w:rsidRPr="00E965F4">
        <w:rPr>
          <w:rFonts w:ascii="Times New Roman" w:hAnsi="Times New Roman" w:cs="Times New Roman"/>
          <w:bCs/>
        </w:rPr>
        <w:lastRenderedPageBreak/>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w:t>
      </w:r>
      <w:r w:rsidR="00E3603B" w:rsidRPr="00E965F4">
        <w:rPr>
          <w:rFonts w:ascii="Times New Roman" w:hAnsi="Times New Roman" w:cs="Times New Roman"/>
          <w:bCs/>
        </w:rPr>
        <w:t xml:space="preserve">дке, предусмотренном пунктом </w:t>
      </w:r>
      <w:permStart w:id="1569421535" w:edGrp="everyone"/>
      <w:r w:rsidR="00E3603B" w:rsidRPr="00E965F4">
        <w:rPr>
          <w:rFonts w:ascii="Times New Roman" w:hAnsi="Times New Roman" w:cs="Times New Roman"/>
          <w:bCs/>
        </w:rPr>
        <w:t>8.7</w:t>
      </w:r>
      <w:r w:rsidRPr="00E965F4">
        <w:rPr>
          <w:rFonts w:ascii="Times New Roman" w:hAnsi="Times New Roman" w:cs="Times New Roman"/>
          <w:bCs/>
        </w:rPr>
        <w:t xml:space="preserve"> </w:t>
      </w:r>
      <w:permEnd w:id="1569421535"/>
      <w:r w:rsidRPr="00E965F4">
        <w:rPr>
          <w:rFonts w:ascii="Times New Roman" w:hAnsi="Times New Roman" w:cs="Times New Roman"/>
          <w:bCs/>
        </w:rPr>
        <w:t>Соглашения.</w:t>
      </w:r>
    </w:p>
    <w:p w14:paraId="7193E6B1" w14:textId="77777777" w:rsidR="00FA330F" w:rsidRPr="00E965F4" w:rsidRDefault="00FA330F" w:rsidP="00B6203B">
      <w:pPr>
        <w:pStyle w:val="af1"/>
        <w:numPr>
          <w:ilvl w:val="1"/>
          <w:numId w:val="20"/>
        </w:numPr>
        <w:shd w:val="clear" w:color="auto" w:fill="FFFFFF"/>
        <w:tabs>
          <w:tab w:val="left" w:pos="1134"/>
        </w:tabs>
        <w:ind w:left="0" w:firstLine="709"/>
        <w:jc w:val="both"/>
        <w:rPr>
          <w:rFonts w:ascii="Times New Roman" w:hAnsi="Times New Roman" w:cs="Times New Roman"/>
          <w:bCs/>
        </w:rPr>
      </w:pPr>
      <w:r w:rsidRPr="00E965F4">
        <w:rPr>
          <w:rFonts w:ascii="Times New Roman" w:hAnsi="Times New Roman" w:cs="Times New Roman"/>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52060DE9" w14:textId="77777777" w:rsidR="00FA330F" w:rsidRPr="00E965F4" w:rsidRDefault="00FA330F" w:rsidP="00B6203B">
      <w:pPr>
        <w:pStyle w:val="af1"/>
        <w:numPr>
          <w:ilvl w:val="1"/>
          <w:numId w:val="20"/>
        </w:numPr>
        <w:shd w:val="clear" w:color="auto" w:fill="FFFFFF"/>
        <w:tabs>
          <w:tab w:val="left" w:pos="1134"/>
        </w:tabs>
        <w:ind w:left="0" w:firstLine="709"/>
        <w:jc w:val="both"/>
        <w:rPr>
          <w:rFonts w:ascii="Times New Roman" w:hAnsi="Times New Roman" w:cs="Times New Roman"/>
          <w:bCs/>
        </w:rPr>
      </w:pPr>
      <w:r w:rsidRPr="00E965F4">
        <w:rPr>
          <w:rFonts w:ascii="Times New Roman" w:hAnsi="Times New Roman" w:cs="Times New Roman"/>
          <w:bCs/>
        </w:rPr>
        <w:t>Условия настоящего раздела сохраняют свою силу в случае признания Соглашения незаключенным и / или недействительным.</w:t>
      </w:r>
    </w:p>
    <w:p w14:paraId="4D5075FE" w14:textId="77777777" w:rsidR="00FA330F" w:rsidRPr="00E965F4" w:rsidRDefault="00FA330F" w:rsidP="006B6CF4">
      <w:pPr>
        <w:pStyle w:val="af1"/>
        <w:ind w:left="0" w:firstLine="567"/>
        <w:jc w:val="both"/>
        <w:rPr>
          <w:rFonts w:ascii="Times New Roman" w:hAnsi="Times New Roman" w:cs="Times New Roman"/>
        </w:rPr>
      </w:pPr>
    </w:p>
    <w:bookmarkEnd w:id="2"/>
    <w:p w14:paraId="22CB5CA7" w14:textId="77777777" w:rsidR="00FA330F" w:rsidRPr="00E965F4" w:rsidRDefault="00B6203B" w:rsidP="00B6203B">
      <w:pPr>
        <w:pStyle w:val="21"/>
        <w:numPr>
          <w:ilvl w:val="0"/>
          <w:numId w:val="35"/>
        </w:numPr>
        <w:shd w:val="clear" w:color="auto" w:fill="auto"/>
        <w:tabs>
          <w:tab w:val="left" w:pos="284"/>
        </w:tabs>
        <w:spacing w:after="0" w:line="240" w:lineRule="auto"/>
        <w:ind w:left="0" w:firstLine="0"/>
        <w:jc w:val="center"/>
        <w:rPr>
          <w:rFonts w:ascii="Times New Roman" w:hAnsi="Times New Roman" w:cs="Times New Roman"/>
        </w:rPr>
      </w:pPr>
      <w:r w:rsidRPr="00E965F4">
        <w:rPr>
          <w:rFonts w:ascii="Times New Roman" w:hAnsi="Times New Roman" w:cs="Times New Roman"/>
        </w:rPr>
        <w:t>Ответственность Сторон</w:t>
      </w:r>
    </w:p>
    <w:p w14:paraId="6EAE422A" w14:textId="77777777" w:rsidR="004936F8" w:rsidRPr="00E965F4" w:rsidRDefault="004936F8" w:rsidP="00BD3508">
      <w:pPr>
        <w:pStyle w:val="af1"/>
        <w:numPr>
          <w:ilvl w:val="1"/>
          <w:numId w:val="35"/>
        </w:numPr>
        <w:shd w:val="clear" w:color="auto" w:fill="FFFFFF"/>
        <w:tabs>
          <w:tab w:val="left" w:pos="1134"/>
        </w:tabs>
        <w:ind w:left="0" w:firstLine="709"/>
        <w:jc w:val="both"/>
        <w:rPr>
          <w:rFonts w:ascii="Times New Roman" w:hAnsi="Times New Roman" w:cs="Times New Roman"/>
        </w:rPr>
      </w:pPr>
      <w:r w:rsidRPr="00E965F4">
        <w:rPr>
          <w:rFonts w:ascii="Times New Roman" w:hAnsi="Times New Roman" w:cs="Times New Roman"/>
        </w:rPr>
        <w:t xml:space="preserve">Должник </w:t>
      </w:r>
      <w:r w:rsidR="00BD3508" w:rsidRPr="00E965F4">
        <w:rPr>
          <w:rFonts w:ascii="Times New Roman" w:hAnsi="Times New Roman" w:cs="Times New Roman"/>
        </w:rPr>
        <w:t>несет ответственность</w:t>
      </w:r>
      <w:r w:rsidRPr="00E965F4">
        <w:rPr>
          <w:rFonts w:ascii="Times New Roman" w:hAnsi="Times New Roman" w:cs="Times New Roman"/>
        </w:rPr>
        <w:t xml:space="preserve"> перед Новым должником за полноту и достоверность информации и документов, </w:t>
      </w:r>
      <w:r w:rsidR="00877B3D" w:rsidRPr="00E965F4">
        <w:rPr>
          <w:rFonts w:ascii="Times New Roman" w:hAnsi="Times New Roman" w:cs="Times New Roman"/>
        </w:rPr>
        <w:t>подтверждающих наличие и размер долга (обязательства), передаваемого</w:t>
      </w:r>
      <w:r w:rsidRPr="00E965F4">
        <w:rPr>
          <w:rFonts w:ascii="Times New Roman" w:hAnsi="Times New Roman" w:cs="Times New Roman"/>
        </w:rPr>
        <w:t xml:space="preserve"> </w:t>
      </w:r>
      <w:r w:rsidR="00BD3508" w:rsidRPr="00E965F4">
        <w:rPr>
          <w:rFonts w:ascii="Times New Roman" w:hAnsi="Times New Roman" w:cs="Times New Roman"/>
        </w:rPr>
        <w:t>по</w:t>
      </w:r>
      <w:r w:rsidRPr="00E965F4">
        <w:rPr>
          <w:rFonts w:ascii="Times New Roman" w:hAnsi="Times New Roman" w:cs="Times New Roman"/>
        </w:rPr>
        <w:t xml:space="preserve"> Соглашени</w:t>
      </w:r>
      <w:r w:rsidR="00BD3508" w:rsidRPr="00E965F4">
        <w:rPr>
          <w:rFonts w:ascii="Times New Roman" w:hAnsi="Times New Roman" w:cs="Times New Roman"/>
        </w:rPr>
        <w:t>ю</w:t>
      </w:r>
      <w:r w:rsidRPr="00E965F4">
        <w:rPr>
          <w:rFonts w:ascii="Times New Roman" w:hAnsi="Times New Roman" w:cs="Times New Roman"/>
        </w:rPr>
        <w:t>.</w:t>
      </w:r>
      <w:r w:rsidR="00877B3D" w:rsidRPr="00E965F4">
        <w:rPr>
          <w:rFonts w:ascii="Times New Roman" w:hAnsi="Times New Roman" w:cs="Times New Roman"/>
        </w:rPr>
        <w:t xml:space="preserve"> Должник обязан компенсировать убытки, возникшие у </w:t>
      </w:r>
      <w:r w:rsidRPr="00E965F4">
        <w:rPr>
          <w:rFonts w:ascii="Times New Roman" w:hAnsi="Times New Roman" w:cs="Times New Roman"/>
        </w:rPr>
        <w:t>Нов</w:t>
      </w:r>
      <w:r w:rsidR="00877B3D" w:rsidRPr="00E965F4">
        <w:rPr>
          <w:rFonts w:ascii="Times New Roman" w:hAnsi="Times New Roman" w:cs="Times New Roman"/>
        </w:rPr>
        <w:t>ого</w:t>
      </w:r>
      <w:r w:rsidRPr="00E965F4">
        <w:rPr>
          <w:rFonts w:ascii="Times New Roman" w:hAnsi="Times New Roman" w:cs="Times New Roman"/>
        </w:rPr>
        <w:t xml:space="preserve"> должник</w:t>
      </w:r>
      <w:r w:rsidR="00877B3D" w:rsidRPr="00E965F4">
        <w:rPr>
          <w:rFonts w:ascii="Times New Roman" w:hAnsi="Times New Roman" w:cs="Times New Roman"/>
        </w:rPr>
        <w:t>а</w:t>
      </w:r>
      <w:r w:rsidRPr="00E965F4">
        <w:rPr>
          <w:rFonts w:ascii="Times New Roman" w:hAnsi="Times New Roman" w:cs="Times New Roman"/>
        </w:rPr>
        <w:t xml:space="preserve"> в процессе исполнения Договор</w:t>
      </w:r>
      <w:r w:rsidR="001F4E15" w:rsidRPr="00E965F4">
        <w:rPr>
          <w:rFonts w:ascii="Times New Roman" w:hAnsi="Times New Roman" w:cs="Times New Roman"/>
        </w:rPr>
        <w:t>а</w:t>
      </w:r>
      <w:r w:rsidRPr="00E965F4">
        <w:rPr>
          <w:rFonts w:ascii="Times New Roman" w:hAnsi="Times New Roman" w:cs="Times New Roman"/>
        </w:rPr>
        <w:t xml:space="preserve">, в связи </w:t>
      </w:r>
      <w:r w:rsidR="001F4E15" w:rsidRPr="00E965F4">
        <w:rPr>
          <w:rFonts w:ascii="Times New Roman" w:hAnsi="Times New Roman" w:cs="Times New Roman"/>
        </w:rPr>
        <w:t>с предоставлением</w:t>
      </w:r>
      <w:r w:rsidRPr="00E965F4">
        <w:rPr>
          <w:rFonts w:ascii="Times New Roman" w:hAnsi="Times New Roman" w:cs="Times New Roman"/>
        </w:rPr>
        <w:t xml:space="preserve"> Должник</w:t>
      </w:r>
      <w:r w:rsidR="001F4E15" w:rsidRPr="00E965F4">
        <w:rPr>
          <w:rFonts w:ascii="Times New Roman" w:hAnsi="Times New Roman" w:cs="Times New Roman"/>
        </w:rPr>
        <w:t>ом</w:t>
      </w:r>
      <w:r w:rsidRPr="00E965F4">
        <w:rPr>
          <w:rFonts w:ascii="Times New Roman" w:hAnsi="Times New Roman" w:cs="Times New Roman"/>
        </w:rPr>
        <w:t xml:space="preserve"> неполн</w:t>
      </w:r>
      <w:r w:rsidR="001F4E15" w:rsidRPr="00E965F4">
        <w:rPr>
          <w:rFonts w:ascii="Times New Roman" w:hAnsi="Times New Roman" w:cs="Times New Roman"/>
        </w:rPr>
        <w:t xml:space="preserve">ой либо недостоверной </w:t>
      </w:r>
      <w:r w:rsidRPr="00E965F4">
        <w:rPr>
          <w:rFonts w:ascii="Times New Roman" w:hAnsi="Times New Roman" w:cs="Times New Roman"/>
        </w:rPr>
        <w:t>информаци</w:t>
      </w:r>
      <w:r w:rsidR="001F4E15" w:rsidRPr="00E965F4">
        <w:rPr>
          <w:rFonts w:ascii="Times New Roman" w:hAnsi="Times New Roman" w:cs="Times New Roman"/>
        </w:rPr>
        <w:t>и</w:t>
      </w:r>
      <w:r w:rsidRPr="00E965F4">
        <w:rPr>
          <w:rFonts w:ascii="Times New Roman" w:hAnsi="Times New Roman" w:cs="Times New Roman"/>
        </w:rPr>
        <w:t xml:space="preserve"> или документ</w:t>
      </w:r>
      <w:r w:rsidR="001F4E15" w:rsidRPr="00E965F4">
        <w:rPr>
          <w:rFonts w:ascii="Times New Roman" w:hAnsi="Times New Roman" w:cs="Times New Roman"/>
        </w:rPr>
        <w:t>ов в отношении долга (обязательства) перед Кредитором</w:t>
      </w:r>
      <w:r w:rsidRPr="00E965F4">
        <w:rPr>
          <w:rFonts w:ascii="Times New Roman" w:hAnsi="Times New Roman" w:cs="Times New Roman"/>
        </w:rPr>
        <w:t>.</w:t>
      </w:r>
    </w:p>
    <w:p w14:paraId="2E2D3ABF" w14:textId="77777777" w:rsidR="00FA330F" w:rsidRPr="00E965F4" w:rsidRDefault="00B6203B" w:rsidP="00BD3508">
      <w:pPr>
        <w:pStyle w:val="af1"/>
        <w:numPr>
          <w:ilvl w:val="1"/>
          <w:numId w:val="35"/>
        </w:numPr>
        <w:shd w:val="clear" w:color="auto" w:fill="FFFFFF"/>
        <w:tabs>
          <w:tab w:val="left" w:pos="1134"/>
        </w:tabs>
        <w:ind w:left="0" w:firstLine="709"/>
        <w:jc w:val="both"/>
        <w:rPr>
          <w:rFonts w:ascii="Times New Roman" w:hAnsi="Times New Roman" w:cs="Times New Roman"/>
        </w:rPr>
      </w:pPr>
      <w:bookmarkStart w:id="3" w:name="Par3"/>
      <w:bookmarkEnd w:id="3"/>
      <w:r w:rsidRPr="00E965F4">
        <w:rPr>
          <w:rFonts w:ascii="Times New Roman" w:hAnsi="Times New Roman" w:cs="Times New Roman"/>
          <w:bCs/>
        </w:rPr>
        <w:t xml:space="preserve">За неисполнение или ненадлежащее исполнение принятых обязательств </w:t>
      </w:r>
      <w:r w:rsidR="00877B3D" w:rsidRPr="00E965F4">
        <w:rPr>
          <w:rFonts w:ascii="Times New Roman" w:hAnsi="Times New Roman" w:cs="Times New Roman"/>
        </w:rPr>
        <w:t>по</w:t>
      </w:r>
      <w:r w:rsidR="008B2660" w:rsidRPr="00E965F4">
        <w:rPr>
          <w:rFonts w:ascii="Times New Roman" w:hAnsi="Times New Roman" w:cs="Times New Roman"/>
        </w:rPr>
        <w:t xml:space="preserve"> </w:t>
      </w:r>
      <w:r w:rsidR="00FA330F" w:rsidRPr="00E965F4">
        <w:rPr>
          <w:rFonts w:ascii="Times New Roman" w:hAnsi="Times New Roman" w:cs="Times New Roman"/>
        </w:rPr>
        <w:t>Соглашени</w:t>
      </w:r>
      <w:r w:rsidR="00877B3D" w:rsidRPr="00E965F4">
        <w:rPr>
          <w:rFonts w:ascii="Times New Roman" w:hAnsi="Times New Roman" w:cs="Times New Roman"/>
        </w:rPr>
        <w:t>ю</w:t>
      </w:r>
      <w:r w:rsidR="00FA330F" w:rsidRPr="00E965F4">
        <w:rPr>
          <w:rFonts w:ascii="Times New Roman" w:hAnsi="Times New Roman" w:cs="Times New Roman"/>
        </w:rPr>
        <w:t xml:space="preserve"> Стороны несут ответственность в соответствии с законодательством Российской Федерации.</w:t>
      </w:r>
    </w:p>
    <w:p w14:paraId="18338409" w14:textId="77777777" w:rsidR="00FA330F" w:rsidRPr="00E965F4" w:rsidRDefault="00FA330F" w:rsidP="006B6CF4">
      <w:pPr>
        <w:pStyle w:val="40"/>
        <w:keepNext/>
        <w:keepLines/>
        <w:shd w:val="clear" w:color="auto" w:fill="auto"/>
        <w:spacing w:before="0" w:line="240" w:lineRule="auto"/>
        <w:ind w:firstLine="709"/>
        <w:rPr>
          <w:sz w:val="24"/>
          <w:szCs w:val="24"/>
        </w:rPr>
      </w:pPr>
      <w:bookmarkStart w:id="4" w:name="bookmark6"/>
    </w:p>
    <w:bookmarkEnd w:id="4"/>
    <w:p w14:paraId="0B5D0E29" w14:textId="77777777" w:rsidR="00FA330F" w:rsidRPr="00E965F4" w:rsidRDefault="00BD3508" w:rsidP="006B6CF4">
      <w:pPr>
        <w:pStyle w:val="21"/>
        <w:numPr>
          <w:ilvl w:val="0"/>
          <w:numId w:val="35"/>
        </w:numPr>
        <w:shd w:val="clear" w:color="auto" w:fill="auto"/>
        <w:spacing w:after="0" w:line="240" w:lineRule="auto"/>
        <w:jc w:val="center"/>
      </w:pPr>
      <w:r w:rsidRPr="00E965F4">
        <w:rPr>
          <w:rFonts w:ascii="Times New Roman" w:hAnsi="Times New Roman" w:cs="Times New Roman"/>
        </w:rPr>
        <w:t>Конфиденциальность</w:t>
      </w:r>
    </w:p>
    <w:p w14:paraId="0BF4F9EA" w14:textId="77777777" w:rsidR="00FA330F" w:rsidRPr="00E965F4" w:rsidRDefault="00FA330F" w:rsidP="00BD3508">
      <w:pPr>
        <w:pStyle w:val="af1"/>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Под конфиденциальной информацией (далее – «Информация») для целей Соглашения понимается любая информация, передаваемая Стороной (Передающая Сторона) другой Стороне (Принимающая Сторона) в устной либо документарной форме, в виде электронного файла, в любом другом виде, а также полученная Принимающей Стороной самостоятельно в процессе проведения переговоров, заключения и исполнения Соглашения, в отношении которой соблюдаются следующие условия:</w:t>
      </w:r>
    </w:p>
    <w:p w14:paraId="50243044"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данная Информация имеет действительную или потенциальную коммерческую ценность для Передающей Стороны в силу неизвестности ее третьим лицам, в том числе по причине введения в отношении нее режима Коммерческой тайны;</w:t>
      </w:r>
    </w:p>
    <w:p w14:paraId="175C8BA1"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данная Информация не относится к категории общедоступной </w:t>
      </w:r>
      <w:r w:rsidRPr="00E965F4">
        <w:rPr>
          <w:rFonts w:ascii="Times New Roman" w:hAnsi="Times New Roman" w:cs="Times New Roman"/>
          <w:bCs/>
          <w:lang w:eastAsia="ar-SA"/>
        </w:rPr>
        <w:br/>
        <w:t>или обязательной к раскрытию Передающей Стороной в соответствии с законодательством Российской Федерации.</w:t>
      </w:r>
    </w:p>
    <w:p w14:paraId="54655AAE" w14:textId="77777777" w:rsidR="00FA330F" w:rsidRPr="00E965F4" w:rsidRDefault="00FA330F" w:rsidP="00BD3508">
      <w:pPr>
        <w:pStyle w:val="af1"/>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Условия Соглашения и сам факт его заключения составляют Информацию </w:t>
      </w:r>
      <w:r w:rsidRPr="00E965F4">
        <w:rPr>
          <w:rFonts w:ascii="Times New Roman" w:hAnsi="Times New Roman" w:cs="Times New Roman"/>
          <w:bCs/>
          <w:lang w:eastAsia="ar-SA"/>
        </w:rPr>
        <w:br/>
        <w:t xml:space="preserve">в той части, в которой такие обстоятельства не были известны третьим лицам на момент заключения Соглашения. </w:t>
      </w:r>
    </w:p>
    <w:p w14:paraId="4F54B215" w14:textId="77777777" w:rsidR="00FA330F" w:rsidRPr="00E965F4" w:rsidRDefault="00FA330F" w:rsidP="00BD3508">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7F40A68B" w14:textId="77777777" w:rsidR="00FA330F" w:rsidRPr="00E965F4" w:rsidRDefault="00FA330F" w:rsidP="00BD3508">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На документ, содержащий Информацию, Передающей Стороной может быть нанесен гриф «Коммерческая тайна» с указанием обладателя этой информации.</w:t>
      </w:r>
    </w:p>
    <w:p w14:paraId="6E42174F" w14:textId="77777777" w:rsidR="00FA330F" w:rsidRPr="00E965F4" w:rsidRDefault="00FA330F" w:rsidP="00BD3508">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Информация может включать в себя, в том числе, но не ограничиваясь:</w:t>
      </w:r>
    </w:p>
    <w:p w14:paraId="7885126E"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финансовую (бухгалтерскую) отчетность;</w:t>
      </w:r>
    </w:p>
    <w:p w14:paraId="2420F2FC"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учетные регистры бухгалтерского учета;</w:t>
      </w:r>
    </w:p>
    <w:p w14:paraId="1F166C1D"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бизнес-планы;</w:t>
      </w:r>
    </w:p>
    <w:p w14:paraId="3A3E61B6"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договоры (соглашения), заключаемые или заключенные непосредственно Передающей Стороной либо в ее пользу, а также информацию и сведения, содержащиеся в данных договорах (соглашениях);</w:t>
      </w:r>
    </w:p>
    <w:p w14:paraId="06376068"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сведения о финансовых, правовых, организационных и других взаимоотношениях между Передающей Стороны и третьими лицами;</w:t>
      </w:r>
    </w:p>
    <w:p w14:paraId="157A2EBB"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lastRenderedPageBreak/>
        <w:t>сведения о находящихся на регистрации товарных знаках Передающей Стороны, а также об объектах интеллектуальной собственности Передающей Стороны, сведения о которых не являются опубликованными;</w:t>
      </w:r>
    </w:p>
    <w:p w14:paraId="0B5F7136"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сведения о подрядчиках, поставщиках оборудования и материалов, а также </w:t>
      </w:r>
      <w:r w:rsidRPr="00E965F4">
        <w:rPr>
          <w:rFonts w:ascii="Times New Roman" w:hAnsi="Times New Roman" w:cs="Times New Roman"/>
          <w:bCs/>
          <w:lang w:eastAsia="ar-SA"/>
        </w:rPr>
        <w:br/>
        <w:t>о покупателях продукции Передающей Стороны и их аффилированных лицах;</w:t>
      </w:r>
    </w:p>
    <w:p w14:paraId="6786DDB6"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сведения об объемах производства и / или реализации продукции и услуг Передающей Стороны или ее аффилированных лиц;</w:t>
      </w:r>
    </w:p>
    <w:p w14:paraId="3BF478B1" w14:textId="77777777" w:rsidR="00FA330F" w:rsidRPr="00E965F4" w:rsidRDefault="00FA330F" w:rsidP="007E6338">
      <w:pPr>
        <w:numPr>
          <w:ilvl w:val="0"/>
          <w:numId w:val="18"/>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материалы обобщения, анализа, оценки, иных действий по обработке вышеуказанной Информации и документов.</w:t>
      </w:r>
    </w:p>
    <w:p w14:paraId="2CC6F585" w14:textId="77777777" w:rsidR="00FA330F" w:rsidRPr="00E965F4" w:rsidRDefault="00FA330F" w:rsidP="00BD3508">
      <w:pPr>
        <w:numPr>
          <w:ilvl w:val="1"/>
          <w:numId w:val="22"/>
        </w:numPr>
        <w:tabs>
          <w:tab w:val="left" w:pos="284"/>
          <w:tab w:val="left" w:pos="1134"/>
          <w:tab w:val="left" w:pos="1843"/>
        </w:tabs>
        <w:suppressAutoHyphens/>
        <w:ind w:left="0" w:firstLine="709"/>
        <w:jc w:val="both"/>
        <w:rPr>
          <w:rFonts w:ascii="Times New Roman" w:hAnsi="Times New Roman" w:cs="Times New Roman"/>
          <w:bCs/>
          <w:lang w:eastAsia="ar-SA"/>
        </w:rPr>
      </w:pPr>
      <w:bookmarkStart w:id="5" w:name="_Ref361337849"/>
      <w:r w:rsidRPr="00E965F4">
        <w:rPr>
          <w:rFonts w:ascii="Times New Roman" w:hAnsi="Times New Roman" w:cs="Times New Roman"/>
          <w:bCs/>
          <w:lang w:eastAsia="ar-SA"/>
        </w:rPr>
        <w:t>Принимающая Сторона обязана безусловно обеспечить защиту и сохранение конфиденциальности Информации в течение срока действия Соглашения и в течение 3 (трех) лет после его прекращения (расторжения) или исполнения, в том числе:</w:t>
      </w:r>
      <w:bookmarkEnd w:id="5"/>
      <w:r w:rsidRPr="00E965F4">
        <w:rPr>
          <w:rFonts w:ascii="Times New Roman" w:hAnsi="Times New Roman" w:cs="Times New Roman"/>
          <w:bCs/>
          <w:lang w:eastAsia="ar-SA"/>
        </w:rPr>
        <w:t xml:space="preserve"> </w:t>
      </w:r>
    </w:p>
    <w:p w14:paraId="67C5B346" w14:textId="77777777" w:rsidR="00FA330F" w:rsidRPr="00E965F4" w:rsidRDefault="00FA330F" w:rsidP="006B6CF4">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Не разглашать, не обсуждать содержание, не предоставлять копий, </w:t>
      </w:r>
      <w:r w:rsidRPr="00E965F4">
        <w:rPr>
          <w:rFonts w:ascii="Times New Roman" w:hAnsi="Times New Roman" w:cs="Times New Roman"/>
          <w:bCs/>
          <w:lang w:eastAsia="ar-SA"/>
        </w:rPr>
        <w:br/>
        <w:t xml:space="preserve">не публиковать и не раскрывать в какой-либо иной форме третьим лицам Информацию </w:t>
      </w:r>
      <w:r w:rsidRPr="00E965F4">
        <w:rPr>
          <w:rFonts w:ascii="Times New Roman" w:hAnsi="Times New Roman" w:cs="Times New Roman"/>
          <w:bCs/>
          <w:lang w:eastAsia="ar-SA"/>
        </w:rPr>
        <w:br/>
        <w:t>без получения предварительного письменного согласия Передающей Стороны, за исключением случаев, предусмотренных законодательством Российской Федерации и пунктом 8.6 Соглашения.</w:t>
      </w:r>
    </w:p>
    <w:p w14:paraId="267B7AF8" w14:textId="77777777" w:rsidR="00FA330F" w:rsidRPr="00E965F4" w:rsidRDefault="00FA330F" w:rsidP="006B6CF4">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w:t>
      </w:r>
      <w:r w:rsidRPr="00E965F4">
        <w:rPr>
          <w:rFonts w:ascii="Times New Roman" w:hAnsi="Times New Roman" w:cs="Times New Roman"/>
          <w:bCs/>
          <w:lang w:eastAsia="ar-SA"/>
        </w:rPr>
        <w:br/>
        <w:t>в отношении защиты Информации, обычно используемые им меры защиты.</w:t>
      </w:r>
    </w:p>
    <w:p w14:paraId="6A293D34" w14:textId="77777777" w:rsidR="00FA330F" w:rsidRPr="00E965F4" w:rsidRDefault="00FA330F" w:rsidP="006B6CF4">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Использовать Информацию исключительно для целей, для которых она была предоставлена. </w:t>
      </w:r>
    </w:p>
    <w:p w14:paraId="4B1DEE2C" w14:textId="77777777" w:rsidR="00FA330F" w:rsidRPr="00E965F4" w:rsidRDefault="00FA330F" w:rsidP="006B6CF4">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Не осуществлять действий (бездействия), результатом которых может быть несанкционированное раскрытие Информации третьим лицам. </w:t>
      </w:r>
    </w:p>
    <w:p w14:paraId="5646F89B" w14:textId="77777777" w:rsidR="00FA330F" w:rsidRPr="00E965F4" w:rsidRDefault="00FA330F" w:rsidP="006B6CF4">
      <w:pPr>
        <w:numPr>
          <w:ilvl w:val="2"/>
          <w:numId w:val="22"/>
        </w:numPr>
        <w:tabs>
          <w:tab w:val="left" w:pos="284"/>
          <w:tab w:val="left" w:pos="1418"/>
          <w:tab w:val="left" w:pos="1843"/>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Передающую Сторону, а также обеспечить содействие, которое потребует Передающая Сторона для предотвращения такого несанкционированного раскрытия.</w:t>
      </w:r>
    </w:p>
    <w:p w14:paraId="7BBC3E5A" w14:textId="77777777" w:rsidR="00FA330F" w:rsidRPr="00E965F4" w:rsidRDefault="00FA330F" w:rsidP="006B6CF4">
      <w:pPr>
        <w:numPr>
          <w:ilvl w:val="2"/>
          <w:numId w:val="22"/>
        </w:numPr>
        <w:tabs>
          <w:tab w:val="left" w:pos="284"/>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По требованию Передающей Стороны уничтожить всю Информацию, которую будет невозможно передать Передающей Стороне по ее запросу или которая будет находиться на технических средствах Передающей Стороны. При этом Передающая Сторона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14:paraId="7FB1000C" w14:textId="77777777" w:rsidR="00FA330F" w:rsidRPr="00E965F4" w:rsidRDefault="00FA330F" w:rsidP="00BD3508">
      <w:pPr>
        <w:numPr>
          <w:ilvl w:val="2"/>
          <w:numId w:val="22"/>
        </w:numPr>
        <w:tabs>
          <w:tab w:val="left" w:pos="284"/>
          <w:tab w:val="left" w:pos="1418"/>
        </w:tabs>
        <w:suppressAutoHyphens/>
        <w:ind w:left="0" w:firstLine="709"/>
        <w:jc w:val="both"/>
        <w:rPr>
          <w:rFonts w:ascii="Times New Roman" w:hAnsi="Times New Roman" w:cs="Times New Roman"/>
          <w:bCs/>
          <w:lang w:eastAsia="ar-SA"/>
        </w:rPr>
      </w:pPr>
      <w:bookmarkStart w:id="6" w:name="_Ref361337832"/>
      <w:r w:rsidRPr="00E965F4">
        <w:rPr>
          <w:rFonts w:ascii="Times New Roman" w:hAnsi="Times New Roman" w:cs="Times New Roman"/>
          <w:bCs/>
          <w:lang w:eastAsia="ar-SA"/>
        </w:rPr>
        <w:t xml:space="preserve">Раскрывать Информацию своим работникам, членам органов управления </w:t>
      </w:r>
      <w:r w:rsidRPr="00E965F4">
        <w:rPr>
          <w:rFonts w:ascii="Times New Roman" w:hAnsi="Times New Roman" w:cs="Times New Roman"/>
          <w:bCs/>
          <w:lang w:eastAsia="ar-SA"/>
        </w:rPr>
        <w:br/>
        <w:t xml:space="preserve">и контроля, акционерам и аудиторам только в случае служебной необходимости в объеме, требуемом для исполнения Соглашения, оставаясь ответственным за действия таких лиц, как </w:t>
      </w:r>
      <w:r w:rsidRPr="00E965F4">
        <w:rPr>
          <w:rFonts w:ascii="Times New Roman" w:hAnsi="Times New Roman" w:cs="Times New Roman"/>
          <w:bCs/>
          <w:lang w:eastAsia="ar-SA"/>
        </w:rPr>
        <w:br/>
        <w:t>за свои собственные.</w:t>
      </w:r>
      <w:bookmarkEnd w:id="6"/>
    </w:p>
    <w:p w14:paraId="445BC837" w14:textId="77777777" w:rsidR="00FA330F" w:rsidRPr="00E965F4" w:rsidRDefault="00FA330F" w:rsidP="006B6CF4">
      <w:pPr>
        <w:numPr>
          <w:ilvl w:val="2"/>
          <w:numId w:val="22"/>
        </w:numPr>
        <w:tabs>
          <w:tab w:val="left" w:pos="284"/>
          <w:tab w:val="left" w:pos="851"/>
          <w:tab w:val="left" w:pos="1418"/>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Не разглашать третьим лицам факты передачи или получения Информации.</w:t>
      </w:r>
    </w:p>
    <w:p w14:paraId="101CC990" w14:textId="77777777" w:rsidR="00FA330F" w:rsidRPr="00E965F4" w:rsidRDefault="00FA330F" w:rsidP="00BD3508">
      <w:pPr>
        <w:numPr>
          <w:ilvl w:val="1"/>
          <w:numId w:val="22"/>
        </w:numPr>
        <w:tabs>
          <w:tab w:val="left" w:pos="284"/>
          <w:tab w:val="left" w:pos="1134"/>
        </w:tabs>
        <w:suppressAutoHyphens/>
        <w:ind w:left="0" w:firstLine="709"/>
        <w:jc w:val="both"/>
        <w:rPr>
          <w:rFonts w:ascii="Times New Roman" w:hAnsi="Times New Roman" w:cs="Times New Roman"/>
          <w:bCs/>
          <w:lang w:eastAsia="ar-SA"/>
        </w:rPr>
      </w:pPr>
      <w:bookmarkStart w:id="7" w:name="_Ref361337863"/>
      <w:r w:rsidRPr="00E965F4">
        <w:rPr>
          <w:rFonts w:ascii="Times New Roman" w:hAnsi="Times New Roman" w:cs="Times New Roman"/>
          <w:bCs/>
          <w:lang w:eastAsia="ar-SA"/>
        </w:rPr>
        <w:t>Принимающая Сторона, нарушившая условия настоящего раздела Соглашения, возмещает Принимающей Стороне убытки, вызванные таким нарушением, в течение 10 (десяти) календарных дней с даты получения соответствующего письменного требования Передающей Стороны.</w:t>
      </w:r>
      <w:bookmarkEnd w:id="7"/>
    </w:p>
    <w:p w14:paraId="3B6D5C26" w14:textId="77777777" w:rsidR="00FA330F" w:rsidRPr="00E965F4" w:rsidRDefault="00FA330F" w:rsidP="00BD3508">
      <w:pPr>
        <w:numPr>
          <w:ilvl w:val="1"/>
          <w:numId w:val="22"/>
        </w:numPr>
        <w:tabs>
          <w:tab w:val="left" w:pos="284"/>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Условия защиты Информации могут быть дополнительно урегулированы отдельно заключаемым Сторонами соглашением. </w:t>
      </w:r>
    </w:p>
    <w:p w14:paraId="6D74F88A" w14:textId="77777777" w:rsidR="00D16A4D" w:rsidRPr="00E965F4" w:rsidRDefault="00D16A4D" w:rsidP="006B6CF4">
      <w:pPr>
        <w:tabs>
          <w:tab w:val="left" w:pos="284"/>
          <w:tab w:val="left" w:pos="1418"/>
        </w:tabs>
        <w:suppressAutoHyphens/>
        <w:ind w:left="709"/>
        <w:jc w:val="both"/>
        <w:rPr>
          <w:rFonts w:ascii="Times New Roman" w:hAnsi="Times New Roman" w:cs="Times New Roman"/>
          <w:bCs/>
          <w:lang w:eastAsia="ar-SA"/>
        </w:rPr>
      </w:pPr>
    </w:p>
    <w:p w14:paraId="3B6FC510" w14:textId="77777777" w:rsidR="00FA330F" w:rsidRPr="00E965F4" w:rsidRDefault="00BD3508" w:rsidP="006B6CF4">
      <w:pPr>
        <w:pStyle w:val="21"/>
        <w:numPr>
          <w:ilvl w:val="0"/>
          <w:numId w:val="35"/>
        </w:numPr>
        <w:shd w:val="clear" w:color="auto" w:fill="auto"/>
        <w:spacing w:after="0" w:line="240" w:lineRule="auto"/>
        <w:jc w:val="center"/>
        <w:rPr>
          <w:rFonts w:ascii="Times New Roman" w:hAnsi="Times New Roman" w:cs="Times New Roman"/>
          <w:lang w:eastAsia="ar-SA"/>
        </w:rPr>
      </w:pPr>
      <w:r w:rsidRPr="00E965F4">
        <w:rPr>
          <w:rFonts w:ascii="Times New Roman" w:hAnsi="Times New Roman" w:cs="Times New Roman"/>
          <w:lang w:eastAsia="ar-SA"/>
        </w:rPr>
        <w:t>Антикоррупционная оговорка</w:t>
      </w:r>
    </w:p>
    <w:p w14:paraId="34E9F560" w14:textId="77777777" w:rsidR="00016609" w:rsidRPr="00E965F4" w:rsidRDefault="00016609" w:rsidP="00016609">
      <w:pPr>
        <w:pStyle w:val="af1"/>
        <w:widowControl w:val="0"/>
        <w:numPr>
          <w:ilvl w:val="1"/>
          <w:numId w:val="35"/>
        </w:numPr>
        <w:shd w:val="clear" w:color="auto" w:fill="FFFFFF"/>
        <w:tabs>
          <w:tab w:val="left" w:pos="709"/>
        </w:tabs>
        <w:autoSpaceDE w:val="0"/>
        <w:autoSpaceDN w:val="0"/>
        <w:ind w:left="0" w:firstLine="709"/>
        <w:jc w:val="both"/>
        <w:rPr>
          <w:rFonts w:ascii="Times New Roman" w:hAnsi="Times New Roman" w:cs="Times New Roman"/>
          <w:bCs/>
        </w:rPr>
      </w:pPr>
      <w:r w:rsidRPr="00E965F4">
        <w:rPr>
          <w:rFonts w:ascii="Times New Roman" w:hAnsi="Times New Roman" w:cs="Times New Roman"/>
        </w:rPr>
        <w:t xml:space="preserve">Стороны обязуются обеспечить, чтобы при исполнении обязательств, возникающих по Соглашению или в связи с ним, их аффилированные лица, работники и / </w:t>
      </w:r>
      <w:r w:rsidRPr="00E965F4">
        <w:rPr>
          <w:rFonts w:ascii="Times New Roman" w:hAnsi="Times New Roman" w:cs="Times New Roman"/>
        </w:rPr>
        <w:lastRenderedPageBreak/>
        <w:t xml:space="preserve">или представители не осуществляли, прямо или косвенно не </w:t>
      </w:r>
      <w:r w:rsidRPr="00E965F4">
        <w:rPr>
          <w:rFonts w:ascii="Times New Roman" w:hAnsi="Times New Roman" w:cs="Times New Roman"/>
          <w:bCs/>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0E773780" w14:textId="2CE594ED" w:rsidR="00016609" w:rsidRPr="00E965F4" w:rsidRDefault="00016609" w:rsidP="00016609">
      <w:pPr>
        <w:shd w:val="clear" w:color="auto" w:fill="FFFFFF"/>
        <w:tabs>
          <w:tab w:val="left" w:pos="709"/>
        </w:tabs>
        <w:ind w:firstLine="709"/>
        <w:jc w:val="both"/>
        <w:rPr>
          <w:rFonts w:ascii="Times New Roman" w:hAnsi="Times New Roman" w:cs="Times New Roman"/>
          <w:bCs/>
        </w:rPr>
      </w:pPr>
      <w:r w:rsidRPr="00E965F4">
        <w:rPr>
          <w:rFonts w:ascii="Times New Roman" w:hAnsi="Times New Roman" w:cs="Times New Roman"/>
          <w:bCs/>
        </w:rPr>
        <w:t>6.2. При исполнении своих обязательств по Соглашению,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0E98D1E4" w14:textId="5466423D" w:rsidR="00016609" w:rsidRPr="00E965F4" w:rsidRDefault="00016609" w:rsidP="00016609">
      <w:pPr>
        <w:shd w:val="clear" w:color="auto" w:fill="FFFFFF"/>
        <w:tabs>
          <w:tab w:val="left" w:pos="709"/>
        </w:tabs>
        <w:ind w:firstLine="709"/>
        <w:jc w:val="both"/>
        <w:rPr>
          <w:rFonts w:ascii="Times New Roman" w:hAnsi="Times New Roman" w:cs="Times New Roman"/>
          <w:bCs/>
        </w:rPr>
      </w:pPr>
      <w:r w:rsidRPr="00E965F4">
        <w:rPr>
          <w:rFonts w:ascii="Times New Roman" w:hAnsi="Times New Roman" w:cs="Times New Roman"/>
          <w:bCs/>
        </w:rPr>
        <w:t>6.3. В случае возникновения у любой Стороны обоснованных предположений, что в процессе исполнения Соглашения произошло или может произойти нарушение каких-либо положений настоящего раздела Соглашения,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17B8C7A3" w14:textId="36AAEAB5" w:rsidR="00016609" w:rsidRPr="00E965F4" w:rsidRDefault="00016609" w:rsidP="00016609">
      <w:pPr>
        <w:shd w:val="clear" w:color="auto" w:fill="FFFFFF"/>
        <w:tabs>
          <w:tab w:val="left" w:pos="709"/>
        </w:tabs>
        <w:ind w:firstLine="709"/>
        <w:jc w:val="both"/>
        <w:rPr>
          <w:rFonts w:ascii="Times New Roman" w:hAnsi="Times New Roman" w:cs="Times New Roman"/>
          <w:bCs/>
        </w:rPr>
      </w:pPr>
      <w:r w:rsidRPr="00E965F4">
        <w:rPr>
          <w:rFonts w:ascii="Times New Roman" w:hAnsi="Times New Roman" w:cs="Times New Roman"/>
          <w:bCs/>
        </w:rPr>
        <w:t>6.4. После направления письменного уведомления соответствующая Сторона имеет право приостановить исполнение обязательств по Соглашению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6CF6759" w14:textId="17B851B9" w:rsidR="00016609" w:rsidRPr="00E965F4" w:rsidRDefault="00016609" w:rsidP="00016609">
      <w:pPr>
        <w:shd w:val="clear" w:color="auto" w:fill="FFFFFF"/>
        <w:tabs>
          <w:tab w:val="left" w:pos="709"/>
        </w:tabs>
        <w:ind w:firstLine="709"/>
        <w:jc w:val="both"/>
        <w:rPr>
          <w:rFonts w:ascii="Times New Roman" w:hAnsi="Times New Roman" w:cs="Times New Roman"/>
          <w:bCs/>
        </w:rPr>
      </w:pPr>
      <w:r w:rsidRPr="00E965F4">
        <w:rPr>
          <w:rFonts w:ascii="Times New Roman" w:hAnsi="Times New Roman" w:cs="Times New Roman"/>
          <w:bCs/>
        </w:rPr>
        <w:t xml:space="preserve">6.5. Стороны гарантируют осуществление надлежащего разбирательства по фактам нарушения положений настоящего раздела Соглашения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14:paraId="7DBC7E78" w14:textId="1C431629" w:rsidR="00016609" w:rsidRPr="00E965F4" w:rsidRDefault="00016609" w:rsidP="00016609">
      <w:pPr>
        <w:shd w:val="clear" w:color="auto" w:fill="FFFFFF"/>
        <w:tabs>
          <w:tab w:val="left" w:pos="709"/>
        </w:tabs>
        <w:ind w:firstLine="709"/>
        <w:jc w:val="both"/>
        <w:rPr>
          <w:rFonts w:ascii="Times New Roman" w:hAnsi="Times New Roman" w:cs="Times New Roman"/>
          <w:bCs/>
        </w:rPr>
      </w:pPr>
      <w:r w:rsidRPr="00E965F4">
        <w:rPr>
          <w:rFonts w:ascii="Times New Roman" w:hAnsi="Times New Roman" w:cs="Times New Roman"/>
          <w:bCs/>
        </w:rPr>
        <w:t xml:space="preserve">6.6. В случае подтверждения факта нарушения одной Стороной положений настоящего раздела Соглашения и/или неполучения другой Стороной информации об итогах рассмотрения уведомления о нарушении, другая Сторона имеет право расторгнуть Соглашение в одностороннем внесудебном порядке путем направления письменного уведомления не позднее, чем за 5 (пять) календарных дней до даты прекращения действия Соглашения. </w:t>
      </w:r>
    </w:p>
    <w:p w14:paraId="434CCA30" w14:textId="696F0661" w:rsidR="00016609" w:rsidRPr="00E965F4" w:rsidRDefault="00016609" w:rsidP="00016609">
      <w:pPr>
        <w:shd w:val="clear" w:color="auto" w:fill="FFFFFF"/>
        <w:tabs>
          <w:tab w:val="left" w:pos="567"/>
          <w:tab w:val="left" w:pos="709"/>
        </w:tabs>
        <w:ind w:firstLine="709"/>
        <w:jc w:val="both"/>
        <w:rPr>
          <w:rFonts w:ascii="Times New Roman" w:hAnsi="Times New Roman" w:cs="Times New Roman"/>
        </w:rPr>
      </w:pPr>
      <w:r w:rsidRPr="00E965F4">
        <w:rPr>
          <w:rFonts w:ascii="Times New Roman" w:hAnsi="Times New Roman" w:cs="Times New Roman"/>
        </w:rPr>
        <w:t xml:space="preserve">6.7. Каналы связи Линия доверия Группы РусГидро: </w:t>
      </w:r>
    </w:p>
    <w:p w14:paraId="73F5725E" w14:textId="368362B8" w:rsidR="00016609" w:rsidRPr="00E965F4" w:rsidRDefault="00016609" w:rsidP="00016609">
      <w:pPr>
        <w:shd w:val="clear" w:color="auto" w:fill="FFFFFF"/>
        <w:tabs>
          <w:tab w:val="left" w:pos="567"/>
          <w:tab w:val="left" w:pos="709"/>
        </w:tabs>
        <w:ind w:firstLine="709"/>
        <w:jc w:val="both"/>
        <w:rPr>
          <w:rFonts w:ascii="Times New Roman" w:hAnsi="Times New Roman" w:cs="Times New Roman"/>
        </w:rPr>
      </w:pPr>
      <w:r w:rsidRPr="00E965F4">
        <w:rPr>
          <w:rFonts w:ascii="Times New Roman" w:hAnsi="Times New Roman" w:cs="Times New Roman"/>
        </w:rPr>
        <w:t>6.7.1. Электронная почта: ld@rushydro.ru.</w:t>
      </w:r>
    </w:p>
    <w:p w14:paraId="2A3185AC" w14:textId="446757B7" w:rsidR="00016609" w:rsidRPr="00E965F4" w:rsidRDefault="00016609" w:rsidP="00016609">
      <w:pPr>
        <w:shd w:val="clear" w:color="auto" w:fill="FFFFFF"/>
        <w:tabs>
          <w:tab w:val="left" w:pos="567"/>
          <w:tab w:val="left" w:pos="709"/>
        </w:tabs>
        <w:ind w:firstLine="709"/>
        <w:jc w:val="both"/>
        <w:rPr>
          <w:rFonts w:ascii="Times New Roman" w:hAnsi="Times New Roman" w:cs="Times New Roman"/>
        </w:rPr>
      </w:pPr>
      <w:r w:rsidRPr="00E965F4">
        <w:rPr>
          <w:rFonts w:ascii="Times New Roman" w:hAnsi="Times New Roman" w:cs="Times New Roman"/>
        </w:rPr>
        <w:t>6.7.2.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8E1E556" w14:textId="5A85CF17" w:rsidR="00016609" w:rsidRPr="00E965F4" w:rsidRDefault="00016609" w:rsidP="00016609">
      <w:pPr>
        <w:tabs>
          <w:tab w:val="left" w:pos="709"/>
        </w:tabs>
        <w:ind w:firstLine="709"/>
        <w:jc w:val="both"/>
        <w:rPr>
          <w:rFonts w:ascii="Times New Roman" w:hAnsi="Times New Roman" w:cs="Times New Roman"/>
        </w:rPr>
      </w:pPr>
      <w:r w:rsidRPr="00E965F4">
        <w:rPr>
          <w:rFonts w:ascii="Times New Roman" w:hAnsi="Times New Roman" w:cs="Times New Roman"/>
        </w:rPr>
        <w:t>6.7.3.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304C0E03" w14:textId="520C1762" w:rsidR="00650CDA" w:rsidRPr="00E965F4" w:rsidRDefault="00650CDA" w:rsidP="00650CDA">
      <w:pPr>
        <w:tabs>
          <w:tab w:val="left" w:pos="709"/>
        </w:tabs>
        <w:ind w:firstLine="709"/>
        <w:jc w:val="both"/>
        <w:rPr>
          <w:rFonts w:ascii="Times New Roman" w:hAnsi="Times New Roman" w:cs="Times New Roman"/>
        </w:rPr>
      </w:pPr>
    </w:p>
    <w:p w14:paraId="236F0114" w14:textId="77777777" w:rsidR="00FA330F" w:rsidRPr="00E965F4" w:rsidRDefault="00FA330F" w:rsidP="006B6CF4">
      <w:pPr>
        <w:jc w:val="both"/>
        <w:rPr>
          <w:rFonts w:ascii="Times New Roman" w:hAnsi="Times New Roman" w:cs="Times New Roman"/>
          <w:b/>
          <w:lang w:eastAsia="ar-SA"/>
        </w:rPr>
      </w:pPr>
    </w:p>
    <w:p w14:paraId="748927CA" w14:textId="77777777" w:rsidR="00FA330F" w:rsidRPr="00E965F4" w:rsidRDefault="00FA330F" w:rsidP="00BD3508">
      <w:pPr>
        <w:pStyle w:val="21"/>
        <w:numPr>
          <w:ilvl w:val="0"/>
          <w:numId w:val="35"/>
        </w:numPr>
        <w:shd w:val="clear" w:color="auto" w:fill="auto"/>
        <w:tabs>
          <w:tab w:val="left" w:pos="284"/>
        </w:tabs>
        <w:spacing w:after="0" w:line="240" w:lineRule="auto"/>
        <w:ind w:left="0" w:firstLine="0"/>
        <w:jc w:val="center"/>
        <w:rPr>
          <w:rFonts w:ascii="Times New Roman" w:hAnsi="Times New Roman" w:cs="Times New Roman"/>
          <w:lang w:eastAsia="ar-SA"/>
        </w:rPr>
      </w:pPr>
      <w:r w:rsidRPr="00E965F4">
        <w:rPr>
          <w:rFonts w:ascii="Times New Roman" w:hAnsi="Times New Roman" w:cs="Times New Roman"/>
          <w:lang w:eastAsia="ar-SA"/>
        </w:rPr>
        <w:t>О</w:t>
      </w:r>
      <w:r w:rsidR="00BD3508" w:rsidRPr="00E965F4">
        <w:rPr>
          <w:rFonts w:ascii="Times New Roman" w:hAnsi="Times New Roman" w:cs="Times New Roman"/>
          <w:lang w:eastAsia="ar-SA"/>
        </w:rPr>
        <w:t>бстоятельства</w:t>
      </w:r>
      <w:r w:rsidRPr="00E965F4">
        <w:rPr>
          <w:rFonts w:ascii="Times New Roman" w:hAnsi="Times New Roman" w:cs="Times New Roman"/>
          <w:lang w:eastAsia="ar-SA"/>
        </w:rPr>
        <w:t xml:space="preserve"> </w:t>
      </w:r>
      <w:r w:rsidR="00BD3508" w:rsidRPr="00E965F4">
        <w:rPr>
          <w:rFonts w:ascii="Times New Roman" w:hAnsi="Times New Roman" w:cs="Times New Roman"/>
          <w:lang w:eastAsia="ar-SA"/>
        </w:rPr>
        <w:t>непреодолимой силы (форс-мажор)</w:t>
      </w:r>
    </w:p>
    <w:p w14:paraId="4CC8742E" w14:textId="77777777" w:rsidR="00FA330F" w:rsidRPr="00E965F4" w:rsidRDefault="00FA330F" w:rsidP="00BD3508">
      <w:pPr>
        <w:numPr>
          <w:ilvl w:val="1"/>
          <w:numId w:val="35"/>
        </w:numPr>
        <w:tabs>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Стороны освобождаются от о</w:t>
      </w:r>
      <w:r w:rsidR="00D43992" w:rsidRPr="00E965F4">
        <w:rPr>
          <w:rFonts w:ascii="Times New Roman" w:hAnsi="Times New Roman" w:cs="Times New Roman"/>
          <w:bCs/>
          <w:lang w:eastAsia="ar-SA"/>
        </w:rPr>
        <w:t xml:space="preserve">тветственности за неисполнение </w:t>
      </w:r>
      <w:r w:rsidRPr="00E965F4">
        <w:rPr>
          <w:rFonts w:ascii="Times New Roman" w:hAnsi="Times New Roman" w:cs="Times New Roman"/>
          <w:bCs/>
          <w:lang w:eastAsia="ar-SA"/>
        </w:rPr>
        <w:t xml:space="preserve">или ненадлежащее исполнение обязательств по Соглашению,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Соглашения, и которые Стороны не могли ни предвидеть, ни предотвратить разумными мерами, в том числе: стихийные бедствия (землетрясение, </w:t>
      </w:r>
      <w:r w:rsidRPr="00E965F4">
        <w:rPr>
          <w:rFonts w:ascii="Times New Roman" w:hAnsi="Times New Roman" w:cs="Times New Roman"/>
          <w:bCs/>
          <w:lang w:eastAsia="ar-SA"/>
        </w:rPr>
        <w:lastRenderedPageBreak/>
        <w:t>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Соглашению.</w:t>
      </w:r>
    </w:p>
    <w:p w14:paraId="411DF608" w14:textId="77777777" w:rsidR="00FA330F" w:rsidRPr="00E965F4" w:rsidRDefault="00FA330F" w:rsidP="00BD3508">
      <w:pPr>
        <w:numPr>
          <w:ilvl w:val="1"/>
          <w:numId w:val="35"/>
        </w:numPr>
        <w:tabs>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Сторона имеет право ссылаться на обстоятельства непреодолимой силы только </w:t>
      </w:r>
      <w:r w:rsidRPr="00E965F4">
        <w:rPr>
          <w:rFonts w:ascii="Times New Roman" w:hAnsi="Times New Roman" w:cs="Times New Roman"/>
          <w:bCs/>
          <w:lang w:eastAsia="ar-SA"/>
        </w:rPr>
        <w:br/>
        <w:t>в случае, если такие обстоятельства непосредственно повлияли на возможность исполнения этой Стороной условий Соглашения.</w:t>
      </w:r>
    </w:p>
    <w:p w14:paraId="35746B45" w14:textId="77777777" w:rsidR="00FA330F" w:rsidRPr="00E965F4" w:rsidRDefault="00FA330F" w:rsidP="00BD3508">
      <w:pPr>
        <w:numPr>
          <w:ilvl w:val="1"/>
          <w:numId w:val="35"/>
        </w:numPr>
        <w:tabs>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E965F4">
        <w:rPr>
          <w:rFonts w:ascii="Times New Roman" w:hAnsi="Times New Roman" w:cs="Times New Roman"/>
          <w:bCs/>
          <w:lang w:eastAsia="ar-SA"/>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4E441227" w14:textId="77777777" w:rsidR="00290857" w:rsidRPr="00E965F4" w:rsidRDefault="00290857" w:rsidP="00BD3508">
      <w:pPr>
        <w:pStyle w:val="af1"/>
        <w:numPr>
          <w:ilvl w:val="1"/>
          <w:numId w:val="35"/>
        </w:numPr>
        <w:shd w:val="clear" w:color="auto" w:fill="FFFFFF"/>
        <w:tabs>
          <w:tab w:val="left" w:pos="709"/>
          <w:tab w:val="left" w:pos="1134"/>
        </w:tabs>
        <w:ind w:left="0" w:firstLine="709"/>
        <w:jc w:val="both"/>
        <w:rPr>
          <w:rFonts w:ascii="Times New Roman" w:hAnsi="Times New Roman" w:cs="Times New Roman"/>
          <w:bCs/>
        </w:rPr>
      </w:pPr>
      <w:r w:rsidRPr="00E965F4">
        <w:rPr>
          <w:rFonts w:ascii="Times New Roman" w:hAnsi="Times New Roman" w:cs="Times New Roman"/>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24794513" w14:textId="77777777" w:rsidR="00FA330F" w:rsidRPr="00E965F4" w:rsidRDefault="00FA330F" w:rsidP="00BD3508">
      <w:pPr>
        <w:numPr>
          <w:ilvl w:val="1"/>
          <w:numId w:val="35"/>
        </w:numPr>
        <w:tabs>
          <w:tab w:val="left" w:pos="709"/>
          <w:tab w:val="left" w:pos="1134"/>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Соглашению. </w:t>
      </w:r>
    </w:p>
    <w:p w14:paraId="5B5BBAC0" w14:textId="77777777" w:rsidR="00FA330F" w:rsidRPr="00E965F4" w:rsidRDefault="00FA330F" w:rsidP="00BD3508">
      <w:pPr>
        <w:numPr>
          <w:ilvl w:val="1"/>
          <w:numId w:val="35"/>
        </w:numPr>
        <w:tabs>
          <w:tab w:val="left" w:pos="1134"/>
          <w:tab w:val="left" w:pos="1276"/>
        </w:tabs>
        <w:suppressAutoHyphens/>
        <w:ind w:left="0" w:firstLine="709"/>
        <w:jc w:val="both"/>
        <w:rPr>
          <w:rFonts w:ascii="Times New Roman" w:hAnsi="Times New Roman" w:cs="Times New Roman"/>
          <w:bCs/>
          <w:lang w:eastAsia="ar-SA"/>
        </w:rPr>
      </w:pPr>
      <w:r w:rsidRPr="00E965F4">
        <w:rPr>
          <w:rFonts w:ascii="Times New Roman" w:hAnsi="Times New Roman" w:cs="Times New Roman"/>
          <w:bCs/>
          <w:lang w:eastAsia="ar-SA"/>
        </w:rPr>
        <w:t>При наличии обстоятельств непреодолимой силы сроки выполнения Сторонами обязательств по Соглашению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Соглашения.</w:t>
      </w:r>
    </w:p>
    <w:p w14:paraId="69183136" w14:textId="77777777" w:rsidR="00FA330F" w:rsidRPr="00E965F4" w:rsidRDefault="00FA330F" w:rsidP="006B6CF4">
      <w:pPr>
        <w:tabs>
          <w:tab w:val="left" w:pos="1276"/>
        </w:tabs>
        <w:ind w:firstLine="709"/>
        <w:jc w:val="both"/>
        <w:rPr>
          <w:rFonts w:ascii="Times New Roman" w:hAnsi="Times New Roman" w:cs="Times New Roman"/>
          <w:bCs/>
          <w:lang w:eastAsia="ar-SA"/>
        </w:rPr>
      </w:pPr>
      <w:r w:rsidRPr="00E965F4">
        <w:rPr>
          <w:rFonts w:ascii="Times New Roman" w:hAnsi="Times New Roman" w:cs="Times New Roman"/>
          <w:bCs/>
          <w:lang w:eastAsia="ar-SA"/>
        </w:rPr>
        <w:t>При этом любая из Сторон вправе отказаться от исполнения Соглашения в</w:t>
      </w:r>
      <w:r w:rsidR="00CF10F3" w:rsidRPr="00E965F4">
        <w:rPr>
          <w:rFonts w:ascii="Times New Roman" w:hAnsi="Times New Roman" w:cs="Times New Roman"/>
          <w:bCs/>
          <w:lang w:eastAsia="ar-SA"/>
        </w:rPr>
        <w:t> </w:t>
      </w:r>
      <w:r w:rsidRPr="00E965F4">
        <w:rPr>
          <w:rFonts w:ascii="Times New Roman" w:hAnsi="Times New Roman" w:cs="Times New Roman"/>
          <w:bCs/>
          <w:lang w:eastAsia="ar-SA"/>
        </w:rPr>
        <w:t>одностороннем внесудебном порядке.</w:t>
      </w:r>
    </w:p>
    <w:p w14:paraId="6024E02C" w14:textId="77777777" w:rsidR="00FA330F" w:rsidRPr="00E965F4" w:rsidRDefault="00FA330F" w:rsidP="006B6CF4">
      <w:pPr>
        <w:pStyle w:val="a3"/>
        <w:shd w:val="clear" w:color="auto" w:fill="auto"/>
        <w:tabs>
          <w:tab w:val="left" w:pos="932"/>
        </w:tabs>
        <w:spacing w:before="0" w:after="0" w:line="240" w:lineRule="auto"/>
        <w:ind w:right="20" w:firstLine="567"/>
        <w:rPr>
          <w:rFonts w:ascii="Times New Roman" w:hAnsi="Times New Roman" w:cs="Times New Roman"/>
        </w:rPr>
      </w:pPr>
    </w:p>
    <w:p w14:paraId="01B8E5FC" w14:textId="77777777" w:rsidR="00FA330F" w:rsidRPr="00E965F4" w:rsidRDefault="00FA330F" w:rsidP="006B6CF4">
      <w:pPr>
        <w:pStyle w:val="21"/>
        <w:numPr>
          <w:ilvl w:val="0"/>
          <w:numId w:val="35"/>
        </w:numPr>
        <w:shd w:val="clear" w:color="auto" w:fill="auto"/>
        <w:spacing w:after="0" w:line="240" w:lineRule="auto"/>
        <w:jc w:val="center"/>
        <w:rPr>
          <w:rFonts w:ascii="Times New Roman" w:hAnsi="Times New Roman" w:cs="Times New Roman"/>
        </w:rPr>
      </w:pPr>
      <w:bookmarkStart w:id="8" w:name="bookmark2"/>
      <w:r w:rsidRPr="00E965F4">
        <w:rPr>
          <w:rFonts w:ascii="Times New Roman" w:hAnsi="Times New Roman" w:cs="Times New Roman"/>
        </w:rPr>
        <w:t>З</w:t>
      </w:r>
      <w:r w:rsidR="00BD3508" w:rsidRPr="00E965F4">
        <w:rPr>
          <w:rFonts w:ascii="Times New Roman" w:hAnsi="Times New Roman" w:cs="Times New Roman"/>
        </w:rPr>
        <w:t>аключительные положения</w:t>
      </w:r>
      <w:bookmarkEnd w:id="8"/>
    </w:p>
    <w:p w14:paraId="2D5B9A89" w14:textId="77777777" w:rsidR="006672CE" w:rsidRPr="00E965F4" w:rsidRDefault="00FA330F" w:rsidP="00BD3508">
      <w:pPr>
        <w:pStyle w:val="af1"/>
        <w:numPr>
          <w:ilvl w:val="1"/>
          <w:numId w:val="23"/>
        </w:numPr>
        <w:shd w:val="clear" w:color="auto" w:fill="FFFFFF"/>
        <w:tabs>
          <w:tab w:val="left" w:pos="1134"/>
        </w:tabs>
        <w:ind w:left="0" w:firstLine="709"/>
        <w:jc w:val="both"/>
        <w:rPr>
          <w:rFonts w:ascii="Times New Roman" w:hAnsi="Times New Roman" w:cs="Times New Roman"/>
        </w:rPr>
      </w:pPr>
      <w:r w:rsidRPr="00E965F4">
        <w:rPr>
          <w:rFonts w:ascii="Times New Roman" w:hAnsi="Times New Roman" w:cs="Times New Roman"/>
          <w:bCs/>
          <w:lang w:eastAsia="ar-SA"/>
        </w:rPr>
        <w:t>Соглашение</w:t>
      </w:r>
      <w:r w:rsidRPr="00E965F4">
        <w:rPr>
          <w:rFonts w:ascii="Times New Roman" w:hAnsi="Times New Roman" w:cs="Times New Roman"/>
        </w:rPr>
        <w:t xml:space="preserve"> вступает в силу с даты его подписания Сторонами и действует до полного исполнения ими принятых на себя обязательств. </w:t>
      </w:r>
    </w:p>
    <w:p w14:paraId="0CD0C36D" w14:textId="322B2725" w:rsidR="00E14E34" w:rsidRPr="00E965F4" w:rsidRDefault="00BC78C2" w:rsidP="00E14E34">
      <w:pPr>
        <w:pStyle w:val="af1"/>
        <w:numPr>
          <w:ilvl w:val="1"/>
          <w:numId w:val="23"/>
        </w:numPr>
        <w:shd w:val="clear" w:color="auto" w:fill="FFFFFF"/>
        <w:tabs>
          <w:tab w:val="left" w:pos="1134"/>
        </w:tabs>
        <w:ind w:left="0" w:firstLine="709"/>
        <w:jc w:val="both"/>
        <w:rPr>
          <w:rFonts w:ascii="Times New Roman" w:hAnsi="Times New Roman" w:cs="Times New Roman"/>
        </w:rPr>
      </w:pPr>
      <w:permStart w:id="1387493626" w:edGrp="everyone"/>
      <w:r w:rsidRPr="00E965F4">
        <w:rPr>
          <w:rFonts w:ascii="Times New Roman" w:hAnsi="Times New Roman" w:cs="Times New Roman"/>
        </w:rPr>
        <w:t>Соглашение</w:t>
      </w:r>
      <w:r w:rsidR="00E14E34" w:rsidRPr="00E965F4">
        <w:rPr>
          <w:rFonts w:ascii="Times New Roman" w:hAnsi="Times New Roman" w:cs="Times New Roman"/>
        </w:rPr>
        <w:t xml:space="preserve">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14:paraId="678434B0" w14:textId="4DFEBF86" w:rsidR="00E14E34" w:rsidRPr="00E965F4" w:rsidRDefault="00BC78C2" w:rsidP="00E14E34">
      <w:pPr>
        <w:pStyle w:val="af1"/>
        <w:shd w:val="clear" w:color="auto" w:fill="FFFFFF"/>
        <w:tabs>
          <w:tab w:val="left" w:pos="1134"/>
        </w:tabs>
        <w:ind w:left="0" w:firstLine="709"/>
        <w:jc w:val="both"/>
        <w:rPr>
          <w:rFonts w:ascii="Times New Roman" w:hAnsi="Times New Roman" w:cs="Times New Roman"/>
        </w:rPr>
      </w:pPr>
      <w:r w:rsidRPr="00E965F4">
        <w:rPr>
          <w:rFonts w:ascii="Times New Roman" w:hAnsi="Times New Roman" w:cs="Times New Roman"/>
        </w:rPr>
        <w:t>Соглашение, подписанное</w:t>
      </w:r>
      <w:r w:rsidR="00E14E34" w:rsidRPr="00E965F4">
        <w:rPr>
          <w:rFonts w:ascii="Times New Roman" w:hAnsi="Times New Roman" w:cs="Times New Roman"/>
        </w:rPr>
        <w:t xml:space="preserve">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2F3584" w:rsidRPr="00E965F4">
        <w:rPr>
          <w:rStyle w:val="a8"/>
          <w:rFonts w:ascii="Times New Roman" w:hAnsi="Times New Roman" w:cs="Times New Roman"/>
        </w:rPr>
        <w:footnoteReference w:id="1"/>
      </w:r>
      <w:r w:rsidR="00E14E34" w:rsidRPr="00E965F4">
        <w:rPr>
          <w:rFonts w:ascii="Times New Roman" w:hAnsi="Times New Roman" w:cs="Times New Roman"/>
        </w:rPr>
        <w:t>.</w:t>
      </w:r>
    </w:p>
    <w:permEnd w:id="1387493626"/>
    <w:p w14:paraId="2E445722" w14:textId="0041631E" w:rsidR="00FA330F" w:rsidRPr="00E965F4" w:rsidRDefault="00FA330F" w:rsidP="00BD3508">
      <w:pPr>
        <w:pStyle w:val="af1"/>
        <w:numPr>
          <w:ilvl w:val="1"/>
          <w:numId w:val="23"/>
        </w:numPr>
        <w:shd w:val="clear" w:color="auto" w:fill="FFFFFF"/>
        <w:tabs>
          <w:tab w:val="left" w:pos="1134"/>
        </w:tabs>
        <w:ind w:left="0" w:firstLine="709"/>
        <w:jc w:val="both"/>
        <w:rPr>
          <w:rFonts w:ascii="Times New Roman" w:hAnsi="Times New Roman" w:cs="Times New Roman"/>
        </w:rPr>
      </w:pPr>
      <w:r w:rsidRPr="00E965F4">
        <w:rPr>
          <w:rFonts w:ascii="Times New Roman" w:hAnsi="Times New Roman" w:cs="Times New Roman"/>
        </w:rPr>
        <w:t xml:space="preserve">Все изменения и дополнения к </w:t>
      </w:r>
      <w:r w:rsidRPr="00E965F4">
        <w:rPr>
          <w:rFonts w:ascii="Times New Roman" w:hAnsi="Times New Roman" w:cs="Times New Roman"/>
          <w:bCs/>
          <w:lang w:eastAsia="ar-SA"/>
        </w:rPr>
        <w:t>Соглашению</w:t>
      </w:r>
      <w:r w:rsidRPr="00E965F4">
        <w:rPr>
          <w:rFonts w:ascii="Times New Roman" w:hAnsi="Times New Roman" w:cs="Times New Roman"/>
        </w:rPr>
        <w:t xml:space="preserve"> действительны при условии, что они совершены в письменной форме в виде единого документа и подписаны уполномоченными представителями Сторон.  </w:t>
      </w:r>
    </w:p>
    <w:p w14:paraId="0ECF8A46" w14:textId="77777777" w:rsidR="00FA330F" w:rsidRPr="00E965F4" w:rsidRDefault="00FA330F" w:rsidP="00BD3508">
      <w:pPr>
        <w:pStyle w:val="af1"/>
        <w:numPr>
          <w:ilvl w:val="1"/>
          <w:numId w:val="23"/>
        </w:numPr>
        <w:shd w:val="clear" w:color="auto" w:fill="FFFFFF"/>
        <w:tabs>
          <w:tab w:val="left" w:pos="1134"/>
        </w:tabs>
        <w:ind w:left="0" w:firstLine="709"/>
        <w:jc w:val="both"/>
        <w:rPr>
          <w:rFonts w:ascii="Times New Roman" w:hAnsi="Times New Roman" w:cs="Times New Roman"/>
        </w:rPr>
      </w:pPr>
      <w:r w:rsidRPr="00E965F4">
        <w:rPr>
          <w:rFonts w:ascii="Times New Roman" w:hAnsi="Times New Roman" w:cs="Times New Roman"/>
        </w:rPr>
        <w:lastRenderedPageBreak/>
        <w:t xml:space="preserve">Все приложения к </w:t>
      </w:r>
      <w:r w:rsidRPr="00E965F4">
        <w:rPr>
          <w:rFonts w:ascii="Times New Roman" w:hAnsi="Times New Roman" w:cs="Times New Roman"/>
          <w:bCs/>
          <w:lang w:eastAsia="ar-SA"/>
        </w:rPr>
        <w:t>Соглашению</w:t>
      </w:r>
      <w:r w:rsidRPr="00E965F4">
        <w:rPr>
          <w:rFonts w:ascii="Times New Roman" w:hAnsi="Times New Roman" w:cs="Times New Roman"/>
        </w:rPr>
        <w:t xml:space="preserve">, а также любые изменения и дополнения, оформленные надлежащим образом, являются неотъемлемой частью </w:t>
      </w:r>
      <w:r w:rsidRPr="00E965F4">
        <w:rPr>
          <w:rFonts w:ascii="Times New Roman" w:hAnsi="Times New Roman" w:cs="Times New Roman"/>
          <w:bCs/>
          <w:lang w:eastAsia="ar-SA"/>
        </w:rPr>
        <w:t>Соглашения</w:t>
      </w:r>
      <w:r w:rsidRPr="00E965F4">
        <w:rPr>
          <w:rFonts w:ascii="Times New Roman" w:hAnsi="Times New Roman" w:cs="Times New Roman"/>
        </w:rPr>
        <w:t>.</w:t>
      </w:r>
    </w:p>
    <w:p w14:paraId="4AF84784" w14:textId="38C3FEA0" w:rsidR="00FA330F" w:rsidRPr="00E965F4" w:rsidRDefault="00FA330F" w:rsidP="00BD3508">
      <w:pPr>
        <w:pStyle w:val="af1"/>
        <w:numPr>
          <w:ilvl w:val="1"/>
          <w:numId w:val="23"/>
        </w:numPr>
        <w:shd w:val="clear" w:color="auto" w:fill="FFFFFF"/>
        <w:tabs>
          <w:tab w:val="left" w:pos="1134"/>
        </w:tabs>
        <w:ind w:left="0" w:firstLine="709"/>
        <w:jc w:val="both"/>
        <w:rPr>
          <w:rFonts w:ascii="Times New Roman" w:hAnsi="Times New Roman" w:cs="Times New Roman"/>
        </w:rPr>
      </w:pPr>
      <w:r w:rsidRPr="00E965F4">
        <w:rPr>
          <w:rFonts w:ascii="Times New Roman" w:hAnsi="Times New Roman" w:cs="Times New Roman"/>
        </w:rPr>
        <w:t xml:space="preserve">Обмен информацией между Сторонами по любым вопросам, связанным с исполнением </w:t>
      </w:r>
      <w:r w:rsidRPr="00E965F4">
        <w:rPr>
          <w:rFonts w:ascii="Times New Roman" w:hAnsi="Times New Roman" w:cs="Times New Roman"/>
          <w:bCs/>
          <w:lang w:eastAsia="ar-SA"/>
        </w:rPr>
        <w:t>Соглашения</w:t>
      </w:r>
      <w:r w:rsidRPr="00E965F4">
        <w:rPr>
          <w:rFonts w:ascii="Times New Roman" w:hAnsi="Times New Roman" w:cs="Times New Roman"/>
        </w:rPr>
        <w:t>, включая уведомления и иные сообщения, осуществляется только в письменной форме в поря</w:t>
      </w:r>
      <w:r w:rsidR="00E14E34" w:rsidRPr="00E965F4">
        <w:rPr>
          <w:rFonts w:ascii="Times New Roman" w:hAnsi="Times New Roman" w:cs="Times New Roman"/>
        </w:rPr>
        <w:t xml:space="preserve">дке, предусмотренном пунктом </w:t>
      </w:r>
      <w:permStart w:id="1723686827" w:edGrp="everyone"/>
      <w:r w:rsidR="00E14E34" w:rsidRPr="00E965F4">
        <w:rPr>
          <w:rFonts w:ascii="Times New Roman" w:hAnsi="Times New Roman" w:cs="Times New Roman"/>
        </w:rPr>
        <w:t>8.7</w:t>
      </w:r>
      <w:r w:rsidRPr="00E965F4">
        <w:rPr>
          <w:rFonts w:ascii="Times New Roman" w:hAnsi="Times New Roman" w:cs="Times New Roman"/>
        </w:rPr>
        <w:t xml:space="preserve"> </w:t>
      </w:r>
      <w:permEnd w:id="1723686827"/>
      <w:r w:rsidRPr="00E965F4">
        <w:rPr>
          <w:rFonts w:ascii="Times New Roman" w:hAnsi="Times New Roman" w:cs="Times New Roman"/>
          <w:bCs/>
          <w:lang w:eastAsia="ar-SA"/>
        </w:rPr>
        <w:t>Соглашения</w:t>
      </w:r>
      <w:r w:rsidRPr="00E965F4">
        <w:rPr>
          <w:rFonts w:ascii="Times New Roman" w:hAnsi="Times New Roman" w:cs="Times New Roman"/>
        </w:rPr>
        <w:t>.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31DC739D" w14:textId="0087CAD7" w:rsidR="00FA330F" w:rsidRPr="00E965F4" w:rsidRDefault="00FA330F" w:rsidP="00BD3508">
      <w:pPr>
        <w:pStyle w:val="af1"/>
        <w:numPr>
          <w:ilvl w:val="1"/>
          <w:numId w:val="23"/>
        </w:numPr>
        <w:shd w:val="clear" w:color="auto" w:fill="FFFFFF"/>
        <w:tabs>
          <w:tab w:val="left" w:pos="1134"/>
          <w:tab w:val="left" w:pos="1418"/>
        </w:tabs>
        <w:ind w:left="0" w:firstLine="709"/>
        <w:jc w:val="both"/>
        <w:rPr>
          <w:rFonts w:ascii="Times New Roman" w:hAnsi="Times New Roman" w:cs="Times New Roman"/>
        </w:rPr>
      </w:pPr>
      <w:bookmarkStart w:id="9" w:name="_Ref361338004"/>
      <w:r w:rsidRPr="00E965F4">
        <w:rPr>
          <w:rFonts w:ascii="Times New Roman" w:hAnsi="Times New Roman" w:cs="Times New Roman"/>
        </w:rPr>
        <w:t xml:space="preserve">Стороны обязуются уведомлять друг друга об изменении адреса и / или реквизитов, указанных в разделе </w:t>
      </w:r>
      <w:r w:rsidR="00B35E61" w:rsidRPr="00E965F4">
        <w:rPr>
          <w:rFonts w:ascii="Times New Roman" w:hAnsi="Times New Roman" w:cs="Times New Roman"/>
        </w:rPr>
        <w:t>9</w:t>
      </w:r>
      <w:r w:rsidRPr="00E965F4">
        <w:rPr>
          <w:rFonts w:ascii="Times New Roman" w:hAnsi="Times New Roman" w:cs="Times New Roman"/>
        </w:rPr>
        <w:t xml:space="preserve"> </w:t>
      </w:r>
      <w:r w:rsidRPr="00E965F4">
        <w:rPr>
          <w:rFonts w:ascii="Times New Roman" w:hAnsi="Times New Roman" w:cs="Times New Roman"/>
          <w:bCs/>
          <w:lang w:eastAsia="ar-SA"/>
        </w:rPr>
        <w:t>Соглашения</w:t>
      </w:r>
      <w:r w:rsidRPr="00E965F4">
        <w:rPr>
          <w:rFonts w:ascii="Times New Roman" w:hAnsi="Times New Roman" w:cs="Times New Roman"/>
        </w:rPr>
        <w:t>, не позднее 3 (трех) рабочих дней после такого изменения в по</w:t>
      </w:r>
      <w:r w:rsidR="00E14E34" w:rsidRPr="00E965F4">
        <w:rPr>
          <w:rFonts w:ascii="Times New Roman" w:hAnsi="Times New Roman" w:cs="Times New Roman"/>
        </w:rPr>
        <w:t xml:space="preserve">рядке, установленном пунктом </w:t>
      </w:r>
      <w:permStart w:id="1291922349" w:edGrp="everyone"/>
      <w:r w:rsidR="00E14E34" w:rsidRPr="00E965F4">
        <w:rPr>
          <w:rFonts w:ascii="Times New Roman" w:hAnsi="Times New Roman" w:cs="Times New Roman"/>
        </w:rPr>
        <w:t>8.7</w:t>
      </w:r>
      <w:r w:rsidRPr="00E965F4">
        <w:rPr>
          <w:rFonts w:ascii="Times New Roman" w:hAnsi="Times New Roman" w:cs="Times New Roman"/>
        </w:rPr>
        <w:t xml:space="preserve"> </w:t>
      </w:r>
      <w:permEnd w:id="1291922349"/>
      <w:r w:rsidR="00AC1EFA" w:rsidRPr="00E965F4">
        <w:rPr>
          <w:rFonts w:ascii="Times New Roman" w:hAnsi="Times New Roman" w:cs="Times New Roman"/>
        </w:rPr>
        <w:t>Соглашения</w:t>
      </w:r>
      <w:r w:rsidRPr="00E965F4">
        <w:rPr>
          <w:rFonts w:ascii="Times New Roman" w:hAnsi="Times New Roman" w:cs="Times New Roman"/>
        </w:rPr>
        <w:t>.</w:t>
      </w:r>
      <w:bookmarkEnd w:id="9"/>
      <w:r w:rsidRPr="00E965F4">
        <w:rPr>
          <w:rFonts w:ascii="Times New Roman" w:hAnsi="Times New Roman" w:cs="Times New Roman"/>
        </w:rPr>
        <w:t xml:space="preserve"> </w:t>
      </w:r>
    </w:p>
    <w:p w14:paraId="714C0DA6" w14:textId="77777777" w:rsidR="00FA330F" w:rsidRPr="00E965F4" w:rsidRDefault="00FA330F" w:rsidP="00BD3508">
      <w:pPr>
        <w:pStyle w:val="af1"/>
        <w:numPr>
          <w:ilvl w:val="1"/>
          <w:numId w:val="23"/>
        </w:numPr>
        <w:shd w:val="clear" w:color="auto" w:fill="FFFFFF"/>
        <w:tabs>
          <w:tab w:val="left" w:pos="1134"/>
          <w:tab w:val="left" w:pos="1418"/>
        </w:tabs>
        <w:ind w:left="0" w:firstLine="709"/>
        <w:jc w:val="both"/>
        <w:rPr>
          <w:rFonts w:ascii="Times New Roman" w:hAnsi="Times New Roman" w:cs="Times New Roman"/>
          <w:bCs/>
        </w:rPr>
      </w:pPr>
      <w:bookmarkStart w:id="10" w:name="_Ref361338019"/>
      <w:r w:rsidRPr="00E965F4">
        <w:rPr>
          <w:rFonts w:ascii="Times New Roman" w:hAnsi="Times New Roman" w:cs="Times New Roman"/>
        </w:rPr>
        <w:t xml:space="preserve">Письма, уведомления и / или сообщения направляются Стороне-получателю по адресу ее места нахождения, указанному в разделе </w:t>
      </w:r>
      <w:r w:rsidR="00B35E61" w:rsidRPr="00E965F4">
        <w:rPr>
          <w:rFonts w:ascii="Times New Roman" w:hAnsi="Times New Roman" w:cs="Times New Roman"/>
        </w:rPr>
        <w:t>9</w:t>
      </w:r>
      <w:r w:rsidRPr="00E965F4">
        <w:rPr>
          <w:rFonts w:ascii="Times New Roman" w:hAnsi="Times New Roman" w:cs="Times New Roman"/>
        </w:rPr>
        <w:t xml:space="preserve"> </w:t>
      </w:r>
      <w:r w:rsidRPr="00E965F4">
        <w:rPr>
          <w:rFonts w:ascii="Times New Roman" w:hAnsi="Times New Roman" w:cs="Times New Roman"/>
          <w:bCs/>
          <w:lang w:eastAsia="ar-SA"/>
        </w:rPr>
        <w:t>Соглашения</w:t>
      </w:r>
      <w:r w:rsidRPr="00E965F4">
        <w:rPr>
          <w:rFonts w:ascii="Times New Roman" w:hAnsi="Times New Roman" w:cs="Times New Roman"/>
        </w:rPr>
        <w:t>, или в ранее полученном уведомлении Стороны об изменении адреса, одним из следующих способов, при этом документ</w:t>
      </w:r>
      <w:r w:rsidRPr="00E965F4">
        <w:rPr>
          <w:rFonts w:ascii="Times New Roman" w:hAnsi="Times New Roman" w:cs="Times New Roman"/>
          <w:bCs/>
        </w:rPr>
        <w:t xml:space="preserve"> будет считаться полученным:</w:t>
      </w:r>
      <w:bookmarkEnd w:id="10"/>
    </w:p>
    <w:p w14:paraId="0DB47B50" w14:textId="5A8D287F" w:rsidR="00FA330F" w:rsidRPr="00E965F4" w:rsidRDefault="00E965F4" w:rsidP="00E965F4">
      <w:pPr>
        <w:shd w:val="clear" w:color="auto" w:fill="FFFFFF"/>
        <w:tabs>
          <w:tab w:val="left" w:pos="1418"/>
          <w:tab w:val="left" w:pos="1701"/>
        </w:tabs>
        <w:ind w:firstLine="709"/>
        <w:jc w:val="both"/>
        <w:rPr>
          <w:rFonts w:ascii="Times New Roman" w:hAnsi="Times New Roman" w:cs="Times New Roman"/>
          <w:bCs/>
        </w:rPr>
      </w:pPr>
      <w:bookmarkStart w:id="11" w:name="_Ref361338032"/>
      <w:permStart w:id="1696886977" w:edGrp="everyone"/>
      <w:r w:rsidRPr="00E965F4">
        <w:rPr>
          <w:rFonts w:ascii="Times New Roman" w:hAnsi="Times New Roman" w:cs="Times New Roman"/>
          <w:bCs/>
        </w:rPr>
        <w:t xml:space="preserve">8.7.1. </w:t>
      </w:r>
      <w:permEnd w:id="1696886977"/>
      <w:r w:rsidR="00FA330F" w:rsidRPr="00E965F4">
        <w:rPr>
          <w:rFonts w:ascii="Times New Roman" w:hAnsi="Times New Roman" w:cs="Times New Roman"/>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14:paraId="5FEB7604" w14:textId="745781CD" w:rsidR="00FA330F" w:rsidRPr="00E965F4" w:rsidRDefault="00E965F4" w:rsidP="00E965F4">
      <w:pPr>
        <w:shd w:val="clear" w:color="auto" w:fill="FFFFFF"/>
        <w:tabs>
          <w:tab w:val="left" w:pos="1418"/>
          <w:tab w:val="left" w:pos="1701"/>
        </w:tabs>
        <w:ind w:firstLine="709"/>
        <w:jc w:val="both"/>
        <w:rPr>
          <w:rFonts w:ascii="Times New Roman" w:hAnsi="Times New Roman" w:cs="Times New Roman"/>
          <w:bCs/>
        </w:rPr>
      </w:pPr>
      <w:permStart w:id="18837314" w:edGrp="everyone"/>
      <w:r w:rsidRPr="00E965F4">
        <w:rPr>
          <w:rFonts w:ascii="Times New Roman" w:hAnsi="Times New Roman" w:cs="Times New Roman"/>
          <w:bCs/>
        </w:rPr>
        <w:t xml:space="preserve">8.7.2. </w:t>
      </w:r>
      <w:permEnd w:id="18837314"/>
      <w:r w:rsidR="00FA330F" w:rsidRPr="00E965F4">
        <w:rPr>
          <w:rFonts w:ascii="Times New Roman" w:hAnsi="Times New Roman" w:cs="Times New Roman"/>
          <w:bCs/>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1"/>
    </w:p>
    <w:p w14:paraId="671B5C01" w14:textId="5C1B845D" w:rsidR="004F2867" w:rsidRPr="00E965F4" w:rsidRDefault="00E965F4" w:rsidP="00E965F4">
      <w:pPr>
        <w:tabs>
          <w:tab w:val="left" w:pos="1418"/>
        </w:tabs>
        <w:ind w:firstLine="709"/>
        <w:jc w:val="both"/>
        <w:rPr>
          <w:rFonts w:ascii="Times New Roman" w:hAnsi="Times New Roman" w:cs="Times New Roman"/>
          <w:bCs/>
        </w:rPr>
      </w:pPr>
      <w:permStart w:id="1871781578" w:edGrp="everyone"/>
      <w:r w:rsidRPr="00E965F4">
        <w:rPr>
          <w:rFonts w:ascii="Times New Roman" w:hAnsi="Times New Roman" w:cs="Times New Roman"/>
          <w:bCs/>
        </w:rPr>
        <w:t xml:space="preserve">8.7.3. </w:t>
      </w:r>
      <w:permEnd w:id="1871781578"/>
      <w:r w:rsidR="004F2867" w:rsidRPr="00E965F4">
        <w:rPr>
          <w:rFonts w:ascii="Times New Roman" w:hAnsi="Times New Roman" w:cs="Times New Roman"/>
          <w:bCs/>
        </w:rPr>
        <w:t>посредством электронной почты (</w:t>
      </w:r>
      <w:r w:rsidR="004F2867" w:rsidRPr="00E965F4">
        <w:rPr>
          <w:rFonts w:ascii="Times New Roman" w:hAnsi="Times New Roman" w:cs="Times New Roman"/>
          <w:bCs/>
          <w:lang w:val="en-US"/>
        </w:rPr>
        <w:t>e</w:t>
      </w:r>
      <w:r w:rsidR="004F2867" w:rsidRPr="00E965F4">
        <w:rPr>
          <w:rFonts w:ascii="Times New Roman" w:hAnsi="Times New Roman" w:cs="Times New Roman"/>
          <w:bCs/>
        </w:rPr>
        <w:t>-</w:t>
      </w:r>
      <w:r w:rsidR="004F2867" w:rsidRPr="00E965F4">
        <w:rPr>
          <w:rFonts w:ascii="Times New Roman" w:hAnsi="Times New Roman" w:cs="Times New Roman"/>
          <w:bCs/>
          <w:lang w:val="en-US"/>
        </w:rPr>
        <w:t>mail</w:t>
      </w:r>
      <w:r w:rsidR="004F2867" w:rsidRPr="00E965F4">
        <w:rPr>
          <w:rFonts w:ascii="Times New Roman" w:hAnsi="Times New Roman" w:cs="Times New Roman"/>
          <w:bCs/>
        </w:rPr>
        <w:t>) – в дату направления электронного сообщения, зафиксированную на почтовом сервере отправителя.</w:t>
      </w:r>
    </w:p>
    <w:p w14:paraId="1FA5896D" w14:textId="34BE1240" w:rsidR="004F2867" w:rsidRPr="00E965F4" w:rsidRDefault="004F2867" w:rsidP="006B6CF4">
      <w:pPr>
        <w:pStyle w:val="af1"/>
        <w:shd w:val="clear" w:color="auto" w:fill="FFFFFF"/>
        <w:tabs>
          <w:tab w:val="left" w:pos="1560"/>
          <w:tab w:val="left" w:pos="1701"/>
        </w:tabs>
        <w:ind w:left="0" w:firstLine="709"/>
        <w:jc w:val="both"/>
        <w:rPr>
          <w:rFonts w:ascii="Times New Roman" w:hAnsi="Times New Roman" w:cs="Times New Roman"/>
          <w:bCs/>
        </w:rPr>
      </w:pPr>
      <w:r w:rsidRPr="00E965F4">
        <w:rPr>
          <w:rFonts w:ascii="Times New Roman" w:hAnsi="Times New Roman" w:cs="Times New Roman"/>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1246650829" w:edGrp="everyone"/>
      <w:r w:rsidRPr="00E965F4">
        <w:rPr>
          <w:rFonts w:ascii="Times New Roman" w:hAnsi="Times New Roman" w:cs="Times New Roman"/>
          <w:bCs/>
        </w:rPr>
        <w:t>8.</w:t>
      </w:r>
      <w:r w:rsidR="00E14E34" w:rsidRPr="00E965F4">
        <w:rPr>
          <w:rFonts w:ascii="Times New Roman" w:hAnsi="Times New Roman" w:cs="Times New Roman"/>
          <w:bCs/>
        </w:rPr>
        <w:t>7</w:t>
      </w:r>
      <w:r w:rsidRPr="00E965F4">
        <w:rPr>
          <w:rFonts w:ascii="Times New Roman" w:hAnsi="Times New Roman" w:cs="Times New Roman"/>
          <w:bCs/>
        </w:rPr>
        <w:t>.1</w:t>
      </w:r>
      <w:r w:rsidR="00AC1EFA" w:rsidRPr="00E965F4">
        <w:rPr>
          <w:rFonts w:ascii="Times New Roman" w:hAnsi="Times New Roman" w:cs="Times New Roman"/>
          <w:bCs/>
        </w:rPr>
        <w:t xml:space="preserve"> и </w:t>
      </w:r>
      <w:r w:rsidRPr="00E965F4">
        <w:rPr>
          <w:rFonts w:ascii="Times New Roman" w:hAnsi="Times New Roman" w:cs="Times New Roman"/>
          <w:bCs/>
        </w:rPr>
        <w:t>8.</w:t>
      </w:r>
      <w:r w:rsidR="00E14E34" w:rsidRPr="00E965F4">
        <w:rPr>
          <w:rFonts w:ascii="Times New Roman" w:hAnsi="Times New Roman" w:cs="Times New Roman"/>
          <w:bCs/>
        </w:rPr>
        <w:t>7</w:t>
      </w:r>
      <w:r w:rsidRPr="00E965F4">
        <w:rPr>
          <w:rFonts w:ascii="Times New Roman" w:hAnsi="Times New Roman" w:cs="Times New Roman"/>
          <w:bCs/>
        </w:rPr>
        <w:t xml:space="preserve">.2 </w:t>
      </w:r>
      <w:permEnd w:id="1246650829"/>
      <w:r w:rsidR="00AC1EFA" w:rsidRPr="00E965F4">
        <w:rPr>
          <w:rFonts w:ascii="Times New Roman" w:hAnsi="Times New Roman" w:cs="Times New Roman"/>
          <w:bCs/>
        </w:rPr>
        <w:t>Соглашения</w:t>
      </w:r>
      <w:r w:rsidRPr="00E965F4">
        <w:rPr>
          <w:rFonts w:ascii="Times New Roman" w:hAnsi="Times New Roman" w:cs="Times New Roman"/>
          <w:bCs/>
        </w:rPr>
        <w:t>.</w:t>
      </w:r>
    </w:p>
    <w:p w14:paraId="2C95E620" w14:textId="77777777" w:rsidR="00FA330F" w:rsidRPr="00E965F4" w:rsidRDefault="00FA330F" w:rsidP="00992AE4">
      <w:pPr>
        <w:pStyle w:val="a3"/>
        <w:numPr>
          <w:ilvl w:val="1"/>
          <w:numId w:val="23"/>
        </w:numPr>
        <w:shd w:val="clear" w:color="auto" w:fill="auto"/>
        <w:tabs>
          <w:tab w:val="left" w:pos="935"/>
          <w:tab w:val="left" w:pos="1134"/>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 xml:space="preserve">Во всем остальном, что не урегулировано </w:t>
      </w:r>
      <w:r w:rsidRPr="00E965F4">
        <w:rPr>
          <w:rFonts w:ascii="Times New Roman" w:hAnsi="Times New Roman" w:cs="Times New Roman"/>
          <w:bCs/>
          <w:lang w:eastAsia="ar-SA"/>
        </w:rPr>
        <w:t>Соглашением</w:t>
      </w:r>
      <w:r w:rsidRPr="00E965F4">
        <w:rPr>
          <w:rFonts w:ascii="Times New Roman" w:hAnsi="Times New Roman" w:cs="Times New Roman"/>
        </w:rPr>
        <w:t xml:space="preserve">, Стороны руководствуются законодательством Российской Федерации. </w:t>
      </w:r>
    </w:p>
    <w:p w14:paraId="0DAA3710" w14:textId="5A409863" w:rsidR="00FA330F" w:rsidRPr="00E965F4" w:rsidRDefault="00FA330F" w:rsidP="00992AE4">
      <w:pPr>
        <w:pStyle w:val="a3"/>
        <w:numPr>
          <w:ilvl w:val="1"/>
          <w:numId w:val="23"/>
        </w:numPr>
        <w:shd w:val="clear" w:color="auto" w:fill="auto"/>
        <w:tabs>
          <w:tab w:val="left" w:pos="935"/>
          <w:tab w:val="left" w:pos="1134"/>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Соглашение составлено в 3 (трех) экземплярах, имеющих равную юридическую силу</w:t>
      </w:r>
      <w:r w:rsidR="00D43992" w:rsidRPr="00E965F4">
        <w:rPr>
          <w:rFonts w:ascii="Times New Roman" w:hAnsi="Times New Roman" w:cs="Times New Roman"/>
        </w:rPr>
        <w:t>,</w:t>
      </w:r>
      <w:r w:rsidRPr="00E965F4">
        <w:rPr>
          <w:rFonts w:ascii="Times New Roman" w:hAnsi="Times New Roman" w:cs="Times New Roman"/>
        </w:rPr>
        <w:t xml:space="preserve"> по </w:t>
      </w:r>
      <w:r w:rsidR="00D43992" w:rsidRPr="00E965F4">
        <w:rPr>
          <w:rFonts w:ascii="Times New Roman" w:hAnsi="Times New Roman" w:cs="Times New Roman"/>
        </w:rPr>
        <w:t>1 (</w:t>
      </w:r>
      <w:r w:rsidRPr="00E965F4">
        <w:rPr>
          <w:rFonts w:ascii="Times New Roman" w:hAnsi="Times New Roman" w:cs="Times New Roman"/>
        </w:rPr>
        <w:t>одному</w:t>
      </w:r>
      <w:r w:rsidR="00D43992" w:rsidRPr="00E965F4">
        <w:rPr>
          <w:rFonts w:ascii="Times New Roman" w:hAnsi="Times New Roman" w:cs="Times New Roman"/>
        </w:rPr>
        <w:t>)</w:t>
      </w:r>
      <w:r w:rsidRPr="00E965F4">
        <w:rPr>
          <w:rFonts w:ascii="Times New Roman" w:hAnsi="Times New Roman" w:cs="Times New Roman"/>
        </w:rPr>
        <w:t xml:space="preserve"> для каждой из Сторон</w:t>
      </w:r>
      <w:permStart w:id="66477048" w:edGrp="everyone"/>
      <w:r w:rsidR="002F3584" w:rsidRPr="00E965F4">
        <w:rPr>
          <w:rStyle w:val="a8"/>
          <w:rFonts w:ascii="Times New Roman" w:hAnsi="Times New Roman" w:cs="Times New Roman"/>
        </w:rPr>
        <w:footnoteReference w:id="2"/>
      </w:r>
      <w:r w:rsidRPr="00E965F4">
        <w:rPr>
          <w:rFonts w:ascii="Times New Roman" w:hAnsi="Times New Roman" w:cs="Times New Roman"/>
        </w:rPr>
        <w:t>.</w:t>
      </w:r>
    </w:p>
    <w:permEnd w:id="66477048"/>
    <w:p w14:paraId="560F27B2" w14:textId="77777777" w:rsidR="00FA330F" w:rsidRPr="00E965F4" w:rsidRDefault="00FA330F" w:rsidP="00992AE4">
      <w:pPr>
        <w:pStyle w:val="a3"/>
        <w:numPr>
          <w:ilvl w:val="1"/>
          <w:numId w:val="23"/>
        </w:numPr>
        <w:shd w:val="clear" w:color="auto" w:fill="auto"/>
        <w:tabs>
          <w:tab w:val="left" w:pos="935"/>
          <w:tab w:val="left" w:pos="1134"/>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Приложения к Соглашению, являющиеся его неотъемлемой частью:</w:t>
      </w:r>
    </w:p>
    <w:p w14:paraId="1E72AB10" w14:textId="77777777" w:rsidR="00FA330F" w:rsidRPr="00E965F4" w:rsidRDefault="00FA330F" w:rsidP="00992AE4">
      <w:pPr>
        <w:pStyle w:val="a3"/>
        <w:numPr>
          <w:ilvl w:val="2"/>
          <w:numId w:val="23"/>
        </w:numPr>
        <w:shd w:val="clear" w:color="auto" w:fill="auto"/>
        <w:tabs>
          <w:tab w:val="left" w:pos="1418"/>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Приложение № 1 – Акт приема-передачи документов (форма)</w:t>
      </w:r>
      <w:permStart w:id="2064205337" w:edGrp="everyone"/>
      <w:r w:rsidR="00CF10F3" w:rsidRPr="00E965F4">
        <w:rPr>
          <w:rFonts w:ascii="Times New Roman" w:hAnsi="Times New Roman" w:cs="Times New Roman"/>
        </w:rPr>
        <w:t>;</w:t>
      </w:r>
    </w:p>
    <w:p w14:paraId="30193EA9" w14:textId="77777777" w:rsidR="00FA330F" w:rsidRPr="00E965F4" w:rsidRDefault="00FA330F" w:rsidP="00992AE4">
      <w:pPr>
        <w:pStyle w:val="a3"/>
        <w:numPr>
          <w:ilvl w:val="2"/>
          <w:numId w:val="23"/>
        </w:numPr>
        <w:shd w:val="clear" w:color="auto" w:fill="auto"/>
        <w:tabs>
          <w:tab w:val="left" w:pos="1418"/>
        </w:tabs>
        <w:spacing w:before="0" w:after="0" w:line="240" w:lineRule="auto"/>
        <w:ind w:left="0" w:right="20" w:firstLine="709"/>
        <w:rPr>
          <w:rFonts w:ascii="Times New Roman" w:hAnsi="Times New Roman" w:cs="Times New Roman"/>
        </w:rPr>
      </w:pPr>
      <w:r w:rsidRPr="00E965F4">
        <w:rPr>
          <w:rFonts w:ascii="Times New Roman" w:hAnsi="Times New Roman" w:cs="Times New Roman"/>
        </w:rPr>
        <w:t>Приложение № 2 – Реестр документов</w:t>
      </w:r>
      <w:r w:rsidR="00CF10F3" w:rsidRPr="00E965F4">
        <w:rPr>
          <w:rFonts w:ascii="Times New Roman" w:hAnsi="Times New Roman" w:cs="Times New Roman"/>
        </w:rPr>
        <w:t>.</w:t>
      </w:r>
    </w:p>
    <w:permEnd w:id="2064205337"/>
    <w:p w14:paraId="53859590" w14:textId="77777777" w:rsidR="00FA330F" w:rsidRPr="00E965F4" w:rsidRDefault="00FA330F" w:rsidP="006B6CF4">
      <w:pPr>
        <w:pStyle w:val="11"/>
        <w:keepNext/>
        <w:keepLines/>
        <w:shd w:val="clear" w:color="auto" w:fill="auto"/>
        <w:tabs>
          <w:tab w:val="left" w:pos="5351"/>
        </w:tabs>
        <w:spacing w:before="0" w:after="0" w:line="240" w:lineRule="auto"/>
        <w:ind w:right="280" w:firstLine="567"/>
        <w:jc w:val="center"/>
        <w:rPr>
          <w:rFonts w:ascii="Times New Roman" w:hAnsi="Times New Roman" w:cs="Times New Roman"/>
        </w:rPr>
      </w:pPr>
    </w:p>
    <w:p w14:paraId="46C789AF" w14:textId="77777777" w:rsidR="00FA330F" w:rsidRPr="00E965F4" w:rsidRDefault="00FA330F" w:rsidP="00992AE4">
      <w:pPr>
        <w:pStyle w:val="21"/>
        <w:numPr>
          <w:ilvl w:val="0"/>
          <w:numId w:val="35"/>
        </w:numPr>
        <w:shd w:val="clear" w:color="auto" w:fill="auto"/>
        <w:tabs>
          <w:tab w:val="left" w:pos="284"/>
        </w:tabs>
        <w:spacing w:after="0" w:line="240" w:lineRule="auto"/>
        <w:ind w:left="0" w:firstLine="0"/>
        <w:jc w:val="center"/>
        <w:rPr>
          <w:rFonts w:ascii="Times New Roman" w:hAnsi="Times New Roman" w:cs="Times New Roman"/>
        </w:rPr>
      </w:pPr>
      <w:r w:rsidRPr="00E965F4">
        <w:rPr>
          <w:rFonts w:ascii="Times New Roman" w:hAnsi="Times New Roman" w:cs="Times New Roman"/>
        </w:rPr>
        <w:t>А</w:t>
      </w:r>
      <w:r w:rsidR="00992AE4" w:rsidRPr="00E965F4">
        <w:rPr>
          <w:rFonts w:ascii="Times New Roman" w:hAnsi="Times New Roman" w:cs="Times New Roman"/>
        </w:rPr>
        <w:t>дреса и реквизиты Сторон</w:t>
      </w:r>
    </w:p>
    <w:p w14:paraId="6FF9C647" w14:textId="77777777" w:rsidR="00FA330F" w:rsidRPr="00E965F4" w:rsidRDefault="00FA330F" w:rsidP="006B6CF4">
      <w:pPr>
        <w:rPr>
          <w:rFonts w:ascii="Times New Roman" w:hAnsi="Times New Roman" w:cs="Times New Roman"/>
        </w:rPr>
      </w:pPr>
    </w:p>
    <w:tbl>
      <w:tblPr>
        <w:tblW w:w="96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114"/>
        <w:gridCol w:w="3260"/>
        <w:gridCol w:w="3260"/>
      </w:tblGrid>
      <w:tr w:rsidR="00FA330F" w:rsidRPr="00E965F4" w14:paraId="2FC6DA79" w14:textId="77777777" w:rsidTr="00992AE4">
        <w:trPr>
          <w:trHeight w:val="3508"/>
        </w:trPr>
        <w:tc>
          <w:tcPr>
            <w:tcW w:w="3114" w:type="dxa"/>
            <w:tcBorders>
              <w:right w:val="single" w:sz="4" w:space="0" w:color="auto"/>
            </w:tcBorders>
            <w:shd w:val="clear" w:color="auto" w:fill="auto"/>
          </w:tcPr>
          <w:p w14:paraId="5C388B7A" w14:textId="77777777" w:rsidR="00FA330F" w:rsidRPr="00E965F4" w:rsidRDefault="00992AE4" w:rsidP="006B6CF4">
            <w:pPr>
              <w:tabs>
                <w:tab w:val="left" w:pos="840"/>
              </w:tabs>
              <w:rPr>
                <w:rFonts w:ascii="Times New Roman" w:hAnsi="Times New Roman" w:cs="Times New Roman"/>
                <w:b/>
              </w:rPr>
            </w:pPr>
            <w:permStart w:id="1263555060" w:edGrp="everyone"/>
            <w:r w:rsidRPr="00E965F4">
              <w:rPr>
                <w:rFonts w:ascii="Times New Roman" w:hAnsi="Times New Roman" w:cs="Times New Roman"/>
                <w:b/>
              </w:rPr>
              <w:t>Должник</w:t>
            </w:r>
            <w:r w:rsidR="00FA330F" w:rsidRPr="00E965F4">
              <w:rPr>
                <w:rFonts w:ascii="Times New Roman" w:hAnsi="Times New Roman" w:cs="Times New Roman"/>
                <w:b/>
              </w:rPr>
              <w:t xml:space="preserve">: </w:t>
            </w:r>
          </w:p>
          <w:p w14:paraId="004BA090" w14:textId="77777777" w:rsidR="00FA330F" w:rsidRPr="00E965F4" w:rsidRDefault="00FA330F" w:rsidP="006B6CF4">
            <w:pPr>
              <w:tabs>
                <w:tab w:val="left" w:pos="840"/>
              </w:tabs>
              <w:rPr>
                <w:rFonts w:ascii="Times New Roman" w:hAnsi="Times New Roman" w:cs="Times New Roman"/>
              </w:rPr>
            </w:pPr>
          </w:p>
          <w:p w14:paraId="705B7499"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Место нахождения:  </w:t>
            </w:r>
          </w:p>
          <w:p w14:paraId="7F950BF0"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Почтовый адрес:</w:t>
            </w:r>
          </w:p>
          <w:p w14:paraId="13F7F63E"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ОГРН</w:t>
            </w:r>
          </w:p>
          <w:p w14:paraId="2AAE6C56"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 xml:space="preserve">ИНН / КПП </w:t>
            </w:r>
          </w:p>
          <w:p w14:paraId="007EE17C"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Р/счет</w:t>
            </w:r>
          </w:p>
          <w:p w14:paraId="1E9CF50A"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 xml:space="preserve">Наименование банка </w:t>
            </w:r>
          </w:p>
          <w:p w14:paraId="067153CF" w14:textId="77777777" w:rsidR="00992AE4" w:rsidRPr="00E965F4" w:rsidRDefault="00992AE4" w:rsidP="00992AE4">
            <w:pPr>
              <w:rPr>
                <w:rFonts w:ascii="Times New Roman" w:hAnsi="Times New Roman" w:cs="Times New Roman"/>
                <w:b/>
                <w:bCs/>
                <w:spacing w:val="1"/>
              </w:rPr>
            </w:pPr>
            <w:proofErr w:type="spellStart"/>
            <w:r w:rsidRPr="00E965F4">
              <w:rPr>
                <w:rFonts w:ascii="Times New Roman" w:hAnsi="Times New Roman" w:cs="Times New Roman"/>
              </w:rPr>
              <w:t>Корр</w:t>
            </w:r>
            <w:proofErr w:type="spellEnd"/>
            <w:r w:rsidRPr="00E965F4">
              <w:rPr>
                <w:rFonts w:ascii="Times New Roman" w:hAnsi="Times New Roman" w:cs="Times New Roman"/>
              </w:rPr>
              <w:t xml:space="preserve">/счет </w:t>
            </w:r>
          </w:p>
          <w:p w14:paraId="44A8DCA4" w14:textId="77777777" w:rsidR="00FA330F" w:rsidRPr="00E965F4" w:rsidRDefault="00992AE4" w:rsidP="00992AE4">
            <w:pPr>
              <w:rPr>
                <w:rFonts w:ascii="Times New Roman" w:hAnsi="Times New Roman" w:cs="Times New Roman"/>
                <w:b/>
                <w:bCs/>
                <w:spacing w:val="1"/>
              </w:rPr>
            </w:pPr>
            <w:r w:rsidRPr="00E965F4">
              <w:rPr>
                <w:rFonts w:ascii="Times New Roman" w:hAnsi="Times New Roman" w:cs="Times New Roman"/>
              </w:rPr>
              <w:t>БИК</w:t>
            </w:r>
          </w:p>
        </w:tc>
        <w:tc>
          <w:tcPr>
            <w:tcW w:w="3260" w:type="dxa"/>
            <w:tcBorders>
              <w:top w:val="single" w:sz="4" w:space="0" w:color="auto"/>
              <w:left w:val="single" w:sz="4" w:space="0" w:color="auto"/>
              <w:bottom w:val="nil"/>
              <w:right w:val="single" w:sz="4" w:space="0" w:color="auto"/>
            </w:tcBorders>
            <w:shd w:val="clear" w:color="auto" w:fill="auto"/>
          </w:tcPr>
          <w:p w14:paraId="1D2556C2" w14:textId="77777777" w:rsidR="00FA330F" w:rsidRPr="00E965F4" w:rsidRDefault="00EE196F" w:rsidP="006B6CF4">
            <w:pPr>
              <w:tabs>
                <w:tab w:val="left" w:pos="840"/>
              </w:tabs>
              <w:rPr>
                <w:rFonts w:ascii="Times New Roman" w:hAnsi="Times New Roman" w:cs="Times New Roman"/>
                <w:b/>
              </w:rPr>
            </w:pPr>
            <w:r w:rsidRPr="00E965F4">
              <w:rPr>
                <w:rFonts w:ascii="Times New Roman" w:hAnsi="Times New Roman" w:cs="Times New Roman"/>
                <w:b/>
              </w:rPr>
              <w:t xml:space="preserve">Новый </w:t>
            </w:r>
            <w:r w:rsidR="002A57E0" w:rsidRPr="00E965F4">
              <w:rPr>
                <w:rFonts w:ascii="Times New Roman" w:hAnsi="Times New Roman" w:cs="Times New Roman"/>
                <w:b/>
              </w:rPr>
              <w:t>должник</w:t>
            </w:r>
            <w:r w:rsidR="00FA330F" w:rsidRPr="00E965F4">
              <w:rPr>
                <w:rFonts w:ascii="Times New Roman" w:hAnsi="Times New Roman" w:cs="Times New Roman"/>
                <w:b/>
              </w:rPr>
              <w:t xml:space="preserve">: </w:t>
            </w:r>
          </w:p>
          <w:p w14:paraId="3C7E2419" w14:textId="77777777" w:rsidR="00FA330F" w:rsidRPr="00E965F4" w:rsidRDefault="00FA330F" w:rsidP="006B6CF4">
            <w:pPr>
              <w:tabs>
                <w:tab w:val="left" w:pos="840"/>
              </w:tabs>
              <w:rPr>
                <w:rFonts w:ascii="Times New Roman" w:hAnsi="Times New Roman" w:cs="Times New Roman"/>
              </w:rPr>
            </w:pPr>
          </w:p>
          <w:p w14:paraId="4E3BA1D5"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Место нахождения:  </w:t>
            </w:r>
          </w:p>
          <w:p w14:paraId="60BC3E8B"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Почтовый адрес:</w:t>
            </w:r>
          </w:p>
          <w:p w14:paraId="30B8565B"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ОГРН</w:t>
            </w:r>
          </w:p>
          <w:p w14:paraId="2AD59E34"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 xml:space="preserve">ИНН / КПП </w:t>
            </w:r>
          </w:p>
          <w:p w14:paraId="6022ECC2"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Р/счет</w:t>
            </w:r>
          </w:p>
          <w:p w14:paraId="36E1AD56"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 xml:space="preserve">Наименование банка </w:t>
            </w:r>
          </w:p>
          <w:p w14:paraId="0AC39470" w14:textId="77777777" w:rsidR="00992AE4" w:rsidRPr="00E965F4" w:rsidRDefault="00992AE4" w:rsidP="00992AE4">
            <w:pPr>
              <w:rPr>
                <w:rFonts w:ascii="Times New Roman" w:hAnsi="Times New Roman" w:cs="Times New Roman"/>
                <w:b/>
                <w:bCs/>
                <w:spacing w:val="1"/>
              </w:rPr>
            </w:pPr>
            <w:proofErr w:type="spellStart"/>
            <w:r w:rsidRPr="00E965F4">
              <w:rPr>
                <w:rFonts w:ascii="Times New Roman" w:hAnsi="Times New Roman" w:cs="Times New Roman"/>
              </w:rPr>
              <w:t>Корр</w:t>
            </w:r>
            <w:proofErr w:type="spellEnd"/>
            <w:r w:rsidRPr="00E965F4">
              <w:rPr>
                <w:rFonts w:ascii="Times New Roman" w:hAnsi="Times New Roman" w:cs="Times New Roman"/>
              </w:rPr>
              <w:t xml:space="preserve">/счет </w:t>
            </w:r>
          </w:p>
          <w:p w14:paraId="0C223826" w14:textId="77777777" w:rsidR="00FA330F" w:rsidRPr="00E965F4" w:rsidRDefault="00992AE4" w:rsidP="00992AE4">
            <w:pPr>
              <w:rPr>
                <w:rFonts w:ascii="Times New Roman" w:hAnsi="Times New Roman" w:cs="Times New Roman"/>
              </w:rPr>
            </w:pPr>
            <w:r w:rsidRPr="00E965F4">
              <w:rPr>
                <w:rFonts w:ascii="Times New Roman" w:hAnsi="Times New Roman" w:cs="Times New Roman"/>
              </w:rPr>
              <w:t>БИК</w:t>
            </w:r>
          </w:p>
        </w:tc>
        <w:tc>
          <w:tcPr>
            <w:tcW w:w="3260" w:type="dxa"/>
            <w:tcBorders>
              <w:left w:val="single" w:sz="4" w:space="0" w:color="auto"/>
            </w:tcBorders>
          </w:tcPr>
          <w:p w14:paraId="17D0CAC5" w14:textId="77777777" w:rsidR="00FA330F" w:rsidRPr="00E965F4" w:rsidRDefault="00992AE4" w:rsidP="006B6CF4">
            <w:pPr>
              <w:tabs>
                <w:tab w:val="left" w:pos="840"/>
              </w:tabs>
              <w:rPr>
                <w:rFonts w:ascii="Times New Roman" w:hAnsi="Times New Roman" w:cs="Times New Roman"/>
                <w:b/>
              </w:rPr>
            </w:pPr>
            <w:r w:rsidRPr="00E965F4">
              <w:rPr>
                <w:rFonts w:ascii="Times New Roman" w:hAnsi="Times New Roman" w:cs="Times New Roman"/>
                <w:b/>
              </w:rPr>
              <w:t>Кредитор</w:t>
            </w:r>
            <w:r w:rsidR="00FA330F" w:rsidRPr="00E965F4">
              <w:rPr>
                <w:rFonts w:ascii="Times New Roman" w:hAnsi="Times New Roman" w:cs="Times New Roman"/>
                <w:b/>
              </w:rPr>
              <w:t xml:space="preserve">: </w:t>
            </w:r>
          </w:p>
          <w:p w14:paraId="3FFFAD8D" w14:textId="77777777" w:rsidR="00FA330F" w:rsidRPr="00E965F4" w:rsidRDefault="00FA330F" w:rsidP="006B6CF4">
            <w:pPr>
              <w:rPr>
                <w:rFonts w:ascii="Times New Roman" w:hAnsi="Times New Roman" w:cs="Times New Roman"/>
              </w:rPr>
            </w:pPr>
          </w:p>
          <w:p w14:paraId="4EB1C6B9"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Место нахождения:  </w:t>
            </w:r>
          </w:p>
          <w:p w14:paraId="15219282"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Почтовый адрес:</w:t>
            </w:r>
          </w:p>
          <w:p w14:paraId="43FE3CE6"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ОГРН</w:t>
            </w:r>
          </w:p>
          <w:p w14:paraId="0B731BD3"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 xml:space="preserve">ИНН / КПП </w:t>
            </w:r>
          </w:p>
          <w:p w14:paraId="59FF2014"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Р/счет</w:t>
            </w:r>
          </w:p>
          <w:p w14:paraId="2B7E8279"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 xml:space="preserve">Наименование банка </w:t>
            </w:r>
          </w:p>
          <w:p w14:paraId="2F602251" w14:textId="77777777" w:rsidR="00992AE4" w:rsidRPr="00E965F4" w:rsidRDefault="00992AE4" w:rsidP="00992AE4">
            <w:pPr>
              <w:rPr>
                <w:rFonts w:ascii="Times New Roman" w:hAnsi="Times New Roman" w:cs="Times New Roman"/>
                <w:b/>
                <w:bCs/>
                <w:spacing w:val="1"/>
              </w:rPr>
            </w:pPr>
            <w:proofErr w:type="spellStart"/>
            <w:r w:rsidRPr="00E965F4">
              <w:rPr>
                <w:rFonts w:ascii="Times New Roman" w:hAnsi="Times New Roman" w:cs="Times New Roman"/>
              </w:rPr>
              <w:t>Корр</w:t>
            </w:r>
            <w:proofErr w:type="spellEnd"/>
            <w:r w:rsidRPr="00E965F4">
              <w:rPr>
                <w:rFonts w:ascii="Times New Roman" w:hAnsi="Times New Roman" w:cs="Times New Roman"/>
              </w:rPr>
              <w:t xml:space="preserve">/счет </w:t>
            </w:r>
          </w:p>
          <w:p w14:paraId="16114669" w14:textId="77777777" w:rsidR="00FA330F" w:rsidRPr="00E965F4" w:rsidRDefault="00992AE4" w:rsidP="00992AE4">
            <w:pPr>
              <w:rPr>
                <w:rFonts w:ascii="Times New Roman" w:hAnsi="Times New Roman" w:cs="Times New Roman"/>
              </w:rPr>
            </w:pPr>
            <w:r w:rsidRPr="00E965F4">
              <w:rPr>
                <w:rFonts w:ascii="Times New Roman" w:hAnsi="Times New Roman" w:cs="Times New Roman"/>
              </w:rPr>
              <w:t>БИК</w:t>
            </w:r>
          </w:p>
        </w:tc>
      </w:tr>
      <w:tr w:rsidR="00FA330F" w:rsidRPr="00E965F4" w14:paraId="0EB0EA21" w14:textId="77777777" w:rsidTr="00992AE4">
        <w:tc>
          <w:tcPr>
            <w:tcW w:w="3114" w:type="dxa"/>
            <w:tcBorders>
              <w:right w:val="single" w:sz="4" w:space="0" w:color="auto"/>
            </w:tcBorders>
            <w:shd w:val="clear" w:color="auto" w:fill="auto"/>
          </w:tcPr>
          <w:p w14:paraId="7AB833DD"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lastRenderedPageBreak/>
              <w:t>______________________</w:t>
            </w:r>
          </w:p>
          <w:p w14:paraId="07AA924F" w14:textId="77777777" w:rsidR="00FA330F" w:rsidRPr="00E965F4" w:rsidRDefault="00FA330F" w:rsidP="006B6CF4">
            <w:pPr>
              <w:tabs>
                <w:tab w:val="left" w:pos="840"/>
              </w:tabs>
              <w:rPr>
                <w:rFonts w:ascii="Times New Roman" w:hAnsi="Times New Roman" w:cs="Times New Roman"/>
              </w:rPr>
            </w:pPr>
          </w:p>
          <w:p w14:paraId="35BB9F44"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79D9C0E0" w14:textId="77777777" w:rsidR="00FA330F" w:rsidRPr="00E965F4" w:rsidRDefault="00FA330F" w:rsidP="006B6CF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c>
          <w:tcPr>
            <w:tcW w:w="3260" w:type="dxa"/>
            <w:tcBorders>
              <w:top w:val="nil"/>
              <w:left w:val="single" w:sz="4" w:space="0" w:color="auto"/>
              <w:bottom w:val="single" w:sz="4" w:space="0" w:color="auto"/>
              <w:right w:val="single" w:sz="4" w:space="0" w:color="auto"/>
            </w:tcBorders>
            <w:shd w:val="clear" w:color="auto" w:fill="auto"/>
          </w:tcPr>
          <w:p w14:paraId="31C95506"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13CFA691" w14:textId="77777777" w:rsidR="00FA330F" w:rsidRPr="00E965F4" w:rsidRDefault="00FA330F" w:rsidP="006B6CF4">
            <w:pPr>
              <w:tabs>
                <w:tab w:val="left" w:pos="840"/>
              </w:tabs>
              <w:rPr>
                <w:rFonts w:ascii="Times New Roman" w:hAnsi="Times New Roman" w:cs="Times New Roman"/>
              </w:rPr>
            </w:pPr>
          </w:p>
          <w:p w14:paraId="2035C4EC"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49D046B5" w14:textId="77777777" w:rsidR="00FA330F" w:rsidRPr="00E965F4" w:rsidRDefault="00FA330F" w:rsidP="006B6CF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c>
          <w:tcPr>
            <w:tcW w:w="3260" w:type="dxa"/>
            <w:tcBorders>
              <w:left w:val="single" w:sz="4" w:space="0" w:color="auto"/>
            </w:tcBorders>
          </w:tcPr>
          <w:p w14:paraId="563577B4" w14:textId="77777777" w:rsidR="00FA330F" w:rsidRPr="00E965F4" w:rsidRDefault="00FA330F" w:rsidP="006B6CF4">
            <w:pPr>
              <w:rPr>
                <w:rFonts w:ascii="Times New Roman" w:hAnsi="Times New Roman" w:cs="Times New Roman"/>
              </w:rPr>
            </w:pPr>
            <w:r w:rsidRPr="00E965F4">
              <w:rPr>
                <w:rFonts w:ascii="Times New Roman" w:hAnsi="Times New Roman" w:cs="Times New Roman"/>
              </w:rPr>
              <w:t>______________________</w:t>
            </w:r>
          </w:p>
          <w:p w14:paraId="5C3E0816" w14:textId="77777777" w:rsidR="00FA330F" w:rsidRPr="00E965F4" w:rsidRDefault="00FA330F" w:rsidP="006B6CF4">
            <w:pPr>
              <w:tabs>
                <w:tab w:val="left" w:pos="840"/>
              </w:tabs>
              <w:rPr>
                <w:rFonts w:ascii="Times New Roman" w:hAnsi="Times New Roman" w:cs="Times New Roman"/>
              </w:rPr>
            </w:pPr>
          </w:p>
          <w:p w14:paraId="52C909B6"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05865D2B" w14:textId="77777777" w:rsidR="00FA330F" w:rsidRPr="00E965F4" w:rsidRDefault="00FA330F" w:rsidP="006B6CF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r>
    </w:tbl>
    <w:p w14:paraId="3412AD9C" w14:textId="77777777" w:rsidR="00FA330F" w:rsidRPr="00E965F4" w:rsidRDefault="00FA330F" w:rsidP="006B6CF4">
      <w:pPr>
        <w:tabs>
          <w:tab w:val="left" w:pos="840"/>
        </w:tabs>
      </w:pPr>
    </w:p>
    <w:p w14:paraId="4B9B074C" w14:textId="77777777" w:rsidR="00FA330F" w:rsidRPr="00E965F4" w:rsidRDefault="00FA330F" w:rsidP="006B6CF4">
      <w:pPr>
        <w:keepNext/>
        <w:tabs>
          <w:tab w:val="num" w:pos="0"/>
        </w:tabs>
        <w:jc w:val="both"/>
        <w:outlineLvl w:val="1"/>
      </w:pPr>
    </w:p>
    <w:permEnd w:id="1263555060"/>
    <w:p w14:paraId="1573CF58" w14:textId="77777777" w:rsidR="00FA330F" w:rsidRPr="00E965F4" w:rsidRDefault="00FA330F" w:rsidP="006B6CF4">
      <w:pPr>
        <w:rPr>
          <w:rFonts w:ascii="Times New Roman" w:hAnsi="Times New Roman" w:cs="Times New Roman"/>
        </w:rPr>
        <w:sectPr w:rsidR="00FA330F" w:rsidRPr="00E965F4" w:rsidSect="004521E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1418" w:header="709" w:footer="709" w:gutter="0"/>
          <w:cols w:space="708"/>
          <w:docGrid w:linePitch="360"/>
        </w:sectPr>
      </w:pPr>
    </w:p>
    <w:p w14:paraId="16E6298E" w14:textId="77777777" w:rsidR="00FA330F" w:rsidRPr="00E965F4" w:rsidRDefault="00FA330F" w:rsidP="006B6CF4">
      <w:pPr>
        <w:tabs>
          <w:tab w:val="left" w:pos="840"/>
        </w:tabs>
        <w:jc w:val="right"/>
        <w:rPr>
          <w:rFonts w:ascii="Times New Roman" w:hAnsi="Times New Roman" w:cs="Times New Roman"/>
          <w:sz w:val="22"/>
          <w:szCs w:val="22"/>
        </w:rPr>
      </w:pPr>
      <w:permStart w:id="393414693" w:edGrp="everyone"/>
      <w:r w:rsidRPr="00E965F4">
        <w:rPr>
          <w:rFonts w:ascii="Times New Roman" w:hAnsi="Times New Roman" w:cs="Times New Roman"/>
          <w:sz w:val="22"/>
          <w:szCs w:val="22"/>
        </w:rPr>
        <w:lastRenderedPageBreak/>
        <w:t>Приложение №</w:t>
      </w:r>
      <w:r w:rsidR="00AC1EFA" w:rsidRPr="00E965F4">
        <w:rPr>
          <w:rFonts w:ascii="Times New Roman" w:hAnsi="Times New Roman" w:cs="Times New Roman"/>
          <w:sz w:val="22"/>
          <w:szCs w:val="22"/>
        </w:rPr>
        <w:t xml:space="preserve"> </w:t>
      </w:r>
      <w:r w:rsidRPr="00E965F4">
        <w:rPr>
          <w:rFonts w:ascii="Times New Roman" w:hAnsi="Times New Roman" w:cs="Times New Roman"/>
          <w:sz w:val="22"/>
          <w:szCs w:val="22"/>
        </w:rPr>
        <w:t xml:space="preserve">1 </w:t>
      </w:r>
    </w:p>
    <w:p w14:paraId="16D4E41C" w14:textId="77777777" w:rsidR="00FA330F" w:rsidRPr="00E965F4" w:rsidRDefault="00FA330F" w:rsidP="006B6CF4">
      <w:pPr>
        <w:pStyle w:val="21"/>
        <w:shd w:val="clear" w:color="auto" w:fill="auto"/>
        <w:spacing w:after="0" w:line="240" w:lineRule="auto"/>
        <w:jc w:val="right"/>
        <w:rPr>
          <w:rFonts w:ascii="Times New Roman" w:hAnsi="Times New Roman" w:cs="Times New Roman"/>
          <w:b w:val="0"/>
          <w:sz w:val="22"/>
          <w:szCs w:val="22"/>
        </w:rPr>
      </w:pPr>
      <w:r w:rsidRPr="00E965F4">
        <w:rPr>
          <w:rFonts w:ascii="Times New Roman" w:hAnsi="Times New Roman" w:cs="Times New Roman"/>
          <w:b w:val="0"/>
          <w:sz w:val="22"/>
          <w:szCs w:val="22"/>
        </w:rPr>
        <w:t xml:space="preserve">к Соглашению о </w:t>
      </w:r>
      <w:r w:rsidR="002A57E0" w:rsidRPr="00E965F4">
        <w:rPr>
          <w:rFonts w:ascii="Times New Roman" w:hAnsi="Times New Roman" w:cs="Times New Roman"/>
          <w:b w:val="0"/>
          <w:sz w:val="22"/>
          <w:szCs w:val="22"/>
        </w:rPr>
        <w:t xml:space="preserve">переводе долга </w:t>
      </w:r>
    </w:p>
    <w:p w14:paraId="003FD081" w14:textId="77777777" w:rsidR="00992AE4" w:rsidRPr="00E965F4" w:rsidRDefault="00992AE4" w:rsidP="00992AE4">
      <w:pPr>
        <w:tabs>
          <w:tab w:val="left" w:pos="840"/>
        </w:tabs>
        <w:jc w:val="right"/>
        <w:rPr>
          <w:rFonts w:ascii="Times New Roman" w:hAnsi="Times New Roman" w:cs="Times New Roman"/>
          <w:sz w:val="22"/>
          <w:szCs w:val="22"/>
        </w:rPr>
      </w:pPr>
      <w:r w:rsidRPr="00E965F4">
        <w:rPr>
          <w:rFonts w:ascii="Times New Roman" w:hAnsi="Times New Roman" w:cs="Times New Roman"/>
          <w:sz w:val="22"/>
          <w:szCs w:val="22"/>
        </w:rPr>
        <w:t>от «___» ______ 20___ г. № ___</w:t>
      </w:r>
    </w:p>
    <w:p w14:paraId="2B2E9F89" w14:textId="77777777" w:rsidR="00FA330F" w:rsidRPr="00E965F4" w:rsidRDefault="00FA330F" w:rsidP="006B6CF4">
      <w:pPr>
        <w:jc w:val="right"/>
        <w:rPr>
          <w:rFonts w:ascii="Times New Roman" w:hAnsi="Times New Roman" w:cs="Times New Roman"/>
          <w:b/>
        </w:rPr>
      </w:pPr>
    </w:p>
    <w:p w14:paraId="36AB06DD" w14:textId="77777777" w:rsidR="00992AE4" w:rsidRPr="00E965F4" w:rsidRDefault="00992AE4" w:rsidP="006B6CF4">
      <w:pPr>
        <w:jc w:val="right"/>
        <w:rPr>
          <w:rFonts w:ascii="Times New Roman" w:hAnsi="Times New Roman" w:cs="Times New Roman"/>
          <w:b/>
        </w:rPr>
      </w:pPr>
    </w:p>
    <w:p w14:paraId="5A332812" w14:textId="77777777" w:rsidR="00FA330F" w:rsidRPr="00E965F4" w:rsidRDefault="00FA330F" w:rsidP="006B6CF4">
      <w:pPr>
        <w:jc w:val="center"/>
        <w:rPr>
          <w:rFonts w:ascii="Times New Roman" w:hAnsi="Times New Roman" w:cs="Times New Roman"/>
          <w:b/>
        </w:rPr>
      </w:pPr>
      <w:r w:rsidRPr="00E965F4">
        <w:rPr>
          <w:rFonts w:ascii="Times New Roman" w:hAnsi="Times New Roman" w:cs="Times New Roman"/>
          <w:b/>
        </w:rPr>
        <w:t>Акт приема-передачи документов</w:t>
      </w:r>
    </w:p>
    <w:p w14:paraId="779527EE" w14:textId="77777777" w:rsidR="00FA330F" w:rsidRPr="00E965F4" w:rsidRDefault="00FA330F" w:rsidP="006B6CF4">
      <w:pPr>
        <w:jc w:val="center"/>
        <w:rPr>
          <w:rFonts w:ascii="Times New Roman" w:hAnsi="Times New Roman" w:cs="Times New Roman"/>
          <w:b/>
        </w:rPr>
      </w:pPr>
      <w:r w:rsidRPr="00E965F4">
        <w:rPr>
          <w:rFonts w:ascii="Times New Roman" w:hAnsi="Times New Roman" w:cs="Times New Roman"/>
          <w:b/>
        </w:rPr>
        <w:t>(форма)</w:t>
      </w:r>
    </w:p>
    <w:p w14:paraId="3029DD28" w14:textId="77777777" w:rsidR="00FA330F" w:rsidRPr="00E965F4" w:rsidRDefault="00FA330F" w:rsidP="006B6CF4">
      <w:pPr>
        <w:rPr>
          <w:rFonts w:ascii="Times New Roman" w:hAnsi="Times New Roman" w:cs="Times New Roman"/>
        </w:rPr>
      </w:pPr>
    </w:p>
    <w:p w14:paraId="51161F92" w14:textId="77777777" w:rsidR="00FA330F" w:rsidRPr="00E965F4" w:rsidRDefault="00877B3D" w:rsidP="00877B3D">
      <w:pPr>
        <w:tabs>
          <w:tab w:val="left" w:pos="840"/>
        </w:tabs>
        <w:jc w:val="both"/>
        <w:rPr>
          <w:rFonts w:ascii="Times New Roman" w:hAnsi="Times New Roman" w:cs="Times New Roman"/>
        </w:rPr>
      </w:pPr>
      <w:r w:rsidRPr="00E965F4">
        <w:rPr>
          <w:rFonts w:ascii="Times New Roman" w:hAnsi="Times New Roman" w:cs="Times New Roman"/>
        </w:rPr>
        <w:t xml:space="preserve">г. ________________                                                                          </w:t>
      </w:r>
      <w:r w:rsidR="00FA330F" w:rsidRPr="00E965F4">
        <w:rPr>
          <w:rFonts w:ascii="Times New Roman" w:hAnsi="Times New Roman" w:cs="Times New Roman"/>
        </w:rPr>
        <w:t xml:space="preserve"> «____»_____________</w:t>
      </w:r>
      <w:r w:rsidR="00AC1EFA" w:rsidRPr="00E965F4">
        <w:rPr>
          <w:rFonts w:ascii="Times New Roman" w:hAnsi="Times New Roman" w:cs="Times New Roman"/>
        </w:rPr>
        <w:t xml:space="preserve"> </w:t>
      </w:r>
      <w:r w:rsidR="00FA330F" w:rsidRPr="00E965F4">
        <w:rPr>
          <w:rFonts w:ascii="Times New Roman" w:hAnsi="Times New Roman" w:cs="Times New Roman"/>
        </w:rPr>
        <w:t>___</w:t>
      </w:r>
      <w:r w:rsidR="00AC1EFA" w:rsidRPr="00E965F4">
        <w:rPr>
          <w:rFonts w:ascii="Times New Roman" w:hAnsi="Times New Roman" w:cs="Times New Roman"/>
        </w:rPr>
        <w:t xml:space="preserve"> года</w:t>
      </w:r>
    </w:p>
    <w:p w14:paraId="58C60E49" w14:textId="77777777" w:rsidR="00FA330F" w:rsidRPr="00E965F4" w:rsidRDefault="00FA330F" w:rsidP="006B6CF4">
      <w:pPr>
        <w:tabs>
          <w:tab w:val="left" w:pos="840"/>
        </w:tabs>
        <w:ind w:firstLine="567"/>
        <w:jc w:val="both"/>
        <w:rPr>
          <w:rFonts w:ascii="Times New Roman" w:hAnsi="Times New Roman" w:cs="Times New Roman"/>
        </w:rPr>
      </w:pPr>
    </w:p>
    <w:p w14:paraId="411EF617" w14:textId="77777777" w:rsidR="00FA330F" w:rsidRPr="00E965F4" w:rsidRDefault="0068103F" w:rsidP="00992AE4">
      <w:pPr>
        <w:pStyle w:val="af3"/>
        <w:spacing w:before="0" w:beforeAutospacing="0" w:after="0" w:afterAutospacing="0"/>
        <w:ind w:firstLine="709"/>
        <w:jc w:val="both"/>
        <w:rPr>
          <w:rFonts w:ascii="Times New Roman" w:hAnsi="Times New Roman"/>
          <w:sz w:val="24"/>
          <w:szCs w:val="24"/>
        </w:rPr>
      </w:pPr>
      <w:r w:rsidRPr="00E965F4">
        <w:rPr>
          <w:rFonts w:ascii="Times New Roman" w:hAnsi="Times New Roman"/>
          <w:b/>
          <w:sz w:val="24"/>
          <w:szCs w:val="24"/>
        </w:rPr>
        <w:t>_________</w:t>
      </w:r>
      <w:r w:rsidR="00992AE4" w:rsidRPr="00E965F4">
        <w:rPr>
          <w:rFonts w:ascii="Times New Roman" w:hAnsi="Times New Roman"/>
          <w:b/>
          <w:sz w:val="24"/>
          <w:szCs w:val="24"/>
        </w:rPr>
        <w:t>__________________________</w:t>
      </w:r>
      <w:r w:rsidR="00FA330F" w:rsidRPr="00E965F4">
        <w:rPr>
          <w:rFonts w:ascii="Times New Roman" w:hAnsi="Times New Roman"/>
          <w:sz w:val="24"/>
          <w:szCs w:val="24"/>
        </w:rPr>
        <w:t xml:space="preserve"> </w:t>
      </w:r>
      <w:r w:rsidR="00992AE4" w:rsidRPr="00E965F4">
        <w:rPr>
          <w:rFonts w:ascii="Times New Roman" w:hAnsi="Times New Roman"/>
          <w:sz w:val="24"/>
          <w:szCs w:val="24"/>
        </w:rPr>
        <w:t>(далее –</w:t>
      </w:r>
      <w:r w:rsidR="00FA330F" w:rsidRPr="00E965F4">
        <w:rPr>
          <w:rFonts w:ascii="Times New Roman" w:hAnsi="Times New Roman"/>
          <w:sz w:val="24"/>
          <w:szCs w:val="24"/>
        </w:rPr>
        <w:t xml:space="preserve"> </w:t>
      </w:r>
      <w:r w:rsidR="00EE196F" w:rsidRPr="00E965F4">
        <w:rPr>
          <w:rFonts w:ascii="Times New Roman" w:hAnsi="Times New Roman"/>
          <w:sz w:val="24"/>
          <w:szCs w:val="24"/>
        </w:rPr>
        <w:t>«</w:t>
      </w:r>
      <w:r w:rsidR="002A57E0" w:rsidRPr="00E965F4">
        <w:rPr>
          <w:rFonts w:ascii="Times New Roman" w:hAnsi="Times New Roman"/>
          <w:sz w:val="24"/>
          <w:szCs w:val="24"/>
        </w:rPr>
        <w:t>Должник</w:t>
      </w:r>
      <w:r w:rsidR="00EE196F" w:rsidRPr="00E965F4">
        <w:rPr>
          <w:rFonts w:ascii="Times New Roman" w:hAnsi="Times New Roman"/>
          <w:sz w:val="24"/>
          <w:szCs w:val="24"/>
        </w:rPr>
        <w:t>»</w:t>
      </w:r>
      <w:r w:rsidR="00992AE4" w:rsidRPr="00E965F4">
        <w:rPr>
          <w:rFonts w:ascii="Times New Roman" w:hAnsi="Times New Roman"/>
          <w:sz w:val="24"/>
          <w:szCs w:val="24"/>
        </w:rPr>
        <w:t>)</w:t>
      </w:r>
      <w:r w:rsidR="00FA330F" w:rsidRPr="00E965F4">
        <w:rPr>
          <w:rFonts w:ascii="Times New Roman" w:hAnsi="Times New Roman"/>
          <w:sz w:val="24"/>
          <w:szCs w:val="24"/>
        </w:rPr>
        <w:t>, в</w:t>
      </w:r>
      <w:r w:rsidR="00992AE4" w:rsidRPr="00E965F4">
        <w:rPr>
          <w:rFonts w:ascii="Times New Roman" w:hAnsi="Times New Roman"/>
          <w:sz w:val="24"/>
          <w:szCs w:val="24"/>
        </w:rPr>
        <w:t xml:space="preserve"> </w:t>
      </w:r>
      <w:r w:rsidR="00FA330F" w:rsidRPr="00E965F4">
        <w:rPr>
          <w:rFonts w:ascii="Times New Roman" w:hAnsi="Times New Roman"/>
          <w:sz w:val="24"/>
          <w:szCs w:val="24"/>
        </w:rPr>
        <w:t>лице</w:t>
      </w:r>
      <w:r w:rsidR="00992AE4" w:rsidRPr="00E965F4">
        <w:rPr>
          <w:rFonts w:ascii="Times New Roman" w:hAnsi="Times New Roman"/>
          <w:sz w:val="24"/>
          <w:szCs w:val="24"/>
        </w:rPr>
        <w:t xml:space="preserve"> ____________________________</w:t>
      </w:r>
      <w:r w:rsidR="00FA330F" w:rsidRPr="00E965F4">
        <w:rPr>
          <w:rFonts w:ascii="Times New Roman" w:hAnsi="Times New Roman"/>
          <w:spacing w:val="-4"/>
          <w:sz w:val="24"/>
          <w:szCs w:val="24"/>
        </w:rPr>
        <w:t>,</w:t>
      </w:r>
      <w:r w:rsidR="00FA330F" w:rsidRPr="00E965F4">
        <w:rPr>
          <w:rFonts w:ascii="Times New Roman" w:hAnsi="Times New Roman"/>
          <w:sz w:val="24"/>
          <w:szCs w:val="24"/>
        </w:rPr>
        <w:t xml:space="preserve"> действующего </w:t>
      </w:r>
      <w:r w:rsidR="00992AE4" w:rsidRPr="00E965F4">
        <w:rPr>
          <w:rFonts w:ascii="Times New Roman" w:hAnsi="Times New Roman"/>
          <w:sz w:val="24"/>
          <w:szCs w:val="24"/>
        </w:rPr>
        <w:t>на основании ___________________________</w:t>
      </w:r>
      <w:r w:rsidR="00FA330F" w:rsidRPr="00E965F4">
        <w:rPr>
          <w:rFonts w:ascii="Times New Roman" w:hAnsi="Times New Roman"/>
          <w:sz w:val="24"/>
          <w:szCs w:val="24"/>
        </w:rPr>
        <w:t>, с одной стороны, и</w:t>
      </w:r>
    </w:p>
    <w:p w14:paraId="5BD39596" w14:textId="77777777" w:rsidR="00FA330F" w:rsidRPr="00E965F4" w:rsidRDefault="00FA330F" w:rsidP="00992AE4">
      <w:pPr>
        <w:tabs>
          <w:tab w:val="left" w:pos="851"/>
        </w:tabs>
        <w:ind w:firstLine="709"/>
        <w:jc w:val="both"/>
        <w:rPr>
          <w:rFonts w:ascii="Times New Roman" w:hAnsi="Times New Roman" w:cs="Times New Roman"/>
        </w:rPr>
      </w:pPr>
      <w:r w:rsidRPr="00E965F4">
        <w:rPr>
          <w:rFonts w:ascii="Times New Roman" w:hAnsi="Times New Roman" w:cs="Times New Roman"/>
        </w:rPr>
        <w:t>____________________</w:t>
      </w:r>
      <w:r w:rsidR="00AC1EFA" w:rsidRPr="00E965F4">
        <w:rPr>
          <w:rFonts w:ascii="Times New Roman" w:hAnsi="Times New Roman" w:cs="Times New Roman"/>
        </w:rPr>
        <w:t>______________</w:t>
      </w:r>
      <w:r w:rsidR="00992AE4" w:rsidRPr="00E965F4">
        <w:rPr>
          <w:rFonts w:ascii="Times New Roman" w:hAnsi="Times New Roman" w:cs="Times New Roman"/>
        </w:rPr>
        <w:t>_</w:t>
      </w:r>
      <w:r w:rsidRPr="00E965F4">
        <w:rPr>
          <w:rFonts w:ascii="Times New Roman" w:hAnsi="Times New Roman" w:cs="Times New Roman"/>
        </w:rPr>
        <w:t xml:space="preserve"> </w:t>
      </w:r>
      <w:r w:rsidR="00992AE4" w:rsidRPr="00E965F4">
        <w:rPr>
          <w:rFonts w:ascii="Times New Roman" w:hAnsi="Times New Roman" w:cs="Times New Roman"/>
        </w:rPr>
        <w:t>(</w:t>
      </w:r>
      <w:r w:rsidRPr="00E965F4">
        <w:rPr>
          <w:rFonts w:ascii="Times New Roman" w:hAnsi="Times New Roman" w:cs="Times New Roman"/>
        </w:rPr>
        <w:t>дал</w:t>
      </w:r>
      <w:r w:rsidR="00992AE4" w:rsidRPr="00E965F4">
        <w:rPr>
          <w:rFonts w:ascii="Times New Roman" w:hAnsi="Times New Roman" w:cs="Times New Roman"/>
        </w:rPr>
        <w:t>ее –</w:t>
      </w:r>
      <w:r w:rsidRPr="00E965F4">
        <w:rPr>
          <w:rStyle w:val="3"/>
          <w:rFonts w:ascii="Times New Roman" w:hAnsi="Times New Roman" w:cs="Times New Roman"/>
        </w:rPr>
        <w:t xml:space="preserve"> </w:t>
      </w:r>
      <w:r w:rsidRPr="00E965F4">
        <w:rPr>
          <w:rStyle w:val="3"/>
          <w:rFonts w:ascii="Times New Roman" w:hAnsi="Times New Roman" w:cs="Times New Roman"/>
          <w:b w:val="0"/>
          <w:i w:val="0"/>
        </w:rPr>
        <w:t xml:space="preserve">«Новый </w:t>
      </w:r>
      <w:r w:rsidR="002A57E0" w:rsidRPr="00E965F4">
        <w:rPr>
          <w:rStyle w:val="3"/>
          <w:rFonts w:ascii="Times New Roman" w:hAnsi="Times New Roman" w:cs="Times New Roman"/>
          <w:b w:val="0"/>
          <w:i w:val="0"/>
        </w:rPr>
        <w:t>должник</w:t>
      </w:r>
      <w:r w:rsidR="0068103F" w:rsidRPr="00E965F4">
        <w:rPr>
          <w:rStyle w:val="3"/>
          <w:rFonts w:ascii="Times New Roman" w:hAnsi="Times New Roman" w:cs="Times New Roman"/>
          <w:b w:val="0"/>
          <w:i w:val="0"/>
        </w:rPr>
        <w:t>»</w:t>
      </w:r>
      <w:r w:rsidR="00992AE4" w:rsidRPr="00E965F4">
        <w:rPr>
          <w:rStyle w:val="3"/>
          <w:rFonts w:ascii="Times New Roman" w:hAnsi="Times New Roman" w:cs="Times New Roman"/>
          <w:b w:val="0"/>
          <w:i w:val="0"/>
        </w:rPr>
        <w:t>)</w:t>
      </w:r>
      <w:r w:rsidRPr="00E965F4">
        <w:rPr>
          <w:rStyle w:val="3"/>
          <w:rFonts w:ascii="Times New Roman" w:hAnsi="Times New Roman" w:cs="Times New Roman"/>
          <w:b w:val="0"/>
          <w:i w:val="0"/>
        </w:rPr>
        <w:t>,</w:t>
      </w:r>
      <w:r w:rsidRPr="00E965F4">
        <w:rPr>
          <w:rFonts w:ascii="Times New Roman" w:hAnsi="Times New Roman" w:cs="Times New Roman"/>
          <w:i/>
        </w:rPr>
        <w:t xml:space="preserve"> </w:t>
      </w:r>
      <w:r w:rsidRPr="00E965F4">
        <w:rPr>
          <w:rFonts w:ascii="Times New Roman" w:hAnsi="Times New Roman" w:cs="Times New Roman"/>
          <w:color w:val="auto"/>
          <w:spacing w:val="-1"/>
        </w:rPr>
        <w:t>в лице ________________</w:t>
      </w:r>
      <w:r w:rsidR="00992AE4" w:rsidRPr="00E965F4">
        <w:rPr>
          <w:rFonts w:ascii="Times New Roman" w:hAnsi="Times New Roman" w:cs="Times New Roman"/>
          <w:color w:val="auto"/>
          <w:spacing w:val="-1"/>
        </w:rPr>
        <w:t>____________</w:t>
      </w:r>
      <w:r w:rsidRPr="00E965F4">
        <w:rPr>
          <w:rFonts w:ascii="Times New Roman" w:hAnsi="Times New Roman" w:cs="Times New Roman"/>
          <w:color w:val="auto"/>
          <w:spacing w:val="-1"/>
        </w:rPr>
        <w:t>, действующего на основании ____________</w:t>
      </w:r>
      <w:r w:rsidR="00992AE4" w:rsidRPr="00E965F4">
        <w:rPr>
          <w:rFonts w:ascii="Times New Roman" w:hAnsi="Times New Roman" w:cs="Times New Roman"/>
          <w:color w:val="auto"/>
          <w:spacing w:val="-1"/>
        </w:rPr>
        <w:t>________________</w:t>
      </w:r>
      <w:r w:rsidRPr="00E965F4">
        <w:rPr>
          <w:rFonts w:ascii="Times New Roman" w:hAnsi="Times New Roman" w:cs="Times New Roman"/>
          <w:color w:val="auto"/>
          <w:spacing w:val="-1"/>
        </w:rPr>
        <w:t xml:space="preserve">, </w:t>
      </w:r>
      <w:r w:rsidRPr="00E965F4">
        <w:rPr>
          <w:rFonts w:ascii="Times New Roman" w:hAnsi="Times New Roman" w:cs="Times New Roman"/>
        </w:rPr>
        <w:t xml:space="preserve">с другой стороны, </w:t>
      </w:r>
    </w:p>
    <w:p w14:paraId="5F1E9566" w14:textId="77777777" w:rsidR="00FA330F" w:rsidRPr="00E965F4" w:rsidRDefault="00992AE4" w:rsidP="00992AE4">
      <w:pPr>
        <w:tabs>
          <w:tab w:val="left" w:pos="840"/>
        </w:tabs>
        <w:ind w:firstLine="709"/>
        <w:jc w:val="both"/>
        <w:rPr>
          <w:rFonts w:ascii="Times New Roman" w:hAnsi="Times New Roman" w:cs="Times New Roman"/>
          <w:color w:val="auto"/>
        </w:rPr>
      </w:pPr>
      <w:r w:rsidRPr="00E965F4">
        <w:rPr>
          <w:rFonts w:ascii="Times New Roman" w:hAnsi="Times New Roman" w:cs="Times New Roman"/>
          <w:color w:val="auto"/>
        </w:rPr>
        <w:t xml:space="preserve">далее </w:t>
      </w:r>
      <w:r w:rsidR="00FA330F" w:rsidRPr="00E965F4">
        <w:rPr>
          <w:rFonts w:ascii="Times New Roman" w:hAnsi="Times New Roman" w:cs="Times New Roman"/>
          <w:color w:val="auto"/>
        </w:rPr>
        <w:t>вместе именуемые «Стороны», составили настоящий Акт о нижеследующем:</w:t>
      </w:r>
    </w:p>
    <w:p w14:paraId="33565833" w14:textId="77777777" w:rsidR="00FA330F" w:rsidRPr="00E965F4" w:rsidRDefault="00FA330F" w:rsidP="00992AE4">
      <w:pPr>
        <w:tabs>
          <w:tab w:val="left" w:pos="840"/>
        </w:tabs>
        <w:ind w:firstLine="709"/>
        <w:jc w:val="both"/>
        <w:rPr>
          <w:rFonts w:ascii="Times New Roman" w:hAnsi="Times New Roman" w:cs="Times New Roman"/>
          <w:color w:val="auto"/>
        </w:rPr>
      </w:pPr>
    </w:p>
    <w:p w14:paraId="128276D2" w14:textId="77777777" w:rsidR="00FA330F" w:rsidRPr="00E965F4" w:rsidRDefault="00FA330F" w:rsidP="00992AE4">
      <w:pPr>
        <w:pStyle w:val="af3"/>
        <w:numPr>
          <w:ilvl w:val="0"/>
          <w:numId w:val="17"/>
        </w:numPr>
        <w:tabs>
          <w:tab w:val="left" w:pos="840"/>
          <w:tab w:val="left" w:pos="1134"/>
        </w:tabs>
        <w:spacing w:before="0" w:beforeAutospacing="0" w:after="0" w:afterAutospacing="0"/>
        <w:ind w:left="0" w:firstLine="709"/>
        <w:jc w:val="both"/>
        <w:rPr>
          <w:rFonts w:ascii="Times New Roman" w:hAnsi="Times New Roman"/>
          <w:color w:val="auto"/>
          <w:sz w:val="24"/>
          <w:szCs w:val="24"/>
        </w:rPr>
      </w:pPr>
      <w:r w:rsidRPr="00E965F4">
        <w:rPr>
          <w:rFonts w:ascii="Times New Roman" w:hAnsi="Times New Roman"/>
          <w:color w:val="auto"/>
          <w:sz w:val="24"/>
          <w:szCs w:val="24"/>
        </w:rPr>
        <w:t xml:space="preserve">Во исполнение Соглашения </w:t>
      </w:r>
      <w:r w:rsidR="002A57E0" w:rsidRPr="00E965F4">
        <w:rPr>
          <w:rFonts w:ascii="Times New Roman" w:hAnsi="Times New Roman"/>
          <w:color w:val="auto"/>
          <w:sz w:val="24"/>
          <w:szCs w:val="24"/>
        </w:rPr>
        <w:t xml:space="preserve">о переводе долга </w:t>
      </w:r>
      <w:r w:rsidRPr="00E965F4">
        <w:rPr>
          <w:rFonts w:ascii="Times New Roman" w:hAnsi="Times New Roman"/>
          <w:color w:val="auto"/>
          <w:sz w:val="24"/>
          <w:szCs w:val="24"/>
        </w:rPr>
        <w:t>от «__</w:t>
      </w:r>
      <w:r w:rsidR="00992AE4" w:rsidRPr="00E965F4">
        <w:rPr>
          <w:rFonts w:ascii="Times New Roman" w:hAnsi="Times New Roman"/>
          <w:color w:val="auto"/>
          <w:sz w:val="24"/>
          <w:szCs w:val="24"/>
        </w:rPr>
        <w:t>_</w:t>
      </w:r>
      <w:r w:rsidRPr="00E965F4">
        <w:rPr>
          <w:rFonts w:ascii="Times New Roman" w:hAnsi="Times New Roman"/>
          <w:color w:val="auto"/>
          <w:sz w:val="24"/>
          <w:szCs w:val="24"/>
        </w:rPr>
        <w:t>»________</w:t>
      </w:r>
      <w:r w:rsidR="00AC1EFA" w:rsidRPr="00E965F4">
        <w:rPr>
          <w:rFonts w:ascii="Times New Roman" w:hAnsi="Times New Roman"/>
          <w:color w:val="auto"/>
          <w:sz w:val="24"/>
          <w:szCs w:val="24"/>
        </w:rPr>
        <w:t xml:space="preserve"> </w:t>
      </w:r>
      <w:r w:rsidR="00992AE4" w:rsidRPr="00E965F4">
        <w:rPr>
          <w:rFonts w:ascii="Times New Roman" w:hAnsi="Times New Roman"/>
          <w:color w:val="auto"/>
          <w:sz w:val="24"/>
          <w:szCs w:val="24"/>
        </w:rPr>
        <w:t>20</w:t>
      </w:r>
      <w:r w:rsidR="00AC1EFA" w:rsidRPr="00E965F4">
        <w:rPr>
          <w:rFonts w:ascii="Times New Roman" w:hAnsi="Times New Roman"/>
          <w:color w:val="auto"/>
          <w:sz w:val="24"/>
          <w:szCs w:val="24"/>
        </w:rPr>
        <w:t>_</w:t>
      </w:r>
      <w:r w:rsidRPr="00E965F4">
        <w:rPr>
          <w:rFonts w:ascii="Times New Roman" w:hAnsi="Times New Roman"/>
          <w:color w:val="auto"/>
          <w:sz w:val="24"/>
          <w:szCs w:val="24"/>
        </w:rPr>
        <w:t>__</w:t>
      </w:r>
      <w:r w:rsidR="00AC1EFA" w:rsidRPr="00E965F4">
        <w:rPr>
          <w:rFonts w:ascii="Times New Roman" w:hAnsi="Times New Roman"/>
          <w:color w:val="auto"/>
          <w:sz w:val="24"/>
          <w:szCs w:val="24"/>
        </w:rPr>
        <w:t xml:space="preserve"> года</w:t>
      </w:r>
      <w:r w:rsidRPr="00E965F4">
        <w:rPr>
          <w:rFonts w:ascii="Times New Roman" w:hAnsi="Times New Roman"/>
          <w:color w:val="auto"/>
          <w:sz w:val="24"/>
          <w:szCs w:val="24"/>
        </w:rPr>
        <w:t xml:space="preserve"> </w:t>
      </w:r>
      <w:r w:rsidR="00992AE4" w:rsidRPr="00E965F4">
        <w:rPr>
          <w:rFonts w:ascii="Times New Roman" w:hAnsi="Times New Roman"/>
          <w:color w:val="auto"/>
          <w:sz w:val="24"/>
          <w:szCs w:val="24"/>
        </w:rPr>
        <w:t xml:space="preserve">№___ </w:t>
      </w:r>
      <w:r w:rsidRPr="00E965F4">
        <w:rPr>
          <w:rFonts w:ascii="Times New Roman" w:hAnsi="Times New Roman"/>
          <w:color w:val="auto"/>
          <w:sz w:val="24"/>
          <w:szCs w:val="24"/>
        </w:rPr>
        <w:t xml:space="preserve">(далее – </w:t>
      </w:r>
      <w:r w:rsidR="00992AE4" w:rsidRPr="00E965F4">
        <w:rPr>
          <w:rFonts w:ascii="Times New Roman" w:hAnsi="Times New Roman"/>
          <w:color w:val="auto"/>
          <w:sz w:val="24"/>
          <w:szCs w:val="24"/>
        </w:rPr>
        <w:t>«</w:t>
      </w:r>
      <w:r w:rsidRPr="00E965F4">
        <w:rPr>
          <w:rFonts w:ascii="Times New Roman" w:hAnsi="Times New Roman"/>
          <w:color w:val="auto"/>
          <w:sz w:val="24"/>
          <w:szCs w:val="24"/>
        </w:rPr>
        <w:t>Соглашение</w:t>
      </w:r>
      <w:r w:rsidR="00992AE4" w:rsidRPr="00E965F4">
        <w:rPr>
          <w:rFonts w:ascii="Times New Roman" w:hAnsi="Times New Roman"/>
          <w:color w:val="auto"/>
          <w:sz w:val="24"/>
          <w:szCs w:val="24"/>
        </w:rPr>
        <w:t>»</w:t>
      </w:r>
      <w:r w:rsidRPr="00E965F4">
        <w:rPr>
          <w:rFonts w:ascii="Times New Roman" w:hAnsi="Times New Roman"/>
          <w:color w:val="auto"/>
          <w:sz w:val="24"/>
          <w:szCs w:val="24"/>
        </w:rPr>
        <w:t xml:space="preserve">) </w:t>
      </w:r>
      <w:r w:rsidR="002A57E0" w:rsidRPr="00E965F4">
        <w:rPr>
          <w:rFonts w:ascii="Times New Roman" w:hAnsi="Times New Roman"/>
          <w:color w:val="auto"/>
          <w:sz w:val="24"/>
          <w:szCs w:val="24"/>
        </w:rPr>
        <w:t>Должник</w:t>
      </w:r>
      <w:r w:rsidRPr="00E965F4">
        <w:rPr>
          <w:rFonts w:ascii="Times New Roman" w:hAnsi="Times New Roman"/>
          <w:color w:val="auto"/>
          <w:sz w:val="24"/>
          <w:szCs w:val="24"/>
        </w:rPr>
        <w:t xml:space="preserve"> передал, а Новый </w:t>
      </w:r>
      <w:r w:rsidR="002A57E0" w:rsidRPr="00E965F4">
        <w:rPr>
          <w:rFonts w:ascii="Times New Roman" w:hAnsi="Times New Roman"/>
          <w:color w:val="auto"/>
          <w:sz w:val="24"/>
          <w:szCs w:val="24"/>
        </w:rPr>
        <w:t xml:space="preserve">должник </w:t>
      </w:r>
      <w:r w:rsidRPr="00E965F4">
        <w:rPr>
          <w:rFonts w:ascii="Times New Roman" w:hAnsi="Times New Roman"/>
          <w:color w:val="auto"/>
          <w:sz w:val="24"/>
          <w:szCs w:val="24"/>
        </w:rPr>
        <w:t xml:space="preserve">принял все документы, удостоверяющие </w:t>
      </w:r>
      <w:r w:rsidR="002A57E0" w:rsidRPr="00E965F4">
        <w:rPr>
          <w:rFonts w:ascii="Times New Roman" w:hAnsi="Times New Roman"/>
          <w:color w:val="auto"/>
          <w:sz w:val="24"/>
          <w:szCs w:val="24"/>
        </w:rPr>
        <w:t xml:space="preserve">передаваемый </w:t>
      </w:r>
      <w:r w:rsidRPr="00E965F4">
        <w:rPr>
          <w:rFonts w:ascii="Times New Roman" w:hAnsi="Times New Roman"/>
          <w:color w:val="auto"/>
          <w:sz w:val="24"/>
          <w:szCs w:val="24"/>
        </w:rPr>
        <w:t>по Соглашению</w:t>
      </w:r>
      <w:r w:rsidR="00992AE4" w:rsidRPr="00E965F4">
        <w:rPr>
          <w:rFonts w:ascii="Times New Roman" w:hAnsi="Times New Roman"/>
          <w:color w:val="auto"/>
          <w:sz w:val="24"/>
          <w:szCs w:val="24"/>
        </w:rPr>
        <w:t xml:space="preserve"> долг (обязательства)</w:t>
      </w:r>
      <w:r w:rsidRPr="00E965F4">
        <w:rPr>
          <w:rFonts w:ascii="Times New Roman" w:hAnsi="Times New Roman"/>
          <w:color w:val="auto"/>
          <w:sz w:val="24"/>
          <w:szCs w:val="24"/>
        </w:rPr>
        <w:t>, в следующем составе:</w:t>
      </w:r>
    </w:p>
    <w:p w14:paraId="3215050C" w14:textId="77777777" w:rsidR="00FA330F" w:rsidRPr="00E965F4" w:rsidRDefault="00FA330F" w:rsidP="00992AE4">
      <w:pPr>
        <w:pStyle w:val="af3"/>
        <w:numPr>
          <w:ilvl w:val="0"/>
          <w:numId w:val="34"/>
        </w:numPr>
        <w:tabs>
          <w:tab w:val="left" w:pos="993"/>
        </w:tabs>
        <w:spacing w:before="0" w:beforeAutospacing="0" w:after="0" w:afterAutospacing="0"/>
        <w:ind w:left="0" w:firstLine="709"/>
        <w:jc w:val="both"/>
        <w:rPr>
          <w:rFonts w:ascii="Times New Roman" w:hAnsi="Times New Roman"/>
          <w:color w:val="auto"/>
          <w:sz w:val="24"/>
          <w:szCs w:val="24"/>
        </w:rPr>
      </w:pPr>
      <w:r w:rsidRPr="00E965F4">
        <w:rPr>
          <w:rFonts w:ascii="Times New Roman" w:hAnsi="Times New Roman"/>
          <w:color w:val="auto"/>
          <w:sz w:val="24"/>
          <w:szCs w:val="24"/>
        </w:rPr>
        <w:t>________________________________________________________</w:t>
      </w:r>
      <w:r w:rsidR="00AC1EFA" w:rsidRPr="00E965F4">
        <w:rPr>
          <w:rFonts w:ascii="Times New Roman" w:hAnsi="Times New Roman"/>
          <w:color w:val="auto"/>
          <w:sz w:val="24"/>
          <w:szCs w:val="24"/>
        </w:rPr>
        <w:t>;</w:t>
      </w:r>
    </w:p>
    <w:p w14:paraId="6B6F5E05" w14:textId="77777777" w:rsidR="00FA330F" w:rsidRPr="00E965F4" w:rsidRDefault="00FA330F" w:rsidP="00992AE4">
      <w:pPr>
        <w:pStyle w:val="af3"/>
        <w:numPr>
          <w:ilvl w:val="0"/>
          <w:numId w:val="34"/>
        </w:numPr>
        <w:tabs>
          <w:tab w:val="left" w:pos="993"/>
        </w:tabs>
        <w:spacing w:before="0" w:beforeAutospacing="0" w:after="0" w:afterAutospacing="0"/>
        <w:ind w:left="0" w:firstLine="709"/>
        <w:jc w:val="both"/>
        <w:rPr>
          <w:rFonts w:ascii="Times New Roman" w:hAnsi="Times New Roman"/>
          <w:color w:val="auto"/>
          <w:sz w:val="24"/>
          <w:szCs w:val="24"/>
        </w:rPr>
      </w:pPr>
      <w:r w:rsidRPr="00E965F4">
        <w:rPr>
          <w:rFonts w:ascii="Times New Roman" w:hAnsi="Times New Roman"/>
          <w:color w:val="auto"/>
          <w:sz w:val="24"/>
          <w:szCs w:val="24"/>
        </w:rPr>
        <w:t>________________________________________________________</w:t>
      </w:r>
      <w:r w:rsidR="00AC1EFA" w:rsidRPr="00E965F4">
        <w:rPr>
          <w:rFonts w:ascii="Times New Roman" w:hAnsi="Times New Roman"/>
          <w:color w:val="auto"/>
          <w:sz w:val="24"/>
          <w:szCs w:val="24"/>
        </w:rPr>
        <w:t>;</w:t>
      </w:r>
    </w:p>
    <w:p w14:paraId="2A76DCA8" w14:textId="77777777" w:rsidR="00FA330F" w:rsidRPr="00E965F4" w:rsidRDefault="00FA330F" w:rsidP="00992AE4">
      <w:pPr>
        <w:pStyle w:val="af3"/>
        <w:numPr>
          <w:ilvl w:val="0"/>
          <w:numId w:val="34"/>
        </w:numPr>
        <w:tabs>
          <w:tab w:val="left" w:pos="993"/>
        </w:tabs>
        <w:spacing w:before="0" w:beforeAutospacing="0" w:after="0" w:afterAutospacing="0"/>
        <w:ind w:left="0" w:firstLine="709"/>
        <w:jc w:val="both"/>
        <w:rPr>
          <w:rFonts w:ascii="Times New Roman" w:hAnsi="Times New Roman"/>
          <w:color w:val="auto"/>
          <w:sz w:val="24"/>
          <w:szCs w:val="24"/>
        </w:rPr>
      </w:pPr>
      <w:r w:rsidRPr="00E965F4">
        <w:rPr>
          <w:rFonts w:ascii="Times New Roman" w:hAnsi="Times New Roman"/>
          <w:color w:val="auto"/>
          <w:sz w:val="24"/>
          <w:szCs w:val="24"/>
        </w:rPr>
        <w:t>________________________________________________________</w:t>
      </w:r>
      <w:r w:rsidR="00AC1EFA" w:rsidRPr="00E965F4">
        <w:rPr>
          <w:rFonts w:ascii="Times New Roman" w:hAnsi="Times New Roman"/>
          <w:color w:val="auto"/>
          <w:sz w:val="24"/>
          <w:szCs w:val="24"/>
        </w:rPr>
        <w:t>.</w:t>
      </w:r>
    </w:p>
    <w:p w14:paraId="2CFBCFCE" w14:textId="77777777" w:rsidR="00FA330F" w:rsidRPr="00E965F4" w:rsidRDefault="00FA330F" w:rsidP="00992AE4">
      <w:pPr>
        <w:pStyle w:val="af3"/>
        <w:numPr>
          <w:ilvl w:val="0"/>
          <w:numId w:val="17"/>
        </w:numPr>
        <w:tabs>
          <w:tab w:val="left" w:pos="840"/>
          <w:tab w:val="left" w:pos="1134"/>
        </w:tabs>
        <w:spacing w:before="0" w:beforeAutospacing="0" w:after="0" w:afterAutospacing="0"/>
        <w:ind w:left="0" w:firstLine="709"/>
        <w:jc w:val="both"/>
        <w:rPr>
          <w:rFonts w:ascii="Times New Roman" w:hAnsi="Times New Roman"/>
          <w:color w:val="auto"/>
          <w:sz w:val="24"/>
          <w:szCs w:val="24"/>
        </w:rPr>
      </w:pPr>
      <w:r w:rsidRPr="00E965F4">
        <w:rPr>
          <w:rFonts w:ascii="Times New Roman" w:hAnsi="Times New Roman"/>
          <w:color w:val="auto"/>
          <w:sz w:val="24"/>
          <w:szCs w:val="24"/>
        </w:rPr>
        <w:t xml:space="preserve">Стороны претензий друг к другу не имеют. </w:t>
      </w:r>
    </w:p>
    <w:p w14:paraId="535FE335" w14:textId="77777777" w:rsidR="00FA330F" w:rsidRPr="00E965F4" w:rsidRDefault="00FA330F" w:rsidP="00992AE4">
      <w:pPr>
        <w:pStyle w:val="af3"/>
        <w:numPr>
          <w:ilvl w:val="0"/>
          <w:numId w:val="17"/>
        </w:numPr>
        <w:tabs>
          <w:tab w:val="left" w:pos="840"/>
          <w:tab w:val="left" w:pos="1134"/>
        </w:tabs>
        <w:spacing w:before="0" w:beforeAutospacing="0" w:after="0" w:afterAutospacing="0"/>
        <w:ind w:left="0" w:firstLine="709"/>
        <w:jc w:val="both"/>
        <w:rPr>
          <w:rFonts w:ascii="Times New Roman" w:hAnsi="Times New Roman"/>
          <w:sz w:val="24"/>
          <w:szCs w:val="24"/>
        </w:rPr>
      </w:pPr>
      <w:r w:rsidRPr="00E965F4">
        <w:rPr>
          <w:rFonts w:ascii="Times New Roman" w:hAnsi="Times New Roman"/>
          <w:color w:val="auto"/>
          <w:sz w:val="24"/>
          <w:szCs w:val="24"/>
        </w:rPr>
        <w:t>Насто</w:t>
      </w:r>
      <w:r w:rsidRPr="00E965F4">
        <w:rPr>
          <w:rFonts w:ascii="Times New Roman" w:hAnsi="Times New Roman"/>
          <w:sz w:val="24"/>
          <w:szCs w:val="24"/>
        </w:rPr>
        <w:t xml:space="preserve">ящий Акт составлен в </w:t>
      </w:r>
      <w:r w:rsidR="00AC1EFA" w:rsidRPr="00E965F4">
        <w:rPr>
          <w:rFonts w:ascii="Times New Roman" w:hAnsi="Times New Roman"/>
          <w:sz w:val="24"/>
          <w:szCs w:val="24"/>
        </w:rPr>
        <w:t>2 (</w:t>
      </w:r>
      <w:r w:rsidRPr="00E965F4">
        <w:rPr>
          <w:rFonts w:ascii="Times New Roman" w:hAnsi="Times New Roman"/>
          <w:sz w:val="24"/>
          <w:szCs w:val="24"/>
        </w:rPr>
        <w:t>двух</w:t>
      </w:r>
      <w:r w:rsidR="00AC1EFA" w:rsidRPr="00E965F4">
        <w:rPr>
          <w:rFonts w:ascii="Times New Roman" w:hAnsi="Times New Roman"/>
          <w:sz w:val="24"/>
          <w:szCs w:val="24"/>
        </w:rPr>
        <w:t>)</w:t>
      </w:r>
      <w:r w:rsidRPr="00E965F4">
        <w:rPr>
          <w:rFonts w:ascii="Times New Roman" w:hAnsi="Times New Roman"/>
          <w:sz w:val="24"/>
          <w:szCs w:val="24"/>
        </w:rPr>
        <w:t xml:space="preserve"> экземплярах, имеющих равную юридическую силу, по </w:t>
      </w:r>
      <w:r w:rsidR="00AC1EFA" w:rsidRPr="00E965F4">
        <w:rPr>
          <w:rFonts w:ascii="Times New Roman" w:hAnsi="Times New Roman"/>
          <w:sz w:val="24"/>
          <w:szCs w:val="24"/>
        </w:rPr>
        <w:t>1 (</w:t>
      </w:r>
      <w:r w:rsidRPr="00E965F4">
        <w:rPr>
          <w:rFonts w:ascii="Times New Roman" w:hAnsi="Times New Roman"/>
          <w:sz w:val="24"/>
          <w:szCs w:val="24"/>
        </w:rPr>
        <w:t>одному</w:t>
      </w:r>
      <w:r w:rsidR="00AC1EFA" w:rsidRPr="00E965F4">
        <w:rPr>
          <w:rFonts w:ascii="Times New Roman" w:hAnsi="Times New Roman"/>
          <w:sz w:val="24"/>
          <w:szCs w:val="24"/>
        </w:rPr>
        <w:t>)</w:t>
      </w:r>
      <w:r w:rsidRPr="00E965F4">
        <w:rPr>
          <w:rFonts w:ascii="Times New Roman" w:hAnsi="Times New Roman"/>
          <w:sz w:val="24"/>
          <w:szCs w:val="24"/>
        </w:rPr>
        <w:t xml:space="preserve"> для каждой из Сторон.</w:t>
      </w:r>
    </w:p>
    <w:p w14:paraId="209C4C23" w14:textId="77777777" w:rsidR="00FA330F" w:rsidRPr="00E965F4" w:rsidRDefault="00FA330F" w:rsidP="006B6CF4">
      <w:pPr>
        <w:pStyle w:val="ConsPlusNonformat"/>
        <w:ind w:firstLine="567"/>
        <w:rPr>
          <w:rFonts w:ascii="Times New Roman" w:hAnsi="Times New Roman" w:cs="Times New Roman"/>
          <w:sz w:val="22"/>
          <w:szCs w:val="22"/>
        </w:rPr>
      </w:pPr>
    </w:p>
    <w:p w14:paraId="27219310" w14:textId="77777777" w:rsidR="00FA330F" w:rsidRPr="00E965F4" w:rsidRDefault="00FA330F" w:rsidP="006B6CF4">
      <w:pPr>
        <w:pStyle w:val="ConsPlusNonformat"/>
        <w:ind w:firstLine="567"/>
        <w:rPr>
          <w:rFonts w:ascii="Times New Roman" w:hAnsi="Times New Roman" w:cs="Times New Roman"/>
          <w:sz w:val="22"/>
          <w:szCs w:val="22"/>
        </w:rPr>
      </w:pPr>
    </w:p>
    <w:tbl>
      <w:tblPr>
        <w:tblW w:w="0" w:type="auto"/>
        <w:tblLook w:val="01E0" w:firstRow="1" w:lastRow="1" w:firstColumn="1" w:lastColumn="1" w:noHBand="0" w:noVBand="0"/>
      </w:tblPr>
      <w:tblGrid>
        <w:gridCol w:w="4785"/>
        <w:gridCol w:w="5210"/>
      </w:tblGrid>
      <w:tr w:rsidR="00FA330F" w:rsidRPr="00E965F4" w14:paraId="75E59325" w14:textId="77777777" w:rsidTr="004A52FF">
        <w:tc>
          <w:tcPr>
            <w:tcW w:w="4786" w:type="dxa"/>
            <w:shd w:val="clear" w:color="auto" w:fill="auto"/>
          </w:tcPr>
          <w:p w14:paraId="4E139711" w14:textId="77777777" w:rsidR="00FA330F" w:rsidRPr="00E965F4" w:rsidRDefault="002A57E0" w:rsidP="006B6CF4">
            <w:pPr>
              <w:tabs>
                <w:tab w:val="left" w:pos="840"/>
              </w:tabs>
              <w:rPr>
                <w:rFonts w:ascii="Times New Roman" w:hAnsi="Times New Roman" w:cs="Times New Roman"/>
              </w:rPr>
            </w:pPr>
            <w:r w:rsidRPr="00E965F4">
              <w:rPr>
                <w:rFonts w:ascii="Times New Roman" w:hAnsi="Times New Roman" w:cs="Times New Roman"/>
              </w:rPr>
              <w:t>Должник</w:t>
            </w:r>
            <w:r w:rsidR="00FA330F" w:rsidRPr="00E965F4">
              <w:rPr>
                <w:rFonts w:ascii="Times New Roman" w:hAnsi="Times New Roman" w:cs="Times New Roman"/>
              </w:rPr>
              <w:t>:</w:t>
            </w:r>
          </w:p>
          <w:p w14:paraId="6097413D"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25AEA7BD" w14:textId="77777777" w:rsidR="00FA330F" w:rsidRPr="00E965F4" w:rsidRDefault="00FA330F" w:rsidP="006B6CF4">
            <w:pPr>
              <w:tabs>
                <w:tab w:val="left" w:pos="840"/>
              </w:tabs>
              <w:rPr>
                <w:rFonts w:ascii="Times New Roman" w:hAnsi="Times New Roman" w:cs="Times New Roman"/>
              </w:rPr>
            </w:pPr>
          </w:p>
          <w:p w14:paraId="3865CAB0"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341D914A" w14:textId="77777777" w:rsidR="00FA330F" w:rsidRPr="00E965F4" w:rsidRDefault="00FA330F" w:rsidP="006B6CF4">
            <w:pPr>
              <w:rPr>
                <w:rFonts w:ascii="Times New Roman" w:hAnsi="Times New Roman" w:cs="Times New Roman"/>
                <w:b/>
                <w:bCs/>
                <w:spacing w:val="1"/>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c>
          <w:tcPr>
            <w:tcW w:w="5211" w:type="dxa"/>
            <w:shd w:val="clear" w:color="auto" w:fill="auto"/>
          </w:tcPr>
          <w:p w14:paraId="6D5B8511" w14:textId="77777777" w:rsidR="00FA330F" w:rsidRPr="00E965F4" w:rsidRDefault="000D37F8" w:rsidP="006B6CF4">
            <w:pPr>
              <w:tabs>
                <w:tab w:val="left" w:pos="840"/>
              </w:tabs>
              <w:rPr>
                <w:rFonts w:ascii="Times New Roman" w:hAnsi="Times New Roman" w:cs="Times New Roman"/>
              </w:rPr>
            </w:pPr>
            <w:r w:rsidRPr="00E965F4">
              <w:rPr>
                <w:rFonts w:ascii="Times New Roman" w:hAnsi="Times New Roman" w:cs="Times New Roman"/>
              </w:rPr>
              <w:t xml:space="preserve">Новый </w:t>
            </w:r>
            <w:r w:rsidR="002A57E0" w:rsidRPr="00E965F4">
              <w:rPr>
                <w:rFonts w:ascii="Times New Roman" w:hAnsi="Times New Roman" w:cs="Times New Roman"/>
              </w:rPr>
              <w:t>должник</w:t>
            </w:r>
            <w:r w:rsidR="00FA330F" w:rsidRPr="00E965F4">
              <w:rPr>
                <w:rFonts w:ascii="Times New Roman" w:hAnsi="Times New Roman" w:cs="Times New Roman"/>
              </w:rPr>
              <w:t xml:space="preserve">: </w:t>
            </w:r>
          </w:p>
          <w:p w14:paraId="6B0CDE6D"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67BDE22C" w14:textId="77777777" w:rsidR="00FA330F" w:rsidRPr="00E965F4" w:rsidRDefault="00FA330F" w:rsidP="006B6CF4">
            <w:pPr>
              <w:tabs>
                <w:tab w:val="left" w:pos="840"/>
              </w:tabs>
              <w:rPr>
                <w:rFonts w:ascii="Times New Roman" w:hAnsi="Times New Roman" w:cs="Times New Roman"/>
              </w:rPr>
            </w:pPr>
          </w:p>
          <w:p w14:paraId="7A9AA572"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19CA0319" w14:textId="77777777" w:rsidR="00FA330F" w:rsidRPr="00E965F4" w:rsidRDefault="00FA330F" w:rsidP="006B6CF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r>
    </w:tbl>
    <w:p w14:paraId="034AF412" w14:textId="77777777" w:rsidR="00FA330F" w:rsidRPr="00E965F4" w:rsidRDefault="00FA330F" w:rsidP="006B6CF4">
      <w:pPr>
        <w:rPr>
          <w:rFonts w:ascii="Times New Roman" w:hAnsi="Times New Roman" w:cs="Times New Roman"/>
        </w:rPr>
      </w:pPr>
    </w:p>
    <w:p w14:paraId="6D82134E" w14:textId="77777777" w:rsidR="00FA330F" w:rsidRPr="00E965F4" w:rsidRDefault="00FA330F" w:rsidP="006B6CF4">
      <w:pPr>
        <w:rPr>
          <w:rFonts w:ascii="Times New Roman" w:hAnsi="Times New Roman" w:cs="Times New Roman"/>
        </w:rPr>
      </w:pPr>
    </w:p>
    <w:tbl>
      <w:tblPr>
        <w:tblW w:w="9776"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69"/>
        <w:gridCol w:w="3289"/>
        <w:gridCol w:w="3118"/>
      </w:tblGrid>
      <w:tr w:rsidR="00FA330F" w:rsidRPr="00E965F4" w14:paraId="53380515" w14:textId="77777777" w:rsidTr="00992AE4">
        <w:trPr>
          <w:trHeight w:val="841"/>
        </w:trPr>
        <w:tc>
          <w:tcPr>
            <w:tcW w:w="3369" w:type="dxa"/>
            <w:tcBorders>
              <w:right w:val="single" w:sz="4" w:space="0" w:color="auto"/>
            </w:tcBorders>
            <w:shd w:val="clear" w:color="auto" w:fill="auto"/>
          </w:tcPr>
          <w:p w14:paraId="322B7D18" w14:textId="77777777" w:rsidR="00FA330F" w:rsidRPr="00E965F4" w:rsidRDefault="00992AE4" w:rsidP="006B6CF4">
            <w:pPr>
              <w:tabs>
                <w:tab w:val="left" w:pos="840"/>
              </w:tabs>
              <w:rPr>
                <w:rFonts w:ascii="Times New Roman" w:hAnsi="Times New Roman" w:cs="Times New Roman"/>
                <w:b/>
              </w:rPr>
            </w:pPr>
            <w:r w:rsidRPr="00E965F4">
              <w:rPr>
                <w:rFonts w:ascii="Times New Roman" w:hAnsi="Times New Roman" w:cs="Times New Roman"/>
                <w:b/>
              </w:rPr>
              <w:t>Должник</w:t>
            </w:r>
            <w:r w:rsidR="00FA330F" w:rsidRPr="00E965F4">
              <w:rPr>
                <w:rFonts w:ascii="Times New Roman" w:hAnsi="Times New Roman" w:cs="Times New Roman"/>
                <w:b/>
              </w:rPr>
              <w:t xml:space="preserve">: </w:t>
            </w:r>
          </w:p>
          <w:p w14:paraId="496ABF89" w14:textId="77777777" w:rsidR="00FA330F" w:rsidRPr="00E965F4" w:rsidRDefault="00FA330F" w:rsidP="006B6CF4">
            <w:pPr>
              <w:tabs>
                <w:tab w:val="left" w:pos="840"/>
              </w:tabs>
              <w:rPr>
                <w:rFonts w:ascii="Times New Roman" w:hAnsi="Times New Roman" w:cs="Times New Roman"/>
              </w:rPr>
            </w:pPr>
          </w:p>
          <w:p w14:paraId="1F42BEFE" w14:textId="77777777" w:rsidR="00FA330F" w:rsidRPr="00E965F4" w:rsidRDefault="00FA330F" w:rsidP="006B6CF4">
            <w:pPr>
              <w:rPr>
                <w:rFonts w:ascii="Times New Roman" w:hAnsi="Times New Roman" w:cs="Times New Roman"/>
                <w:b/>
                <w:bCs/>
                <w:spacing w:val="1"/>
              </w:rPr>
            </w:pPr>
          </w:p>
        </w:tc>
        <w:tc>
          <w:tcPr>
            <w:tcW w:w="3289" w:type="dxa"/>
            <w:tcBorders>
              <w:top w:val="single" w:sz="4" w:space="0" w:color="auto"/>
              <w:left w:val="single" w:sz="4" w:space="0" w:color="auto"/>
              <w:bottom w:val="nil"/>
              <w:right w:val="single" w:sz="4" w:space="0" w:color="auto"/>
            </w:tcBorders>
            <w:shd w:val="clear" w:color="auto" w:fill="auto"/>
          </w:tcPr>
          <w:p w14:paraId="5EA5D00B" w14:textId="77777777" w:rsidR="00FA330F" w:rsidRPr="00E965F4" w:rsidRDefault="000D37F8" w:rsidP="006B6CF4">
            <w:pPr>
              <w:tabs>
                <w:tab w:val="left" w:pos="840"/>
              </w:tabs>
              <w:rPr>
                <w:rFonts w:ascii="Times New Roman" w:hAnsi="Times New Roman" w:cs="Times New Roman"/>
                <w:b/>
              </w:rPr>
            </w:pPr>
            <w:r w:rsidRPr="00E965F4">
              <w:rPr>
                <w:rFonts w:ascii="Times New Roman" w:hAnsi="Times New Roman" w:cs="Times New Roman"/>
                <w:b/>
              </w:rPr>
              <w:t xml:space="preserve">Новый </w:t>
            </w:r>
            <w:r w:rsidR="002A57E0" w:rsidRPr="00E965F4">
              <w:rPr>
                <w:rFonts w:ascii="Times New Roman" w:hAnsi="Times New Roman" w:cs="Times New Roman"/>
                <w:b/>
              </w:rPr>
              <w:t>должник</w:t>
            </w:r>
            <w:r w:rsidR="00FA330F" w:rsidRPr="00E965F4">
              <w:rPr>
                <w:rFonts w:ascii="Times New Roman" w:hAnsi="Times New Roman" w:cs="Times New Roman"/>
                <w:b/>
              </w:rPr>
              <w:t xml:space="preserve">: </w:t>
            </w:r>
          </w:p>
          <w:p w14:paraId="1A2B1190" w14:textId="77777777" w:rsidR="00FA330F" w:rsidRPr="00E965F4" w:rsidRDefault="00FA330F" w:rsidP="006B6CF4">
            <w:pPr>
              <w:tabs>
                <w:tab w:val="left" w:pos="840"/>
              </w:tabs>
              <w:rPr>
                <w:rFonts w:ascii="Times New Roman" w:hAnsi="Times New Roman" w:cs="Times New Roman"/>
              </w:rPr>
            </w:pPr>
          </w:p>
          <w:p w14:paraId="014D7372" w14:textId="77777777" w:rsidR="00FA330F" w:rsidRPr="00E965F4" w:rsidRDefault="00FA330F" w:rsidP="006B6CF4">
            <w:pPr>
              <w:rPr>
                <w:rFonts w:ascii="Times New Roman" w:hAnsi="Times New Roman" w:cs="Times New Roman"/>
              </w:rPr>
            </w:pPr>
          </w:p>
        </w:tc>
        <w:tc>
          <w:tcPr>
            <w:tcW w:w="3118" w:type="dxa"/>
            <w:tcBorders>
              <w:left w:val="single" w:sz="4" w:space="0" w:color="auto"/>
            </w:tcBorders>
          </w:tcPr>
          <w:p w14:paraId="13527D63" w14:textId="77777777" w:rsidR="00FA330F" w:rsidRPr="00E965F4" w:rsidRDefault="00992AE4" w:rsidP="006B6CF4">
            <w:pPr>
              <w:tabs>
                <w:tab w:val="left" w:pos="840"/>
              </w:tabs>
              <w:rPr>
                <w:rFonts w:ascii="Times New Roman" w:hAnsi="Times New Roman" w:cs="Times New Roman"/>
                <w:b/>
              </w:rPr>
            </w:pPr>
            <w:r w:rsidRPr="00E965F4">
              <w:rPr>
                <w:rFonts w:ascii="Times New Roman" w:hAnsi="Times New Roman" w:cs="Times New Roman"/>
                <w:b/>
              </w:rPr>
              <w:t>Кредитор</w:t>
            </w:r>
            <w:r w:rsidR="00FA330F" w:rsidRPr="00E965F4">
              <w:rPr>
                <w:rFonts w:ascii="Times New Roman" w:hAnsi="Times New Roman" w:cs="Times New Roman"/>
                <w:b/>
              </w:rPr>
              <w:t xml:space="preserve">: </w:t>
            </w:r>
          </w:p>
          <w:p w14:paraId="5EA0EF71" w14:textId="77777777" w:rsidR="00FA330F" w:rsidRPr="00E965F4" w:rsidRDefault="00FA330F" w:rsidP="006B6CF4">
            <w:pPr>
              <w:rPr>
                <w:rFonts w:ascii="Times New Roman" w:hAnsi="Times New Roman" w:cs="Times New Roman"/>
              </w:rPr>
            </w:pPr>
          </w:p>
          <w:p w14:paraId="5F0EBB65" w14:textId="77777777" w:rsidR="00FA330F" w:rsidRPr="00E965F4" w:rsidRDefault="00FA330F" w:rsidP="006B6CF4">
            <w:pPr>
              <w:rPr>
                <w:rFonts w:ascii="Times New Roman" w:hAnsi="Times New Roman" w:cs="Times New Roman"/>
              </w:rPr>
            </w:pPr>
          </w:p>
        </w:tc>
      </w:tr>
      <w:tr w:rsidR="00FA330F" w:rsidRPr="00E965F4" w14:paraId="3ED6671D" w14:textId="77777777" w:rsidTr="00992AE4">
        <w:tc>
          <w:tcPr>
            <w:tcW w:w="3369" w:type="dxa"/>
            <w:tcBorders>
              <w:right w:val="single" w:sz="4" w:space="0" w:color="auto"/>
            </w:tcBorders>
            <w:shd w:val="clear" w:color="auto" w:fill="auto"/>
          </w:tcPr>
          <w:p w14:paraId="2727C5FB"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3BE2EF5F" w14:textId="77777777" w:rsidR="00FA330F" w:rsidRPr="00E965F4" w:rsidRDefault="00FA330F" w:rsidP="006B6CF4">
            <w:pPr>
              <w:tabs>
                <w:tab w:val="left" w:pos="840"/>
              </w:tabs>
              <w:rPr>
                <w:rFonts w:ascii="Times New Roman" w:hAnsi="Times New Roman" w:cs="Times New Roman"/>
              </w:rPr>
            </w:pPr>
          </w:p>
          <w:p w14:paraId="0C05EA67"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59FE318E" w14:textId="77777777" w:rsidR="00FA330F" w:rsidRPr="00E965F4" w:rsidRDefault="00FA330F" w:rsidP="006B6CF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c>
          <w:tcPr>
            <w:tcW w:w="3289" w:type="dxa"/>
            <w:tcBorders>
              <w:top w:val="nil"/>
              <w:left w:val="single" w:sz="4" w:space="0" w:color="auto"/>
              <w:bottom w:val="single" w:sz="4" w:space="0" w:color="auto"/>
              <w:right w:val="single" w:sz="4" w:space="0" w:color="auto"/>
            </w:tcBorders>
            <w:shd w:val="clear" w:color="auto" w:fill="auto"/>
          </w:tcPr>
          <w:p w14:paraId="07C00103"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6BF37D32" w14:textId="77777777" w:rsidR="00FA330F" w:rsidRPr="00E965F4" w:rsidRDefault="00FA330F" w:rsidP="006B6CF4">
            <w:pPr>
              <w:tabs>
                <w:tab w:val="left" w:pos="840"/>
              </w:tabs>
              <w:rPr>
                <w:rFonts w:ascii="Times New Roman" w:hAnsi="Times New Roman" w:cs="Times New Roman"/>
              </w:rPr>
            </w:pPr>
          </w:p>
          <w:p w14:paraId="7716CE56"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40F6BE17" w14:textId="77777777" w:rsidR="00FA330F" w:rsidRPr="00E965F4" w:rsidRDefault="00FA330F" w:rsidP="006B6CF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c>
          <w:tcPr>
            <w:tcW w:w="3118" w:type="dxa"/>
            <w:tcBorders>
              <w:left w:val="single" w:sz="4" w:space="0" w:color="auto"/>
            </w:tcBorders>
          </w:tcPr>
          <w:p w14:paraId="54E75424" w14:textId="77777777" w:rsidR="00FA330F" w:rsidRPr="00E965F4" w:rsidRDefault="00FA330F" w:rsidP="006B6CF4">
            <w:pPr>
              <w:rPr>
                <w:rFonts w:ascii="Times New Roman" w:hAnsi="Times New Roman" w:cs="Times New Roman"/>
              </w:rPr>
            </w:pPr>
            <w:r w:rsidRPr="00E965F4">
              <w:rPr>
                <w:rFonts w:ascii="Times New Roman" w:hAnsi="Times New Roman" w:cs="Times New Roman"/>
              </w:rPr>
              <w:t>______________________</w:t>
            </w:r>
          </w:p>
          <w:p w14:paraId="4993D679" w14:textId="77777777" w:rsidR="00FA330F" w:rsidRPr="00E965F4" w:rsidRDefault="00FA330F" w:rsidP="006B6CF4">
            <w:pPr>
              <w:tabs>
                <w:tab w:val="left" w:pos="840"/>
              </w:tabs>
              <w:rPr>
                <w:rFonts w:ascii="Times New Roman" w:hAnsi="Times New Roman" w:cs="Times New Roman"/>
              </w:rPr>
            </w:pPr>
          </w:p>
          <w:p w14:paraId="4797C14A" w14:textId="77777777" w:rsidR="00FA330F" w:rsidRPr="00E965F4" w:rsidRDefault="00FA330F" w:rsidP="006B6CF4">
            <w:pPr>
              <w:tabs>
                <w:tab w:val="left" w:pos="840"/>
              </w:tabs>
              <w:rPr>
                <w:rFonts w:ascii="Times New Roman" w:hAnsi="Times New Roman" w:cs="Times New Roman"/>
              </w:rPr>
            </w:pPr>
            <w:r w:rsidRPr="00E965F4">
              <w:rPr>
                <w:rFonts w:ascii="Times New Roman" w:hAnsi="Times New Roman" w:cs="Times New Roman"/>
              </w:rPr>
              <w:t>____________/__________</w:t>
            </w:r>
          </w:p>
          <w:p w14:paraId="23DF0BDA" w14:textId="77777777" w:rsidR="00FA330F" w:rsidRPr="00E965F4" w:rsidRDefault="00FA330F" w:rsidP="006B6CF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r>
    </w:tbl>
    <w:p w14:paraId="423E90DD" w14:textId="77777777" w:rsidR="00FA330F" w:rsidRPr="00E965F4" w:rsidRDefault="00FA330F" w:rsidP="006B6CF4">
      <w:pPr>
        <w:rPr>
          <w:rFonts w:ascii="Times New Roman" w:hAnsi="Times New Roman" w:cs="Times New Roman"/>
        </w:rPr>
      </w:pPr>
    </w:p>
    <w:p w14:paraId="75483324" w14:textId="77777777" w:rsidR="00FA330F" w:rsidRPr="00E965F4" w:rsidRDefault="00FA330F" w:rsidP="006B6CF4">
      <w:pPr>
        <w:rPr>
          <w:rFonts w:ascii="Times New Roman" w:hAnsi="Times New Roman" w:cs="Times New Roman"/>
        </w:rPr>
      </w:pPr>
    </w:p>
    <w:p w14:paraId="6DDEE981" w14:textId="77777777" w:rsidR="00FA330F" w:rsidRPr="00E965F4" w:rsidRDefault="00FA330F" w:rsidP="006B6CF4">
      <w:pPr>
        <w:rPr>
          <w:rFonts w:ascii="Times New Roman" w:hAnsi="Times New Roman" w:cs="Times New Roman"/>
        </w:rPr>
        <w:sectPr w:rsidR="00FA330F" w:rsidRPr="00E965F4" w:rsidSect="0008521C">
          <w:pgSz w:w="11906" w:h="16838"/>
          <w:pgMar w:top="1134" w:right="709" w:bottom="1134" w:left="1418" w:header="709" w:footer="709" w:gutter="0"/>
          <w:cols w:space="708"/>
          <w:docGrid w:linePitch="360"/>
        </w:sectPr>
      </w:pPr>
    </w:p>
    <w:p w14:paraId="1BB0FCC4" w14:textId="77777777" w:rsidR="00FA330F" w:rsidRPr="00E965F4" w:rsidRDefault="00FA330F" w:rsidP="006B6CF4">
      <w:pPr>
        <w:tabs>
          <w:tab w:val="left" w:pos="840"/>
        </w:tabs>
        <w:jc w:val="right"/>
        <w:rPr>
          <w:rFonts w:ascii="Times New Roman" w:hAnsi="Times New Roman" w:cs="Times New Roman"/>
          <w:sz w:val="22"/>
          <w:szCs w:val="22"/>
        </w:rPr>
      </w:pPr>
      <w:r w:rsidRPr="00E965F4">
        <w:rPr>
          <w:rFonts w:ascii="Times New Roman" w:hAnsi="Times New Roman" w:cs="Times New Roman"/>
          <w:sz w:val="22"/>
          <w:szCs w:val="22"/>
        </w:rPr>
        <w:lastRenderedPageBreak/>
        <w:t>Приложение №</w:t>
      </w:r>
      <w:r w:rsidR="00CF10F3" w:rsidRPr="00E965F4">
        <w:rPr>
          <w:rFonts w:ascii="Times New Roman" w:hAnsi="Times New Roman" w:cs="Times New Roman"/>
          <w:sz w:val="22"/>
          <w:szCs w:val="22"/>
        </w:rPr>
        <w:t xml:space="preserve"> </w:t>
      </w:r>
      <w:r w:rsidRPr="00E965F4">
        <w:rPr>
          <w:rFonts w:ascii="Times New Roman" w:hAnsi="Times New Roman" w:cs="Times New Roman"/>
          <w:sz w:val="22"/>
          <w:szCs w:val="22"/>
        </w:rPr>
        <w:t xml:space="preserve">2 </w:t>
      </w:r>
    </w:p>
    <w:p w14:paraId="6FDDAB44" w14:textId="77777777" w:rsidR="00FA330F" w:rsidRPr="00E965F4" w:rsidRDefault="00FA330F" w:rsidP="006B6CF4">
      <w:pPr>
        <w:pStyle w:val="21"/>
        <w:shd w:val="clear" w:color="auto" w:fill="auto"/>
        <w:spacing w:after="0" w:line="240" w:lineRule="auto"/>
        <w:jc w:val="right"/>
        <w:rPr>
          <w:rFonts w:ascii="Times New Roman" w:hAnsi="Times New Roman" w:cs="Times New Roman"/>
          <w:b w:val="0"/>
          <w:sz w:val="22"/>
          <w:szCs w:val="22"/>
        </w:rPr>
      </w:pPr>
      <w:r w:rsidRPr="00E965F4">
        <w:rPr>
          <w:rFonts w:ascii="Times New Roman" w:hAnsi="Times New Roman" w:cs="Times New Roman"/>
          <w:b w:val="0"/>
          <w:sz w:val="22"/>
          <w:szCs w:val="22"/>
        </w:rPr>
        <w:t>к Соглашению о</w:t>
      </w:r>
      <w:r w:rsidR="002A57E0" w:rsidRPr="00E965F4">
        <w:rPr>
          <w:rFonts w:ascii="Times New Roman" w:hAnsi="Times New Roman" w:cs="Times New Roman"/>
          <w:b w:val="0"/>
          <w:sz w:val="22"/>
          <w:szCs w:val="22"/>
        </w:rPr>
        <w:t xml:space="preserve"> переводе долга</w:t>
      </w:r>
    </w:p>
    <w:p w14:paraId="26003528" w14:textId="77777777" w:rsidR="00FA330F" w:rsidRPr="00E965F4" w:rsidRDefault="00FA330F" w:rsidP="006B6CF4">
      <w:pPr>
        <w:tabs>
          <w:tab w:val="left" w:pos="840"/>
        </w:tabs>
        <w:jc w:val="right"/>
        <w:rPr>
          <w:rFonts w:ascii="Times New Roman" w:hAnsi="Times New Roman" w:cs="Times New Roman"/>
          <w:sz w:val="22"/>
          <w:szCs w:val="22"/>
        </w:rPr>
      </w:pPr>
      <w:r w:rsidRPr="00E965F4">
        <w:rPr>
          <w:rFonts w:ascii="Times New Roman" w:hAnsi="Times New Roman" w:cs="Times New Roman"/>
          <w:sz w:val="22"/>
          <w:szCs w:val="22"/>
        </w:rPr>
        <w:t xml:space="preserve">от </w:t>
      </w:r>
      <w:r w:rsidR="00992AE4" w:rsidRPr="00E965F4">
        <w:rPr>
          <w:rFonts w:ascii="Times New Roman" w:hAnsi="Times New Roman" w:cs="Times New Roman"/>
          <w:sz w:val="22"/>
          <w:szCs w:val="22"/>
        </w:rPr>
        <w:t>«</w:t>
      </w:r>
      <w:r w:rsidRPr="00E965F4">
        <w:rPr>
          <w:rFonts w:ascii="Times New Roman" w:hAnsi="Times New Roman" w:cs="Times New Roman"/>
          <w:sz w:val="22"/>
          <w:szCs w:val="22"/>
        </w:rPr>
        <w:t>___</w:t>
      </w:r>
      <w:r w:rsidR="00992AE4" w:rsidRPr="00E965F4">
        <w:rPr>
          <w:rFonts w:ascii="Times New Roman" w:hAnsi="Times New Roman" w:cs="Times New Roman"/>
          <w:sz w:val="22"/>
          <w:szCs w:val="22"/>
        </w:rPr>
        <w:t>» _____</w:t>
      </w:r>
      <w:r w:rsidRPr="00E965F4">
        <w:rPr>
          <w:rFonts w:ascii="Times New Roman" w:hAnsi="Times New Roman" w:cs="Times New Roman"/>
          <w:sz w:val="22"/>
          <w:szCs w:val="22"/>
        </w:rPr>
        <w:t>___</w:t>
      </w:r>
      <w:r w:rsidR="00992AE4" w:rsidRPr="00E965F4">
        <w:rPr>
          <w:rFonts w:ascii="Times New Roman" w:hAnsi="Times New Roman" w:cs="Times New Roman"/>
          <w:sz w:val="22"/>
          <w:szCs w:val="22"/>
        </w:rPr>
        <w:t xml:space="preserve"> 20___ г. № ____</w:t>
      </w:r>
      <w:r w:rsidR="00AC1EFA" w:rsidRPr="00E965F4">
        <w:rPr>
          <w:rFonts w:ascii="Times New Roman" w:hAnsi="Times New Roman" w:cs="Times New Roman"/>
          <w:sz w:val="22"/>
          <w:szCs w:val="22"/>
        </w:rPr>
        <w:t xml:space="preserve"> </w:t>
      </w:r>
    </w:p>
    <w:p w14:paraId="71041745" w14:textId="77777777" w:rsidR="00FA330F" w:rsidRPr="00E965F4" w:rsidRDefault="00FA330F" w:rsidP="006B6CF4">
      <w:pPr>
        <w:jc w:val="center"/>
        <w:rPr>
          <w:rFonts w:ascii="Times New Roman" w:hAnsi="Times New Roman" w:cs="Times New Roman"/>
        </w:rPr>
      </w:pPr>
    </w:p>
    <w:p w14:paraId="44FDA6CE" w14:textId="77777777" w:rsidR="00992AE4" w:rsidRPr="00E965F4" w:rsidRDefault="00992AE4" w:rsidP="006B6CF4">
      <w:pPr>
        <w:jc w:val="center"/>
        <w:rPr>
          <w:rFonts w:ascii="Times New Roman" w:hAnsi="Times New Roman" w:cs="Times New Roman"/>
        </w:rPr>
      </w:pPr>
    </w:p>
    <w:p w14:paraId="51F506AD" w14:textId="77777777" w:rsidR="00FA330F" w:rsidRPr="00E965F4" w:rsidRDefault="00FA330F" w:rsidP="00992AE4">
      <w:pPr>
        <w:jc w:val="center"/>
        <w:rPr>
          <w:rFonts w:ascii="Times New Roman" w:hAnsi="Times New Roman" w:cs="Times New Roman"/>
          <w:b/>
        </w:rPr>
      </w:pPr>
      <w:r w:rsidRPr="00E965F4">
        <w:rPr>
          <w:rFonts w:ascii="Times New Roman" w:hAnsi="Times New Roman" w:cs="Times New Roman"/>
          <w:b/>
        </w:rPr>
        <w:t>Реестр документов</w:t>
      </w:r>
    </w:p>
    <w:p w14:paraId="400DEC85" w14:textId="77777777" w:rsidR="00FA330F" w:rsidRPr="00E965F4" w:rsidRDefault="00FA330F" w:rsidP="00992AE4">
      <w:pPr>
        <w:rPr>
          <w:rFonts w:ascii="Times New Roman" w:hAnsi="Times New Roman" w:cs="Times New Roman"/>
          <w:b/>
        </w:rPr>
      </w:pPr>
    </w:p>
    <w:p w14:paraId="713783B4" w14:textId="77777777" w:rsidR="00FA330F" w:rsidRPr="00E965F4" w:rsidRDefault="00FA330F" w:rsidP="00992AE4">
      <w:pPr>
        <w:jc w:val="center"/>
        <w:rPr>
          <w:rFonts w:ascii="Times New Roman" w:hAnsi="Times New Roman" w:cs="Times New Roman"/>
        </w:rPr>
      </w:pPr>
      <w:r w:rsidRPr="00E965F4">
        <w:rPr>
          <w:rFonts w:ascii="Times New Roman" w:hAnsi="Times New Roman" w:cs="Times New Roman"/>
        </w:rPr>
        <w:t xml:space="preserve">Реестр актов сдачи-приемки </w:t>
      </w:r>
      <w:r w:rsidR="00AC1EFA" w:rsidRPr="00E965F4">
        <w:rPr>
          <w:rFonts w:ascii="Times New Roman" w:hAnsi="Times New Roman" w:cs="Times New Roman"/>
        </w:rPr>
        <w:t xml:space="preserve">оказанных </w:t>
      </w:r>
      <w:r w:rsidRPr="00E965F4">
        <w:rPr>
          <w:rFonts w:ascii="Times New Roman" w:hAnsi="Times New Roman" w:cs="Times New Roman"/>
        </w:rPr>
        <w:t>услуг</w:t>
      </w:r>
      <w:r w:rsidR="00AC1EFA" w:rsidRPr="00E965F4">
        <w:rPr>
          <w:rFonts w:ascii="Times New Roman" w:hAnsi="Times New Roman" w:cs="Times New Roman"/>
        </w:rPr>
        <w:t xml:space="preserve"> / результатов выполненных работ</w:t>
      </w:r>
    </w:p>
    <w:p w14:paraId="79C484FA" w14:textId="77777777" w:rsidR="00FA330F" w:rsidRPr="00E965F4" w:rsidRDefault="00FA330F" w:rsidP="00992AE4">
      <w:pPr>
        <w:rPr>
          <w:rFonts w:ascii="Times New Roman" w:hAnsi="Times New Roman" w:cs="Times New Roman"/>
        </w:rPr>
      </w:pPr>
    </w:p>
    <w:tbl>
      <w:tblPr>
        <w:tblW w:w="9536" w:type="dxa"/>
        <w:tblInd w:w="93" w:type="dxa"/>
        <w:tblLayout w:type="fixed"/>
        <w:tblLook w:val="04A0" w:firstRow="1" w:lastRow="0" w:firstColumn="1" w:lastColumn="0" w:noHBand="0" w:noVBand="1"/>
      </w:tblPr>
      <w:tblGrid>
        <w:gridCol w:w="582"/>
        <w:gridCol w:w="1725"/>
        <w:gridCol w:w="3827"/>
        <w:gridCol w:w="3402"/>
      </w:tblGrid>
      <w:tr w:rsidR="00FA330F" w:rsidRPr="00E965F4" w14:paraId="02A9B7BB" w14:textId="77777777" w:rsidTr="00877B3D">
        <w:trPr>
          <w:trHeight w:val="765"/>
        </w:trPr>
        <w:tc>
          <w:tcPr>
            <w:tcW w:w="58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032E5CF1" w14:textId="77777777" w:rsidR="00FA330F" w:rsidRPr="00E965F4" w:rsidRDefault="00FA330F" w:rsidP="00992AE4">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 п/п</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14:paraId="24B02F3E" w14:textId="77777777" w:rsidR="00FA330F" w:rsidRPr="00E965F4" w:rsidRDefault="00FA330F" w:rsidP="00992AE4">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Дата и номер</w:t>
            </w:r>
          </w:p>
        </w:tc>
        <w:tc>
          <w:tcPr>
            <w:tcW w:w="3827" w:type="dxa"/>
            <w:tcBorders>
              <w:top w:val="single" w:sz="4" w:space="0" w:color="auto"/>
              <w:left w:val="nil"/>
              <w:bottom w:val="single" w:sz="4" w:space="0" w:color="auto"/>
              <w:right w:val="single" w:sz="4" w:space="0" w:color="auto"/>
            </w:tcBorders>
            <w:shd w:val="clear" w:color="auto" w:fill="auto"/>
            <w:vAlign w:val="center"/>
            <w:hideMark/>
          </w:tcPr>
          <w:p w14:paraId="16111F04" w14:textId="77777777" w:rsidR="00FA330F" w:rsidRPr="00E965F4" w:rsidRDefault="00FA330F" w:rsidP="00992AE4">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Период/этап</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29DF9D7E" w14:textId="77777777" w:rsidR="00FA330F" w:rsidRPr="00E965F4" w:rsidRDefault="00FA330F" w:rsidP="00877B3D">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 xml:space="preserve">Сумма, </w:t>
            </w:r>
            <w:r w:rsidR="00877B3D" w:rsidRPr="00E965F4">
              <w:rPr>
                <w:rFonts w:ascii="Times New Roman" w:eastAsia="Times New Roman" w:hAnsi="Times New Roman" w:cs="Times New Roman"/>
                <w:b/>
                <w:bCs/>
                <w:color w:val="auto"/>
              </w:rPr>
              <w:t>в том числе</w:t>
            </w:r>
            <w:r w:rsidRPr="00E965F4">
              <w:rPr>
                <w:rFonts w:ascii="Times New Roman" w:eastAsia="Times New Roman" w:hAnsi="Times New Roman" w:cs="Times New Roman"/>
                <w:b/>
                <w:bCs/>
                <w:color w:val="auto"/>
              </w:rPr>
              <w:t xml:space="preserve"> НДС</w:t>
            </w:r>
          </w:p>
        </w:tc>
      </w:tr>
      <w:tr w:rsidR="00FA330F" w:rsidRPr="00E965F4" w14:paraId="1A5F2EC0" w14:textId="77777777" w:rsidTr="00877B3D">
        <w:trPr>
          <w:trHeight w:val="63"/>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43FA22F3"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1</w:t>
            </w:r>
          </w:p>
        </w:tc>
        <w:tc>
          <w:tcPr>
            <w:tcW w:w="1725" w:type="dxa"/>
            <w:tcBorders>
              <w:top w:val="nil"/>
              <w:left w:val="nil"/>
              <w:bottom w:val="single" w:sz="4" w:space="0" w:color="auto"/>
              <w:right w:val="single" w:sz="4" w:space="0" w:color="auto"/>
            </w:tcBorders>
            <w:shd w:val="clear" w:color="auto" w:fill="auto"/>
            <w:noWrap/>
            <w:vAlign w:val="center"/>
          </w:tcPr>
          <w:p w14:paraId="6E1BAFF3" w14:textId="77777777" w:rsidR="00FA330F" w:rsidRPr="00E965F4" w:rsidRDefault="00FA330F" w:rsidP="00992AE4">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14:paraId="3739EECB" w14:textId="77777777" w:rsidR="00FA330F" w:rsidRPr="00E965F4" w:rsidRDefault="00FA330F" w:rsidP="00992AE4">
            <w:pPr>
              <w:jc w:val="cente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vAlign w:val="center"/>
          </w:tcPr>
          <w:p w14:paraId="448AC2C7"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3A822898" w14:textId="77777777" w:rsidTr="00877B3D">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50914926"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2</w:t>
            </w:r>
          </w:p>
        </w:tc>
        <w:tc>
          <w:tcPr>
            <w:tcW w:w="1725" w:type="dxa"/>
            <w:tcBorders>
              <w:top w:val="nil"/>
              <w:left w:val="nil"/>
              <w:bottom w:val="single" w:sz="4" w:space="0" w:color="auto"/>
              <w:right w:val="single" w:sz="4" w:space="0" w:color="auto"/>
            </w:tcBorders>
            <w:shd w:val="clear" w:color="auto" w:fill="auto"/>
            <w:noWrap/>
            <w:vAlign w:val="center"/>
          </w:tcPr>
          <w:p w14:paraId="70B028FE" w14:textId="77777777" w:rsidR="00FA330F" w:rsidRPr="00E965F4" w:rsidRDefault="00FA330F" w:rsidP="00992AE4">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14:paraId="31219195" w14:textId="77777777" w:rsidR="00FA330F" w:rsidRPr="00E965F4" w:rsidRDefault="00FA330F" w:rsidP="00992AE4">
            <w:pPr>
              <w:jc w:val="cente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vAlign w:val="center"/>
          </w:tcPr>
          <w:p w14:paraId="6FDADDF6"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15739F62" w14:textId="77777777" w:rsidTr="00877B3D">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2E5C1D5F"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3</w:t>
            </w:r>
          </w:p>
        </w:tc>
        <w:tc>
          <w:tcPr>
            <w:tcW w:w="1725" w:type="dxa"/>
            <w:tcBorders>
              <w:top w:val="nil"/>
              <w:left w:val="nil"/>
              <w:bottom w:val="single" w:sz="4" w:space="0" w:color="auto"/>
              <w:right w:val="single" w:sz="4" w:space="0" w:color="auto"/>
            </w:tcBorders>
            <w:shd w:val="clear" w:color="auto" w:fill="auto"/>
            <w:noWrap/>
            <w:vAlign w:val="center"/>
          </w:tcPr>
          <w:p w14:paraId="1EDF8A4C" w14:textId="77777777" w:rsidR="00FA330F" w:rsidRPr="00E965F4" w:rsidRDefault="00FA330F" w:rsidP="00992AE4">
            <w:pPr>
              <w:rPr>
                <w:rFonts w:ascii="Times New Roman" w:eastAsia="Times New Roman" w:hAnsi="Times New Roman" w:cs="Times New Roman"/>
                <w:color w:val="auto"/>
              </w:rPr>
            </w:pPr>
          </w:p>
        </w:tc>
        <w:tc>
          <w:tcPr>
            <w:tcW w:w="3827" w:type="dxa"/>
            <w:tcBorders>
              <w:top w:val="single" w:sz="4" w:space="0" w:color="auto"/>
              <w:left w:val="nil"/>
              <w:bottom w:val="single" w:sz="4" w:space="0" w:color="auto"/>
              <w:right w:val="single" w:sz="4" w:space="0" w:color="auto"/>
            </w:tcBorders>
            <w:shd w:val="clear" w:color="auto" w:fill="FFFFFF"/>
            <w:noWrap/>
            <w:vAlign w:val="center"/>
          </w:tcPr>
          <w:p w14:paraId="00C955B6" w14:textId="77777777" w:rsidR="00FA330F" w:rsidRPr="00E965F4" w:rsidRDefault="00FA330F" w:rsidP="00992AE4">
            <w:pPr>
              <w:jc w:val="cente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vAlign w:val="center"/>
          </w:tcPr>
          <w:p w14:paraId="46E9E143"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0B94664C" w14:textId="77777777" w:rsidTr="00877B3D">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0FB641F4"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4</w:t>
            </w:r>
          </w:p>
        </w:tc>
        <w:tc>
          <w:tcPr>
            <w:tcW w:w="1725" w:type="dxa"/>
            <w:tcBorders>
              <w:top w:val="nil"/>
              <w:left w:val="nil"/>
              <w:bottom w:val="single" w:sz="4" w:space="0" w:color="auto"/>
              <w:right w:val="single" w:sz="4" w:space="0" w:color="auto"/>
            </w:tcBorders>
            <w:shd w:val="clear" w:color="auto" w:fill="auto"/>
            <w:noWrap/>
            <w:vAlign w:val="center"/>
          </w:tcPr>
          <w:p w14:paraId="5E0CEED4" w14:textId="77777777" w:rsidR="00FA330F" w:rsidRPr="00E965F4" w:rsidRDefault="00FA330F" w:rsidP="00992AE4">
            <w:pPr>
              <w:rPr>
                <w:rFonts w:ascii="Times New Roman" w:eastAsia="Times New Roman" w:hAnsi="Times New Roman" w:cs="Times New Roman"/>
                <w:color w:val="auto"/>
              </w:rPr>
            </w:pPr>
          </w:p>
        </w:tc>
        <w:tc>
          <w:tcPr>
            <w:tcW w:w="3827" w:type="dxa"/>
            <w:tcBorders>
              <w:top w:val="nil"/>
              <w:left w:val="nil"/>
              <w:bottom w:val="single" w:sz="4" w:space="0" w:color="auto"/>
              <w:right w:val="single" w:sz="4" w:space="0" w:color="auto"/>
            </w:tcBorders>
            <w:shd w:val="clear" w:color="auto" w:fill="auto"/>
            <w:noWrap/>
            <w:vAlign w:val="center"/>
          </w:tcPr>
          <w:p w14:paraId="313315E8" w14:textId="77777777" w:rsidR="00FA330F" w:rsidRPr="00E965F4" w:rsidRDefault="00FA330F" w:rsidP="00992AE4">
            <w:pPr>
              <w:jc w:val="cente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vAlign w:val="center"/>
          </w:tcPr>
          <w:p w14:paraId="0FDC256C"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41EBED4B" w14:textId="77777777" w:rsidTr="00877B3D">
        <w:trPr>
          <w:trHeight w:val="131"/>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57251EB7"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5</w:t>
            </w:r>
          </w:p>
        </w:tc>
        <w:tc>
          <w:tcPr>
            <w:tcW w:w="1725" w:type="dxa"/>
            <w:tcBorders>
              <w:top w:val="nil"/>
              <w:left w:val="nil"/>
              <w:bottom w:val="single" w:sz="4" w:space="0" w:color="auto"/>
              <w:right w:val="single" w:sz="4" w:space="0" w:color="auto"/>
            </w:tcBorders>
            <w:shd w:val="clear" w:color="auto" w:fill="auto"/>
            <w:noWrap/>
            <w:vAlign w:val="center"/>
          </w:tcPr>
          <w:p w14:paraId="461839A8" w14:textId="77777777" w:rsidR="00FA330F" w:rsidRPr="00E965F4" w:rsidRDefault="00FA330F" w:rsidP="00992AE4">
            <w:pPr>
              <w:rPr>
                <w:rFonts w:ascii="Times New Roman" w:eastAsia="Times New Roman" w:hAnsi="Times New Roman" w:cs="Times New Roman"/>
                <w:color w:val="auto"/>
              </w:rPr>
            </w:pPr>
          </w:p>
        </w:tc>
        <w:tc>
          <w:tcPr>
            <w:tcW w:w="3827" w:type="dxa"/>
            <w:tcBorders>
              <w:top w:val="nil"/>
              <w:left w:val="nil"/>
              <w:bottom w:val="single" w:sz="4" w:space="0" w:color="auto"/>
              <w:right w:val="single" w:sz="4" w:space="0" w:color="auto"/>
            </w:tcBorders>
            <w:shd w:val="clear" w:color="auto" w:fill="auto"/>
            <w:noWrap/>
            <w:vAlign w:val="center"/>
          </w:tcPr>
          <w:p w14:paraId="2A68C071" w14:textId="77777777" w:rsidR="00FA330F" w:rsidRPr="00E965F4" w:rsidRDefault="00FA330F" w:rsidP="00992AE4">
            <w:pPr>
              <w:jc w:val="cente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vAlign w:val="center"/>
          </w:tcPr>
          <w:p w14:paraId="0FAB83CC" w14:textId="77777777" w:rsidR="00FA330F" w:rsidRPr="00E965F4" w:rsidRDefault="00FA330F" w:rsidP="00992AE4">
            <w:pPr>
              <w:jc w:val="right"/>
              <w:rPr>
                <w:rFonts w:ascii="Times New Roman" w:eastAsia="Times New Roman" w:hAnsi="Times New Roman" w:cs="Times New Roman"/>
                <w:color w:val="auto"/>
              </w:rPr>
            </w:pPr>
          </w:p>
        </w:tc>
      </w:tr>
    </w:tbl>
    <w:p w14:paraId="12FB3B54" w14:textId="77777777" w:rsidR="00FA330F" w:rsidRPr="00E965F4" w:rsidRDefault="00FA330F" w:rsidP="00992AE4">
      <w:pPr>
        <w:jc w:val="center"/>
        <w:rPr>
          <w:rFonts w:ascii="Times New Roman" w:hAnsi="Times New Roman" w:cs="Times New Roman"/>
        </w:rPr>
      </w:pPr>
    </w:p>
    <w:p w14:paraId="4B1FBA44" w14:textId="77777777" w:rsidR="00992AE4" w:rsidRPr="00E965F4" w:rsidRDefault="00992AE4" w:rsidP="00992AE4">
      <w:pPr>
        <w:jc w:val="center"/>
        <w:rPr>
          <w:rFonts w:ascii="Times New Roman" w:hAnsi="Times New Roman" w:cs="Times New Roman"/>
        </w:rPr>
      </w:pPr>
    </w:p>
    <w:p w14:paraId="1B3997C0" w14:textId="77777777" w:rsidR="00FA330F" w:rsidRPr="00E965F4" w:rsidRDefault="00FA330F" w:rsidP="00992AE4">
      <w:pPr>
        <w:jc w:val="center"/>
        <w:rPr>
          <w:rFonts w:ascii="Times New Roman" w:hAnsi="Times New Roman" w:cs="Times New Roman"/>
        </w:rPr>
      </w:pPr>
      <w:r w:rsidRPr="00E965F4">
        <w:rPr>
          <w:rFonts w:ascii="Times New Roman" w:hAnsi="Times New Roman" w:cs="Times New Roman"/>
        </w:rPr>
        <w:t>Реестр платежных поручений</w:t>
      </w:r>
    </w:p>
    <w:p w14:paraId="0B7F5A73" w14:textId="77777777" w:rsidR="00FA330F" w:rsidRPr="00E965F4" w:rsidRDefault="00FA330F" w:rsidP="00992AE4">
      <w:pPr>
        <w:rPr>
          <w:rFonts w:ascii="Times New Roman" w:hAnsi="Times New Roman" w:cs="Times New Roman"/>
        </w:rPr>
      </w:pPr>
    </w:p>
    <w:tbl>
      <w:tblPr>
        <w:tblW w:w="9536" w:type="dxa"/>
        <w:tblInd w:w="93" w:type="dxa"/>
        <w:tblLayout w:type="fixed"/>
        <w:tblLook w:val="04A0" w:firstRow="1" w:lastRow="0" w:firstColumn="1" w:lastColumn="0" w:noHBand="0" w:noVBand="1"/>
      </w:tblPr>
      <w:tblGrid>
        <w:gridCol w:w="582"/>
        <w:gridCol w:w="1725"/>
        <w:gridCol w:w="1701"/>
        <w:gridCol w:w="2126"/>
        <w:gridCol w:w="3402"/>
      </w:tblGrid>
      <w:tr w:rsidR="00FA330F" w:rsidRPr="00E965F4" w14:paraId="5377ECBA" w14:textId="77777777" w:rsidTr="00290857">
        <w:trPr>
          <w:trHeight w:val="765"/>
        </w:trPr>
        <w:tc>
          <w:tcPr>
            <w:tcW w:w="582" w:type="dxa"/>
            <w:tcBorders>
              <w:top w:val="single" w:sz="4" w:space="0" w:color="auto"/>
              <w:left w:val="single" w:sz="8" w:space="0" w:color="auto"/>
              <w:bottom w:val="single" w:sz="4" w:space="0" w:color="auto"/>
              <w:right w:val="single" w:sz="4" w:space="0" w:color="auto"/>
            </w:tcBorders>
            <w:shd w:val="clear" w:color="auto" w:fill="auto"/>
            <w:vAlign w:val="center"/>
            <w:hideMark/>
          </w:tcPr>
          <w:p w14:paraId="2FBD9C02" w14:textId="77777777" w:rsidR="00FA330F" w:rsidRPr="00E965F4" w:rsidRDefault="00FA330F" w:rsidP="00992AE4">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 п/п</w:t>
            </w:r>
          </w:p>
        </w:tc>
        <w:tc>
          <w:tcPr>
            <w:tcW w:w="1725" w:type="dxa"/>
            <w:tcBorders>
              <w:top w:val="single" w:sz="4" w:space="0" w:color="auto"/>
              <w:left w:val="nil"/>
              <w:bottom w:val="single" w:sz="4" w:space="0" w:color="auto"/>
              <w:right w:val="single" w:sz="4" w:space="0" w:color="auto"/>
            </w:tcBorders>
            <w:shd w:val="clear" w:color="auto" w:fill="auto"/>
            <w:vAlign w:val="center"/>
            <w:hideMark/>
          </w:tcPr>
          <w:p w14:paraId="1816D557" w14:textId="77777777" w:rsidR="00FA330F" w:rsidRPr="00E965F4" w:rsidRDefault="00FA330F" w:rsidP="00992AE4">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Дата оплаты</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14:paraId="3F033190" w14:textId="77777777" w:rsidR="00FA330F" w:rsidRPr="00E965F4" w:rsidRDefault="00FA330F" w:rsidP="00992AE4">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Номер ПП</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78913BAC" w14:textId="77777777" w:rsidR="00FA330F" w:rsidRPr="00E965F4" w:rsidRDefault="00FA330F" w:rsidP="00992AE4">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Основание</w:t>
            </w:r>
          </w:p>
        </w:tc>
        <w:tc>
          <w:tcPr>
            <w:tcW w:w="3402" w:type="dxa"/>
            <w:tcBorders>
              <w:top w:val="single" w:sz="4" w:space="0" w:color="auto"/>
              <w:left w:val="nil"/>
              <w:bottom w:val="single" w:sz="4" w:space="0" w:color="auto"/>
              <w:right w:val="single" w:sz="4" w:space="0" w:color="auto"/>
            </w:tcBorders>
            <w:shd w:val="clear" w:color="auto" w:fill="auto"/>
            <w:vAlign w:val="center"/>
            <w:hideMark/>
          </w:tcPr>
          <w:p w14:paraId="76AB37EE" w14:textId="77777777" w:rsidR="00877B3D" w:rsidRPr="00E965F4" w:rsidRDefault="00FA330F" w:rsidP="00877B3D">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 xml:space="preserve">Сумма оплаты, </w:t>
            </w:r>
          </w:p>
          <w:p w14:paraId="218DAECF" w14:textId="77777777" w:rsidR="00FA330F" w:rsidRPr="00E965F4" w:rsidRDefault="00FA330F" w:rsidP="00877B3D">
            <w:pPr>
              <w:ind w:right="-57"/>
              <w:jc w:val="center"/>
              <w:rPr>
                <w:rFonts w:ascii="Times New Roman" w:eastAsia="Times New Roman" w:hAnsi="Times New Roman" w:cs="Times New Roman"/>
                <w:b/>
                <w:bCs/>
                <w:color w:val="auto"/>
              </w:rPr>
            </w:pPr>
            <w:r w:rsidRPr="00E965F4">
              <w:rPr>
                <w:rFonts w:ascii="Times New Roman" w:eastAsia="Times New Roman" w:hAnsi="Times New Roman" w:cs="Times New Roman"/>
                <w:b/>
                <w:bCs/>
                <w:color w:val="auto"/>
              </w:rPr>
              <w:t>в т</w:t>
            </w:r>
            <w:r w:rsidR="00877B3D" w:rsidRPr="00E965F4">
              <w:rPr>
                <w:rFonts w:ascii="Times New Roman" w:eastAsia="Times New Roman" w:hAnsi="Times New Roman" w:cs="Times New Roman"/>
                <w:b/>
                <w:bCs/>
                <w:color w:val="auto"/>
              </w:rPr>
              <w:t>ом числе</w:t>
            </w:r>
            <w:r w:rsidRPr="00E965F4">
              <w:rPr>
                <w:rFonts w:ascii="Times New Roman" w:eastAsia="Times New Roman" w:hAnsi="Times New Roman" w:cs="Times New Roman"/>
                <w:b/>
                <w:bCs/>
                <w:color w:val="auto"/>
              </w:rPr>
              <w:t xml:space="preserve"> НДС</w:t>
            </w:r>
          </w:p>
        </w:tc>
      </w:tr>
      <w:tr w:rsidR="00FA330F" w:rsidRPr="00E965F4" w14:paraId="203B6320" w14:textId="77777777" w:rsidTr="00877B3D">
        <w:trPr>
          <w:trHeight w:val="186"/>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3AC177E2"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1</w:t>
            </w:r>
          </w:p>
        </w:tc>
        <w:tc>
          <w:tcPr>
            <w:tcW w:w="1725" w:type="dxa"/>
            <w:tcBorders>
              <w:top w:val="nil"/>
              <w:left w:val="nil"/>
              <w:bottom w:val="single" w:sz="4" w:space="0" w:color="auto"/>
              <w:right w:val="single" w:sz="4" w:space="0" w:color="auto"/>
            </w:tcBorders>
            <w:shd w:val="clear" w:color="auto" w:fill="auto"/>
            <w:noWrap/>
          </w:tcPr>
          <w:p w14:paraId="2B20EA8D" w14:textId="77777777" w:rsidR="00FA330F" w:rsidRPr="00E965F4" w:rsidRDefault="00FA330F" w:rsidP="00992AE4">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28D2E7B5" w14:textId="77777777" w:rsidR="00FA330F" w:rsidRPr="00E965F4" w:rsidRDefault="00FA330F" w:rsidP="00992AE4">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tcPr>
          <w:p w14:paraId="3E0FE558" w14:textId="77777777" w:rsidR="00FA330F" w:rsidRPr="00E965F4" w:rsidRDefault="00FA330F" w:rsidP="00992AE4">
            <w:pP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tcPr>
          <w:p w14:paraId="02DE2B9A"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26450848" w14:textId="77777777" w:rsidTr="0029085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2156949A"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2</w:t>
            </w:r>
          </w:p>
        </w:tc>
        <w:tc>
          <w:tcPr>
            <w:tcW w:w="1725" w:type="dxa"/>
            <w:tcBorders>
              <w:top w:val="nil"/>
              <w:left w:val="nil"/>
              <w:bottom w:val="single" w:sz="4" w:space="0" w:color="auto"/>
              <w:right w:val="single" w:sz="4" w:space="0" w:color="auto"/>
            </w:tcBorders>
            <w:shd w:val="clear" w:color="auto" w:fill="auto"/>
            <w:noWrap/>
          </w:tcPr>
          <w:p w14:paraId="118F977D" w14:textId="77777777" w:rsidR="00FA330F" w:rsidRPr="00E965F4" w:rsidRDefault="00FA330F" w:rsidP="00992AE4">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CB34B16" w14:textId="77777777" w:rsidR="00FA330F" w:rsidRPr="00E965F4" w:rsidRDefault="00FA330F" w:rsidP="00992AE4">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tcPr>
          <w:p w14:paraId="15545912" w14:textId="77777777" w:rsidR="00FA330F" w:rsidRPr="00E965F4" w:rsidRDefault="00FA330F" w:rsidP="00992AE4">
            <w:pP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tcPr>
          <w:p w14:paraId="5FE9C55A"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638C6203" w14:textId="77777777" w:rsidTr="0029085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415B6BED"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3</w:t>
            </w:r>
          </w:p>
        </w:tc>
        <w:tc>
          <w:tcPr>
            <w:tcW w:w="1725" w:type="dxa"/>
            <w:tcBorders>
              <w:top w:val="nil"/>
              <w:left w:val="nil"/>
              <w:bottom w:val="single" w:sz="4" w:space="0" w:color="auto"/>
              <w:right w:val="single" w:sz="4" w:space="0" w:color="auto"/>
            </w:tcBorders>
            <w:shd w:val="clear" w:color="auto" w:fill="auto"/>
            <w:noWrap/>
          </w:tcPr>
          <w:p w14:paraId="6B483EA8" w14:textId="77777777" w:rsidR="00FA330F" w:rsidRPr="00E965F4" w:rsidRDefault="00FA330F" w:rsidP="00992AE4">
            <w:pPr>
              <w:rPr>
                <w:rFonts w:ascii="Times New Roman" w:eastAsia="Times New Roman" w:hAnsi="Times New Roman" w:cs="Times New Roman"/>
                <w:color w:val="auto"/>
              </w:rPr>
            </w:pPr>
          </w:p>
        </w:tc>
        <w:tc>
          <w:tcPr>
            <w:tcW w:w="1701" w:type="dxa"/>
            <w:tcBorders>
              <w:top w:val="single" w:sz="4" w:space="0" w:color="auto"/>
              <w:left w:val="nil"/>
              <w:bottom w:val="single" w:sz="4" w:space="0" w:color="auto"/>
              <w:right w:val="single" w:sz="4" w:space="0" w:color="auto"/>
            </w:tcBorders>
            <w:shd w:val="clear" w:color="auto" w:fill="FFFFFF"/>
            <w:noWrap/>
            <w:vAlign w:val="center"/>
          </w:tcPr>
          <w:p w14:paraId="4D98B1E2" w14:textId="77777777" w:rsidR="00FA330F" w:rsidRPr="00E965F4" w:rsidRDefault="00FA330F" w:rsidP="00992AE4">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tcPr>
          <w:p w14:paraId="75ED18DE" w14:textId="77777777" w:rsidR="00FA330F" w:rsidRPr="00E965F4" w:rsidRDefault="00FA330F" w:rsidP="00992AE4">
            <w:pP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tcPr>
          <w:p w14:paraId="23E000D3"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4B95FE36" w14:textId="77777777" w:rsidTr="00290857">
        <w:trPr>
          <w:trHeight w:val="70"/>
        </w:trPr>
        <w:tc>
          <w:tcPr>
            <w:tcW w:w="582" w:type="dxa"/>
            <w:tcBorders>
              <w:top w:val="nil"/>
              <w:left w:val="single" w:sz="8" w:space="0" w:color="auto"/>
              <w:bottom w:val="single" w:sz="4" w:space="0" w:color="auto"/>
              <w:right w:val="single" w:sz="4" w:space="0" w:color="auto"/>
            </w:tcBorders>
            <w:shd w:val="clear" w:color="auto" w:fill="auto"/>
            <w:noWrap/>
            <w:vAlign w:val="center"/>
            <w:hideMark/>
          </w:tcPr>
          <w:p w14:paraId="1B98F23F"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4</w:t>
            </w:r>
          </w:p>
        </w:tc>
        <w:tc>
          <w:tcPr>
            <w:tcW w:w="1725" w:type="dxa"/>
            <w:tcBorders>
              <w:top w:val="nil"/>
              <w:left w:val="nil"/>
              <w:bottom w:val="single" w:sz="4" w:space="0" w:color="auto"/>
              <w:right w:val="single" w:sz="4" w:space="0" w:color="auto"/>
            </w:tcBorders>
            <w:shd w:val="clear" w:color="auto" w:fill="auto"/>
            <w:noWrap/>
          </w:tcPr>
          <w:p w14:paraId="5592169B" w14:textId="77777777" w:rsidR="00FA330F" w:rsidRPr="00E965F4" w:rsidRDefault="00FA330F" w:rsidP="00992AE4">
            <w:pPr>
              <w:rPr>
                <w:rFonts w:ascii="Times New Roman" w:eastAsia="Times New Roman" w:hAnsi="Times New Roman" w:cs="Times New Roman"/>
                <w:color w:val="auto"/>
              </w:rPr>
            </w:pPr>
          </w:p>
        </w:tc>
        <w:tc>
          <w:tcPr>
            <w:tcW w:w="1701" w:type="dxa"/>
            <w:tcBorders>
              <w:top w:val="nil"/>
              <w:left w:val="nil"/>
              <w:bottom w:val="single" w:sz="4" w:space="0" w:color="auto"/>
              <w:right w:val="single" w:sz="4" w:space="0" w:color="auto"/>
            </w:tcBorders>
            <w:shd w:val="clear" w:color="auto" w:fill="auto"/>
            <w:noWrap/>
            <w:vAlign w:val="center"/>
          </w:tcPr>
          <w:p w14:paraId="607A093B" w14:textId="77777777" w:rsidR="00FA330F" w:rsidRPr="00E965F4" w:rsidRDefault="00FA330F" w:rsidP="00992AE4">
            <w:pPr>
              <w:jc w:val="cente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tcPr>
          <w:p w14:paraId="44C0FCDE" w14:textId="77777777" w:rsidR="00FA330F" w:rsidRPr="00E965F4" w:rsidRDefault="00FA330F" w:rsidP="00992AE4">
            <w:pP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tcPr>
          <w:p w14:paraId="3AB1A1B9"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7375B4A7" w14:textId="77777777" w:rsidTr="00290857">
        <w:trPr>
          <w:trHeight w:val="131"/>
        </w:trPr>
        <w:tc>
          <w:tcPr>
            <w:tcW w:w="582" w:type="dxa"/>
            <w:tcBorders>
              <w:top w:val="nil"/>
              <w:left w:val="single" w:sz="8" w:space="0" w:color="auto"/>
              <w:bottom w:val="nil"/>
              <w:right w:val="single" w:sz="4" w:space="0" w:color="auto"/>
            </w:tcBorders>
            <w:shd w:val="clear" w:color="auto" w:fill="auto"/>
            <w:noWrap/>
            <w:vAlign w:val="center"/>
            <w:hideMark/>
          </w:tcPr>
          <w:p w14:paraId="54464CCF" w14:textId="77777777" w:rsidR="00FA330F" w:rsidRPr="00E965F4" w:rsidRDefault="00FA330F" w:rsidP="00992AE4">
            <w:pPr>
              <w:jc w:val="center"/>
              <w:rPr>
                <w:rFonts w:ascii="Times New Roman" w:eastAsia="Times New Roman" w:hAnsi="Times New Roman" w:cs="Times New Roman"/>
                <w:color w:val="auto"/>
              </w:rPr>
            </w:pPr>
            <w:r w:rsidRPr="00E965F4">
              <w:rPr>
                <w:rFonts w:ascii="Times New Roman" w:eastAsia="Times New Roman" w:hAnsi="Times New Roman" w:cs="Times New Roman"/>
                <w:color w:val="auto"/>
              </w:rPr>
              <w:t>5</w:t>
            </w:r>
          </w:p>
        </w:tc>
        <w:tc>
          <w:tcPr>
            <w:tcW w:w="1725" w:type="dxa"/>
            <w:tcBorders>
              <w:top w:val="nil"/>
              <w:left w:val="nil"/>
              <w:bottom w:val="nil"/>
              <w:right w:val="single" w:sz="4" w:space="0" w:color="auto"/>
            </w:tcBorders>
            <w:shd w:val="clear" w:color="auto" w:fill="auto"/>
            <w:noWrap/>
          </w:tcPr>
          <w:p w14:paraId="27FD9052" w14:textId="77777777" w:rsidR="00FA330F" w:rsidRPr="00E965F4" w:rsidRDefault="00FA330F" w:rsidP="00992AE4">
            <w:pPr>
              <w:rPr>
                <w:rFonts w:ascii="Times New Roman" w:eastAsia="Times New Roman" w:hAnsi="Times New Roman" w:cs="Times New Roman"/>
                <w:color w:val="auto"/>
              </w:rPr>
            </w:pPr>
          </w:p>
        </w:tc>
        <w:tc>
          <w:tcPr>
            <w:tcW w:w="1701" w:type="dxa"/>
            <w:tcBorders>
              <w:top w:val="nil"/>
              <w:left w:val="nil"/>
              <w:bottom w:val="nil"/>
              <w:right w:val="single" w:sz="4" w:space="0" w:color="auto"/>
            </w:tcBorders>
            <w:shd w:val="clear" w:color="auto" w:fill="auto"/>
            <w:noWrap/>
            <w:vAlign w:val="center"/>
          </w:tcPr>
          <w:p w14:paraId="45965B93" w14:textId="77777777" w:rsidR="00FA330F" w:rsidRPr="00E965F4" w:rsidRDefault="00FA330F" w:rsidP="00992AE4">
            <w:pPr>
              <w:jc w:val="center"/>
              <w:rPr>
                <w:rFonts w:ascii="Times New Roman" w:eastAsia="Times New Roman" w:hAnsi="Times New Roman" w:cs="Times New Roman"/>
                <w:color w:val="auto"/>
              </w:rPr>
            </w:pPr>
          </w:p>
        </w:tc>
        <w:tc>
          <w:tcPr>
            <w:tcW w:w="2126" w:type="dxa"/>
            <w:tcBorders>
              <w:top w:val="nil"/>
              <w:left w:val="nil"/>
              <w:bottom w:val="nil"/>
              <w:right w:val="single" w:sz="4" w:space="0" w:color="auto"/>
            </w:tcBorders>
            <w:shd w:val="clear" w:color="auto" w:fill="auto"/>
            <w:noWrap/>
          </w:tcPr>
          <w:p w14:paraId="344402AD" w14:textId="77777777" w:rsidR="00FA330F" w:rsidRPr="00E965F4" w:rsidRDefault="00FA330F" w:rsidP="00992AE4">
            <w:pPr>
              <w:rPr>
                <w:rFonts w:ascii="Times New Roman" w:eastAsia="Times New Roman" w:hAnsi="Times New Roman" w:cs="Times New Roman"/>
                <w:color w:val="auto"/>
              </w:rPr>
            </w:pPr>
          </w:p>
        </w:tc>
        <w:tc>
          <w:tcPr>
            <w:tcW w:w="3402" w:type="dxa"/>
            <w:tcBorders>
              <w:top w:val="nil"/>
              <w:left w:val="nil"/>
              <w:bottom w:val="nil"/>
              <w:right w:val="single" w:sz="4" w:space="0" w:color="auto"/>
            </w:tcBorders>
            <w:shd w:val="clear" w:color="auto" w:fill="auto"/>
            <w:noWrap/>
          </w:tcPr>
          <w:p w14:paraId="30276C62" w14:textId="77777777" w:rsidR="00FA330F" w:rsidRPr="00E965F4" w:rsidRDefault="00FA330F" w:rsidP="00992AE4">
            <w:pPr>
              <w:jc w:val="right"/>
              <w:rPr>
                <w:rFonts w:ascii="Times New Roman" w:eastAsia="Times New Roman" w:hAnsi="Times New Roman" w:cs="Times New Roman"/>
                <w:color w:val="auto"/>
              </w:rPr>
            </w:pPr>
          </w:p>
        </w:tc>
      </w:tr>
      <w:tr w:rsidR="00FA330F" w:rsidRPr="00E965F4" w14:paraId="7A1A8033" w14:textId="77777777" w:rsidTr="00290857">
        <w:trPr>
          <w:trHeight w:val="131"/>
        </w:trPr>
        <w:tc>
          <w:tcPr>
            <w:tcW w:w="582" w:type="dxa"/>
            <w:tcBorders>
              <w:top w:val="nil"/>
              <w:left w:val="single" w:sz="8" w:space="0" w:color="auto"/>
              <w:bottom w:val="single" w:sz="4" w:space="0" w:color="auto"/>
              <w:right w:val="single" w:sz="4" w:space="0" w:color="auto"/>
            </w:tcBorders>
            <w:shd w:val="clear" w:color="auto" w:fill="auto"/>
            <w:noWrap/>
            <w:vAlign w:val="center"/>
          </w:tcPr>
          <w:p w14:paraId="05A06EB2" w14:textId="77777777" w:rsidR="00FA330F" w:rsidRPr="00E965F4" w:rsidRDefault="00FA330F" w:rsidP="00877B3D">
            <w:pPr>
              <w:rPr>
                <w:rFonts w:ascii="Times New Roman" w:eastAsia="Times New Roman" w:hAnsi="Times New Roman" w:cs="Times New Roman"/>
                <w:color w:val="auto"/>
              </w:rPr>
            </w:pPr>
          </w:p>
        </w:tc>
        <w:tc>
          <w:tcPr>
            <w:tcW w:w="1725" w:type="dxa"/>
            <w:tcBorders>
              <w:top w:val="nil"/>
              <w:left w:val="nil"/>
              <w:bottom w:val="single" w:sz="4" w:space="0" w:color="auto"/>
              <w:right w:val="single" w:sz="4" w:space="0" w:color="auto"/>
            </w:tcBorders>
            <w:shd w:val="clear" w:color="auto" w:fill="auto"/>
            <w:noWrap/>
          </w:tcPr>
          <w:p w14:paraId="76C3583C" w14:textId="77777777" w:rsidR="00FA330F" w:rsidRPr="00E965F4" w:rsidRDefault="00FA330F" w:rsidP="00992AE4">
            <w:pPr>
              <w:rPr>
                <w:rFonts w:ascii="Times New Roman" w:eastAsia="Times New Roman" w:hAnsi="Times New Roman" w:cs="Times New Roman"/>
                <w:color w:val="auto"/>
              </w:rPr>
            </w:pPr>
          </w:p>
        </w:tc>
        <w:tc>
          <w:tcPr>
            <w:tcW w:w="1701" w:type="dxa"/>
            <w:tcBorders>
              <w:top w:val="nil"/>
              <w:left w:val="nil"/>
              <w:bottom w:val="single" w:sz="4" w:space="0" w:color="auto"/>
              <w:right w:val="single" w:sz="4" w:space="0" w:color="auto"/>
            </w:tcBorders>
            <w:shd w:val="clear" w:color="auto" w:fill="auto"/>
            <w:noWrap/>
            <w:vAlign w:val="center"/>
          </w:tcPr>
          <w:p w14:paraId="3F1CF121" w14:textId="77777777" w:rsidR="00FA330F" w:rsidRPr="00E965F4" w:rsidRDefault="00FA330F" w:rsidP="00877B3D">
            <w:pPr>
              <w:rPr>
                <w:rFonts w:ascii="Times New Roman" w:eastAsia="Times New Roman" w:hAnsi="Times New Roman" w:cs="Times New Roman"/>
                <w:color w:val="auto"/>
              </w:rPr>
            </w:pPr>
          </w:p>
        </w:tc>
        <w:tc>
          <w:tcPr>
            <w:tcW w:w="2126" w:type="dxa"/>
            <w:tcBorders>
              <w:top w:val="nil"/>
              <w:left w:val="nil"/>
              <w:bottom w:val="single" w:sz="4" w:space="0" w:color="auto"/>
              <w:right w:val="single" w:sz="4" w:space="0" w:color="auto"/>
            </w:tcBorders>
            <w:shd w:val="clear" w:color="auto" w:fill="auto"/>
            <w:noWrap/>
          </w:tcPr>
          <w:p w14:paraId="545B583A" w14:textId="77777777" w:rsidR="00FA330F" w:rsidRPr="00E965F4" w:rsidRDefault="00FA330F" w:rsidP="00992AE4">
            <w:pPr>
              <w:rPr>
                <w:rFonts w:ascii="Times New Roman" w:eastAsia="Times New Roman" w:hAnsi="Times New Roman" w:cs="Times New Roman"/>
                <w:color w:val="auto"/>
              </w:rPr>
            </w:pPr>
          </w:p>
        </w:tc>
        <w:tc>
          <w:tcPr>
            <w:tcW w:w="3402" w:type="dxa"/>
            <w:tcBorders>
              <w:top w:val="nil"/>
              <w:left w:val="nil"/>
              <w:bottom w:val="single" w:sz="4" w:space="0" w:color="auto"/>
              <w:right w:val="single" w:sz="4" w:space="0" w:color="auto"/>
            </w:tcBorders>
            <w:shd w:val="clear" w:color="auto" w:fill="auto"/>
            <w:noWrap/>
          </w:tcPr>
          <w:p w14:paraId="4F548FB9" w14:textId="77777777" w:rsidR="00FA330F" w:rsidRPr="00E965F4" w:rsidRDefault="00FA330F" w:rsidP="00877B3D">
            <w:pPr>
              <w:rPr>
                <w:rFonts w:ascii="Times New Roman" w:eastAsia="Times New Roman" w:hAnsi="Times New Roman" w:cs="Times New Roman"/>
                <w:color w:val="auto"/>
              </w:rPr>
            </w:pPr>
          </w:p>
        </w:tc>
      </w:tr>
    </w:tbl>
    <w:p w14:paraId="65B5161E" w14:textId="77777777" w:rsidR="00FA330F" w:rsidRPr="00E965F4" w:rsidRDefault="00FA330F" w:rsidP="006B6CF4">
      <w:pPr>
        <w:rPr>
          <w:rFonts w:ascii="Times New Roman" w:hAnsi="Times New Roman" w:cs="Times New Roman"/>
        </w:rPr>
      </w:pPr>
    </w:p>
    <w:p w14:paraId="6F1E64D2" w14:textId="77777777" w:rsidR="000D37F8" w:rsidRPr="00E965F4" w:rsidRDefault="000D37F8" w:rsidP="006B6CF4">
      <w:pPr>
        <w:rPr>
          <w:rFonts w:ascii="Times New Roman" w:hAnsi="Times New Roman" w:cs="Times New Roman"/>
        </w:rPr>
      </w:pPr>
    </w:p>
    <w:tbl>
      <w:tblPr>
        <w:tblW w:w="9634"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3369"/>
        <w:gridCol w:w="3147"/>
        <w:gridCol w:w="3118"/>
      </w:tblGrid>
      <w:tr w:rsidR="00992AE4" w:rsidRPr="00E965F4" w14:paraId="2DEDA0D8" w14:textId="77777777" w:rsidTr="00992AE4">
        <w:trPr>
          <w:trHeight w:val="841"/>
        </w:trPr>
        <w:tc>
          <w:tcPr>
            <w:tcW w:w="3369" w:type="dxa"/>
            <w:tcBorders>
              <w:right w:val="single" w:sz="4" w:space="0" w:color="auto"/>
            </w:tcBorders>
            <w:shd w:val="clear" w:color="auto" w:fill="auto"/>
          </w:tcPr>
          <w:p w14:paraId="7C0ECA04" w14:textId="77777777" w:rsidR="00992AE4" w:rsidRPr="00E965F4" w:rsidRDefault="00992AE4" w:rsidP="00992AE4">
            <w:pPr>
              <w:tabs>
                <w:tab w:val="left" w:pos="840"/>
              </w:tabs>
              <w:rPr>
                <w:rFonts w:ascii="Times New Roman" w:hAnsi="Times New Roman" w:cs="Times New Roman"/>
                <w:b/>
              </w:rPr>
            </w:pPr>
            <w:r w:rsidRPr="00E965F4">
              <w:rPr>
                <w:rFonts w:ascii="Times New Roman" w:hAnsi="Times New Roman" w:cs="Times New Roman"/>
                <w:b/>
              </w:rPr>
              <w:t xml:space="preserve">Должник: </w:t>
            </w:r>
          </w:p>
          <w:p w14:paraId="5E68F3DD" w14:textId="77777777" w:rsidR="00992AE4" w:rsidRPr="00E965F4" w:rsidRDefault="00992AE4" w:rsidP="00992AE4">
            <w:pPr>
              <w:tabs>
                <w:tab w:val="left" w:pos="840"/>
              </w:tabs>
              <w:rPr>
                <w:rFonts w:ascii="Times New Roman" w:hAnsi="Times New Roman" w:cs="Times New Roman"/>
              </w:rPr>
            </w:pPr>
          </w:p>
          <w:p w14:paraId="7B603B39" w14:textId="77777777" w:rsidR="00992AE4" w:rsidRPr="00E965F4" w:rsidRDefault="00992AE4" w:rsidP="00992AE4">
            <w:pPr>
              <w:rPr>
                <w:rFonts w:ascii="Times New Roman" w:hAnsi="Times New Roman" w:cs="Times New Roman"/>
                <w:b/>
                <w:bCs/>
                <w:spacing w:val="1"/>
              </w:rPr>
            </w:pPr>
          </w:p>
        </w:tc>
        <w:tc>
          <w:tcPr>
            <w:tcW w:w="3147" w:type="dxa"/>
            <w:tcBorders>
              <w:top w:val="single" w:sz="4" w:space="0" w:color="auto"/>
              <w:left w:val="single" w:sz="4" w:space="0" w:color="auto"/>
              <w:bottom w:val="nil"/>
              <w:right w:val="single" w:sz="4" w:space="0" w:color="auto"/>
            </w:tcBorders>
            <w:shd w:val="clear" w:color="auto" w:fill="auto"/>
          </w:tcPr>
          <w:p w14:paraId="35CD0706" w14:textId="77777777" w:rsidR="00992AE4" w:rsidRPr="00E965F4" w:rsidRDefault="00992AE4" w:rsidP="00992AE4">
            <w:pPr>
              <w:tabs>
                <w:tab w:val="left" w:pos="840"/>
              </w:tabs>
              <w:rPr>
                <w:rFonts w:ascii="Times New Roman" w:hAnsi="Times New Roman" w:cs="Times New Roman"/>
                <w:b/>
              </w:rPr>
            </w:pPr>
            <w:r w:rsidRPr="00E965F4">
              <w:rPr>
                <w:rFonts w:ascii="Times New Roman" w:hAnsi="Times New Roman" w:cs="Times New Roman"/>
                <w:b/>
              </w:rPr>
              <w:t xml:space="preserve">Новый должник: </w:t>
            </w:r>
          </w:p>
          <w:p w14:paraId="15933AD6" w14:textId="77777777" w:rsidR="00992AE4" w:rsidRPr="00E965F4" w:rsidRDefault="00992AE4" w:rsidP="00992AE4">
            <w:pPr>
              <w:tabs>
                <w:tab w:val="left" w:pos="840"/>
              </w:tabs>
              <w:rPr>
                <w:rFonts w:ascii="Times New Roman" w:hAnsi="Times New Roman" w:cs="Times New Roman"/>
              </w:rPr>
            </w:pPr>
          </w:p>
          <w:p w14:paraId="4C44EC6C" w14:textId="77777777" w:rsidR="00992AE4" w:rsidRPr="00E965F4" w:rsidRDefault="00992AE4" w:rsidP="00992AE4">
            <w:pPr>
              <w:rPr>
                <w:rFonts w:ascii="Times New Roman" w:hAnsi="Times New Roman" w:cs="Times New Roman"/>
              </w:rPr>
            </w:pPr>
          </w:p>
        </w:tc>
        <w:tc>
          <w:tcPr>
            <w:tcW w:w="3118" w:type="dxa"/>
            <w:tcBorders>
              <w:left w:val="single" w:sz="4" w:space="0" w:color="auto"/>
            </w:tcBorders>
          </w:tcPr>
          <w:p w14:paraId="0B2ECC6B" w14:textId="77777777" w:rsidR="00992AE4" w:rsidRPr="00E965F4" w:rsidRDefault="00992AE4" w:rsidP="00992AE4">
            <w:pPr>
              <w:tabs>
                <w:tab w:val="left" w:pos="840"/>
              </w:tabs>
              <w:rPr>
                <w:rFonts w:ascii="Times New Roman" w:hAnsi="Times New Roman" w:cs="Times New Roman"/>
                <w:b/>
              </w:rPr>
            </w:pPr>
            <w:r w:rsidRPr="00E965F4">
              <w:rPr>
                <w:rFonts w:ascii="Times New Roman" w:hAnsi="Times New Roman" w:cs="Times New Roman"/>
                <w:b/>
              </w:rPr>
              <w:t xml:space="preserve">Кредитор: </w:t>
            </w:r>
          </w:p>
          <w:p w14:paraId="1D64EEE7" w14:textId="77777777" w:rsidR="00992AE4" w:rsidRPr="00E965F4" w:rsidRDefault="00992AE4" w:rsidP="00992AE4">
            <w:pPr>
              <w:rPr>
                <w:rFonts w:ascii="Times New Roman" w:hAnsi="Times New Roman" w:cs="Times New Roman"/>
              </w:rPr>
            </w:pPr>
          </w:p>
          <w:p w14:paraId="442DD914" w14:textId="77777777" w:rsidR="00992AE4" w:rsidRPr="00E965F4" w:rsidRDefault="00992AE4" w:rsidP="00992AE4">
            <w:pPr>
              <w:rPr>
                <w:rFonts w:ascii="Times New Roman" w:hAnsi="Times New Roman" w:cs="Times New Roman"/>
              </w:rPr>
            </w:pPr>
          </w:p>
        </w:tc>
      </w:tr>
      <w:tr w:rsidR="00992AE4" w:rsidRPr="000B68BC" w14:paraId="3F027EB6" w14:textId="77777777" w:rsidTr="00992AE4">
        <w:tc>
          <w:tcPr>
            <w:tcW w:w="3369" w:type="dxa"/>
            <w:tcBorders>
              <w:right w:val="single" w:sz="4" w:space="0" w:color="auto"/>
            </w:tcBorders>
            <w:shd w:val="clear" w:color="auto" w:fill="auto"/>
          </w:tcPr>
          <w:p w14:paraId="10404A60" w14:textId="77777777" w:rsidR="00992AE4" w:rsidRPr="00E965F4" w:rsidRDefault="00992AE4" w:rsidP="00992AE4">
            <w:pPr>
              <w:tabs>
                <w:tab w:val="left" w:pos="840"/>
              </w:tabs>
              <w:rPr>
                <w:rFonts w:ascii="Times New Roman" w:hAnsi="Times New Roman" w:cs="Times New Roman"/>
              </w:rPr>
            </w:pPr>
            <w:r w:rsidRPr="00E965F4">
              <w:rPr>
                <w:rFonts w:ascii="Times New Roman" w:hAnsi="Times New Roman" w:cs="Times New Roman"/>
              </w:rPr>
              <w:t>______________________</w:t>
            </w:r>
          </w:p>
          <w:p w14:paraId="0D71F86E" w14:textId="77777777" w:rsidR="00992AE4" w:rsidRPr="00E965F4" w:rsidRDefault="00992AE4" w:rsidP="00992AE4">
            <w:pPr>
              <w:tabs>
                <w:tab w:val="left" w:pos="840"/>
              </w:tabs>
              <w:rPr>
                <w:rFonts w:ascii="Times New Roman" w:hAnsi="Times New Roman" w:cs="Times New Roman"/>
              </w:rPr>
            </w:pPr>
          </w:p>
          <w:p w14:paraId="6854463C" w14:textId="77777777" w:rsidR="00992AE4" w:rsidRPr="00E965F4" w:rsidRDefault="00992AE4" w:rsidP="00992AE4">
            <w:pPr>
              <w:tabs>
                <w:tab w:val="left" w:pos="840"/>
              </w:tabs>
              <w:rPr>
                <w:rFonts w:ascii="Times New Roman" w:hAnsi="Times New Roman" w:cs="Times New Roman"/>
              </w:rPr>
            </w:pPr>
            <w:r w:rsidRPr="00E965F4">
              <w:rPr>
                <w:rFonts w:ascii="Times New Roman" w:hAnsi="Times New Roman" w:cs="Times New Roman"/>
              </w:rPr>
              <w:t>____________/__________</w:t>
            </w:r>
          </w:p>
          <w:p w14:paraId="0417676F" w14:textId="77777777" w:rsidR="00992AE4" w:rsidRPr="00E965F4" w:rsidRDefault="00992AE4" w:rsidP="00992AE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c>
          <w:tcPr>
            <w:tcW w:w="3147" w:type="dxa"/>
            <w:tcBorders>
              <w:top w:val="nil"/>
              <w:left w:val="single" w:sz="4" w:space="0" w:color="auto"/>
              <w:bottom w:val="single" w:sz="4" w:space="0" w:color="auto"/>
              <w:right w:val="single" w:sz="4" w:space="0" w:color="auto"/>
            </w:tcBorders>
            <w:shd w:val="clear" w:color="auto" w:fill="auto"/>
          </w:tcPr>
          <w:p w14:paraId="10E7B590" w14:textId="77777777" w:rsidR="00992AE4" w:rsidRPr="00E965F4" w:rsidRDefault="00992AE4" w:rsidP="00992AE4">
            <w:pPr>
              <w:tabs>
                <w:tab w:val="left" w:pos="840"/>
              </w:tabs>
              <w:rPr>
                <w:rFonts w:ascii="Times New Roman" w:hAnsi="Times New Roman" w:cs="Times New Roman"/>
              </w:rPr>
            </w:pPr>
            <w:r w:rsidRPr="00E965F4">
              <w:rPr>
                <w:rFonts w:ascii="Times New Roman" w:hAnsi="Times New Roman" w:cs="Times New Roman"/>
              </w:rPr>
              <w:t>______________________</w:t>
            </w:r>
          </w:p>
          <w:p w14:paraId="242D1D8C" w14:textId="77777777" w:rsidR="00992AE4" w:rsidRPr="00E965F4" w:rsidRDefault="00992AE4" w:rsidP="00992AE4">
            <w:pPr>
              <w:tabs>
                <w:tab w:val="left" w:pos="840"/>
              </w:tabs>
              <w:rPr>
                <w:rFonts w:ascii="Times New Roman" w:hAnsi="Times New Roman" w:cs="Times New Roman"/>
              </w:rPr>
            </w:pPr>
          </w:p>
          <w:p w14:paraId="71D33B3B" w14:textId="77777777" w:rsidR="00992AE4" w:rsidRPr="00E965F4" w:rsidRDefault="00992AE4" w:rsidP="00992AE4">
            <w:pPr>
              <w:tabs>
                <w:tab w:val="left" w:pos="840"/>
              </w:tabs>
              <w:rPr>
                <w:rFonts w:ascii="Times New Roman" w:hAnsi="Times New Roman" w:cs="Times New Roman"/>
              </w:rPr>
            </w:pPr>
            <w:r w:rsidRPr="00E965F4">
              <w:rPr>
                <w:rFonts w:ascii="Times New Roman" w:hAnsi="Times New Roman" w:cs="Times New Roman"/>
              </w:rPr>
              <w:t>____________/__________</w:t>
            </w:r>
          </w:p>
          <w:p w14:paraId="4F942930" w14:textId="77777777" w:rsidR="00992AE4" w:rsidRPr="00E965F4" w:rsidRDefault="00992AE4" w:rsidP="00992AE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c>
          <w:tcPr>
            <w:tcW w:w="3118" w:type="dxa"/>
            <w:tcBorders>
              <w:left w:val="single" w:sz="4" w:space="0" w:color="auto"/>
            </w:tcBorders>
          </w:tcPr>
          <w:p w14:paraId="01FCFFDE" w14:textId="77777777" w:rsidR="00992AE4" w:rsidRPr="00E965F4" w:rsidRDefault="00992AE4" w:rsidP="00992AE4">
            <w:pPr>
              <w:rPr>
                <w:rFonts w:ascii="Times New Roman" w:hAnsi="Times New Roman" w:cs="Times New Roman"/>
              </w:rPr>
            </w:pPr>
            <w:r w:rsidRPr="00E965F4">
              <w:rPr>
                <w:rFonts w:ascii="Times New Roman" w:hAnsi="Times New Roman" w:cs="Times New Roman"/>
              </w:rPr>
              <w:t>______________________</w:t>
            </w:r>
          </w:p>
          <w:p w14:paraId="61F08A90" w14:textId="77777777" w:rsidR="00992AE4" w:rsidRPr="00E965F4" w:rsidRDefault="00992AE4" w:rsidP="00992AE4">
            <w:pPr>
              <w:tabs>
                <w:tab w:val="left" w:pos="840"/>
              </w:tabs>
              <w:rPr>
                <w:rFonts w:ascii="Times New Roman" w:hAnsi="Times New Roman" w:cs="Times New Roman"/>
              </w:rPr>
            </w:pPr>
          </w:p>
          <w:p w14:paraId="6400A8E1" w14:textId="77777777" w:rsidR="00992AE4" w:rsidRPr="00E965F4" w:rsidRDefault="00992AE4" w:rsidP="00992AE4">
            <w:pPr>
              <w:tabs>
                <w:tab w:val="left" w:pos="840"/>
              </w:tabs>
              <w:rPr>
                <w:rFonts w:ascii="Times New Roman" w:hAnsi="Times New Roman" w:cs="Times New Roman"/>
              </w:rPr>
            </w:pPr>
            <w:r w:rsidRPr="00E965F4">
              <w:rPr>
                <w:rFonts w:ascii="Times New Roman" w:hAnsi="Times New Roman" w:cs="Times New Roman"/>
              </w:rPr>
              <w:t>____________/__________</w:t>
            </w:r>
          </w:p>
          <w:p w14:paraId="085BA62B" w14:textId="77777777" w:rsidR="00992AE4" w:rsidRPr="00992AE4" w:rsidRDefault="00992AE4" w:rsidP="00992AE4">
            <w:pPr>
              <w:tabs>
                <w:tab w:val="left" w:pos="840"/>
              </w:tabs>
              <w:rPr>
                <w:rFonts w:ascii="Times New Roman" w:hAnsi="Times New Roman" w:cs="Times New Roman"/>
              </w:rPr>
            </w:pPr>
            <w:proofErr w:type="spellStart"/>
            <w:r w:rsidRPr="00E965F4">
              <w:rPr>
                <w:rFonts w:ascii="Times New Roman" w:hAnsi="Times New Roman" w:cs="Times New Roman"/>
              </w:rPr>
              <w:t>м.п</w:t>
            </w:r>
            <w:proofErr w:type="spellEnd"/>
            <w:r w:rsidRPr="00E965F4">
              <w:rPr>
                <w:rFonts w:ascii="Times New Roman" w:hAnsi="Times New Roman" w:cs="Times New Roman"/>
              </w:rPr>
              <w:t>.</w:t>
            </w:r>
          </w:p>
        </w:tc>
      </w:tr>
      <w:permEnd w:id="393414693"/>
    </w:tbl>
    <w:p w14:paraId="5DC3E3B5" w14:textId="77777777" w:rsidR="000D37F8" w:rsidRDefault="000D37F8" w:rsidP="006B6CF4">
      <w:pPr>
        <w:rPr>
          <w:rFonts w:ascii="Times New Roman" w:hAnsi="Times New Roman" w:cs="Times New Roman"/>
        </w:rPr>
      </w:pPr>
    </w:p>
    <w:sectPr w:rsidR="000D37F8" w:rsidSect="0008521C">
      <w:pgSz w:w="11906" w:h="16838"/>
      <w:pgMar w:top="1134" w:right="709"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3579C3" w14:textId="77777777" w:rsidR="003D318D" w:rsidRDefault="003D318D" w:rsidP="007F1E44">
      <w:r>
        <w:separator/>
      </w:r>
    </w:p>
  </w:endnote>
  <w:endnote w:type="continuationSeparator" w:id="0">
    <w:p w14:paraId="554488B6" w14:textId="77777777" w:rsidR="003D318D" w:rsidRDefault="003D318D" w:rsidP="007F1E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99EC22" w14:textId="77777777" w:rsidR="007F4178" w:rsidRDefault="007F4178">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A83B09" w14:textId="77777777" w:rsidR="007F4178" w:rsidRDefault="007F4178">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1A419D" w14:textId="77777777" w:rsidR="007F4178" w:rsidRDefault="007F417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64BF23" w14:textId="77777777" w:rsidR="003D318D" w:rsidRDefault="003D318D" w:rsidP="007F1E44">
      <w:r>
        <w:separator/>
      </w:r>
    </w:p>
  </w:footnote>
  <w:footnote w:type="continuationSeparator" w:id="0">
    <w:p w14:paraId="2314AE48" w14:textId="77777777" w:rsidR="003D318D" w:rsidRDefault="003D318D" w:rsidP="007F1E44">
      <w:r>
        <w:continuationSeparator/>
      </w:r>
    </w:p>
  </w:footnote>
  <w:footnote w:id="1">
    <w:p w14:paraId="41064C20" w14:textId="4F2CCCB6" w:rsidR="002F3584" w:rsidRPr="002F3584" w:rsidRDefault="002F3584" w:rsidP="002F3584">
      <w:pPr>
        <w:pStyle w:val="a6"/>
        <w:jc w:val="both"/>
        <w:rPr>
          <w:rFonts w:ascii="Times New Roman" w:hAnsi="Times New Roman" w:cs="Times New Roman"/>
        </w:rPr>
      </w:pPr>
      <w:r w:rsidRPr="002F3584">
        <w:rPr>
          <w:rStyle w:val="a8"/>
          <w:rFonts w:ascii="Times New Roman" w:hAnsi="Times New Roman" w:cs="Times New Roman"/>
        </w:rPr>
        <w:footnoteRef/>
      </w:r>
      <w:r w:rsidRPr="002F3584">
        <w:rPr>
          <w:rFonts w:ascii="Times New Roman" w:hAnsi="Times New Roman" w:cs="Times New Roman"/>
        </w:rPr>
        <w:t xml:space="preserve"> </w:t>
      </w:r>
      <w:r w:rsidRPr="002F3584">
        <w:rPr>
          <w:rFonts w:ascii="Times New Roman" w:hAnsi="Times New Roman" w:cs="Times New Roman"/>
          <w:highlight w:val="lightGray"/>
        </w:rPr>
        <w:t>Применяется в случае наличия между Сторонами заключенного соглашения о переходе на электронный юридически значимый документооборот (Соглашения об ЭДО)</w:t>
      </w:r>
      <w:r w:rsidRPr="002F3584">
        <w:rPr>
          <w:rFonts w:ascii="Times New Roman" w:hAnsi="Times New Roman" w:cs="Times New Roman"/>
        </w:rPr>
        <w:t>.</w:t>
      </w:r>
    </w:p>
  </w:footnote>
  <w:footnote w:id="2">
    <w:p w14:paraId="7B22F0F1" w14:textId="6FBD9762" w:rsidR="002F3584" w:rsidRDefault="002F3584" w:rsidP="002F3584">
      <w:pPr>
        <w:pStyle w:val="a6"/>
        <w:jc w:val="both"/>
      </w:pPr>
      <w:r w:rsidRPr="002F3584">
        <w:rPr>
          <w:rStyle w:val="a8"/>
          <w:rFonts w:ascii="Times New Roman" w:hAnsi="Times New Roman" w:cs="Times New Roman"/>
        </w:rPr>
        <w:footnoteRef/>
      </w:r>
      <w:r w:rsidRPr="002F3584">
        <w:rPr>
          <w:rFonts w:ascii="Times New Roman" w:hAnsi="Times New Roman" w:cs="Times New Roman"/>
        </w:rPr>
        <w:t xml:space="preserve"> </w:t>
      </w:r>
      <w:r w:rsidRPr="002F3584">
        <w:rPr>
          <w:rFonts w:ascii="Times New Roman" w:hAnsi="Times New Roman" w:cs="Times New Roman"/>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4CB63" w14:textId="77777777" w:rsidR="007F4178" w:rsidRDefault="007F4178">
    <w:pPr>
      <w:pStyle w:val="af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91F763" w14:textId="4FA5139B" w:rsidR="007D02F6" w:rsidRPr="007D02F6" w:rsidRDefault="007D02F6" w:rsidP="007D02F6">
    <w:pPr>
      <w:pStyle w:val="af4"/>
      <w:jc w:val="right"/>
      <w:rPr>
        <w:rFonts w:ascii="Times New Roman" w:hAnsi="Times New Roman" w:cs="Times New Roman"/>
        <w:sz w:val="20"/>
        <w:szCs w:val="20"/>
      </w:rPr>
    </w:pPr>
    <w:r w:rsidRPr="007D02F6">
      <w:rPr>
        <w:rFonts w:ascii="Times New Roman" w:hAnsi="Times New Roman" w:cs="Times New Roman"/>
        <w:sz w:val="20"/>
        <w:szCs w:val="20"/>
      </w:rPr>
      <w:t xml:space="preserve">ТФД </w:t>
    </w:r>
    <w:r w:rsidR="007F4178">
      <w:rPr>
        <w:rFonts w:ascii="Times New Roman" w:hAnsi="Times New Roman" w:cs="Times New Roman"/>
        <w:sz w:val="20"/>
        <w:szCs w:val="20"/>
        <w:lang w:val="en-US"/>
      </w:rPr>
      <w:t>11</w:t>
    </w:r>
    <w:r w:rsidRPr="007D02F6">
      <w:rPr>
        <w:rFonts w:ascii="Times New Roman" w:hAnsi="Times New Roman" w:cs="Times New Roman"/>
        <w:sz w:val="20"/>
        <w:szCs w:val="20"/>
      </w:rPr>
      <w:t>.3.</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B01B00" w14:textId="77777777" w:rsidR="007F4178" w:rsidRDefault="007F4178">
    <w:pPr>
      <w:pStyle w:val="af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FD4E436E"/>
    <w:lvl w:ilvl="0">
      <w:start w:val="1"/>
      <w:numFmt w:val="decimal"/>
      <w:lvlText w:val="1.%1."/>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1."/>
      <w:lvlJc w:val="left"/>
      <w:rPr>
        <w:rFonts w:ascii="Arial" w:hAnsi="Arial" w:cs="Arial"/>
        <w:b/>
        <w:bCs/>
        <w:i w:val="0"/>
        <w:iCs w:val="0"/>
        <w:smallCaps w:val="0"/>
        <w:strike w:val="0"/>
        <w:color w:val="000000"/>
        <w:spacing w:val="0"/>
        <w:w w:val="100"/>
        <w:position w:val="0"/>
        <w:sz w:val="24"/>
        <w:szCs w:val="24"/>
        <w:u w:val="none"/>
      </w:rPr>
    </w:lvl>
  </w:abstractNum>
  <w:abstractNum w:abstractNumId="1">
    <w:nsid w:val="00000003"/>
    <w:multiLevelType w:val="multilevel"/>
    <w:tmpl w:val="00000002"/>
    <w:lvl w:ilvl="0">
      <w:start w:val="1"/>
      <w:numFmt w:val="bullet"/>
      <w:lvlText w:val="-"/>
      <w:lvlJc w:val="left"/>
      <w:rPr>
        <w:rFonts w:ascii="Arial" w:hAnsi="Arial"/>
        <w:b/>
        <w:i w:val="0"/>
        <w:smallCaps w:val="0"/>
        <w:strike w:val="0"/>
        <w:color w:val="000000"/>
        <w:spacing w:val="0"/>
        <w:w w:val="100"/>
        <w:position w:val="0"/>
        <w:sz w:val="24"/>
        <w:u w:val="none"/>
      </w:rPr>
    </w:lvl>
    <w:lvl w:ilvl="1">
      <w:start w:val="1"/>
      <w:numFmt w:val="bullet"/>
      <w:lvlText w:val="-"/>
      <w:lvlJc w:val="left"/>
      <w:rPr>
        <w:rFonts w:ascii="Arial" w:hAnsi="Arial"/>
        <w:b/>
        <w:i w:val="0"/>
        <w:smallCaps w:val="0"/>
        <w:strike w:val="0"/>
        <w:color w:val="000000"/>
        <w:spacing w:val="0"/>
        <w:w w:val="100"/>
        <w:position w:val="0"/>
        <w:sz w:val="24"/>
        <w:u w:val="none"/>
      </w:rPr>
    </w:lvl>
    <w:lvl w:ilvl="2">
      <w:start w:val="1"/>
      <w:numFmt w:val="bullet"/>
      <w:lvlText w:val="-"/>
      <w:lvlJc w:val="left"/>
      <w:rPr>
        <w:rFonts w:ascii="Arial" w:hAnsi="Arial"/>
        <w:b/>
        <w:i w:val="0"/>
        <w:smallCaps w:val="0"/>
        <w:strike w:val="0"/>
        <w:color w:val="000000"/>
        <w:spacing w:val="0"/>
        <w:w w:val="100"/>
        <w:position w:val="0"/>
        <w:sz w:val="24"/>
        <w:u w:val="none"/>
      </w:rPr>
    </w:lvl>
    <w:lvl w:ilvl="3">
      <w:start w:val="1"/>
      <w:numFmt w:val="bullet"/>
      <w:lvlText w:val="-"/>
      <w:lvlJc w:val="left"/>
      <w:rPr>
        <w:rFonts w:ascii="Arial" w:hAnsi="Arial"/>
        <w:b/>
        <w:i w:val="0"/>
        <w:smallCaps w:val="0"/>
        <w:strike w:val="0"/>
        <w:color w:val="000000"/>
        <w:spacing w:val="0"/>
        <w:w w:val="100"/>
        <w:position w:val="0"/>
        <w:sz w:val="24"/>
        <w:u w:val="none"/>
      </w:rPr>
    </w:lvl>
    <w:lvl w:ilvl="4">
      <w:start w:val="1"/>
      <w:numFmt w:val="bullet"/>
      <w:lvlText w:val="-"/>
      <w:lvlJc w:val="left"/>
      <w:rPr>
        <w:rFonts w:ascii="Arial" w:hAnsi="Arial"/>
        <w:b/>
        <w:i w:val="0"/>
        <w:smallCaps w:val="0"/>
        <w:strike w:val="0"/>
        <w:color w:val="000000"/>
        <w:spacing w:val="0"/>
        <w:w w:val="100"/>
        <w:position w:val="0"/>
        <w:sz w:val="24"/>
        <w:u w:val="none"/>
      </w:rPr>
    </w:lvl>
    <w:lvl w:ilvl="5">
      <w:start w:val="1"/>
      <w:numFmt w:val="bullet"/>
      <w:lvlText w:val="-"/>
      <w:lvlJc w:val="left"/>
      <w:rPr>
        <w:rFonts w:ascii="Arial" w:hAnsi="Arial"/>
        <w:b/>
        <w:i w:val="0"/>
        <w:smallCaps w:val="0"/>
        <w:strike w:val="0"/>
        <w:color w:val="000000"/>
        <w:spacing w:val="0"/>
        <w:w w:val="100"/>
        <w:position w:val="0"/>
        <w:sz w:val="24"/>
        <w:u w:val="none"/>
      </w:rPr>
    </w:lvl>
    <w:lvl w:ilvl="6">
      <w:start w:val="1"/>
      <w:numFmt w:val="bullet"/>
      <w:lvlText w:val="-"/>
      <w:lvlJc w:val="left"/>
      <w:rPr>
        <w:rFonts w:ascii="Arial" w:hAnsi="Arial"/>
        <w:b/>
        <w:i w:val="0"/>
        <w:smallCaps w:val="0"/>
        <w:strike w:val="0"/>
        <w:color w:val="000000"/>
        <w:spacing w:val="0"/>
        <w:w w:val="100"/>
        <w:position w:val="0"/>
        <w:sz w:val="24"/>
        <w:u w:val="none"/>
      </w:rPr>
    </w:lvl>
    <w:lvl w:ilvl="7">
      <w:start w:val="1"/>
      <w:numFmt w:val="bullet"/>
      <w:lvlText w:val="-"/>
      <w:lvlJc w:val="left"/>
      <w:rPr>
        <w:rFonts w:ascii="Arial" w:hAnsi="Arial"/>
        <w:b/>
        <w:i w:val="0"/>
        <w:smallCaps w:val="0"/>
        <w:strike w:val="0"/>
        <w:color w:val="000000"/>
        <w:spacing w:val="0"/>
        <w:w w:val="100"/>
        <w:position w:val="0"/>
        <w:sz w:val="24"/>
        <w:u w:val="none"/>
      </w:rPr>
    </w:lvl>
    <w:lvl w:ilvl="8">
      <w:start w:val="1"/>
      <w:numFmt w:val="bullet"/>
      <w:lvlText w:val="-"/>
      <w:lvlJc w:val="left"/>
      <w:rPr>
        <w:rFonts w:ascii="Arial" w:hAnsi="Arial"/>
        <w:b/>
        <w:i w:val="0"/>
        <w:smallCaps w:val="0"/>
        <w:strike w:val="0"/>
        <w:color w:val="000000"/>
        <w:spacing w:val="0"/>
        <w:w w:val="100"/>
        <w:position w:val="0"/>
        <w:sz w:val="24"/>
        <w:u w:val="none"/>
      </w:rPr>
    </w:lvl>
  </w:abstractNum>
  <w:abstractNum w:abstractNumId="2">
    <w:nsid w:val="00000005"/>
    <w:multiLevelType w:val="multilevel"/>
    <w:tmpl w:val="05585E9C"/>
    <w:lvl w:ilvl="0">
      <w:start w:val="1"/>
      <w:numFmt w:val="decimal"/>
      <w:lvlText w:val="3.%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3.%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3">
    <w:nsid w:val="00000007"/>
    <w:multiLevelType w:val="multilevel"/>
    <w:tmpl w:val="C4FA3976"/>
    <w:lvl w:ilvl="0">
      <w:start w:val="1"/>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2">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4.%1."/>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4">
    <w:nsid w:val="00000009"/>
    <w:multiLevelType w:val="multilevel"/>
    <w:tmpl w:val="3B8251D8"/>
    <w:lvl w:ilvl="0">
      <w:start w:val="4"/>
      <w:numFmt w:val="decimal"/>
      <w:lvlText w:val="4.%1."/>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1">
      <w:start w:val="1"/>
      <w:numFmt w:val="decimal"/>
      <w:lvlText w:val="%2)"/>
      <w:lvlJc w:val="left"/>
      <w:rPr>
        <w:rFonts w:ascii="Times New Roman"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3">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4">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5">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6">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7">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lvl w:ilvl="8">
      <w:start w:val="1"/>
      <w:numFmt w:val="decimal"/>
      <w:lvlText w:val="%2)"/>
      <w:lvlJc w:val="left"/>
      <w:rPr>
        <w:rFonts w:ascii="Arial" w:hAnsi="Arial" w:cs="Arial"/>
        <w:b w:val="0"/>
        <w:bCs w:val="0"/>
        <w:i w:val="0"/>
        <w:iCs w:val="0"/>
        <w:smallCaps w:val="0"/>
        <w:strike w:val="0"/>
        <w:color w:val="000000"/>
        <w:spacing w:val="0"/>
        <w:w w:val="100"/>
        <w:position w:val="0"/>
        <w:sz w:val="24"/>
        <w:szCs w:val="24"/>
        <w:u w:val="none"/>
      </w:rPr>
    </w:lvl>
  </w:abstractNum>
  <w:abstractNum w:abstractNumId="5">
    <w:nsid w:val="0000000B"/>
    <w:multiLevelType w:val="multilevel"/>
    <w:tmpl w:val="0000000A"/>
    <w:lvl w:ilvl="0">
      <w:start w:val="1"/>
      <w:numFmt w:val="decimal"/>
      <w:lvlText w:val="3.%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6">
    <w:nsid w:val="0000000D"/>
    <w:multiLevelType w:val="multilevel"/>
    <w:tmpl w:val="0000000C"/>
    <w:lvl w:ilvl="0">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3"/>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7">
    <w:nsid w:val="0000000F"/>
    <w:multiLevelType w:val="multilevel"/>
    <w:tmpl w:val="0000000E"/>
    <w:lvl w:ilvl="0">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1">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6"/>
      <w:numFmt w:val="decimal"/>
      <w:lvlText w:val="3.1.1.%1."/>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8">
    <w:nsid w:val="00000011"/>
    <w:multiLevelType w:val="multilevel"/>
    <w:tmpl w:val="B71643D0"/>
    <w:lvl w:ilvl="0">
      <w:start w:val="1"/>
      <w:numFmt w:val="decimal"/>
      <w:lvlText w:val="5.%1."/>
      <w:lvlJc w:val="left"/>
      <w:rPr>
        <w:rFonts w:ascii="Times New Roman" w:hAnsi="Times New Roman" w:cs="Times New Roman"/>
        <w:b w:val="0"/>
        <w:bCs w:val="0"/>
        <w:i w:val="0"/>
        <w:iCs w:val="0"/>
        <w:smallCaps w:val="0"/>
        <w:strike w:val="0"/>
        <w:color w:val="000000"/>
        <w:spacing w:val="0"/>
        <w:w w:val="100"/>
        <w:position w:val="0"/>
        <w:sz w:val="24"/>
        <w:szCs w:val="24"/>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1"/>
        <w:szCs w:val="21"/>
        <w:u w:val="none"/>
      </w:rPr>
    </w:lvl>
  </w:abstractNum>
  <w:abstractNum w:abstractNumId="9">
    <w:nsid w:val="03A6347F"/>
    <w:multiLevelType w:val="hybridMultilevel"/>
    <w:tmpl w:val="2FF0560E"/>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10682AFB"/>
    <w:multiLevelType w:val="multilevel"/>
    <w:tmpl w:val="2AC4EC8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107A4EB5"/>
    <w:multiLevelType w:val="multilevel"/>
    <w:tmpl w:val="FD4E436E"/>
    <w:lvl w:ilvl="0">
      <w:start w:val="1"/>
      <w:numFmt w:val="decimal"/>
      <w:lvlText w:val="1.%1."/>
      <w:lvlJc w:val="left"/>
      <w:rPr>
        <w:rFonts w:ascii="Times New Roman" w:hAnsi="Times New Roman" w:cs="Times New Roman" w:hint="default"/>
        <w:b w:val="0"/>
        <w:bCs/>
        <w:i w:val="0"/>
        <w:iCs w:val="0"/>
        <w:smallCaps w:val="0"/>
        <w:strike w:val="0"/>
        <w:color w:val="000000"/>
        <w:spacing w:val="0"/>
        <w:w w:val="100"/>
        <w:position w:val="0"/>
        <w:sz w:val="24"/>
        <w:szCs w:val="24"/>
        <w:u w:val="none"/>
      </w:rPr>
    </w:lvl>
    <w:lvl w:ilvl="1">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2">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3">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4">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5">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6">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7">
      <w:start w:val="1"/>
      <w:numFmt w:val="decimal"/>
      <w:lvlText w:val="1.%1."/>
      <w:lvlJc w:val="left"/>
      <w:rPr>
        <w:rFonts w:ascii="Arial" w:hAnsi="Arial" w:cs="Arial"/>
        <w:b/>
        <w:bCs/>
        <w:i w:val="0"/>
        <w:iCs w:val="0"/>
        <w:smallCaps w:val="0"/>
        <w:strike w:val="0"/>
        <w:color w:val="000000"/>
        <w:spacing w:val="0"/>
        <w:w w:val="100"/>
        <w:position w:val="0"/>
        <w:sz w:val="24"/>
        <w:szCs w:val="24"/>
        <w:u w:val="none"/>
      </w:rPr>
    </w:lvl>
    <w:lvl w:ilvl="8">
      <w:start w:val="1"/>
      <w:numFmt w:val="decimal"/>
      <w:lvlText w:val="1.%1."/>
      <w:lvlJc w:val="left"/>
      <w:rPr>
        <w:rFonts w:ascii="Arial" w:hAnsi="Arial" w:cs="Arial"/>
        <w:b/>
        <w:bCs/>
        <w:i w:val="0"/>
        <w:iCs w:val="0"/>
        <w:smallCaps w:val="0"/>
        <w:strike w:val="0"/>
        <w:color w:val="000000"/>
        <w:spacing w:val="0"/>
        <w:w w:val="100"/>
        <w:position w:val="0"/>
        <w:sz w:val="24"/>
        <w:szCs w:val="24"/>
        <w:u w:val="none"/>
      </w:rPr>
    </w:lvl>
  </w:abstractNum>
  <w:abstractNum w:abstractNumId="13">
    <w:nsid w:val="11E65DC2"/>
    <w:multiLevelType w:val="multilevel"/>
    <w:tmpl w:val="376A688C"/>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nsid w:val="166A09D7"/>
    <w:multiLevelType w:val="multilevel"/>
    <w:tmpl w:val="2F10CE36"/>
    <w:lvl w:ilvl="0">
      <w:start w:val="7"/>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5">
    <w:nsid w:val="17A97324"/>
    <w:multiLevelType w:val="multilevel"/>
    <w:tmpl w:val="A8DA67D8"/>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9DD69F4"/>
    <w:multiLevelType w:val="multilevel"/>
    <w:tmpl w:val="31F86D22"/>
    <w:lvl w:ilvl="0">
      <w:start w:val="2"/>
      <w:numFmt w:val="decimal"/>
      <w:lvlText w:val="%1."/>
      <w:lvlJc w:val="left"/>
      <w:pPr>
        <w:ind w:left="585" w:hanging="585"/>
      </w:pPr>
      <w:rPr>
        <w:rFonts w:hint="default"/>
      </w:rPr>
    </w:lvl>
    <w:lvl w:ilvl="1">
      <w:start w:val="1"/>
      <w:numFmt w:val="decimal"/>
      <w:lvlText w:val="%1.%2."/>
      <w:lvlJc w:val="left"/>
      <w:pPr>
        <w:ind w:left="1090" w:hanging="72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2190" w:hanging="108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3290" w:hanging="144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390" w:hanging="1800"/>
      </w:pPr>
      <w:rPr>
        <w:rFonts w:hint="default"/>
      </w:rPr>
    </w:lvl>
    <w:lvl w:ilvl="8">
      <w:start w:val="1"/>
      <w:numFmt w:val="decimal"/>
      <w:lvlText w:val="%1.%2.%3.%4.%5.%6.%7.%8.%9."/>
      <w:lvlJc w:val="left"/>
      <w:pPr>
        <w:ind w:left="5120" w:hanging="2160"/>
      </w:pPr>
      <w:rPr>
        <w:rFonts w:hint="default"/>
      </w:rPr>
    </w:lvl>
  </w:abstractNum>
  <w:abstractNum w:abstractNumId="17">
    <w:nsid w:val="27D429C9"/>
    <w:multiLevelType w:val="multilevel"/>
    <w:tmpl w:val="9D52B86A"/>
    <w:lvl w:ilvl="0">
      <w:start w:val="4"/>
      <w:numFmt w:val="decimal"/>
      <w:lvlText w:val="%1."/>
      <w:lvlJc w:val="left"/>
      <w:pPr>
        <w:ind w:left="360" w:hanging="360"/>
      </w:pPr>
      <w:rPr>
        <w:rFonts w:hint="default"/>
      </w:rPr>
    </w:lvl>
    <w:lvl w:ilvl="1">
      <w:start w:val="1"/>
      <w:numFmt w:val="decimal"/>
      <w:lvlText w:val="%1.%2."/>
      <w:lvlJc w:val="left"/>
      <w:pPr>
        <w:ind w:left="820" w:hanging="360"/>
      </w:pPr>
      <w:rPr>
        <w:rFonts w:hint="default"/>
      </w:rPr>
    </w:lvl>
    <w:lvl w:ilvl="2">
      <w:start w:val="1"/>
      <w:numFmt w:val="decimal"/>
      <w:lvlText w:val="%1.%2.%3."/>
      <w:lvlJc w:val="left"/>
      <w:pPr>
        <w:ind w:left="1640" w:hanging="720"/>
      </w:pPr>
      <w:rPr>
        <w:rFonts w:hint="default"/>
      </w:rPr>
    </w:lvl>
    <w:lvl w:ilvl="3">
      <w:start w:val="1"/>
      <w:numFmt w:val="decimal"/>
      <w:lvlText w:val="%1.%2.%3.%4."/>
      <w:lvlJc w:val="left"/>
      <w:pPr>
        <w:ind w:left="2100" w:hanging="720"/>
      </w:pPr>
      <w:rPr>
        <w:rFonts w:hint="default"/>
      </w:rPr>
    </w:lvl>
    <w:lvl w:ilvl="4">
      <w:start w:val="1"/>
      <w:numFmt w:val="decimal"/>
      <w:lvlText w:val="%1.%2.%3.%4.%5."/>
      <w:lvlJc w:val="left"/>
      <w:pPr>
        <w:ind w:left="2920" w:hanging="1080"/>
      </w:pPr>
      <w:rPr>
        <w:rFonts w:hint="default"/>
      </w:rPr>
    </w:lvl>
    <w:lvl w:ilvl="5">
      <w:start w:val="1"/>
      <w:numFmt w:val="decimal"/>
      <w:lvlText w:val="%1.%2.%3.%4.%5.%6."/>
      <w:lvlJc w:val="left"/>
      <w:pPr>
        <w:ind w:left="3380" w:hanging="1080"/>
      </w:pPr>
      <w:rPr>
        <w:rFonts w:hint="default"/>
      </w:rPr>
    </w:lvl>
    <w:lvl w:ilvl="6">
      <w:start w:val="1"/>
      <w:numFmt w:val="decimal"/>
      <w:lvlText w:val="%1.%2.%3.%4.%5.%6.%7."/>
      <w:lvlJc w:val="left"/>
      <w:pPr>
        <w:ind w:left="4200" w:hanging="1440"/>
      </w:pPr>
      <w:rPr>
        <w:rFonts w:hint="default"/>
      </w:rPr>
    </w:lvl>
    <w:lvl w:ilvl="7">
      <w:start w:val="1"/>
      <w:numFmt w:val="decimal"/>
      <w:lvlText w:val="%1.%2.%3.%4.%5.%6.%7.%8."/>
      <w:lvlJc w:val="left"/>
      <w:pPr>
        <w:ind w:left="4660" w:hanging="1440"/>
      </w:pPr>
      <w:rPr>
        <w:rFonts w:hint="default"/>
      </w:rPr>
    </w:lvl>
    <w:lvl w:ilvl="8">
      <w:start w:val="1"/>
      <w:numFmt w:val="decimal"/>
      <w:lvlText w:val="%1.%2.%3.%4.%5.%6.%7.%8.%9."/>
      <w:lvlJc w:val="left"/>
      <w:pPr>
        <w:ind w:left="5480" w:hanging="1800"/>
      </w:pPr>
      <w:rPr>
        <w:rFonts w:hint="default"/>
      </w:rPr>
    </w:lvl>
  </w:abstractNum>
  <w:abstractNum w:abstractNumId="18">
    <w:nsid w:val="290A2802"/>
    <w:multiLevelType w:val="hybridMultilevel"/>
    <w:tmpl w:val="0D76B190"/>
    <w:lvl w:ilvl="0" w:tplc="1A22E7B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AB35217"/>
    <w:multiLevelType w:val="multilevel"/>
    <w:tmpl w:val="0234CDD6"/>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0">
    <w:nsid w:val="347A5A90"/>
    <w:multiLevelType w:val="multilevel"/>
    <w:tmpl w:val="00C875D6"/>
    <w:lvl w:ilvl="0">
      <w:start w:val="5"/>
      <w:numFmt w:val="decimal"/>
      <w:lvlText w:val="%1."/>
      <w:lvlJc w:val="left"/>
      <w:pPr>
        <w:ind w:left="360" w:hanging="360"/>
      </w:pPr>
      <w:rPr>
        <w:rFonts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1">
    <w:nsid w:val="39B46B6B"/>
    <w:multiLevelType w:val="hybridMultilevel"/>
    <w:tmpl w:val="71F0A1C4"/>
    <w:lvl w:ilvl="0" w:tplc="94A4F1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9FA7BC6"/>
    <w:multiLevelType w:val="hybridMultilevel"/>
    <w:tmpl w:val="8870AA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A5B7318"/>
    <w:multiLevelType w:val="multilevel"/>
    <w:tmpl w:val="79041282"/>
    <w:lvl w:ilvl="0">
      <w:start w:val="2"/>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4">
    <w:nsid w:val="409B2A18"/>
    <w:multiLevelType w:val="multilevel"/>
    <w:tmpl w:val="28B4100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43A2C2E"/>
    <w:multiLevelType w:val="multilevel"/>
    <w:tmpl w:val="53EAA09A"/>
    <w:lvl w:ilvl="0">
      <w:start w:val="2"/>
      <w:numFmt w:val="decimal"/>
      <w:lvlText w:val="%1."/>
      <w:lvlJc w:val="left"/>
      <w:pPr>
        <w:ind w:left="360" w:hanging="360"/>
      </w:pPr>
      <w:rPr>
        <w:rFonts w:hint="default"/>
      </w:rPr>
    </w:lvl>
    <w:lvl w:ilvl="1">
      <w:start w:val="2"/>
      <w:numFmt w:val="decimal"/>
      <w:lvlText w:val="%1.%2."/>
      <w:lvlJc w:val="left"/>
      <w:pPr>
        <w:ind w:left="730" w:hanging="36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660" w:hanging="144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760" w:hanging="1800"/>
      </w:pPr>
      <w:rPr>
        <w:rFonts w:hint="default"/>
      </w:rPr>
    </w:lvl>
  </w:abstractNum>
  <w:abstractNum w:abstractNumId="26">
    <w:nsid w:val="48EE0655"/>
    <w:multiLevelType w:val="multilevel"/>
    <w:tmpl w:val="1722B3CE"/>
    <w:lvl w:ilvl="0">
      <w:start w:val="2"/>
      <w:numFmt w:val="decimal"/>
      <w:lvlText w:val="%1."/>
      <w:lvlJc w:val="left"/>
      <w:pPr>
        <w:ind w:left="360" w:hanging="360"/>
      </w:pPr>
      <w:rPr>
        <w:rFonts w:hint="default"/>
        <w:b/>
      </w:rPr>
    </w:lvl>
    <w:lvl w:ilvl="1">
      <w:start w:val="1"/>
      <w:numFmt w:val="bullet"/>
      <w:lvlText w:val=""/>
      <w:lvlJc w:val="left"/>
      <w:pPr>
        <w:ind w:left="1069" w:hanging="360"/>
      </w:pPr>
      <w:rPr>
        <w:rFonts w:ascii="Symbol" w:hAnsi="Symbol"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nsid w:val="4CE23CBC"/>
    <w:multiLevelType w:val="multilevel"/>
    <w:tmpl w:val="55621AD8"/>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nsid w:val="4D4B03DE"/>
    <w:multiLevelType w:val="multilevel"/>
    <w:tmpl w:val="09926ED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4D8E11DC"/>
    <w:multiLevelType w:val="multilevel"/>
    <w:tmpl w:val="CF90772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54E80638"/>
    <w:multiLevelType w:val="multilevel"/>
    <w:tmpl w:val="AC32710C"/>
    <w:lvl w:ilvl="0">
      <w:start w:val="1"/>
      <w:numFmt w:val="decimal"/>
      <w:lvlText w:val="%1."/>
      <w:lvlJc w:val="left"/>
      <w:pPr>
        <w:ind w:left="360" w:hanging="360"/>
      </w:pPr>
      <w:rPr>
        <w:b/>
        <w:vertAlign w:val="baseline"/>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578D003B"/>
    <w:multiLevelType w:val="multilevel"/>
    <w:tmpl w:val="FA287F7A"/>
    <w:lvl w:ilvl="0">
      <w:start w:val="4"/>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000" w:hanging="432"/>
      </w:pPr>
      <w:rPr>
        <w:b w:val="0"/>
        <w:u w:val="none"/>
      </w:rPr>
    </w:lvl>
    <w:lvl w:ilvl="2">
      <w:start w:val="1"/>
      <w:numFmt w:val="decimal"/>
      <w:lvlText w:val="%1.%2.%3."/>
      <w:lvlJc w:val="left"/>
      <w:pPr>
        <w:ind w:left="121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1EA1192"/>
    <w:multiLevelType w:val="multilevel"/>
    <w:tmpl w:val="49CEDFEE"/>
    <w:lvl w:ilvl="0">
      <w:start w:val="1"/>
      <w:numFmt w:val="decimal"/>
      <w:lvlText w:val="%1."/>
      <w:lvlJc w:val="left"/>
      <w:pPr>
        <w:ind w:left="720" w:hanging="360"/>
      </w:pPr>
      <w:rPr>
        <w:rFonts w:hint="default"/>
        <w:b/>
      </w:rPr>
    </w:lvl>
    <w:lvl w:ilvl="1">
      <w:start w:val="2"/>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2160" w:hanging="1800"/>
      </w:pPr>
      <w:rPr>
        <w:rFonts w:hint="default"/>
        <w:sz w:val="22"/>
      </w:rPr>
    </w:lvl>
  </w:abstractNum>
  <w:abstractNum w:abstractNumId="34">
    <w:nsid w:val="642F2765"/>
    <w:multiLevelType w:val="multilevel"/>
    <w:tmpl w:val="557601CE"/>
    <w:lvl w:ilvl="0">
      <w:start w:val="1"/>
      <w:numFmt w:val="decimal"/>
      <w:lvlText w:val="%1."/>
      <w:lvlJc w:val="left"/>
      <w:pPr>
        <w:tabs>
          <w:tab w:val="num" w:pos="502"/>
        </w:tabs>
        <w:ind w:left="502" w:hanging="360"/>
      </w:pPr>
    </w:lvl>
    <w:lvl w:ilvl="1">
      <w:start w:val="1"/>
      <w:numFmt w:val="decimal"/>
      <w:lvlText w:val="%1.%2."/>
      <w:lvlJc w:val="left"/>
      <w:pPr>
        <w:tabs>
          <w:tab w:val="num" w:pos="1851"/>
        </w:tabs>
        <w:ind w:left="1851" w:hanging="432"/>
      </w:pPr>
      <w:rPr>
        <w:b w:val="0"/>
        <w:sz w:val="24"/>
        <w:szCs w:val="24"/>
      </w:rPr>
    </w:lvl>
    <w:lvl w:ilvl="2">
      <w:start w:val="1"/>
      <w:numFmt w:val="decimal"/>
      <w:lvlText w:val="%1.%2.%3."/>
      <w:lvlJc w:val="left"/>
      <w:pPr>
        <w:tabs>
          <w:tab w:val="num" w:pos="1855"/>
        </w:tabs>
        <w:ind w:left="1639"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5">
    <w:nsid w:val="7221318E"/>
    <w:multiLevelType w:val="multilevel"/>
    <w:tmpl w:val="E632C29A"/>
    <w:lvl w:ilvl="0">
      <w:start w:val="2"/>
      <w:numFmt w:val="decimal"/>
      <w:lvlText w:val="%1."/>
      <w:lvlJc w:val="left"/>
      <w:pPr>
        <w:ind w:left="360" w:hanging="360"/>
      </w:pPr>
      <w:rPr>
        <w:rFonts w:ascii="Times New Roman" w:hAnsi="Times New Roman" w:cs="Times New Roman" w:hint="default"/>
        <w:b/>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nsid w:val="77B66415"/>
    <w:multiLevelType w:val="multilevel"/>
    <w:tmpl w:val="7E3EB07A"/>
    <w:lvl w:ilvl="0">
      <w:start w:val="1"/>
      <w:numFmt w:val="decimal"/>
      <w:lvlText w:val="%1."/>
      <w:lvlJc w:val="left"/>
      <w:pPr>
        <w:ind w:left="360" w:hanging="360"/>
      </w:pPr>
      <w:rPr>
        <w:rFonts w:eastAsiaTheme="minorHAnsi" w:hint="default"/>
        <w:color w:val="auto"/>
      </w:rPr>
    </w:lvl>
    <w:lvl w:ilvl="1">
      <w:start w:val="4"/>
      <w:numFmt w:val="decimal"/>
      <w:lvlText w:val="%1.%2."/>
      <w:lvlJc w:val="left"/>
      <w:pPr>
        <w:ind w:left="1069" w:hanging="360"/>
      </w:pPr>
      <w:rPr>
        <w:rFonts w:eastAsiaTheme="minorHAnsi" w:hint="default"/>
        <w:color w:val="auto"/>
      </w:rPr>
    </w:lvl>
    <w:lvl w:ilvl="2">
      <w:start w:val="1"/>
      <w:numFmt w:val="decimal"/>
      <w:lvlText w:val="%1.%2.%3."/>
      <w:lvlJc w:val="left"/>
      <w:pPr>
        <w:ind w:left="2138" w:hanging="720"/>
      </w:pPr>
      <w:rPr>
        <w:rFonts w:eastAsiaTheme="minorHAnsi" w:hint="default"/>
        <w:color w:val="auto"/>
      </w:rPr>
    </w:lvl>
    <w:lvl w:ilvl="3">
      <w:start w:val="1"/>
      <w:numFmt w:val="decimal"/>
      <w:lvlText w:val="%1.%2.%3.%4."/>
      <w:lvlJc w:val="left"/>
      <w:pPr>
        <w:ind w:left="2847" w:hanging="720"/>
      </w:pPr>
      <w:rPr>
        <w:rFonts w:eastAsiaTheme="minorHAnsi" w:hint="default"/>
        <w:color w:val="auto"/>
      </w:rPr>
    </w:lvl>
    <w:lvl w:ilvl="4">
      <w:start w:val="1"/>
      <w:numFmt w:val="decimal"/>
      <w:lvlText w:val="%1.%2.%3.%4.%5."/>
      <w:lvlJc w:val="left"/>
      <w:pPr>
        <w:ind w:left="3916" w:hanging="1080"/>
      </w:pPr>
      <w:rPr>
        <w:rFonts w:eastAsiaTheme="minorHAnsi" w:hint="default"/>
        <w:color w:val="auto"/>
      </w:rPr>
    </w:lvl>
    <w:lvl w:ilvl="5">
      <w:start w:val="1"/>
      <w:numFmt w:val="decimal"/>
      <w:lvlText w:val="%1.%2.%3.%4.%5.%6."/>
      <w:lvlJc w:val="left"/>
      <w:pPr>
        <w:ind w:left="4625" w:hanging="1080"/>
      </w:pPr>
      <w:rPr>
        <w:rFonts w:eastAsiaTheme="minorHAnsi" w:hint="default"/>
        <w:color w:val="auto"/>
      </w:rPr>
    </w:lvl>
    <w:lvl w:ilvl="6">
      <w:start w:val="1"/>
      <w:numFmt w:val="decimal"/>
      <w:lvlText w:val="%1.%2.%3.%4.%5.%6.%7."/>
      <w:lvlJc w:val="left"/>
      <w:pPr>
        <w:ind w:left="5694" w:hanging="1440"/>
      </w:pPr>
      <w:rPr>
        <w:rFonts w:eastAsiaTheme="minorHAnsi" w:hint="default"/>
        <w:color w:val="auto"/>
      </w:rPr>
    </w:lvl>
    <w:lvl w:ilvl="7">
      <w:start w:val="1"/>
      <w:numFmt w:val="decimal"/>
      <w:lvlText w:val="%1.%2.%3.%4.%5.%6.%7.%8."/>
      <w:lvlJc w:val="left"/>
      <w:pPr>
        <w:ind w:left="6403" w:hanging="1440"/>
      </w:pPr>
      <w:rPr>
        <w:rFonts w:eastAsiaTheme="minorHAnsi" w:hint="default"/>
        <w:color w:val="auto"/>
      </w:rPr>
    </w:lvl>
    <w:lvl w:ilvl="8">
      <w:start w:val="1"/>
      <w:numFmt w:val="decimal"/>
      <w:lvlText w:val="%1.%2.%3.%4.%5.%6.%7.%8.%9."/>
      <w:lvlJc w:val="left"/>
      <w:pPr>
        <w:ind w:left="7472" w:hanging="1800"/>
      </w:pPr>
      <w:rPr>
        <w:rFonts w:eastAsiaTheme="minorHAnsi" w:hint="default"/>
        <w:color w:val="auto"/>
      </w:rPr>
    </w:lvl>
  </w:abstractNum>
  <w:abstractNum w:abstractNumId="37">
    <w:nsid w:val="7A8F1D56"/>
    <w:multiLevelType w:val="multilevel"/>
    <w:tmpl w:val="20E66868"/>
    <w:lvl w:ilvl="0">
      <w:start w:val="1"/>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15"/>
  </w:num>
  <w:num w:numId="7">
    <w:abstractNumId w:val="5"/>
  </w:num>
  <w:num w:numId="8">
    <w:abstractNumId w:val="6"/>
  </w:num>
  <w:num w:numId="9">
    <w:abstractNumId w:val="7"/>
  </w:num>
  <w:num w:numId="10">
    <w:abstractNumId w:val="16"/>
  </w:num>
  <w:num w:numId="11">
    <w:abstractNumId w:val="23"/>
  </w:num>
  <w:num w:numId="12">
    <w:abstractNumId w:val="12"/>
  </w:num>
  <w:num w:numId="13">
    <w:abstractNumId w:val="29"/>
  </w:num>
  <w:num w:numId="14">
    <w:abstractNumId w:val="8"/>
  </w:num>
  <w:num w:numId="15">
    <w:abstractNumId w:val="17"/>
  </w:num>
  <w:num w:numId="16">
    <w:abstractNumId w:val="11"/>
  </w:num>
  <w:num w:numId="17">
    <w:abstractNumId w:val="22"/>
  </w:num>
  <w:num w:numId="18">
    <w:abstractNumId w:val="10"/>
  </w:num>
  <w:num w:numId="19">
    <w:abstractNumId w:val="14"/>
  </w:num>
  <w:num w:numId="20">
    <w:abstractNumId w:val="19"/>
  </w:num>
  <w:num w:numId="21">
    <w:abstractNumId w:val="13"/>
  </w:num>
  <w:num w:numId="22">
    <w:abstractNumId w:val="20"/>
  </w:num>
  <w:num w:numId="23">
    <w:abstractNumId w:val="27"/>
  </w:num>
  <w:num w:numId="24">
    <w:abstractNumId w:val="37"/>
  </w:num>
  <w:num w:numId="25">
    <w:abstractNumId w:val="33"/>
  </w:num>
  <w:num w:numId="26">
    <w:abstractNumId w:val="31"/>
  </w:num>
  <w:num w:numId="27">
    <w:abstractNumId w:val="28"/>
    <w:lvlOverride w:ilvl="0">
      <w:startOverride w:val="1"/>
    </w:lvlOverride>
  </w:num>
  <w:num w:numId="28">
    <w:abstractNumId w:val="24"/>
    <w:lvlOverride w:ilvl="0">
      <w:startOverride w:val="1"/>
    </w:lvlOverride>
  </w:num>
  <w:num w:numId="29">
    <w:abstractNumId w:val="32"/>
  </w:num>
  <w:num w:numId="30">
    <w:abstractNumId w:val="36"/>
  </w:num>
  <w:num w:numId="31">
    <w:abstractNumId w:val="18"/>
  </w:num>
  <w:num w:numId="32">
    <w:abstractNumId w:val="25"/>
  </w:num>
  <w:num w:numId="33">
    <w:abstractNumId w:val="9"/>
  </w:num>
  <w:num w:numId="34">
    <w:abstractNumId w:val="21"/>
  </w:num>
  <w:num w:numId="35">
    <w:abstractNumId w:val="35"/>
  </w:num>
  <w:num w:numId="36">
    <w:abstractNumId w:val="26"/>
  </w:num>
  <w:num w:numId="3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readOnly" w:enforcement="1" w:cryptProviderType="rsaFull" w:cryptAlgorithmClass="hash" w:cryptAlgorithmType="typeAny" w:cryptAlgorithmSid="4" w:cryptSpinCount="100000" w:hash="39PsdGGlyJmbqDcwnEy0c2s0os8=" w:salt="Cbz6ajYQPLe7SlB1bsbpYg=="/>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1F7A"/>
    <w:rsid w:val="00000E05"/>
    <w:rsid w:val="00000EEA"/>
    <w:rsid w:val="00001036"/>
    <w:rsid w:val="00001D9A"/>
    <w:rsid w:val="00002C3F"/>
    <w:rsid w:val="00002D39"/>
    <w:rsid w:val="00002EEC"/>
    <w:rsid w:val="00011EDD"/>
    <w:rsid w:val="000142E5"/>
    <w:rsid w:val="00016609"/>
    <w:rsid w:val="000176E8"/>
    <w:rsid w:val="00017892"/>
    <w:rsid w:val="00020EB6"/>
    <w:rsid w:val="00024AAF"/>
    <w:rsid w:val="00026B3B"/>
    <w:rsid w:val="00027D21"/>
    <w:rsid w:val="00033149"/>
    <w:rsid w:val="00033535"/>
    <w:rsid w:val="00035461"/>
    <w:rsid w:val="00035A3C"/>
    <w:rsid w:val="00036CCD"/>
    <w:rsid w:val="000408AF"/>
    <w:rsid w:val="00041249"/>
    <w:rsid w:val="000453B0"/>
    <w:rsid w:val="00047286"/>
    <w:rsid w:val="000478F0"/>
    <w:rsid w:val="00050929"/>
    <w:rsid w:val="00052AA3"/>
    <w:rsid w:val="000538F8"/>
    <w:rsid w:val="00054B38"/>
    <w:rsid w:val="000619CF"/>
    <w:rsid w:val="00061CA7"/>
    <w:rsid w:val="0006355D"/>
    <w:rsid w:val="00063BB8"/>
    <w:rsid w:val="000642D8"/>
    <w:rsid w:val="00064FE4"/>
    <w:rsid w:val="000657CF"/>
    <w:rsid w:val="00066DE2"/>
    <w:rsid w:val="000671C8"/>
    <w:rsid w:val="000736B1"/>
    <w:rsid w:val="00074788"/>
    <w:rsid w:val="00075212"/>
    <w:rsid w:val="000775C8"/>
    <w:rsid w:val="000802D4"/>
    <w:rsid w:val="00083AEA"/>
    <w:rsid w:val="00084196"/>
    <w:rsid w:val="0008521C"/>
    <w:rsid w:val="0008583B"/>
    <w:rsid w:val="00085F16"/>
    <w:rsid w:val="00090E81"/>
    <w:rsid w:val="00091941"/>
    <w:rsid w:val="00091F7F"/>
    <w:rsid w:val="000926A2"/>
    <w:rsid w:val="00095A63"/>
    <w:rsid w:val="000A1A45"/>
    <w:rsid w:val="000A4372"/>
    <w:rsid w:val="000A5AAF"/>
    <w:rsid w:val="000B10A4"/>
    <w:rsid w:val="000B1BC7"/>
    <w:rsid w:val="000B4AAE"/>
    <w:rsid w:val="000B5260"/>
    <w:rsid w:val="000B68BC"/>
    <w:rsid w:val="000C0523"/>
    <w:rsid w:val="000C240E"/>
    <w:rsid w:val="000C2877"/>
    <w:rsid w:val="000C6427"/>
    <w:rsid w:val="000C67D8"/>
    <w:rsid w:val="000C7A15"/>
    <w:rsid w:val="000D0091"/>
    <w:rsid w:val="000D2957"/>
    <w:rsid w:val="000D37F8"/>
    <w:rsid w:val="000D44F2"/>
    <w:rsid w:val="000D744B"/>
    <w:rsid w:val="000E20EC"/>
    <w:rsid w:val="000E3230"/>
    <w:rsid w:val="000E6DA0"/>
    <w:rsid w:val="000F1A18"/>
    <w:rsid w:val="000F264D"/>
    <w:rsid w:val="000F7CBD"/>
    <w:rsid w:val="001016C0"/>
    <w:rsid w:val="00101A53"/>
    <w:rsid w:val="00101FCF"/>
    <w:rsid w:val="00102C0F"/>
    <w:rsid w:val="00104F24"/>
    <w:rsid w:val="00106655"/>
    <w:rsid w:val="001142D5"/>
    <w:rsid w:val="00115248"/>
    <w:rsid w:val="00116F3D"/>
    <w:rsid w:val="0011727A"/>
    <w:rsid w:val="001208E4"/>
    <w:rsid w:val="00122026"/>
    <w:rsid w:val="0012316B"/>
    <w:rsid w:val="001243FB"/>
    <w:rsid w:val="00124596"/>
    <w:rsid w:val="00126FF2"/>
    <w:rsid w:val="0013058F"/>
    <w:rsid w:val="00134F6B"/>
    <w:rsid w:val="001439DF"/>
    <w:rsid w:val="00143C03"/>
    <w:rsid w:val="00147D39"/>
    <w:rsid w:val="00152CD3"/>
    <w:rsid w:val="00152DD6"/>
    <w:rsid w:val="0016002D"/>
    <w:rsid w:val="001607D6"/>
    <w:rsid w:val="0016182E"/>
    <w:rsid w:val="00161A0B"/>
    <w:rsid w:val="00163574"/>
    <w:rsid w:val="001636D0"/>
    <w:rsid w:val="00164E86"/>
    <w:rsid w:val="00166D7D"/>
    <w:rsid w:val="00166F0A"/>
    <w:rsid w:val="001671A2"/>
    <w:rsid w:val="00170231"/>
    <w:rsid w:val="00177AE7"/>
    <w:rsid w:val="001804CC"/>
    <w:rsid w:val="0018565F"/>
    <w:rsid w:val="0018663E"/>
    <w:rsid w:val="0019483C"/>
    <w:rsid w:val="00195C6D"/>
    <w:rsid w:val="00195DFA"/>
    <w:rsid w:val="00196327"/>
    <w:rsid w:val="001A120D"/>
    <w:rsid w:val="001A21D8"/>
    <w:rsid w:val="001A4D07"/>
    <w:rsid w:val="001A5D45"/>
    <w:rsid w:val="001A765E"/>
    <w:rsid w:val="001B067F"/>
    <w:rsid w:val="001B1768"/>
    <w:rsid w:val="001B1E33"/>
    <w:rsid w:val="001B3802"/>
    <w:rsid w:val="001B50C2"/>
    <w:rsid w:val="001B55B0"/>
    <w:rsid w:val="001B6E76"/>
    <w:rsid w:val="001C0DF6"/>
    <w:rsid w:val="001C759F"/>
    <w:rsid w:val="001D07F8"/>
    <w:rsid w:val="001D0B4B"/>
    <w:rsid w:val="001E52FB"/>
    <w:rsid w:val="001E57DE"/>
    <w:rsid w:val="001F32A6"/>
    <w:rsid w:val="001F4E15"/>
    <w:rsid w:val="001F573F"/>
    <w:rsid w:val="00205F72"/>
    <w:rsid w:val="002073D3"/>
    <w:rsid w:val="0021101B"/>
    <w:rsid w:val="00213727"/>
    <w:rsid w:val="0021523E"/>
    <w:rsid w:val="00216489"/>
    <w:rsid w:val="0021719B"/>
    <w:rsid w:val="00217F0A"/>
    <w:rsid w:val="0022011B"/>
    <w:rsid w:val="00224179"/>
    <w:rsid w:val="00230308"/>
    <w:rsid w:val="002356D8"/>
    <w:rsid w:val="0023744D"/>
    <w:rsid w:val="00240A50"/>
    <w:rsid w:val="00240F52"/>
    <w:rsid w:val="002456D3"/>
    <w:rsid w:val="00246CB7"/>
    <w:rsid w:val="0025060B"/>
    <w:rsid w:val="00252626"/>
    <w:rsid w:val="00252F62"/>
    <w:rsid w:val="00254DD7"/>
    <w:rsid w:val="00255E42"/>
    <w:rsid w:val="00262955"/>
    <w:rsid w:val="002630B2"/>
    <w:rsid w:val="00263961"/>
    <w:rsid w:val="00266F5E"/>
    <w:rsid w:val="00270131"/>
    <w:rsid w:val="0027349D"/>
    <w:rsid w:val="00273EF7"/>
    <w:rsid w:val="002755D2"/>
    <w:rsid w:val="00275FA3"/>
    <w:rsid w:val="00277675"/>
    <w:rsid w:val="00277716"/>
    <w:rsid w:val="00280242"/>
    <w:rsid w:val="0028106B"/>
    <w:rsid w:val="00283C3B"/>
    <w:rsid w:val="00283E39"/>
    <w:rsid w:val="0028578C"/>
    <w:rsid w:val="00285DAB"/>
    <w:rsid w:val="002863EF"/>
    <w:rsid w:val="0028711D"/>
    <w:rsid w:val="00287977"/>
    <w:rsid w:val="00287AB8"/>
    <w:rsid w:val="00290857"/>
    <w:rsid w:val="00292F75"/>
    <w:rsid w:val="0029476D"/>
    <w:rsid w:val="00294B89"/>
    <w:rsid w:val="00295008"/>
    <w:rsid w:val="002A01BC"/>
    <w:rsid w:val="002A1547"/>
    <w:rsid w:val="002A46C9"/>
    <w:rsid w:val="002A530B"/>
    <w:rsid w:val="002A57E0"/>
    <w:rsid w:val="002A5BD5"/>
    <w:rsid w:val="002A73AA"/>
    <w:rsid w:val="002B146C"/>
    <w:rsid w:val="002B39C1"/>
    <w:rsid w:val="002B5766"/>
    <w:rsid w:val="002B6CAD"/>
    <w:rsid w:val="002C1C61"/>
    <w:rsid w:val="002C1F7A"/>
    <w:rsid w:val="002C2397"/>
    <w:rsid w:val="002C3195"/>
    <w:rsid w:val="002C5E6F"/>
    <w:rsid w:val="002C62F8"/>
    <w:rsid w:val="002C7394"/>
    <w:rsid w:val="002D0D98"/>
    <w:rsid w:val="002D2A9F"/>
    <w:rsid w:val="002D7542"/>
    <w:rsid w:val="002E23AA"/>
    <w:rsid w:val="002E27FB"/>
    <w:rsid w:val="002E2C05"/>
    <w:rsid w:val="002E345A"/>
    <w:rsid w:val="002E536E"/>
    <w:rsid w:val="002E6A4A"/>
    <w:rsid w:val="002E6A81"/>
    <w:rsid w:val="002F02D7"/>
    <w:rsid w:val="002F0BB8"/>
    <w:rsid w:val="002F3584"/>
    <w:rsid w:val="002F6D70"/>
    <w:rsid w:val="0030150A"/>
    <w:rsid w:val="00301829"/>
    <w:rsid w:val="00303CDC"/>
    <w:rsid w:val="0030406D"/>
    <w:rsid w:val="003047E6"/>
    <w:rsid w:val="003060C7"/>
    <w:rsid w:val="00307953"/>
    <w:rsid w:val="00310EB7"/>
    <w:rsid w:val="003112B8"/>
    <w:rsid w:val="00311A24"/>
    <w:rsid w:val="00313428"/>
    <w:rsid w:val="00314984"/>
    <w:rsid w:val="00317841"/>
    <w:rsid w:val="003204BA"/>
    <w:rsid w:val="00321CDB"/>
    <w:rsid w:val="003227CA"/>
    <w:rsid w:val="003249C3"/>
    <w:rsid w:val="00325166"/>
    <w:rsid w:val="0032701F"/>
    <w:rsid w:val="003310DD"/>
    <w:rsid w:val="00331C89"/>
    <w:rsid w:val="00334384"/>
    <w:rsid w:val="0033645F"/>
    <w:rsid w:val="0034009D"/>
    <w:rsid w:val="00345212"/>
    <w:rsid w:val="003469FB"/>
    <w:rsid w:val="00350439"/>
    <w:rsid w:val="0035295D"/>
    <w:rsid w:val="00353BCD"/>
    <w:rsid w:val="00354272"/>
    <w:rsid w:val="003543D2"/>
    <w:rsid w:val="0036440B"/>
    <w:rsid w:val="00364C83"/>
    <w:rsid w:val="00372E26"/>
    <w:rsid w:val="003731E5"/>
    <w:rsid w:val="00375234"/>
    <w:rsid w:val="0037641E"/>
    <w:rsid w:val="00377464"/>
    <w:rsid w:val="003804D7"/>
    <w:rsid w:val="00384F7E"/>
    <w:rsid w:val="0038709A"/>
    <w:rsid w:val="0038755B"/>
    <w:rsid w:val="0038795E"/>
    <w:rsid w:val="00387F50"/>
    <w:rsid w:val="00390545"/>
    <w:rsid w:val="00390FD1"/>
    <w:rsid w:val="00393A35"/>
    <w:rsid w:val="003977B8"/>
    <w:rsid w:val="003B7503"/>
    <w:rsid w:val="003B7F4E"/>
    <w:rsid w:val="003C45A2"/>
    <w:rsid w:val="003C6AB5"/>
    <w:rsid w:val="003C7019"/>
    <w:rsid w:val="003D318D"/>
    <w:rsid w:val="003D3C3E"/>
    <w:rsid w:val="003D5667"/>
    <w:rsid w:val="003D677E"/>
    <w:rsid w:val="003D728D"/>
    <w:rsid w:val="003E0B64"/>
    <w:rsid w:val="003E0D70"/>
    <w:rsid w:val="003E3BBB"/>
    <w:rsid w:val="003E41B4"/>
    <w:rsid w:val="003E5724"/>
    <w:rsid w:val="003E7E14"/>
    <w:rsid w:val="003F03E2"/>
    <w:rsid w:val="003F082C"/>
    <w:rsid w:val="003F320F"/>
    <w:rsid w:val="003F39D8"/>
    <w:rsid w:val="003F472C"/>
    <w:rsid w:val="003F4787"/>
    <w:rsid w:val="003F5DF2"/>
    <w:rsid w:val="003F6012"/>
    <w:rsid w:val="004029DC"/>
    <w:rsid w:val="004050CD"/>
    <w:rsid w:val="0040532B"/>
    <w:rsid w:val="004134E8"/>
    <w:rsid w:val="00414C03"/>
    <w:rsid w:val="00416101"/>
    <w:rsid w:val="004161A7"/>
    <w:rsid w:val="00416428"/>
    <w:rsid w:val="00417EF3"/>
    <w:rsid w:val="00420D59"/>
    <w:rsid w:val="004211DB"/>
    <w:rsid w:val="00422BB3"/>
    <w:rsid w:val="00422F7C"/>
    <w:rsid w:val="00423719"/>
    <w:rsid w:val="00427EA5"/>
    <w:rsid w:val="00431F0E"/>
    <w:rsid w:val="0044680A"/>
    <w:rsid w:val="004521EE"/>
    <w:rsid w:val="0046018D"/>
    <w:rsid w:val="00463074"/>
    <w:rsid w:val="0046370F"/>
    <w:rsid w:val="00465259"/>
    <w:rsid w:val="00473199"/>
    <w:rsid w:val="0047596E"/>
    <w:rsid w:val="00480919"/>
    <w:rsid w:val="00480E55"/>
    <w:rsid w:val="00481417"/>
    <w:rsid w:val="00481A85"/>
    <w:rsid w:val="004837AE"/>
    <w:rsid w:val="00485329"/>
    <w:rsid w:val="00486E24"/>
    <w:rsid w:val="0049008F"/>
    <w:rsid w:val="00490479"/>
    <w:rsid w:val="00490D9F"/>
    <w:rsid w:val="004936F8"/>
    <w:rsid w:val="004A11BA"/>
    <w:rsid w:val="004A2E97"/>
    <w:rsid w:val="004A4220"/>
    <w:rsid w:val="004A4692"/>
    <w:rsid w:val="004A565D"/>
    <w:rsid w:val="004A6D41"/>
    <w:rsid w:val="004B2342"/>
    <w:rsid w:val="004B31C7"/>
    <w:rsid w:val="004C013A"/>
    <w:rsid w:val="004C025B"/>
    <w:rsid w:val="004C370A"/>
    <w:rsid w:val="004C38FB"/>
    <w:rsid w:val="004D04FE"/>
    <w:rsid w:val="004D13A0"/>
    <w:rsid w:val="004D1E24"/>
    <w:rsid w:val="004D21EB"/>
    <w:rsid w:val="004D4DC6"/>
    <w:rsid w:val="004D4E10"/>
    <w:rsid w:val="004D54C9"/>
    <w:rsid w:val="004E03D0"/>
    <w:rsid w:val="004E3F51"/>
    <w:rsid w:val="004E3FFE"/>
    <w:rsid w:val="004E5632"/>
    <w:rsid w:val="004F2867"/>
    <w:rsid w:val="004F422F"/>
    <w:rsid w:val="004F57CB"/>
    <w:rsid w:val="0050062A"/>
    <w:rsid w:val="00503A10"/>
    <w:rsid w:val="00505C32"/>
    <w:rsid w:val="00505C65"/>
    <w:rsid w:val="00507C1E"/>
    <w:rsid w:val="005142CC"/>
    <w:rsid w:val="00515236"/>
    <w:rsid w:val="00515387"/>
    <w:rsid w:val="0051548A"/>
    <w:rsid w:val="00515F91"/>
    <w:rsid w:val="00516664"/>
    <w:rsid w:val="00523951"/>
    <w:rsid w:val="0052458C"/>
    <w:rsid w:val="00524F17"/>
    <w:rsid w:val="005250BD"/>
    <w:rsid w:val="005270E9"/>
    <w:rsid w:val="00530B35"/>
    <w:rsid w:val="00530DCF"/>
    <w:rsid w:val="0053179E"/>
    <w:rsid w:val="00533D14"/>
    <w:rsid w:val="0053471D"/>
    <w:rsid w:val="00535DB5"/>
    <w:rsid w:val="00537ABC"/>
    <w:rsid w:val="0054282C"/>
    <w:rsid w:val="00543849"/>
    <w:rsid w:val="00544122"/>
    <w:rsid w:val="0054451C"/>
    <w:rsid w:val="0055148F"/>
    <w:rsid w:val="00552D3A"/>
    <w:rsid w:val="00552F3E"/>
    <w:rsid w:val="0055381E"/>
    <w:rsid w:val="00554338"/>
    <w:rsid w:val="00560A27"/>
    <w:rsid w:val="00564037"/>
    <w:rsid w:val="00565841"/>
    <w:rsid w:val="00571056"/>
    <w:rsid w:val="00573F39"/>
    <w:rsid w:val="0057536B"/>
    <w:rsid w:val="005772D2"/>
    <w:rsid w:val="00583E4C"/>
    <w:rsid w:val="00585288"/>
    <w:rsid w:val="00586DC4"/>
    <w:rsid w:val="005900FE"/>
    <w:rsid w:val="00595482"/>
    <w:rsid w:val="005976EF"/>
    <w:rsid w:val="005A03B6"/>
    <w:rsid w:val="005A2EF0"/>
    <w:rsid w:val="005A42E1"/>
    <w:rsid w:val="005A4BC9"/>
    <w:rsid w:val="005A612F"/>
    <w:rsid w:val="005A62AE"/>
    <w:rsid w:val="005A7292"/>
    <w:rsid w:val="005B050F"/>
    <w:rsid w:val="005B0E44"/>
    <w:rsid w:val="005B34E5"/>
    <w:rsid w:val="005B363D"/>
    <w:rsid w:val="005B408C"/>
    <w:rsid w:val="005B6B25"/>
    <w:rsid w:val="005B7B51"/>
    <w:rsid w:val="005B7C7A"/>
    <w:rsid w:val="005C15B1"/>
    <w:rsid w:val="005C468B"/>
    <w:rsid w:val="005C5439"/>
    <w:rsid w:val="005C6FBC"/>
    <w:rsid w:val="005C7073"/>
    <w:rsid w:val="005C7369"/>
    <w:rsid w:val="005D0377"/>
    <w:rsid w:val="005D1304"/>
    <w:rsid w:val="005D24D5"/>
    <w:rsid w:val="005D3ABE"/>
    <w:rsid w:val="005D486B"/>
    <w:rsid w:val="005D5636"/>
    <w:rsid w:val="005D58BA"/>
    <w:rsid w:val="005D6986"/>
    <w:rsid w:val="005D6B0F"/>
    <w:rsid w:val="005E1F6E"/>
    <w:rsid w:val="005E3AD9"/>
    <w:rsid w:val="005E3FEB"/>
    <w:rsid w:val="005E6948"/>
    <w:rsid w:val="005E7ABF"/>
    <w:rsid w:val="005F0782"/>
    <w:rsid w:val="005F3105"/>
    <w:rsid w:val="005F4F34"/>
    <w:rsid w:val="005F56DA"/>
    <w:rsid w:val="005F68DD"/>
    <w:rsid w:val="005F69EA"/>
    <w:rsid w:val="0060148A"/>
    <w:rsid w:val="00603C5F"/>
    <w:rsid w:val="00604429"/>
    <w:rsid w:val="0060503F"/>
    <w:rsid w:val="00605C39"/>
    <w:rsid w:val="00606572"/>
    <w:rsid w:val="00606779"/>
    <w:rsid w:val="00607B30"/>
    <w:rsid w:val="0061080F"/>
    <w:rsid w:val="00612162"/>
    <w:rsid w:val="00615FCD"/>
    <w:rsid w:val="00616F0E"/>
    <w:rsid w:val="00617A24"/>
    <w:rsid w:val="00617C6F"/>
    <w:rsid w:val="006220E9"/>
    <w:rsid w:val="00627CA3"/>
    <w:rsid w:val="00627E30"/>
    <w:rsid w:val="00631054"/>
    <w:rsid w:val="006315D6"/>
    <w:rsid w:val="0063237D"/>
    <w:rsid w:val="00632617"/>
    <w:rsid w:val="006348FF"/>
    <w:rsid w:val="006375A4"/>
    <w:rsid w:val="00640B15"/>
    <w:rsid w:val="00646212"/>
    <w:rsid w:val="00646EEE"/>
    <w:rsid w:val="00647AE1"/>
    <w:rsid w:val="00650CDA"/>
    <w:rsid w:val="00651D22"/>
    <w:rsid w:val="0065449A"/>
    <w:rsid w:val="006545D5"/>
    <w:rsid w:val="00654F95"/>
    <w:rsid w:val="00657D4A"/>
    <w:rsid w:val="00661FAF"/>
    <w:rsid w:val="00663318"/>
    <w:rsid w:val="00665175"/>
    <w:rsid w:val="006672CE"/>
    <w:rsid w:val="0067643D"/>
    <w:rsid w:val="006770A5"/>
    <w:rsid w:val="0068103F"/>
    <w:rsid w:val="0068244B"/>
    <w:rsid w:val="00682C26"/>
    <w:rsid w:val="00690954"/>
    <w:rsid w:val="00690D79"/>
    <w:rsid w:val="00692481"/>
    <w:rsid w:val="006A1D9A"/>
    <w:rsid w:val="006A2232"/>
    <w:rsid w:val="006A3E5F"/>
    <w:rsid w:val="006A7091"/>
    <w:rsid w:val="006A7360"/>
    <w:rsid w:val="006B6CF4"/>
    <w:rsid w:val="006B7644"/>
    <w:rsid w:val="006B78D4"/>
    <w:rsid w:val="006C0F45"/>
    <w:rsid w:val="006C107C"/>
    <w:rsid w:val="006C1224"/>
    <w:rsid w:val="006C1EB2"/>
    <w:rsid w:val="006C3EA8"/>
    <w:rsid w:val="006C71B6"/>
    <w:rsid w:val="006D1D4E"/>
    <w:rsid w:val="006D216C"/>
    <w:rsid w:val="006D5C36"/>
    <w:rsid w:val="006E21AC"/>
    <w:rsid w:val="006E26B3"/>
    <w:rsid w:val="006E4715"/>
    <w:rsid w:val="006E75BF"/>
    <w:rsid w:val="006F0FC9"/>
    <w:rsid w:val="006F41F9"/>
    <w:rsid w:val="00705BF8"/>
    <w:rsid w:val="00705C3C"/>
    <w:rsid w:val="007102F2"/>
    <w:rsid w:val="00712659"/>
    <w:rsid w:val="007138F1"/>
    <w:rsid w:val="00714954"/>
    <w:rsid w:val="00722357"/>
    <w:rsid w:val="00723138"/>
    <w:rsid w:val="0072352E"/>
    <w:rsid w:val="00723782"/>
    <w:rsid w:val="00724976"/>
    <w:rsid w:val="007254FF"/>
    <w:rsid w:val="007317DA"/>
    <w:rsid w:val="00732D70"/>
    <w:rsid w:val="00736F6A"/>
    <w:rsid w:val="00745F42"/>
    <w:rsid w:val="00747C57"/>
    <w:rsid w:val="0075030A"/>
    <w:rsid w:val="00750C64"/>
    <w:rsid w:val="007556C7"/>
    <w:rsid w:val="00760CF5"/>
    <w:rsid w:val="00761324"/>
    <w:rsid w:val="0076365C"/>
    <w:rsid w:val="00764019"/>
    <w:rsid w:val="00765685"/>
    <w:rsid w:val="00770347"/>
    <w:rsid w:val="007746C6"/>
    <w:rsid w:val="00775FD5"/>
    <w:rsid w:val="00777DFC"/>
    <w:rsid w:val="00780E7D"/>
    <w:rsid w:val="00781FA1"/>
    <w:rsid w:val="007829D8"/>
    <w:rsid w:val="00783999"/>
    <w:rsid w:val="00783EBC"/>
    <w:rsid w:val="0079041D"/>
    <w:rsid w:val="00790FCE"/>
    <w:rsid w:val="00797C76"/>
    <w:rsid w:val="007A38F5"/>
    <w:rsid w:val="007A3B49"/>
    <w:rsid w:val="007A5D62"/>
    <w:rsid w:val="007B177D"/>
    <w:rsid w:val="007B35C5"/>
    <w:rsid w:val="007B4966"/>
    <w:rsid w:val="007C0273"/>
    <w:rsid w:val="007C04A1"/>
    <w:rsid w:val="007C0F96"/>
    <w:rsid w:val="007C15DB"/>
    <w:rsid w:val="007C339B"/>
    <w:rsid w:val="007C4C88"/>
    <w:rsid w:val="007D02F6"/>
    <w:rsid w:val="007D0614"/>
    <w:rsid w:val="007D3998"/>
    <w:rsid w:val="007D477D"/>
    <w:rsid w:val="007D5B9B"/>
    <w:rsid w:val="007D62B7"/>
    <w:rsid w:val="007E01FB"/>
    <w:rsid w:val="007E1A8A"/>
    <w:rsid w:val="007E21D8"/>
    <w:rsid w:val="007E2657"/>
    <w:rsid w:val="007E6338"/>
    <w:rsid w:val="007E70E8"/>
    <w:rsid w:val="007F1E44"/>
    <w:rsid w:val="007F324D"/>
    <w:rsid w:val="007F4178"/>
    <w:rsid w:val="007F59EC"/>
    <w:rsid w:val="008018DF"/>
    <w:rsid w:val="00804A83"/>
    <w:rsid w:val="00806383"/>
    <w:rsid w:val="0081086A"/>
    <w:rsid w:val="00810F5C"/>
    <w:rsid w:val="00811312"/>
    <w:rsid w:val="00814559"/>
    <w:rsid w:val="00817F44"/>
    <w:rsid w:val="00820806"/>
    <w:rsid w:val="00821919"/>
    <w:rsid w:val="008221FB"/>
    <w:rsid w:val="00831864"/>
    <w:rsid w:val="0084183C"/>
    <w:rsid w:val="00843214"/>
    <w:rsid w:val="00845692"/>
    <w:rsid w:val="00845DD2"/>
    <w:rsid w:val="008524FC"/>
    <w:rsid w:val="00854911"/>
    <w:rsid w:val="00855250"/>
    <w:rsid w:val="00856B46"/>
    <w:rsid w:val="00860398"/>
    <w:rsid w:val="00860430"/>
    <w:rsid w:val="00863AB6"/>
    <w:rsid w:val="00866361"/>
    <w:rsid w:val="008708A3"/>
    <w:rsid w:val="00870A97"/>
    <w:rsid w:val="00875A83"/>
    <w:rsid w:val="00877168"/>
    <w:rsid w:val="008778F6"/>
    <w:rsid w:val="00877B3D"/>
    <w:rsid w:val="00881B3A"/>
    <w:rsid w:val="00886CA9"/>
    <w:rsid w:val="00886EE2"/>
    <w:rsid w:val="0088735A"/>
    <w:rsid w:val="00891630"/>
    <w:rsid w:val="008A04F3"/>
    <w:rsid w:val="008A0D36"/>
    <w:rsid w:val="008A2BF0"/>
    <w:rsid w:val="008A2D27"/>
    <w:rsid w:val="008A3EA0"/>
    <w:rsid w:val="008B09F7"/>
    <w:rsid w:val="008B2660"/>
    <w:rsid w:val="008B2A51"/>
    <w:rsid w:val="008B5CB3"/>
    <w:rsid w:val="008C1AB2"/>
    <w:rsid w:val="008C2A4C"/>
    <w:rsid w:val="008C4350"/>
    <w:rsid w:val="008C4871"/>
    <w:rsid w:val="008C5EB5"/>
    <w:rsid w:val="008C6078"/>
    <w:rsid w:val="008D0B49"/>
    <w:rsid w:val="008D4A6E"/>
    <w:rsid w:val="008D5CD0"/>
    <w:rsid w:val="008D7BD9"/>
    <w:rsid w:val="008E0D51"/>
    <w:rsid w:val="008E2638"/>
    <w:rsid w:val="008E3FA4"/>
    <w:rsid w:val="008E5246"/>
    <w:rsid w:val="008E5E44"/>
    <w:rsid w:val="008F01AC"/>
    <w:rsid w:val="008F38C5"/>
    <w:rsid w:val="008F6091"/>
    <w:rsid w:val="009011E6"/>
    <w:rsid w:val="009026A9"/>
    <w:rsid w:val="00902733"/>
    <w:rsid w:val="009035C6"/>
    <w:rsid w:val="009038F6"/>
    <w:rsid w:val="009059E1"/>
    <w:rsid w:val="00907C91"/>
    <w:rsid w:val="00912E46"/>
    <w:rsid w:val="009139E7"/>
    <w:rsid w:val="0091556F"/>
    <w:rsid w:val="00921268"/>
    <w:rsid w:val="00922366"/>
    <w:rsid w:val="009261C5"/>
    <w:rsid w:val="00927347"/>
    <w:rsid w:val="009314C0"/>
    <w:rsid w:val="009327FE"/>
    <w:rsid w:val="00934976"/>
    <w:rsid w:val="00940976"/>
    <w:rsid w:val="009411E6"/>
    <w:rsid w:val="009424DB"/>
    <w:rsid w:val="0094293B"/>
    <w:rsid w:val="00944BAC"/>
    <w:rsid w:val="00944FAC"/>
    <w:rsid w:val="009476B5"/>
    <w:rsid w:val="009476D4"/>
    <w:rsid w:val="00950F09"/>
    <w:rsid w:val="00951B2D"/>
    <w:rsid w:val="00952E43"/>
    <w:rsid w:val="00954137"/>
    <w:rsid w:val="00956304"/>
    <w:rsid w:val="009602F3"/>
    <w:rsid w:val="0096188F"/>
    <w:rsid w:val="00961C10"/>
    <w:rsid w:val="00961CC3"/>
    <w:rsid w:val="00961DFE"/>
    <w:rsid w:val="009638AD"/>
    <w:rsid w:val="00964BB2"/>
    <w:rsid w:val="00970A01"/>
    <w:rsid w:val="00971050"/>
    <w:rsid w:val="0097203C"/>
    <w:rsid w:val="009756A5"/>
    <w:rsid w:val="0097598B"/>
    <w:rsid w:val="0097725B"/>
    <w:rsid w:val="00981023"/>
    <w:rsid w:val="009817F3"/>
    <w:rsid w:val="009900CC"/>
    <w:rsid w:val="009901B8"/>
    <w:rsid w:val="00990F2D"/>
    <w:rsid w:val="0099276C"/>
    <w:rsid w:val="00992AE4"/>
    <w:rsid w:val="00993257"/>
    <w:rsid w:val="00994458"/>
    <w:rsid w:val="00994C80"/>
    <w:rsid w:val="00996614"/>
    <w:rsid w:val="009A1437"/>
    <w:rsid w:val="009A200B"/>
    <w:rsid w:val="009B2308"/>
    <w:rsid w:val="009B31D9"/>
    <w:rsid w:val="009B54B8"/>
    <w:rsid w:val="009B7BF4"/>
    <w:rsid w:val="009B7F70"/>
    <w:rsid w:val="009C0C18"/>
    <w:rsid w:val="009C10EF"/>
    <w:rsid w:val="009C3020"/>
    <w:rsid w:val="009C40C9"/>
    <w:rsid w:val="009C5065"/>
    <w:rsid w:val="009C7523"/>
    <w:rsid w:val="009D0588"/>
    <w:rsid w:val="009D08BA"/>
    <w:rsid w:val="009D10A1"/>
    <w:rsid w:val="009D23A0"/>
    <w:rsid w:val="009D2963"/>
    <w:rsid w:val="009D5842"/>
    <w:rsid w:val="009D5A41"/>
    <w:rsid w:val="009D7E6F"/>
    <w:rsid w:val="009E168B"/>
    <w:rsid w:val="009E2671"/>
    <w:rsid w:val="009E298F"/>
    <w:rsid w:val="009E2A39"/>
    <w:rsid w:val="009E39C1"/>
    <w:rsid w:val="009E3A75"/>
    <w:rsid w:val="009E6B2A"/>
    <w:rsid w:val="009E77CF"/>
    <w:rsid w:val="009F149B"/>
    <w:rsid w:val="009F43C5"/>
    <w:rsid w:val="009F4CC8"/>
    <w:rsid w:val="009F59B6"/>
    <w:rsid w:val="009F6057"/>
    <w:rsid w:val="009F729F"/>
    <w:rsid w:val="00A00063"/>
    <w:rsid w:val="00A002EC"/>
    <w:rsid w:val="00A0129E"/>
    <w:rsid w:val="00A018E4"/>
    <w:rsid w:val="00A0320A"/>
    <w:rsid w:val="00A1561D"/>
    <w:rsid w:val="00A160A6"/>
    <w:rsid w:val="00A23653"/>
    <w:rsid w:val="00A25526"/>
    <w:rsid w:val="00A26EEB"/>
    <w:rsid w:val="00A429D3"/>
    <w:rsid w:val="00A5091E"/>
    <w:rsid w:val="00A5530A"/>
    <w:rsid w:val="00A613A7"/>
    <w:rsid w:val="00A61C29"/>
    <w:rsid w:val="00A6319F"/>
    <w:rsid w:val="00A63D9B"/>
    <w:rsid w:val="00A64273"/>
    <w:rsid w:val="00A725BF"/>
    <w:rsid w:val="00A736BC"/>
    <w:rsid w:val="00A75628"/>
    <w:rsid w:val="00A832DE"/>
    <w:rsid w:val="00A83B87"/>
    <w:rsid w:val="00A84BA1"/>
    <w:rsid w:val="00A85B4F"/>
    <w:rsid w:val="00A86E1D"/>
    <w:rsid w:val="00A86E91"/>
    <w:rsid w:val="00A8728F"/>
    <w:rsid w:val="00A90152"/>
    <w:rsid w:val="00A94167"/>
    <w:rsid w:val="00A96875"/>
    <w:rsid w:val="00A96BDC"/>
    <w:rsid w:val="00AA0EC1"/>
    <w:rsid w:val="00AA2D8C"/>
    <w:rsid w:val="00AA3726"/>
    <w:rsid w:val="00AA37EF"/>
    <w:rsid w:val="00AA425C"/>
    <w:rsid w:val="00AA479C"/>
    <w:rsid w:val="00AA541C"/>
    <w:rsid w:val="00AA7039"/>
    <w:rsid w:val="00AB0087"/>
    <w:rsid w:val="00AB14F3"/>
    <w:rsid w:val="00AB4EF3"/>
    <w:rsid w:val="00AB500C"/>
    <w:rsid w:val="00AB6161"/>
    <w:rsid w:val="00AB62DA"/>
    <w:rsid w:val="00AC1303"/>
    <w:rsid w:val="00AC199B"/>
    <w:rsid w:val="00AC1EA4"/>
    <w:rsid w:val="00AC1EFA"/>
    <w:rsid w:val="00AC3370"/>
    <w:rsid w:val="00AC52DC"/>
    <w:rsid w:val="00AC5C57"/>
    <w:rsid w:val="00AC787C"/>
    <w:rsid w:val="00AD16A6"/>
    <w:rsid w:val="00AD3252"/>
    <w:rsid w:val="00AD5D00"/>
    <w:rsid w:val="00AD7274"/>
    <w:rsid w:val="00AE0000"/>
    <w:rsid w:val="00AE0B78"/>
    <w:rsid w:val="00AE51AD"/>
    <w:rsid w:val="00AE65AB"/>
    <w:rsid w:val="00AE65FD"/>
    <w:rsid w:val="00AF1F73"/>
    <w:rsid w:val="00AF20FE"/>
    <w:rsid w:val="00AF2A71"/>
    <w:rsid w:val="00AF689B"/>
    <w:rsid w:val="00AF6DB4"/>
    <w:rsid w:val="00AF7884"/>
    <w:rsid w:val="00B0082D"/>
    <w:rsid w:val="00B00BB7"/>
    <w:rsid w:val="00B012BD"/>
    <w:rsid w:val="00B0183D"/>
    <w:rsid w:val="00B0334D"/>
    <w:rsid w:val="00B053AC"/>
    <w:rsid w:val="00B055B4"/>
    <w:rsid w:val="00B06BFD"/>
    <w:rsid w:val="00B076D8"/>
    <w:rsid w:val="00B104A8"/>
    <w:rsid w:val="00B1177D"/>
    <w:rsid w:val="00B12027"/>
    <w:rsid w:val="00B17A57"/>
    <w:rsid w:val="00B2113B"/>
    <w:rsid w:val="00B21A70"/>
    <w:rsid w:val="00B21AD4"/>
    <w:rsid w:val="00B23EB2"/>
    <w:rsid w:val="00B25457"/>
    <w:rsid w:val="00B272B0"/>
    <w:rsid w:val="00B30907"/>
    <w:rsid w:val="00B33B3A"/>
    <w:rsid w:val="00B35E61"/>
    <w:rsid w:val="00B40B87"/>
    <w:rsid w:val="00B440EF"/>
    <w:rsid w:val="00B45CD8"/>
    <w:rsid w:val="00B5122B"/>
    <w:rsid w:val="00B557A4"/>
    <w:rsid w:val="00B56786"/>
    <w:rsid w:val="00B57CB1"/>
    <w:rsid w:val="00B6203B"/>
    <w:rsid w:val="00B63B82"/>
    <w:rsid w:val="00B643FC"/>
    <w:rsid w:val="00B64BE8"/>
    <w:rsid w:val="00B6561C"/>
    <w:rsid w:val="00B65F88"/>
    <w:rsid w:val="00B70BB1"/>
    <w:rsid w:val="00B73EE9"/>
    <w:rsid w:val="00B73FD2"/>
    <w:rsid w:val="00B748B6"/>
    <w:rsid w:val="00B74D0D"/>
    <w:rsid w:val="00B755FE"/>
    <w:rsid w:val="00B75CD8"/>
    <w:rsid w:val="00B77D4E"/>
    <w:rsid w:val="00B8061E"/>
    <w:rsid w:val="00B81DCE"/>
    <w:rsid w:val="00B836FF"/>
    <w:rsid w:val="00B841E5"/>
    <w:rsid w:val="00B85E7C"/>
    <w:rsid w:val="00B87C4F"/>
    <w:rsid w:val="00B90F81"/>
    <w:rsid w:val="00B9117B"/>
    <w:rsid w:val="00B922D1"/>
    <w:rsid w:val="00B924E8"/>
    <w:rsid w:val="00B936E8"/>
    <w:rsid w:val="00BA1342"/>
    <w:rsid w:val="00BA2C96"/>
    <w:rsid w:val="00BA2F30"/>
    <w:rsid w:val="00BA46E8"/>
    <w:rsid w:val="00BA5599"/>
    <w:rsid w:val="00BB04D8"/>
    <w:rsid w:val="00BB087B"/>
    <w:rsid w:val="00BB0E44"/>
    <w:rsid w:val="00BB1E2C"/>
    <w:rsid w:val="00BB1F04"/>
    <w:rsid w:val="00BB269C"/>
    <w:rsid w:val="00BB3A05"/>
    <w:rsid w:val="00BB74D1"/>
    <w:rsid w:val="00BC2B5B"/>
    <w:rsid w:val="00BC78C2"/>
    <w:rsid w:val="00BD1102"/>
    <w:rsid w:val="00BD1120"/>
    <w:rsid w:val="00BD1211"/>
    <w:rsid w:val="00BD3508"/>
    <w:rsid w:val="00BD4C64"/>
    <w:rsid w:val="00BD59DA"/>
    <w:rsid w:val="00BD5EEB"/>
    <w:rsid w:val="00BD6420"/>
    <w:rsid w:val="00BD64F4"/>
    <w:rsid w:val="00BE2D87"/>
    <w:rsid w:val="00BE4B45"/>
    <w:rsid w:val="00BE69A0"/>
    <w:rsid w:val="00BE6D7F"/>
    <w:rsid w:val="00BE7D7E"/>
    <w:rsid w:val="00BF1802"/>
    <w:rsid w:val="00BF1977"/>
    <w:rsid w:val="00BF1E3C"/>
    <w:rsid w:val="00BF5B05"/>
    <w:rsid w:val="00BF6F2D"/>
    <w:rsid w:val="00C004C3"/>
    <w:rsid w:val="00C04840"/>
    <w:rsid w:val="00C06B0B"/>
    <w:rsid w:val="00C116DB"/>
    <w:rsid w:val="00C11F76"/>
    <w:rsid w:val="00C127EB"/>
    <w:rsid w:val="00C14961"/>
    <w:rsid w:val="00C14A83"/>
    <w:rsid w:val="00C20A5B"/>
    <w:rsid w:val="00C20C42"/>
    <w:rsid w:val="00C25DED"/>
    <w:rsid w:val="00C27318"/>
    <w:rsid w:val="00C27827"/>
    <w:rsid w:val="00C328CB"/>
    <w:rsid w:val="00C339BF"/>
    <w:rsid w:val="00C33D2A"/>
    <w:rsid w:val="00C34365"/>
    <w:rsid w:val="00C3505E"/>
    <w:rsid w:val="00C4412F"/>
    <w:rsid w:val="00C44C7B"/>
    <w:rsid w:val="00C44E62"/>
    <w:rsid w:val="00C463CA"/>
    <w:rsid w:val="00C534B0"/>
    <w:rsid w:val="00C53F37"/>
    <w:rsid w:val="00C56560"/>
    <w:rsid w:val="00C56696"/>
    <w:rsid w:val="00C57E15"/>
    <w:rsid w:val="00C60DCE"/>
    <w:rsid w:val="00C60F09"/>
    <w:rsid w:val="00C656C0"/>
    <w:rsid w:val="00C66757"/>
    <w:rsid w:val="00C66BF5"/>
    <w:rsid w:val="00C67AED"/>
    <w:rsid w:val="00C721A6"/>
    <w:rsid w:val="00C73829"/>
    <w:rsid w:val="00C778E8"/>
    <w:rsid w:val="00C814C1"/>
    <w:rsid w:val="00C85EC7"/>
    <w:rsid w:val="00C87F88"/>
    <w:rsid w:val="00C93375"/>
    <w:rsid w:val="00C933A1"/>
    <w:rsid w:val="00C938AA"/>
    <w:rsid w:val="00C940A2"/>
    <w:rsid w:val="00C943E4"/>
    <w:rsid w:val="00C94666"/>
    <w:rsid w:val="00C95C17"/>
    <w:rsid w:val="00C977CC"/>
    <w:rsid w:val="00CA162C"/>
    <w:rsid w:val="00CA2C9C"/>
    <w:rsid w:val="00CA447A"/>
    <w:rsid w:val="00CA4487"/>
    <w:rsid w:val="00CA6F40"/>
    <w:rsid w:val="00CB01F5"/>
    <w:rsid w:val="00CB2C1F"/>
    <w:rsid w:val="00CB35D0"/>
    <w:rsid w:val="00CC0A2E"/>
    <w:rsid w:val="00CC184F"/>
    <w:rsid w:val="00CC27AC"/>
    <w:rsid w:val="00CC3A90"/>
    <w:rsid w:val="00CD0517"/>
    <w:rsid w:val="00CD0993"/>
    <w:rsid w:val="00CD1007"/>
    <w:rsid w:val="00CD38D1"/>
    <w:rsid w:val="00CD79ED"/>
    <w:rsid w:val="00CE0B4A"/>
    <w:rsid w:val="00CE29B4"/>
    <w:rsid w:val="00CE3503"/>
    <w:rsid w:val="00CE587C"/>
    <w:rsid w:val="00CE7736"/>
    <w:rsid w:val="00CF06B2"/>
    <w:rsid w:val="00CF10F3"/>
    <w:rsid w:val="00CF3E97"/>
    <w:rsid w:val="00CF685F"/>
    <w:rsid w:val="00CF7983"/>
    <w:rsid w:val="00D002B2"/>
    <w:rsid w:val="00D00B7C"/>
    <w:rsid w:val="00D00BA5"/>
    <w:rsid w:val="00D02914"/>
    <w:rsid w:val="00D05F7F"/>
    <w:rsid w:val="00D13F7A"/>
    <w:rsid w:val="00D14885"/>
    <w:rsid w:val="00D16997"/>
    <w:rsid w:val="00D16A4D"/>
    <w:rsid w:val="00D16E75"/>
    <w:rsid w:val="00D17A86"/>
    <w:rsid w:val="00D24ACA"/>
    <w:rsid w:val="00D263D4"/>
    <w:rsid w:val="00D26F96"/>
    <w:rsid w:val="00D30DC4"/>
    <w:rsid w:val="00D329A5"/>
    <w:rsid w:val="00D32A8C"/>
    <w:rsid w:val="00D34AA7"/>
    <w:rsid w:val="00D34F6B"/>
    <w:rsid w:val="00D3712C"/>
    <w:rsid w:val="00D375F7"/>
    <w:rsid w:val="00D400D8"/>
    <w:rsid w:val="00D42E39"/>
    <w:rsid w:val="00D43456"/>
    <w:rsid w:val="00D43992"/>
    <w:rsid w:val="00D45302"/>
    <w:rsid w:val="00D47156"/>
    <w:rsid w:val="00D50816"/>
    <w:rsid w:val="00D50CEF"/>
    <w:rsid w:val="00D51F0E"/>
    <w:rsid w:val="00D5301F"/>
    <w:rsid w:val="00D531A5"/>
    <w:rsid w:val="00D54B8B"/>
    <w:rsid w:val="00D569D4"/>
    <w:rsid w:val="00D62451"/>
    <w:rsid w:val="00D62DD4"/>
    <w:rsid w:val="00D643D6"/>
    <w:rsid w:val="00D65F4F"/>
    <w:rsid w:val="00D669D2"/>
    <w:rsid w:val="00D67BC8"/>
    <w:rsid w:val="00D70B6B"/>
    <w:rsid w:val="00D712F5"/>
    <w:rsid w:val="00D71E9E"/>
    <w:rsid w:val="00D72B0A"/>
    <w:rsid w:val="00D73114"/>
    <w:rsid w:val="00D76B7B"/>
    <w:rsid w:val="00D77B41"/>
    <w:rsid w:val="00D80341"/>
    <w:rsid w:val="00D80DE1"/>
    <w:rsid w:val="00D83393"/>
    <w:rsid w:val="00D8549A"/>
    <w:rsid w:val="00D876BF"/>
    <w:rsid w:val="00DA0B3A"/>
    <w:rsid w:val="00DA1E8D"/>
    <w:rsid w:val="00DA4B2C"/>
    <w:rsid w:val="00DA5824"/>
    <w:rsid w:val="00DA6490"/>
    <w:rsid w:val="00DA77AD"/>
    <w:rsid w:val="00DA77BB"/>
    <w:rsid w:val="00DB4671"/>
    <w:rsid w:val="00DB4D1C"/>
    <w:rsid w:val="00DB7593"/>
    <w:rsid w:val="00DB78EA"/>
    <w:rsid w:val="00DB7BDE"/>
    <w:rsid w:val="00DC34FB"/>
    <w:rsid w:val="00DC4337"/>
    <w:rsid w:val="00DD0D6E"/>
    <w:rsid w:val="00DD3354"/>
    <w:rsid w:val="00DD3964"/>
    <w:rsid w:val="00DD6DA1"/>
    <w:rsid w:val="00DD7FA4"/>
    <w:rsid w:val="00DE0523"/>
    <w:rsid w:val="00DE2704"/>
    <w:rsid w:val="00DE3B1C"/>
    <w:rsid w:val="00DE40B7"/>
    <w:rsid w:val="00DE5698"/>
    <w:rsid w:val="00DF2287"/>
    <w:rsid w:val="00DF4091"/>
    <w:rsid w:val="00DF4FAC"/>
    <w:rsid w:val="00E01C1B"/>
    <w:rsid w:val="00E02C16"/>
    <w:rsid w:val="00E02EB6"/>
    <w:rsid w:val="00E05003"/>
    <w:rsid w:val="00E14E34"/>
    <w:rsid w:val="00E15076"/>
    <w:rsid w:val="00E15606"/>
    <w:rsid w:val="00E1620D"/>
    <w:rsid w:val="00E17364"/>
    <w:rsid w:val="00E17BEF"/>
    <w:rsid w:val="00E217BB"/>
    <w:rsid w:val="00E22B99"/>
    <w:rsid w:val="00E2393E"/>
    <w:rsid w:val="00E31B01"/>
    <w:rsid w:val="00E3422F"/>
    <w:rsid w:val="00E3603B"/>
    <w:rsid w:val="00E4029B"/>
    <w:rsid w:val="00E41794"/>
    <w:rsid w:val="00E42311"/>
    <w:rsid w:val="00E42B9F"/>
    <w:rsid w:val="00E43B71"/>
    <w:rsid w:val="00E44A0E"/>
    <w:rsid w:val="00E45A78"/>
    <w:rsid w:val="00E469AC"/>
    <w:rsid w:val="00E53AF6"/>
    <w:rsid w:val="00E54BF0"/>
    <w:rsid w:val="00E56C26"/>
    <w:rsid w:val="00E57813"/>
    <w:rsid w:val="00E57F71"/>
    <w:rsid w:val="00E6184C"/>
    <w:rsid w:val="00E63B2D"/>
    <w:rsid w:val="00E63F45"/>
    <w:rsid w:val="00E64C2B"/>
    <w:rsid w:val="00E654B3"/>
    <w:rsid w:val="00E70F93"/>
    <w:rsid w:val="00E73262"/>
    <w:rsid w:val="00E74751"/>
    <w:rsid w:val="00E748E7"/>
    <w:rsid w:val="00E8069D"/>
    <w:rsid w:val="00E81839"/>
    <w:rsid w:val="00E868CE"/>
    <w:rsid w:val="00E871F1"/>
    <w:rsid w:val="00E87F0C"/>
    <w:rsid w:val="00E924A4"/>
    <w:rsid w:val="00E93CEC"/>
    <w:rsid w:val="00E9540B"/>
    <w:rsid w:val="00E965F4"/>
    <w:rsid w:val="00EA1157"/>
    <w:rsid w:val="00EA147D"/>
    <w:rsid w:val="00EA25CE"/>
    <w:rsid w:val="00EA42E8"/>
    <w:rsid w:val="00EA66EE"/>
    <w:rsid w:val="00EB1794"/>
    <w:rsid w:val="00EB1931"/>
    <w:rsid w:val="00EB61E9"/>
    <w:rsid w:val="00EC0299"/>
    <w:rsid w:val="00EC1FE2"/>
    <w:rsid w:val="00EC354C"/>
    <w:rsid w:val="00EC59FC"/>
    <w:rsid w:val="00EC616F"/>
    <w:rsid w:val="00EC6D59"/>
    <w:rsid w:val="00ED222C"/>
    <w:rsid w:val="00ED465B"/>
    <w:rsid w:val="00EE0E34"/>
    <w:rsid w:val="00EE196F"/>
    <w:rsid w:val="00EE2AF1"/>
    <w:rsid w:val="00EE3B66"/>
    <w:rsid w:val="00EE7021"/>
    <w:rsid w:val="00EF038E"/>
    <w:rsid w:val="00EF05AB"/>
    <w:rsid w:val="00EF1AA7"/>
    <w:rsid w:val="00EF2E25"/>
    <w:rsid w:val="00EF58E8"/>
    <w:rsid w:val="00EF6112"/>
    <w:rsid w:val="00F0014C"/>
    <w:rsid w:val="00F01456"/>
    <w:rsid w:val="00F0371C"/>
    <w:rsid w:val="00F03B44"/>
    <w:rsid w:val="00F0559D"/>
    <w:rsid w:val="00F076CD"/>
    <w:rsid w:val="00F079DE"/>
    <w:rsid w:val="00F1033F"/>
    <w:rsid w:val="00F11087"/>
    <w:rsid w:val="00F14381"/>
    <w:rsid w:val="00F16864"/>
    <w:rsid w:val="00F20B30"/>
    <w:rsid w:val="00F22AE1"/>
    <w:rsid w:val="00F23228"/>
    <w:rsid w:val="00F27C2D"/>
    <w:rsid w:val="00F31250"/>
    <w:rsid w:val="00F312BB"/>
    <w:rsid w:val="00F32B05"/>
    <w:rsid w:val="00F33B5A"/>
    <w:rsid w:val="00F34301"/>
    <w:rsid w:val="00F350C4"/>
    <w:rsid w:val="00F358B6"/>
    <w:rsid w:val="00F3758D"/>
    <w:rsid w:val="00F405F4"/>
    <w:rsid w:val="00F42A6C"/>
    <w:rsid w:val="00F459E5"/>
    <w:rsid w:val="00F46450"/>
    <w:rsid w:val="00F47787"/>
    <w:rsid w:val="00F52892"/>
    <w:rsid w:val="00F54DB7"/>
    <w:rsid w:val="00F56ECB"/>
    <w:rsid w:val="00F57515"/>
    <w:rsid w:val="00F608EB"/>
    <w:rsid w:val="00F615DB"/>
    <w:rsid w:val="00F6550C"/>
    <w:rsid w:val="00F65DA5"/>
    <w:rsid w:val="00F662F1"/>
    <w:rsid w:val="00F71E6E"/>
    <w:rsid w:val="00F734BE"/>
    <w:rsid w:val="00F73893"/>
    <w:rsid w:val="00F7394D"/>
    <w:rsid w:val="00F742AC"/>
    <w:rsid w:val="00F74DD9"/>
    <w:rsid w:val="00F74FFB"/>
    <w:rsid w:val="00F7769B"/>
    <w:rsid w:val="00F8011C"/>
    <w:rsid w:val="00F80DB2"/>
    <w:rsid w:val="00F80DF0"/>
    <w:rsid w:val="00F81800"/>
    <w:rsid w:val="00F91999"/>
    <w:rsid w:val="00F92867"/>
    <w:rsid w:val="00F92909"/>
    <w:rsid w:val="00F93448"/>
    <w:rsid w:val="00F93F14"/>
    <w:rsid w:val="00F93FC2"/>
    <w:rsid w:val="00F94107"/>
    <w:rsid w:val="00F94CA5"/>
    <w:rsid w:val="00FA134F"/>
    <w:rsid w:val="00FA2865"/>
    <w:rsid w:val="00FA330F"/>
    <w:rsid w:val="00FA468B"/>
    <w:rsid w:val="00FA7070"/>
    <w:rsid w:val="00FA7B80"/>
    <w:rsid w:val="00FB0E98"/>
    <w:rsid w:val="00FB4170"/>
    <w:rsid w:val="00FB5B73"/>
    <w:rsid w:val="00FB7952"/>
    <w:rsid w:val="00FC1BD0"/>
    <w:rsid w:val="00FC1F6A"/>
    <w:rsid w:val="00FC26CC"/>
    <w:rsid w:val="00FC6FEF"/>
    <w:rsid w:val="00FC7091"/>
    <w:rsid w:val="00FC713A"/>
    <w:rsid w:val="00FD1F9C"/>
    <w:rsid w:val="00FD25EA"/>
    <w:rsid w:val="00FD36CE"/>
    <w:rsid w:val="00FD36E6"/>
    <w:rsid w:val="00FD4618"/>
    <w:rsid w:val="00FD61D8"/>
    <w:rsid w:val="00FD6610"/>
    <w:rsid w:val="00FE1496"/>
    <w:rsid w:val="00FE322D"/>
    <w:rsid w:val="00FE3E43"/>
    <w:rsid w:val="00FE6BF3"/>
    <w:rsid w:val="00FE74E0"/>
    <w:rsid w:val="00FE78D5"/>
    <w:rsid w:val="00FF2911"/>
    <w:rsid w:val="00FF462A"/>
    <w:rsid w:val="00FF5117"/>
    <w:rsid w:val="00FF5DD4"/>
    <w:rsid w:val="00FF5E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E2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A"/>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2C1F7A"/>
    <w:rPr>
      <w:rFonts w:ascii="Arial" w:hAnsi="Arial" w:cs="Arial"/>
      <w:b/>
      <w:bCs/>
      <w:sz w:val="24"/>
      <w:szCs w:val="24"/>
      <w:shd w:val="clear" w:color="auto" w:fill="FFFFFF"/>
    </w:rPr>
  </w:style>
  <w:style w:type="character" w:customStyle="1" w:styleId="1">
    <w:name w:val="Основной текст Знак1"/>
    <w:basedOn w:val="a0"/>
    <w:link w:val="a3"/>
    <w:uiPriority w:val="99"/>
    <w:locked/>
    <w:rsid w:val="002C1F7A"/>
    <w:rPr>
      <w:rFonts w:ascii="Arial" w:hAnsi="Arial" w:cs="Arial"/>
      <w:sz w:val="24"/>
      <w:szCs w:val="24"/>
      <w:shd w:val="clear" w:color="auto" w:fill="FFFFFF"/>
    </w:rPr>
  </w:style>
  <w:style w:type="character" w:customStyle="1" w:styleId="a4">
    <w:name w:val="Основной текст + Полужирный"/>
    <w:basedOn w:val="1"/>
    <w:uiPriority w:val="99"/>
    <w:rsid w:val="002C1F7A"/>
    <w:rPr>
      <w:rFonts w:ascii="Arial" w:hAnsi="Arial" w:cs="Arial"/>
      <w:b/>
      <w:bCs/>
      <w:sz w:val="24"/>
      <w:szCs w:val="24"/>
      <w:shd w:val="clear" w:color="auto" w:fill="FFFFFF"/>
    </w:rPr>
  </w:style>
  <w:style w:type="character" w:customStyle="1" w:styleId="3">
    <w:name w:val="Основной текст + Полужирный3"/>
    <w:aliases w:val="Курсив"/>
    <w:basedOn w:val="1"/>
    <w:uiPriority w:val="99"/>
    <w:rsid w:val="002C1F7A"/>
    <w:rPr>
      <w:rFonts w:ascii="Arial" w:hAnsi="Arial" w:cs="Arial"/>
      <w:b/>
      <w:bCs/>
      <w:i/>
      <w:iCs/>
      <w:sz w:val="24"/>
      <w:szCs w:val="24"/>
      <w:shd w:val="clear" w:color="auto" w:fill="FFFFFF"/>
    </w:rPr>
  </w:style>
  <w:style w:type="character" w:customStyle="1" w:styleId="20">
    <w:name w:val="Основной текст + Полужирный2"/>
    <w:basedOn w:val="1"/>
    <w:uiPriority w:val="99"/>
    <w:rsid w:val="002C1F7A"/>
    <w:rPr>
      <w:rFonts w:ascii="Arial" w:hAnsi="Arial" w:cs="Arial"/>
      <w:b/>
      <w:bCs/>
      <w:sz w:val="24"/>
      <w:szCs w:val="24"/>
      <w:shd w:val="clear" w:color="auto" w:fill="FFFFFF"/>
    </w:rPr>
  </w:style>
  <w:style w:type="character" w:customStyle="1" w:styleId="TimesNewRoman">
    <w:name w:val="Основной текст + Times New Roman"/>
    <w:aliases w:val="10 pt,Полужирный,Интервал 1 pt,Масштаб 80%"/>
    <w:basedOn w:val="1"/>
    <w:uiPriority w:val="99"/>
    <w:rsid w:val="002C1F7A"/>
    <w:rPr>
      <w:rFonts w:ascii="Times New Roman" w:hAnsi="Times New Roman" w:cs="Times New Roman"/>
      <w:b/>
      <w:bCs/>
      <w:spacing w:val="30"/>
      <w:w w:val="80"/>
      <w:sz w:val="20"/>
      <w:szCs w:val="20"/>
      <w:shd w:val="clear" w:color="auto" w:fill="FFFFFF"/>
    </w:rPr>
  </w:style>
  <w:style w:type="character" w:customStyle="1" w:styleId="10">
    <w:name w:val="Заголовок №1_"/>
    <w:basedOn w:val="a0"/>
    <w:link w:val="11"/>
    <w:uiPriority w:val="99"/>
    <w:locked/>
    <w:rsid w:val="002C1F7A"/>
    <w:rPr>
      <w:rFonts w:ascii="Arial" w:hAnsi="Arial" w:cs="Arial"/>
      <w:b/>
      <w:bCs/>
      <w:sz w:val="24"/>
      <w:szCs w:val="24"/>
      <w:shd w:val="clear" w:color="auto" w:fill="FFFFFF"/>
    </w:rPr>
  </w:style>
  <w:style w:type="paragraph" w:customStyle="1" w:styleId="21">
    <w:name w:val="Основной текст (2)1"/>
    <w:basedOn w:val="a"/>
    <w:link w:val="2"/>
    <w:uiPriority w:val="99"/>
    <w:rsid w:val="002C1F7A"/>
    <w:pPr>
      <w:shd w:val="clear" w:color="auto" w:fill="FFFFFF"/>
      <w:spacing w:after="540" w:line="240" w:lineRule="atLeast"/>
    </w:pPr>
    <w:rPr>
      <w:rFonts w:ascii="Arial" w:eastAsiaTheme="minorHAnsi" w:hAnsi="Arial" w:cs="Arial"/>
      <w:b/>
      <w:bCs/>
      <w:color w:val="auto"/>
      <w:lang w:eastAsia="en-US"/>
    </w:rPr>
  </w:style>
  <w:style w:type="paragraph" w:styleId="a3">
    <w:name w:val="Body Text"/>
    <w:basedOn w:val="a"/>
    <w:link w:val="1"/>
    <w:uiPriority w:val="99"/>
    <w:rsid w:val="002C1F7A"/>
    <w:pPr>
      <w:shd w:val="clear" w:color="auto" w:fill="FFFFFF"/>
      <w:spacing w:before="540" w:after="60" w:line="270" w:lineRule="exact"/>
      <w:jc w:val="both"/>
    </w:pPr>
    <w:rPr>
      <w:rFonts w:ascii="Arial" w:eastAsiaTheme="minorHAnsi" w:hAnsi="Arial" w:cs="Arial"/>
      <w:color w:val="auto"/>
      <w:lang w:eastAsia="en-US"/>
    </w:rPr>
  </w:style>
  <w:style w:type="character" w:customStyle="1" w:styleId="a5">
    <w:name w:val="Основной текст Знак"/>
    <w:basedOn w:val="a0"/>
    <w:uiPriority w:val="99"/>
    <w:semiHidden/>
    <w:rsid w:val="002C1F7A"/>
    <w:rPr>
      <w:rFonts w:ascii="Arial Unicode MS" w:eastAsia="Arial Unicode MS" w:hAnsi="Arial Unicode MS" w:cs="Arial Unicode MS"/>
      <w:color w:val="000000"/>
      <w:sz w:val="24"/>
      <w:szCs w:val="24"/>
      <w:lang w:eastAsia="ru-RU"/>
    </w:rPr>
  </w:style>
  <w:style w:type="paragraph" w:customStyle="1" w:styleId="11">
    <w:name w:val="Заголовок №1"/>
    <w:basedOn w:val="a"/>
    <w:link w:val="10"/>
    <w:uiPriority w:val="99"/>
    <w:rsid w:val="002C1F7A"/>
    <w:pPr>
      <w:shd w:val="clear" w:color="auto" w:fill="FFFFFF"/>
      <w:spacing w:before="240" w:after="60" w:line="240" w:lineRule="atLeast"/>
      <w:outlineLvl w:val="0"/>
    </w:pPr>
    <w:rPr>
      <w:rFonts w:ascii="Arial" w:eastAsiaTheme="minorHAnsi" w:hAnsi="Arial" w:cs="Arial"/>
      <w:b/>
      <w:bCs/>
      <w:color w:val="auto"/>
      <w:lang w:eastAsia="en-US"/>
    </w:rPr>
  </w:style>
  <w:style w:type="paragraph" w:styleId="a6">
    <w:name w:val="footnote text"/>
    <w:basedOn w:val="a"/>
    <w:link w:val="a7"/>
    <w:unhideWhenUsed/>
    <w:rsid w:val="007F1E44"/>
    <w:rPr>
      <w:sz w:val="20"/>
      <w:szCs w:val="20"/>
    </w:rPr>
  </w:style>
  <w:style w:type="character" w:customStyle="1" w:styleId="a7">
    <w:name w:val="Текст сноски Знак"/>
    <w:basedOn w:val="a0"/>
    <w:link w:val="a6"/>
    <w:rsid w:val="007F1E44"/>
    <w:rPr>
      <w:rFonts w:ascii="Arial Unicode MS" w:eastAsia="Arial Unicode MS" w:hAnsi="Arial Unicode MS" w:cs="Arial Unicode MS"/>
      <w:color w:val="000000"/>
      <w:sz w:val="20"/>
      <w:szCs w:val="20"/>
      <w:lang w:eastAsia="ru-RU"/>
    </w:rPr>
  </w:style>
  <w:style w:type="character" w:styleId="a8">
    <w:name w:val="footnote reference"/>
    <w:basedOn w:val="a0"/>
    <w:uiPriority w:val="99"/>
    <w:semiHidden/>
    <w:unhideWhenUsed/>
    <w:rsid w:val="007F1E44"/>
    <w:rPr>
      <w:vertAlign w:val="superscript"/>
    </w:rPr>
  </w:style>
  <w:style w:type="character" w:styleId="a9">
    <w:name w:val="annotation reference"/>
    <w:basedOn w:val="a0"/>
    <w:uiPriority w:val="99"/>
    <w:semiHidden/>
    <w:unhideWhenUsed/>
    <w:rsid w:val="008B09F7"/>
    <w:rPr>
      <w:sz w:val="16"/>
      <w:szCs w:val="16"/>
    </w:rPr>
  </w:style>
  <w:style w:type="paragraph" w:styleId="aa">
    <w:name w:val="annotation text"/>
    <w:basedOn w:val="a"/>
    <w:link w:val="ab"/>
    <w:uiPriority w:val="99"/>
    <w:semiHidden/>
    <w:unhideWhenUsed/>
    <w:rsid w:val="008B09F7"/>
    <w:rPr>
      <w:sz w:val="20"/>
      <w:szCs w:val="20"/>
    </w:rPr>
  </w:style>
  <w:style w:type="character" w:customStyle="1" w:styleId="ab">
    <w:name w:val="Текст примечания Знак"/>
    <w:basedOn w:val="a0"/>
    <w:link w:val="aa"/>
    <w:uiPriority w:val="99"/>
    <w:semiHidden/>
    <w:rsid w:val="008B09F7"/>
    <w:rPr>
      <w:rFonts w:ascii="Arial Unicode MS" w:eastAsia="Arial Unicode MS" w:hAnsi="Arial Unicode MS" w:cs="Arial Unicode MS"/>
      <w:color w:val="000000"/>
      <w:sz w:val="20"/>
      <w:szCs w:val="20"/>
      <w:lang w:eastAsia="ru-RU"/>
    </w:rPr>
  </w:style>
  <w:style w:type="paragraph" w:styleId="ac">
    <w:name w:val="annotation subject"/>
    <w:basedOn w:val="aa"/>
    <w:next w:val="aa"/>
    <w:link w:val="ad"/>
    <w:uiPriority w:val="99"/>
    <w:semiHidden/>
    <w:unhideWhenUsed/>
    <w:rsid w:val="008B09F7"/>
    <w:rPr>
      <w:b/>
      <w:bCs/>
    </w:rPr>
  </w:style>
  <w:style w:type="character" w:customStyle="1" w:styleId="ad">
    <w:name w:val="Тема примечания Знак"/>
    <w:basedOn w:val="ab"/>
    <w:link w:val="ac"/>
    <w:uiPriority w:val="99"/>
    <w:semiHidden/>
    <w:rsid w:val="008B09F7"/>
    <w:rPr>
      <w:rFonts w:ascii="Arial Unicode MS" w:eastAsia="Arial Unicode MS" w:hAnsi="Arial Unicode MS" w:cs="Arial Unicode MS"/>
      <w:b/>
      <w:bCs/>
      <w:color w:val="000000"/>
      <w:sz w:val="20"/>
      <w:szCs w:val="20"/>
      <w:lang w:eastAsia="ru-RU"/>
    </w:rPr>
  </w:style>
  <w:style w:type="paragraph" w:styleId="ae">
    <w:name w:val="Balloon Text"/>
    <w:basedOn w:val="a"/>
    <w:link w:val="af"/>
    <w:uiPriority w:val="99"/>
    <w:semiHidden/>
    <w:unhideWhenUsed/>
    <w:rsid w:val="008B09F7"/>
    <w:rPr>
      <w:rFonts w:ascii="Tahoma" w:hAnsi="Tahoma" w:cs="Tahoma"/>
      <w:sz w:val="16"/>
      <w:szCs w:val="16"/>
    </w:rPr>
  </w:style>
  <w:style w:type="character" w:customStyle="1" w:styleId="af">
    <w:name w:val="Текст выноски Знак"/>
    <w:basedOn w:val="a0"/>
    <w:link w:val="ae"/>
    <w:uiPriority w:val="99"/>
    <w:semiHidden/>
    <w:rsid w:val="008B09F7"/>
    <w:rPr>
      <w:rFonts w:ascii="Tahoma" w:eastAsia="Arial Unicode MS" w:hAnsi="Tahoma" w:cs="Tahoma"/>
      <w:color w:val="000000"/>
      <w:sz w:val="16"/>
      <w:szCs w:val="16"/>
      <w:lang w:eastAsia="ru-RU"/>
    </w:rPr>
  </w:style>
  <w:style w:type="character" w:styleId="af0">
    <w:name w:val="Hyperlink"/>
    <w:uiPriority w:val="99"/>
    <w:unhideWhenUsed/>
    <w:rsid w:val="002E23AA"/>
    <w:rPr>
      <w:rFonts w:cs="Times New Roman"/>
      <w:color w:val="0000FF"/>
      <w:u w:val="single"/>
    </w:rPr>
  </w:style>
  <w:style w:type="character" w:customStyle="1" w:styleId="4">
    <w:name w:val="Заголовок №4_"/>
    <w:basedOn w:val="a0"/>
    <w:link w:val="40"/>
    <w:uiPriority w:val="99"/>
    <w:rsid w:val="00A64273"/>
    <w:rPr>
      <w:rFonts w:ascii="Times New Roman" w:hAnsi="Times New Roman" w:cs="Times New Roman"/>
      <w:b/>
      <w:bCs/>
      <w:sz w:val="21"/>
      <w:szCs w:val="21"/>
      <w:shd w:val="clear" w:color="auto" w:fill="FFFFFF"/>
    </w:rPr>
  </w:style>
  <w:style w:type="paragraph" w:customStyle="1" w:styleId="40">
    <w:name w:val="Заголовок №4"/>
    <w:basedOn w:val="a"/>
    <w:link w:val="4"/>
    <w:uiPriority w:val="99"/>
    <w:rsid w:val="00A64273"/>
    <w:pPr>
      <w:shd w:val="clear" w:color="auto" w:fill="FFFFFF"/>
      <w:spacing w:before="240" w:line="245" w:lineRule="exact"/>
      <w:outlineLvl w:val="3"/>
    </w:pPr>
    <w:rPr>
      <w:rFonts w:ascii="Times New Roman" w:eastAsiaTheme="minorHAnsi" w:hAnsi="Times New Roman" w:cs="Times New Roman"/>
      <w:b/>
      <w:bCs/>
      <w:color w:val="auto"/>
      <w:sz w:val="21"/>
      <w:szCs w:val="21"/>
      <w:lang w:eastAsia="en-US"/>
    </w:rPr>
  </w:style>
  <w:style w:type="character" w:customStyle="1" w:styleId="30">
    <w:name w:val="Основной текст (3)_"/>
    <w:basedOn w:val="a0"/>
    <w:link w:val="31"/>
    <w:uiPriority w:val="99"/>
    <w:rsid w:val="00C656C0"/>
    <w:rPr>
      <w:rFonts w:ascii="Times New Roman" w:hAnsi="Times New Roman" w:cs="Times New Roman"/>
      <w:sz w:val="13"/>
      <w:szCs w:val="13"/>
      <w:shd w:val="clear" w:color="auto" w:fill="FFFFFF"/>
    </w:rPr>
  </w:style>
  <w:style w:type="paragraph" w:customStyle="1" w:styleId="31">
    <w:name w:val="Основной текст (3)1"/>
    <w:basedOn w:val="a"/>
    <w:link w:val="30"/>
    <w:uiPriority w:val="99"/>
    <w:rsid w:val="00C656C0"/>
    <w:pPr>
      <w:shd w:val="clear" w:color="auto" w:fill="FFFFFF"/>
      <w:spacing w:line="240" w:lineRule="atLeast"/>
      <w:ind w:hanging="560"/>
    </w:pPr>
    <w:rPr>
      <w:rFonts w:ascii="Times New Roman" w:eastAsiaTheme="minorHAnsi" w:hAnsi="Times New Roman" w:cs="Times New Roman"/>
      <w:color w:val="auto"/>
      <w:sz w:val="13"/>
      <w:szCs w:val="13"/>
      <w:lang w:eastAsia="en-US"/>
    </w:rPr>
  </w:style>
  <w:style w:type="paragraph" w:styleId="af1">
    <w:name w:val="List Paragraph"/>
    <w:aliases w:val="Table-Normal,RSHB_Table-Normal,Заголовок_3,Подпись рисунка"/>
    <w:basedOn w:val="a"/>
    <w:link w:val="af2"/>
    <w:uiPriority w:val="34"/>
    <w:qFormat/>
    <w:rsid w:val="00EE7021"/>
    <w:pPr>
      <w:ind w:left="720"/>
      <w:contextualSpacing/>
    </w:pPr>
  </w:style>
  <w:style w:type="paragraph" w:styleId="af3">
    <w:name w:val="Normal (Web)"/>
    <w:basedOn w:val="a"/>
    <w:uiPriority w:val="99"/>
    <w:unhideWhenUsed/>
    <w:rsid w:val="00000E05"/>
    <w:pPr>
      <w:spacing w:before="100" w:beforeAutospacing="1" w:after="100" w:afterAutospacing="1"/>
    </w:pPr>
    <w:rPr>
      <w:rFonts w:ascii="Verdana" w:eastAsia="Times New Roman" w:hAnsi="Verdana" w:cs="Times New Roman"/>
      <w:color w:val="333333"/>
      <w:sz w:val="23"/>
      <w:szCs w:val="23"/>
    </w:rPr>
  </w:style>
  <w:style w:type="paragraph" w:customStyle="1" w:styleId="ConsPlusNonformat">
    <w:name w:val="ConsPlusNonformat"/>
    <w:uiPriority w:val="99"/>
    <w:rsid w:val="00000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A162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4F2867"/>
    <w:rPr>
      <w:rFonts w:ascii="Arial Unicode MS" w:eastAsia="Arial Unicode MS" w:hAnsi="Arial Unicode MS" w:cs="Arial Unicode MS"/>
      <w:color w:val="000000"/>
      <w:sz w:val="24"/>
      <w:szCs w:val="24"/>
      <w:lang w:eastAsia="ru-RU"/>
    </w:rPr>
  </w:style>
  <w:style w:type="paragraph" w:styleId="af4">
    <w:name w:val="header"/>
    <w:basedOn w:val="a"/>
    <w:link w:val="af5"/>
    <w:uiPriority w:val="99"/>
    <w:unhideWhenUsed/>
    <w:rsid w:val="00944BAC"/>
    <w:pPr>
      <w:tabs>
        <w:tab w:val="center" w:pos="4677"/>
        <w:tab w:val="right" w:pos="9355"/>
      </w:tabs>
    </w:pPr>
  </w:style>
  <w:style w:type="character" w:customStyle="1" w:styleId="af5">
    <w:name w:val="Верхний колонтитул Знак"/>
    <w:basedOn w:val="a0"/>
    <w:link w:val="af4"/>
    <w:uiPriority w:val="99"/>
    <w:rsid w:val="00944BAC"/>
    <w:rPr>
      <w:rFonts w:ascii="Arial Unicode MS" w:eastAsia="Arial Unicode MS" w:hAnsi="Arial Unicode MS" w:cs="Arial Unicode MS"/>
      <w:color w:val="000000"/>
      <w:sz w:val="24"/>
      <w:szCs w:val="24"/>
      <w:lang w:eastAsia="ru-RU"/>
    </w:rPr>
  </w:style>
  <w:style w:type="paragraph" w:styleId="af6">
    <w:name w:val="footer"/>
    <w:basedOn w:val="a"/>
    <w:link w:val="af7"/>
    <w:uiPriority w:val="99"/>
    <w:unhideWhenUsed/>
    <w:rsid w:val="00944BAC"/>
    <w:pPr>
      <w:tabs>
        <w:tab w:val="center" w:pos="4677"/>
        <w:tab w:val="right" w:pos="9355"/>
      </w:tabs>
    </w:pPr>
  </w:style>
  <w:style w:type="character" w:customStyle="1" w:styleId="af7">
    <w:name w:val="Нижний колонтитул Знак"/>
    <w:basedOn w:val="a0"/>
    <w:link w:val="af6"/>
    <w:uiPriority w:val="99"/>
    <w:rsid w:val="00944BAC"/>
    <w:rPr>
      <w:rFonts w:ascii="Arial Unicode MS" w:eastAsia="Arial Unicode MS" w:hAnsi="Arial Unicode MS" w:cs="Arial Unicode MS"/>
      <w:color w:val="000000"/>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1F7A"/>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1"/>
    <w:uiPriority w:val="99"/>
    <w:locked/>
    <w:rsid w:val="002C1F7A"/>
    <w:rPr>
      <w:rFonts w:ascii="Arial" w:hAnsi="Arial" w:cs="Arial"/>
      <w:b/>
      <w:bCs/>
      <w:sz w:val="24"/>
      <w:szCs w:val="24"/>
      <w:shd w:val="clear" w:color="auto" w:fill="FFFFFF"/>
    </w:rPr>
  </w:style>
  <w:style w:type="character" w:customStyle="1" w:styleId="1">
    <w:name w:val="Основной текст Знак1"/>
    <w:basedOn w:val="a0"/>
    <w:link w:val="a3"/>
    <w:uiPriority w:val="99"/>
    <w:locked/>
    <w:rsid w:val="002C1F7A"/>
    <w:rPr>
      <w:rFonts w:ascii="Arial" w:hAnsi="Arial" w:cs="Arial"/>
      <w:sz w:val="24"/>
      <w:szCs w:val="24"/>
      <w:shd w:val="clear" w:color="auto" w:fill="FFFFFF"/>
    </w:rPr>
  </w:style>
  <w:style w:type="character" w:customStyle="1" w:styleId="a4">
    <w:name w:val="Основной текст + Полужирный"/>
    <w:basedOn w:val="1"/>
    <w:uiPriority w:val="99"/>
    <w:rsid w:val="002C1F7A"/>
    <w:rPr>
      <w:rFonts w:ascii="Arial" w:hAnsi="Arial" w:cs="Arial"/>
      <w:b/>
      <w:bCs/>
      <w:sz w:val="24"/>
      <w:szCs w:val="24"/>
      <w:shd w:val="clear" w:color="auto" w:fill="FFFFFF"/>
    </w:rPr>
  </w:style>
  <w:style w:type="character" w:customStyle="1" w:styleId="3">
    <w:name w:val="Основной текст + Полужирный3"/>
    <w:aliases w:val="Курсив"/>
    <w:basedOn w:val="1"/>
    <w:uiPriority w:val="99"/>
    <w:rsid w:val="002C1F7A"/>
    <w:rPr>
      <w:rFonts w:ascii="Arial" w:hAnsi="Arial" w:cs="Arial"/>
      <w:b/>
      <w:bCs/>
      <w:i/>
      <w:iCs/>
      <w:sz w:val="24"/>
      <w:szCs w:val="24"/>
      <w:shd w:val="clear" w:color="auto" w:fill="FFFFFF"/>
    </w:rPr>
  </w:style>
  <w:style w:type="character" w:customStyle="1" w:styleId="20">
    <w:name w:val="Основной текст + Полужирный2"/>
    <w:basedOn w:val="1"/>
    <w:uiPriority w:val="99"/>
    <w:rsid w:val="002C1F7A"/>
    <w:rPr>
      <w:rFonts w:ascii="Arial" w:hAnsi="Arial" w:cs="Arial"/>
      <w:b/>
      <w:bCs/>
      <w:sz w:val="24"/>
      <w:szCs w:val="24"/>
      <w:shd w:val="clear" w:color="auto" w:fill="FFFFFF"/>
    </w:rPr>
  </w:style>
  <w:style w:type="character" w:customStyle="1" w:styleId="TimesNewRoman">
    <w:name w:val="Основной текст + Times New Roman"/>
    <w:aliases w:val="10 pt,Полужирный,Интервал 1 pt,Масштаб 80%"/>
    <w:basedOn w:val="1"/>
    <w:uiPriority w:val="99"/>
    <w:rsid w:val="002C1F7A"/>
    <w:rPr>
      <w:rFonts w:ascii="Times New Roman" w:hAnsi="Times New Roman" w:cs="Times New Roman"/>
      <w:b/>
      <w:bCs/>
      <w:spacing w:val="30"/>
      <w:w w:val="80"/>
      <w:sz w:val="20"/>
      <w:szCs w:val="20"/>
      <w:shd w:val="clear" w:color="auto" w:fill="FFFFFF"/>
    </w:rPr>
  </w:style>
  <w:style w:type="character" w:customStyle="1" w:styleId="10">
    <w:name w:val="Заголовок №1_"/>
    <w:basedOn w:val="a0"/>
    <w:link w:val="11"/>
    <w:uiPriority w:val="99"/>
    <w:locked/>
    <w:rsid w:val="002C1F7A"/>
    <w:rPr>
      <w:rFonts w:ascii="Arial" w:hAnsi="Arial" w:cs="Arial"/>
      <w:b/>
      <w:bCs/>
      <w:sz w:val="24"/>
      <w:szCs w:val="24"/>
      <w:shd w:val="clear" w:color="auto" w:fill="FFFFFF"/>
    </w:rPr>
  </w:style>
  <w:style w:type="paragraph" w:customStyle="1" w:styleId="21">
    <w:name w:val="Основной текст (2)1"/>
    <w:basedOn w:val="a"/>
    <w:link w:val="2"/>
    <w:uiPriority w:val="99"/>
    <w:rsid w:val="002C1F7A"/>
    <w:pPr>
      <w:shd w:val="clear" w:color="auto" w:fill="FFFFFF"/>
      <w:spacing w:after="540" w:line="240" w:lineRule="atLeast"/>
    </w:pPr>
    <w:rPr>
      <w:rFonts w:ascii="Arial" w:eastAsiaTheme="minorHAnsi" w:hAnsi="Arial" w:cs="Arial"/>
      <w:b/>
      <w:bCs/>
      <w:color w:val="auto"/>
      <w:lang w:eastAsia="en-US"/>
    </w:rPr>
  </w:style>
  <w:style w:type="paragraph" w:styleId="a3">
    <w:name w:val="Body Text"/>
    <w:basedOn w:val="a"/>
    <w:link w:val="1"/>
    <w:uiPriority w:val="99"/>
    <w:rsid w:val="002C1F7A"/>
    <w:pPr>
      <w:shd w:val="clear" w:color="auto" w:fill="FFFFFF"/>
      <w:spacing w:before="540" w:after="60" w:line="270" w:lineRule="exact"/>
      <w:jc w:val="both"/>
    </w:pPr>
    <w:rPr>
      <w:rFonts w:ascii="Arial" w:eastAsiaTheme="minorHAnsi" w:hAnsi="Arial" w:cs="Arial"/>
      <w:color w:val="auto"/>
      <w:lang w:eastAsia="en-US"/>
    </w:rPr>
  </w:style>
  <w:style w:type="character" w:customStyle="1" w:styleId="a5">
    <w:name w:val="Основной текст Знак"/>
    <w:basedOn w:val="a0"/>
    <w:uiPriority w:val="99"/>
    <w:semiHidden/>
    <w:rsid w:val="002C1F7A"/>
    <w:rPr>
      <w:rFonts w:ascii="Arial Unicode MS" w:eastAsia="Arial Unicode MS" w:hAnsi="Arial Unicode MS" w:cs="Arial Unicode MS"/>
      <w:color w:val="000000"/>
      <w:sz w:val="24"/>
      <w:szCs w:val="24"/>
      <w:lang w:eastAsia="ru-RU"/>
    </w:rPr>
  </w:style>
  <w:style w:type="paragraph" w:customStyle="1" w:styleId="11">
    <w:name w:val="Заголовок №1"/>
    <w:basedOn w:val="a"/>
    <w:link w:val="10"/>
    <w:uiPriority w:val="99"/>
    <w:rsid w:val="002C1F7A"/>
    <w:pPr>
      <w:shd w:val="clear" w:color="auto" w:fill="FFFFFF"/>
      <w:spacing w:before="240" w:after="60" w:line="240" w:lineRule="atLeast"/>
      <w:outlineLvl w:val="0"/>
    </w:pPr>
    <w:rPr>
      <w:rFonts w:ascii="Arial" w:eastAsiaTheme="minorHAnsi" w:hAnsi="Arial" w:cs="Arial"/>
      <w:b/>
      <w:bCs/>
      <w:color w:val="auto"/>
      <w:lang w:eastAsia="en-US"/>
    </w:rPr>
  </w:style>
  <w:style w:type="paragraph" w:styleId="a6">
    <w:name w:val="footnote text"/>
    <w:basedOn w:val="a"/>
    <w:link w:val="a7"/>
    <w:unhideWhenUsed/>
    <w:rsid w:val="007F1E44"/>
    <w:rPr>
      <w:sz w:val="20"/>
      <w:szCs w:val="20"/>
    </w:rPr>
  </w:style>
  <w:style w:type="character" w:customStyle="1" w:styleId="a7">
    <w:name w:val="Текст сноски Знак"/>
    <w:basedOn w:val="a0"/>
    <w:link w:val="a6"/>
    <w:rsid w:val="007F1E44"/>
    <w:rPr>
      <w:rFonts w:ascii="Arial Unicode MS" w:eastAsia="Arial Unicode MS" w:hAnsi="Arial Unicode MS" w:cs="Arial Unicode MS"/>
      <w:color w:val="000000"/>
      <w:sz w:val="20"/>
      <w:szCs w:val="20"/>
      <w:lang w:eastAsia="ru-RU"/>
    </w:rPr>
  </w:style>
  <w:style w:type="character" w:styleId="a8">
    <w:name w:val="footnote reference"/>
    <w:basedOn w:val="a0"/>
    <w:uiPriority w:val="99"/>
    <w:semiHidden/>
    <w:unhideWhenUsed/>
    <w:rsid w:val="007F1E44"/>
    <w:rPr>
      <w:vertAlign w:val="superscript"/>
    </w:rPr>
  </w:style>
  <w:style w:type="character" w:styleId="a9">
    <w:name w:val="annotation reference"/>
    <w:basedOn w:val="a0"/>
    <w:uiPriority w:val="99"/>
    <w:semiHidden/>
    <w:unhideWhenUsed/>
    <w:rsid w:val="008B09F7"/>
    <w:rPr>
      <w:sz w:val="16"/>
      <w:szCs w:val="16"/>
    </w:rPr>
  </w:style>
  <w:style w:type="paragraph" w:styleId="aa">
    <w:name w:val="annotation text"/>
    <w:basedOn w:val="a"/>
    <w:link w:val="ab"/>
    <w:uiPriority w:val="99"/>
    <w:semiHidden/>
    <w:unhideWhenUsed/>
    <w:rsid w:val="008B09F7"/>
    <w:rPr>
      <w:sz w:val="20"/>
      <w:szCs w:val="20"/>
    </w:rPr>
  </w:style>
  <w:style w:type="character" w:customStyle="1" w:styleId="ab">
    <w:name w:val="Текст примечания Знак"/>
    <w:basedOn w:val="a0"/>
    <w:link w:val="aa"/>
    <w:uiPriority w:val="99"/>
    <w:semiHidden/>
    <w:rsid w:val="008B09F7"/>
    <w:rPr>
      <w:rFonts w:ascii="Arial Unicode MS" w:eastAsia="Arial Unicode MS" w:hAnsi="Arial Unicode MS" w:cs="Arial Unicode MS"/>
      <w:color w:val="000000"/>
      <w:sz w:val="20"/>
      <w:szCs w:val="20"/>
      <w:lang w:eastAsia="ru-RU"/>
    </w:rPr>
  </w:style>
  <w:style w:type="paragraph" w:styleId="ac">
    <w:name w:val="annotation subject"/>
    <w:basedOn w:val="aa"/>
    <w:next w:val="aa"/>
    <w:link w:val="ad"/>
    <w:uiPriority w:val="99"/>
    <w:semiHidden/>
    <w:unhideWhenUsed/>
    <w:rsid w:val="008B09F7"/>
    <w:rPr>
      <w:b/>
      <w:bCs/>
    </w:rPr>
  </w:style>
  <w:style w:type="character" w:customStyle="1" w:styleId="ad">
    <w:name w:val="Тема примечания Знак"/>
    <w:basedOn w:val="ab"/>
    <w:link w:val="ac"/>
    <w:uiPriority w:val="99"/>
    <w:semiHidden/>
    <w:rsid w:val="008B09F7"/>
    <w:rPr>
      <w:rFonts w:ascii="Arial Unicode MS" w:eastAsia="Arial Unicode MS" w:hAnsi="Arial Unicode MS" w:cs="Arial Unicode MS"/>
      <w:b/>
      <w:bCs/>
      <w:color w:val="000000"/>
      <w:sz w:val="20"/>
      <w:szCs w:val="20"/>
      <w:lang w:eastAsia="ru-RU"/>
    </w:rPr>
  </w:style>
  <w:style w:type="paragraph" w:styleId="ae">
    <w:name w:val="Balloon Text"/>
    <w:basedOn w:val="a"/>
    <w:link w:val="af"/>
    <w:uiPriority w:val="99"/>
    <w:semiHidden/>
    <w:unhideWhenUsed/>
    <w:rsid w:val="008B09F7"/>
    <w:rPr>
      <w:rFonts w:ascii="Tahoma" w:hAnsi="Tahoma" w:cs="Tahoma"/>
      <w:sz w:val="16"/>
      <w:szCs w:val="16"/>
    </w:rPr>
  </w:style>
  <w:style w:type="character" w:customStyle="1" w:styleId="af">
    <w:name w:val="Текст выноски Знак"/>
    <w:basedOn w:val="a0"/>
    <w:link w:val="ae"/>
    <w:uiPriority w:val="99"/>
    <w:semiHidden/>
    <w:rsid w:val="008B09F7"/>
    <w:rPr>
      <w:rFonts w:ascii="Tahoma" w:eastAsia="Arial Unicode MS" w:hAnsi="Tahoma" w:cs="Tahoma"/>
      <w:color w:val="000000"/>
      <w:sz w:val="16"/>
      <w:szCs w:val="16"/>
      <w:lang w:eastAsia="ru-RU"/>
    </w:rPr>
  </w:style>
  <w:style w:type="character" w:styleId="af0">
    <w:name w:val="Hyperlink"/>
    <w:uiPriority w:val="99"/>
    <w:unhideWhenUsed/>
    <w:rsid w:val="002E23AA"/>
    <w:rPr>
      <w:rFonts w:cs="Times New Roman"/>
      <w:color w:val="0000FF"/>
      <w:u w:val="single"/>
    </w:rPr>
  </w:style>
  <w:style w:type="character" w:customStyle="1" w:styleId="4">
    <w:name w:val="Заголовок №4_"/>
    <w:basedOn w:val="a0"/>
    <w:link w:val="40"/>
    <w:uiPriority w:val="99"/>
    <w:rsid w:val="00A64273"/>
    <w:rPr>
      <w:rFonts w:ascii="Times New Roman" w:hAnsi="Times New Roman" w:cs="Times New Roman"/>
      <w:b/>
      <w:bCs/>
      <w:sz w:val="21"/>
      <w:szCs w:val="21"/>
      <w:shd w:val="clear" w:color="auto" w:fill="FFFFFF"/>
    </w:rPr>
  </w:style>
  <w:style w:type="paragraph" w:customStyle="1" w:styleId="40">
    <w:name w:val="Заголовок №4"/>
    <w:basedOn w:val="a"/>
    <w:link w:val="4"/>
    <w:uiPriority w:val="99"/>
    <w:rsid w:val="00A64273"/>
    <w:pPr>
      <w:shd w:val="clear" w:color="auto" w:fill="FFFFFF"/>
      <w:spacing w:before="240" w:line="245" w:lineRule="exact"/>
      <w:outlineLvl w:val="3"/>
    </w:pPr>
    <w:rPr>
      <w:rFonts w:ascii="Times New Roman" w:eastAsiaTheme="minorHAnsi" w:hAnsi="Times New Roman" w:cs="Times New Roman"/>
      <w:b/>
      <w:bCs/>
      <w:color w:val="auto"/>
      <w:sz w:val="21"/>
      <w:szCs w:val="21"/>
      <w:lang w:eastAsia="en-US"/>
    </w:rPr>
  </w:style>
  <w:style w:type="character" w:customStyle="1" w:styleId="30">
    <w:name w:val="Основной текст (3)_"/>
    <w:basedOn w:val="a0"/>
    <w:link w:val="31"/>
    <w:uiPriority w:val="99"/>
    <w:rsid w:val="00C656C0"/>
    <w:rPr>
      <w:rFonts w:ascii="Times New Roman" w:hAnsi="Times New Roman" w:cs="Times New Roman"/>
      <w:sz w:val="13"/>
      <w:szCs w:val="13"/>
      <w:shd w:val="clear" w:color="auto" w:fill="FFFFFF"/>
    </w:rPr>
  </w:style>
  <w:style w:type="paragraph" w:customStyle="1" w:styleId="31">
    <w:name w:val="Основной текст (3)1"/>
    <w:basedOn w:val="a"/>
    <w:link w:val="30"/>
    <w:uiPriority w:val="99"/>
    <w:rsid w:val="00C656C0"/>
    <w:pPr>
      <w:shd w:val="clear" w:color="auto" w:fill="FFFFFF"/>
      <w:spacing w:line="240" w:lineRule="atLeast"/>
      <w:ind w:hanging="560"/>
    </w:pPr>
    <w:rPr>
      <w:rFonts w:ascii="Times New Roman" w:eastAsiaTheme="minorHAnsi" w:hAnsi="Times New Roman" w:cs="Times New Roman"/>
      <w:color w:val="auto"/>
      <w:sz w:val="13"/>
      <w:szCs w:val="13"/>
      <w:lang w:eastAsia="en-US"/>
    </w:rPr>
  </w:style>
  <w:style w:type="paragraph" w:styleId="af1">
    <w:name w:val="List Paragraph"/>
    <w:aliases w:val="Table-Normal,RSHB_Table-Normal,Заголовок_3,Подпись рисунка"/>
    <w:basedOn w:val="a"/>
    <w:link w:val="af2"/>
    <w:uiPriority w:val="34"/>
    <w:qFormat/>
    <w:rsid w:val="00EE7021"/>
    <w:pPr>
      <w:ind w:left="720"/>
      <w:contextualSpacing/>
    </w:pPr>
  </w:style>
  <w:style w:type="paragraph" w:styleId="af3">
    <w:name w:val="Normal (Web)"/>
    <w:basedOn w:val="a"/>
    <w:uiPriority w:val="99"/>
    <w:unhideWhenUsed/>
    <w:rsid w:val="00000E05"/>
    <w:pPr>
      <w:spacing w:before="100" w:beforeAutospacing="1" w:after="100" w:afterAutospacing="1"/>
    </w:pPr>
    <w:rPr>
      <w:rFonts w:ascii="Verdana" w:eastAsia="Times New Roman" w:hAnsi="Verdana" w:cs="Times New Roman"/>
      <w:color w:val="333333"/>
      <w:sz w:val="23"/>
      <w:szCs w:val="23"/>
    </w:rPr>
  </w:style>
  <w:style w:type="paragraph" w:customStyle="1" w:styleId="ConsPlusNonformat">
    <w:name w:val="ConsPlusNonformat"/>
    <w:uiPriority w:val="99"/>
    <w:rsid w:val="00000E0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CA162C"/>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customStyle="1" w:styleId="af2">
    <w:name w:val="Абзац списка Знак"/>
    <w:aliases w:val="Table-Normal Знак,RSHB_Table-Normal Знак,Заголовок_3 Знак,Подпись рисунка Знак"/>
    <w:link w:val="af1"/>
    <w:uiPriority w:val="34"/>
    <w:locked/>
    <w:rsid w:val="004F2867"/>
    <w:rPr>
      <w:rFonts w:ascii="Arial Unicode MS" w:eastAsia="Arial Unicode MS" w:hAnsi="Arial Unicode MS" w:cs="Arial Unicode MS"/>
      <w:color w:val="000000"/>
      <w:sz w:val="24"/>
      <w:szCs w:val="24"/>
      <w:lang w:eastAsia="ru-RU"/>
    </w:rPr>
  </w:style>
  <w:style w:type="paragraph" w:styleId="af4">
    <w:name w:val="header"/>
    <w:basedOn w:val="a"/>
    <w:link w:val="af5"/>
    <w:uiPriority w:val="99"/>
    <w:unhideWhenUsed/>
    <w:rsid w:val="00944BAC"/>
    <w:pPr>
      <w:tabs>
        <w:tab w:val="center" w:pos="4677"/>
        <w:tab w:val="right" w:pos="9355"/>
      </w:tabs>
    </w:pPr>
  </w:style>
  <w:style w:type="character" w:customStyle="1" w:styleId="af5">
    <w:name w:val="Верхний колонтитул Знак"/>
    <w:basedOn w:val="a0"/>
    <w:link w:val="af4"/>
    <w:uiPriority w:val="99"/>
    <w:rsid w:val="00944BAC"/>
    <w:rPr>
      <w:rFonts w:ascii="Arial Unicode MS" w:eastAsia="Arial Unicode MS" w:hAnsi="Arial Unicode MS" w:cs="Arial Unicode MS"/>
      <w:color w:val="000000"/>
      <w:sz w:val="24"/>
      <w:szCs w:val="24"/>
      <w:lang w:eastAsia="ru-RU"/>
    </w:rPr>
  </w:style>
  <w:style w:type="paragraph" w:styleId="af6">
    <w:name w:val="footer"/>
    <w:basedOn w:val="a"/>
    <w:link w:val="af7"/>
    <w:uiPriority w:val="99"/>
    <w:unhideWhenUsed/>
    <w:rsid w:val="00944BAC"/>
    <w:pPr>
      <w:tabs>
        <w:tab w:val="center" w:pos="4677"/>
        <w:tab w:val="right" w:pos="9355"/>
      </w:tabs>
    </w:pPr>
  </w:style>
  <w:style w:type="character" w:customStyle="1" w:styleId="af7">
    <w:name w:val="Нижний колонтитул Знак"/>
    <w:basedOn w:val="a0"/>
    <w:link w:val="af6"/>
    <w:uiPriority w:val="99"/>
    <w:rsid w:val="00944BAC"/>
    <w:rPr>
      <w:rFonts w:ascii="Arial Unicode MS" w:eastAsia="Arial Unicode MS" w:hAnsi="Arial Unicode MS" w:cs="Arial Unicode MS"/>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5443345">
      <w:bodyDiv w:val="1"/>
      <w:marLeft w:val="0"/>
      <w:marRight w:val="0"/>
      <w:marTop w:val="0"/>
      <w:marBottom w:val="0"/>
      <w:divBdr>
        <w:top w:val="none" w:sz="0" w:space="0" w:color="auto"/>
        <w:left w:val="none" w:sz="0" w:space="0" w:color="auto"/>
        <w:bottom w:val="none" w:sz="0" w:space="0" w:color="auto"/>
        <w:right w:val="none" w:sz="0" w:space="0" w:color="auto"/>
      </w:divBdr>
    </w:div>
    <w:div w:id="2089304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38048-6325-41D3-A83D-549AF1E59903}">
  <ds:schemaRefs>
    <ds:schemaRef ds:uri="http://schemas.microsoft.com/sharepoint/v3/contenttype/forms"/>
  </ds:schemaRefs>
</ds:datastoreItem>
</file>

<file path=customXml/itemProps2.xml><?xml version="1.0" encoding="utf-8"?>
<ds:datastoreItem xmlns:ds="http://schemas.openxmlformats.org/officeDocument/2006/customXml" ds:itemID="{16171039-78B0-483F-BC6C-8DF5001A243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AD3611B-EEF3-492A-8ABB-C3D15DDA69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42D8149-AE6B-43E8-B82B-0C580BF33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3633</Words>
  <Characters>20712</Characters>
  <Application>Microsoft Office Word</Application>
  <DocSecurity>8</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ОАО "РАО ЭС ВОСТОКА"</Company>
  <LinksUpToDate>false</LinksUpToDate>
  <CharactersWithSpaces>24297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shabunina_is</dc:creator>
  <cp:lastModifiedBy>Злобина Валентина Геннадьевна</cp:lastModifiedBy>
  <cp:revision>13</cp:revision>
  <dcterms:created xsi:type="dcterms:W3CDTF">2019-11-28T06:37:00Z</dcterms:created>
  <dcterms:modified xsi:type="dcterms:W3CDTF">2024-02-05T01:07:00Z</dcterms:modified>
</cp:coreProperties>
</file>