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C11081" w14:textId="72BC2C99" w:rsidR="00540778" w:rsidRDefault="00540778" w:rsidP="00E45120">
      <w:pPr>
        <w:pStyle w:val="21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</w:rPr>
      </w:pPr>
    </w:p>
    <w:p w14:paraId="3807E032" w14:textId="77777777" w:rsidR="006803CA" w:rsidRDefault="006803CA" w:rsidP="00E45120">
      <w:pPr>
        <w:pStyle w:val="21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</w:rPr>
      </w:pPr>
    </w:p>
    <w:p w14:paraId="58A2D38B" w14:textId="77777777" w:rsidR="00FA330F" w:rsidRPr="00B00CFC" w:rsidRDefault="00FA330F" w:rsidP="00E45120">
      <w:pPr>
        <w:pStyle w:val="21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</w:rPr>
      </w:pPr>
      <w:r w:rsidRPr="00B00CFC">
        <w:rPr>
          <w:rFonts w:ascii="Times New Roman" w:hAnsi="Times New Roman" w:cs="Times New Roman"/>
        </w:rPr>
        <w:t xml:space="preserve">Соглашение </w:t>
      </w:r>
      <w:r w:rsidR="0049518C" w:rsidRPr="00B00CFC">
        <w:rPr>
          <w:rFonts w:ascii="Times New Roman" w:hAnsi="Times New Roman" w:cs="Times New Roman"/>
        </w:rPr>
        <w:t>о зачете</w:t>
      </w:r>
      <w:r w:rsidR="00E5675A" w:rsidRPr="00B00CFC">
        <w:rPr>
          <w:rFonts w:ascii="Times New Roman" w:hAnsi="Times New Roman" w:cs="Times New Roman"/>
        </w:rPr>
        <w:t xml:space="preserve"> встречных однородных</w:t>
      </w:r>
      <w:r w:rsidR="0049518C" w:rsidRPr="00B00CFC">
        <w:rPr>
          <w:rFonts w:ascii="Times New Roman" w:hAnsi="Times New Roman" w:cs="Times New Roman"/>
        </w:rPr>
        <w:t xml:space="preserve"> </w:t>
      </w:r>
      <w:r w:rsidR="00BA29D6" w:rsidRPr="00B00CFC">
        <w:rPr>
          <w:rFonts w:ascii="Times New Roman" w:hAnsi="Times New Roman" w:cs="Times New Roman"/>
        </w:rPr>
        <w:t>требований</w:t>
      </w:r>
    </w:p>
    <w:p w14:paraId="799A5B8D" w14:textId="77777777" w:rsidR="00FA330F" w:rsidRPr="00B00CFC" w:rsidRDefault="00FA330F" w:rsidP="00E45120">
      <w:pPr>
        <w:pStyle w:val="21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</w:rPr>
      </w:pPr>
    </w:p>
    <w:p w14:paraId="31B72B2E" w14:textId="04F871E4" w:rsidR="00FA330F" w:rsidRPr="00B00CFC" w:rsidRDefault="00E45120" w:rsidP="00E45120">
      <w:pPr>
        <w:pStyle w:val="21"/>
        <w:shd w:val="clear" w:color="auto" w:fill="auto"/>
        <w:tabs>
          <w:tab w:val="left" w:pos="6509"/>
        </w:tabs>
        <w:spacing w:after="0" w:line="240" w:lineRule="auto"/>
        <w:jc w:val="both"/>
        <w:rPr>
          <w:rFonts w:ascii="Times New Roman" w:hAnsi="Times New Roman" w:cs="Times New Roman"/>
          <w:b w:val="0"/>
        </w:rPr>
      </w:pPr>
      <w:permStart w:id="82985514" w:edGrp="everyone"/>
      <w:r w:rsidRPr="00B00CFC">
        <w:rPr>
          <w:rFonts w:ascii="Times New Roman" w:hAnsi="Times New Roman" w:cs="Times New Roman"/>
          <w:b w:val="0"/>
        </w:rPr>
        <w:t xml:space="preserve">г. </w:t>
      </w:r>
      <w:r w:rsidR="00B00CFC" w:rsidRPr="00B00CFC">
        <w:rPr>
          <w:rFonts w:ascii="Times New Roman" w:hAnsi="Times New Roman" w:cs="Times New Roman"/>
          <w:b w:val="0"/>
        </w:rPr>
        <w:t>Анадырь</w:t>
      </w:r>
      <w:r w:rsidR="00FA330F" w:rsidRPr="00B00CFC">
        <w:rPr>
          <w:rFonts w:ascii="Times New Roman" w:hAnsi="Times New Roman" w:cs="Times New Roman"/>
        </w:rPr>
        <w:tab/>
      </w:r>
      <w:r w:rsidR="00DD0D6E" w:rsidRPr="00B00CFC">
        <w:rPr>
          <w:rFonts w:ascii="Times New Roman" w:hAnsi="Times New Roman" w:cs="Times New Roman"/>
          <w:b w:val="0"/>
        </w:rPr>
        <w:t xml:space="preserve">      </w:t>
      </w:r>
      <w:r w:rsidR="00540778" w:rsidRPr="00B00CFC">
        <w:rPr>
          <w:rFonts w:ascii="Times New Roman" w:hAnsi="Times New Roman" w:cs="Times New Roman"/>
          <w:b w:val="0"/>
        </w:rPr>
        <w:t xml:space="preserve">   </w:t>
      </w:r>
      <w:r w:rsidR="00FA330F" w:rsidRPr="00B00CFC">
        <w:rPr>
          <w:rFonts w:ascii="Times New Roman" w:hAnsi="Times New Roman" w:cs="Times New Roman"/>
          <w:b w:val="0"/>
        </w:rPr>
        <w:t xml:space="preserve">«____» ______ </w:t>
      </w:r>
      <w:r w:rsidR="00540778" w:rsidRPr="00B00CFC">
        <w:rPr>
          <w:rFonts w:ascii="Times New Roman" w:hAnsi="Times New Roman" w:cs="Times New Roman"/>
          <w:b w:val="0"/>
        </w:rPr>
        <w:t>20</w:t>
      </w:r>
      <w:r w:rsidR="00FA330F" w:rsidRPr="00B00CFC">
        <w:rPr>
          <w:rFonts w:ascii="Times New Roman" w:hAnsi="Times New Roman" w:cs="Times New Roman"/>
          <w:b w:val="0"/>
        </w:rPr>
        <w:t>__ года</w:t>
      </w:r>
    </w:p>
    <w:permEnd w:id="82985514"/>
    <w:p w14:paraId="5B006065" w14:textId="77777777" w:rsidR="00FA330F" w:rsidRPr="00B00CFC" w:rsidRDefault="00FA330F" w:rsidP="00E45120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  <w:color w:val="auto"/>
          <w:spacing w:val="-1"/>
        </w:rPr>
      </w:pPr>
    </w:p>
    <w:p w14:paraId="387EF6FB" w14:textId="27809EA4" w:rsidR="00FA330F" w:rsidRPr="00B00CFC" w:rsidRDefault="00B00CFC" w:rsidP="00E45120">
      <w:pPr>
        <w:pStyle w:val="af3"/>
        <w:spacing w:before="0" w:beforeAutospacing="0" w:after="0" w:afterAutospacing="0"/>
        <w:ind w:firstLine="709"/>
        <w:jc w:val="both"/>
        <w:rPr>
          <w:rFonts w:ascii="Times New Roman" w:hAnsi="Times New Roman"/>
          <w:sz w:val="24"/>
          <w:szCs w:val="24"/>
        </w:rPr>
      </w:pPr>
      <w:r w:rsidRPr="00B00CFC">
        <w:rPr>
          <w:rFonts w:ascii="Times New Roman" w:hAnsi="Times New Roman"/>
          <w:b/>
          <w:color w:val="auto"/>
          <w:sz w:val="24"/>
          <w:szCs w:val="24"/>
        </w:rPr>
        <w:t>А</w:t>
      </w:r>
      <w:r w:rsidR="00540778" w:rsidRPr="00B00CFC">
        <w:rPr>
          <w:rFonts w:ascii="Times New Roman" w:hAnsi="Times New Roman"/>
          <w:b/>
          <w:color w:val="auto"/>
          <w:sz w:val="24"/>
          <w:szCs w:val="24"/>
        </w:rPr>
        <w:t>кционерное общество «</w:t>
      </w:r>
      <w:r w:rsidRPr="00B00CFC">
        <w:rPr>
          <w:rFonts w:ascii="Times New Roman" w:hAnsi="Times New Roman"/>
          <w:b/>
          <w:color w:val="auto"/>
          <w:sz w:val="24"/>
          <w:szCs w:val="24"/>
        </w:rPr>
        <w:t>Чукотэнерго» (</w:t>
      </w:r>
      <w:r w:rsidR="00540778" w:rsidRPr="00B00CFC">
        <w:rPr>
          <w:rFonts w:ascii="Times New Roman" w:hAnsi="Times New Roman"/>
          <w:b/>
          <w:color w:val="auto"/>
          <w:sz w:val="24"/>
          <w:szCs w:val="24"/>
        </w:rPr>
        <w:t>АО «</w:t>
      </w:r>
      <w:r w:rsidRPr="00B00CFC">
        <w:rPr>
          <w:rFonts w:ascii="Times New Roman" w:hAnsi="Times New Roman"/>
          <w:b/>
          <w:color w:val="auto"/>
          <w:sz w:val="24"/>
          <w:szCs w:val="24"/>
        </w:rPr>
        <w:t>Чукотэнерго</w:t>
      </w:r>
      <w:r w:rsidR="00540778" w:rsidRPr="00B00CFC">
        <w:rPr>
          <w:rFonts w:ascii="Times New Roman" w:hAnsi="Times New Roman"/>
          <w:b/>
          <w:color w:val="auto"/>
          <w:sz w:val="24"/>
          <w:szCs w:val="24"/>
        </w:rPr>
        <w:t>»)</w:t>
      </w:r>
      <w:r w:rsidR="00FA330F" w:rsidRPr="00B00CFC">
        <w:rPr>
          <w:rFonts w:ascii="Times New Roman" w:hAnsi="Times New Roman"/>
          <w:sz w:val="24"/>
          <w:szCs w:val="24"/>
        </w:rPr>
        <w:t xml:space="preserve"> </w:t>
      </w:r>
      <w:r w:rsidR="00540778" w:rsidRPr="00B00CFC">
        <w:rPr>
          <w:rFonts w:ascii="Times New Roman" w:hAnsi="Times New Roman"/>
          <w:sz w:val="24"/>
          <w:szCs w:val="24"/>
        </w:rPr>
        <w:t>(далее –</w:t>
      </w:r>
      <w:r w:rsidR="00FA330F" w:rsidRPr="00B00CFC">
        <w:rPr>
          <w:rFonts w:ascii="Times New Roman" w:hAnsi="Times New Roman"/>
          <w:sz w:val="24"/>
          <w:szCs w:val="24"/>
        </w:rPr>
        <w:t xml:space="preserve"> </w:t>
      </w:r>
      <w:permStart w:id="1224701381" w:edGrp="everyone"/>
      <w:r w:rsidR="00FA330F" w:rsidRPr="00B00CFC">
        <w:rPr>
          <w:rFonts w:ascii="Times New Roman" w:hAnsi="Times New Roman"/>
          <w:sz w:val="24"/>
          <w:szCs w:val="24"/>
        </w:rPr>
        <w:t>«</w:t>
      </w:r>
      <w:r w:rsidR="0049518C" w:rsidRPr="00B00CFC">
        <w:rPr>
          <w:rFonts w:ascii="Times New Roman" w:hAnsi="Times New Roman"/>
          <w:sz w:val="24"/>
          <w:szCs w:val="24"/>
        </w:rPr>
        <w:t>Сторона-1</w:t>
      </w:r>
      <w:r w:rsidR="00FA330F" w:rsidRPr="00B00CFC">
        <w:rPr>
          <w:rFonts w:ascii="Times New Roman" w:hAnsi="Times New Roman"/>
          <w:sz w:val="24"/>
          <w:szCs w:val="24"/>
        </w:rPr>
        <w:t>»</w:t>
      </w:r>
      <w:r w:rsidR="00540778" w:rsidRPr="00B00CFC">
        <w:rPr>
          <w:rFonts w:ascii="Times New Roman" w:hAnsi="Times New Roman"/>
          <w:sz w:val="24"/>
          <w:szCs w:val="24"/>
        </w:rPr>
        <w:t>)</w:t>
      </w:r>
      <w:r w:rsidR="00FA330F" w:rsidRPr="00B00CFC">
        <w:rPr>
          <w:rFonts w:ascii="Times New Roman" w:hAnsi="Times New Roman"/>
          <w:sz w:val="24"/>
          <w:szCs w:val="24"/>
        </w:rPr>
        <w:t xml:space="preserve">, </w:t>
      </w:r>
      <w:permEnd w:id="1224701381"/>
      <w:r w:rsidR="00FA330F" w:rsidRPr="00B00CFC">
        <w:rPr>
          <w:rFonts w:ascii="Times New Roman" w:hAnsi="Times New Roman"/>
          <w:sz w:val="24"/>
          <w:szCs w:val="24"/>
        </w:rPr>
        <w:t>в</w:t>
      </w:r>
      <w:r w:rsidR="00DF45F9" w:rsidRPr="00B00CFC">
        <w:rPr>
          <w:rFonts w:ascii="Times New Roman" w:hAnsi="Times New Roman"/>
          <w:sz w:val="24"/>
          <w:szCs w:val="24"/>
        </w:rPr>
        <w:t> </w:t>
      </w:r>
      <w:r w:rsidR="00FA330F" w:rsidRPr="00B00CFC">
        <w:rPr>
          <w:rFonts w:ascii="Times New Roman" w:hAnsi="Times New Roman"/>
          <w:sz w:val="24"/>
          <w:szCs w:val="24"/>
        </w:rPr>
        <w:t xml:space="preserve">лице </w:t>
      </w:r>
      <w:permStart w:id="1464742446" w:edGrp="everyone"/>
      <w:r w:rsidR="00540778" w:rsidRPr="00B00CFC">
        <w:rPr>
          <w:rFonts w:ascii="Times New Roman" w:hAnsi="Times New Roman"/>
          <w:sz w:val="24"/>
          <w:szCs w:val="24"/>
        </w:rPr>
        <w:t>____________________</w:t>
      </w:r>
      <w:r w:rsidR="00FA330F" w:rsidRPr="00B00CFC">
        <w:rPr>
          <w:rFonts w:ascii="Times New Roman" w:hAnsi="Times New Roman"/>
          <w:sz w:val="24"/>
          <w:szCs w:val="24"/>
        </w:rPr>
        <w:t>,</w:t>
      </w:r>
      <w:permEnd w:id="1464742446"/>
      <w:r w:rsidR="00FA330F" w:rsidRPr="00B00CFC">
        <w:rPr>
          <w:rFonts w:ascii="Times New Roman" w:hAnsi="Times New Roman"/>
          <w:sz w:val="24"/>
          <w:szCs w:val="24"/>
        </w:rPr>
        <w:t xml:space="preserve"> действующ</w:t>
      </w:r>
      <w:permStart w:id="607720746" w:edGrp="everyone"/>
      <w:r w:rsidR="00FA330F" w:rsidRPr="00B00CFC">
        <w:rPr>
          <w:rFonts w:ascii="Times New Roman" w:hAnsi="Times New Roman"/>
          <w:sz w:val="24"/>
          <w:szCs w:val="24"/>
        </w:rPr>
        <w:t>его</w:t>
      </w:r>
      <w:permEnd w:id="607720746"/>
      <w:r w:rsidR="00FA330F" w:rsidRPr="00B00CFC">
        <w:rPr>
          <w:rFonts w:ascii="Times New Roman" w:hAnsi="Times New Roman"/>
          <w:sz w:val="24"/>
          <w:szCs w:val="24"/>
        </w:rPr>
        <w:t xml:space="preserve"> на основании </w:t>
      </w:r>
      <w:permStart w:id="1701538405" w:edGrp="everyone"/>
      <w:r w:rsidR="00BB1E2C" w:rsidRPr="00B00CFC">
        <w:rPr>
          <w:rFonts w:ascii="Times New Roman" w:hAnsi="Times New Roman"/>
          <w:sz w:val="24"/>
          <w:szCs w:val="24"/>
        </w:rPr>
        <w:t>_________________</w:t>
      </w:r>
      <w:permEnd w:id="1701538405"/>
      <w:r w:rsidR="00FA330F" w:rsidRPr="00B00CFC">
        <w:rPr>
          <w:rFonts w:ascii="Times New Roman" w:hAnsi="Times New Roman"/>
          <w:sz w:val="24"/>
          <w:szCs w:val="24"/>
        </w:rPr>
        <w:t xml:space="preserve">, с одной стороны, и </w:t>
      </w:r>
    </w:p>
    <w:p w14:paraId="79D5D16C" w14:textId="77777777" w:rsidR="00FA330F" w:rsidRPr="00B00CFC" w:rsidRDefault="00BB1E2C" w:rsidP="00E45120">
      <w:pPr>
        <w:pStyle w:val="af3"/>
        <w:spacing w:before="0" w:beforeAutospacing="0" w:after="0" w:afterAutospacing="0"/>
        <w:ind w:firstLine="709"/>
        <w:jc w:val="both"/>
        <w:rPr>
          <w:rFonts w:ascii="Times New Roman" w:hAnsi="Times New Roman"/>
          <w:sz w:val="24"/>
          <w:szCs w:val="24"/>
        </w:rPr>
      </w:pPr>
      <w:permStart w:id="1131838770" w:edGrp="everyone"/>
      <w:r w:rsidRPr="00B00CFC">
        <w:rPr>
          <w:rFonts w:ascii="Times New Roman" w:hAnsi="Times New Roman"/>
          <w:spacing w:val="-4"/>
          <w:sz w:val="24"/>
          <w:szCs w:val="24"/>
        </w:rPr>
        <w:t>____</w:t>
      </w:r>
      <w:r w:rsidR="00540778" w:rsidRPr="00B00CFC">
        <w:rPr>
          <w:rFonts w:ascii="Times New Roman" w:hAnsi="Times New Roman"/>
          <w:spacing w:val="-4"/>
          <w:sz w:val="24"/>
          <w:szCs w:val="24"/>
        </w:rPr>
        <w:t>_______________________</w:t>
      </w:r>
      <w:permEnd w:id="1131838770"/>
      <w:r w:rsidR="00FA330F" w:rsidRPr="00B00CFC">
        <w:rPr>
          <w:rFonts w:ascii="Times New Roman" w:hAnsi="Times New Roman"/>
          <w:sz w:val="24"/>
          <w:szCs w:val="24"/>
        </w:rPr>
        <w:t xml:space="preserve"> </w:t>
      </w:r>
      <w:r w:rsidR="00540778" w:rsidRPr="00B00CFC">
        <w:rPr>
          <w:rFonts w:ascii="Times New Roman" w:hAnsi="Times New Roman"/>
          <w:sz w:val="24"/>
          <w:szCs w:val="24"/>
        </w:rPr>
        <w:t>(</w:t>
      </w:r>
      <w:r w:rsidR="00FA330F" w:rsidRPr="00B00CFC">
        <w:rPr>
          <w:rFonts w:ascii="Times New Roman" w:hAnsi="Times New Roman"/>
          <w:sz w:val="24"/>
          <w:szCs w:val="24"/>
        </w:rPr>
        <w:t>дал</w:t>
      </w:r>
      <w:r w:rsidR="00540778" w:rsidRPr="00B00CFC">
        <w:rPr>
          <w:rFonts w:ascii="Times New Roman" w:hAnsi="Times New Roman"/>
          <w:sz w:val="24"/>
          <w:szCs w:val="24"/>
        </w:rPr>
        <w:t>ее –</w:t>
      </w:r>
      <w:r w:rsidR="00FA330F" w:rsidRPr="00B00CFC">
        <w:rPr>
          <w:rFonts w:ascii="Times New Roman" w:hAnsi="Times New Roman"/>
          <w:sz w:val="24"/>
          <w:szCs w:val="24"/>
        </w:rPr>
        <w:t xml:space="preserve"> </w:t>
      </w:r>
      <w:permStart w:id="1711293450" w:edGrp="everyone"/>
      <w:r w:rsidR="00FA330F" w:rsidRPr="00B00CFC">
        <w:rPr>
          <w:rFonts w:ascii="Times New Roman" w:hAnsi="Times New Roman"/>
          <w:sz w:val="24"/>
          <w:szCs w:val="24"/>
        </w:rPr>
        <w:t>«</w:t>
      </w:r>
      <w:r w:rsidR="00540778" w:rsidRPr="00B00CFC">
        <w:rPr>
          <w:rFonts w:ascii="Times New Roman" w:hAnsi="Times New Roman"/>
          <w:sz w:val="24"/>
          <w:szCs w:val="24"/>
        </w:rPr>
        <w:t>Сторона-</w:t>
      </w:r>
      <w:r w:rsidR="0049518C" w:rsidRPr="00B00CFC">
        <w:rPr>
          <w:rFonts w:ascii="Times New Roman" w:hAnsi="Times New Roman"/>
          <w:sz w:val="24"/>
          <w:szCs w:val="24"/>
        </w:rPr>
        <w:t>2</w:t>
      </w:r>
      <w:r w:rsidR="00FA330F" w:rsidRPr="00B00CFC">
        <w:rPr>
          <w:rFonts w:ascii="Times New Roman" w:hAnsi="Times New Roman"/>
          <w:sz w:val="24"/>
          <w:szCs w:val="24"/>
        </w:rPr>
        <w:t>»</w:t>
      </w:r>
      <w:r w:rsidR="00540778" w:rsidRPr="00B00CFC">
        <w:rPr>
          <w:rFonts w:ascii="Times New Roman" w:hAnsi="Times New Roman"/>
          <w:sz w:val="24"/>
          <w:szCs w:val="24"/>
        </w:rPr>
        <w:t>)</w:t>
      </w:r>
      <w:r w:rsidR="00FA330F" w:rsidRPr="00B00CFC">
        <w:rPr>
          <w:rFonts w:ascii="Times New Roman" w:hAnsi="Times New Roman"/>
          <w:sz w:val="24"/>
          <w:szCs w:val="24"/>
        </w:rPr>
        <w:t xml:space="preserve">, </w:t>
      </w:r>
      <w:permEnd w:id="1711293450"/>
      <w:r w:rsidR="00FA330F" w:rsidRPr="00B00CFC">
        <w:rPr>
          <w:rFonts w:ascii="Times New Roman" w:hAnsi="Times New Roman"/>
          <w:sz w:val="24"/>
          <w:szCs w:val="24"/>
        </w:rPr>
        <w:t>в</w:t>
      </w:r>
      <w:r w:rsidR="00DF45F9" w:rsidRPr="00B00CFC">
        <w:rPr>
          <w:rFonts w:ascii="Times New Roman" w:hAnsi="Times New Roman"/>
          <w:sz w:val="24"/>
          <w:szCs w:val="24"/>
        </w:rPr>
        <w:t> </w:t>
      </w:r>
      <w:r w:rsidR="00FA330F" w:rsidRPr="00B00CFC">
        <w:rPr>
          <w:rFonts w:ascii="Times New Roman" w:hAnsi="Times New Roman"/>
          <w:sz w:val="24"/>
          <w:szCs w:val="24"/>
        </w:rPr>
        <w:t xml:space="preserve">лице </w:t>
      </w:r>
      <w:permStart w:id="1775785158" w:edGrp="everyone"/>
      <w:r w:rsidR="00FA330F" w:rsidRPr="00B00CFC">
        <w:rPr>
          <w:rFonts w:ascii="Times New Roman" w:hAnsi="Times New Roman"/>
          <w:sz w:val="24"/>
          <w:szCs w:val="24"/>
        </w:rPr>
        <w:t>_____</w:t>
      </w:r>
      <w:r w:rsidR="00DD0D6E" w:rsidRPr="00B00CFC">
        <w:rPr>
          <w:rFonts w:ascii="Times New Roman" w:hAnsi="Times New Roman"/>
          <w:sz w:val="24"/>
          <w:szCs w:val="24"/>
        </w:rPr>
        <w:t>___________</w:t>
      </w:r>
      <w:r w:rsidR="00540778" w:rsidRPr="00B00CFC">
        <w:rPr>
          <w:rFonts w:ascii="Times New Roman" w:hAnsi="Times New Roman"/>
          <w:sz w:val="24"/>
          <w:szCs w:val="24"/>
        </w:rPr>
        <w:t>____</w:t>
      </w:r>
      <w:permEnd w:id="1775785158"/>
      <w:r w:rsidR="00FA330F" w:rsidRPr="00B00CFC">
        <w:rPr>
          <w:rFonts w:ascii="Times New Roman" w:hAnsi="Times New Roman"/>
          <w:spacing w:val="-4"/>
          <w:sz w:val="24"/>
          <w:szCs w:val="24"/>
        </w:rPr>
        <w:t>,</w:t>
      </w:r>
      <w:r w:rsidR="00FA330F" w:rsidRPr="00B00CFC">
        <w:rPr>
          <w:rFonts w:ascii="Times New Roman" w:hAnsi="Times New Roman"/>
          <w:sz w:val="24"/>
          <w:szCs w:val="24"/>
        </w:rPr>
        <w:t xml:space="preserve"> действующего на основании </w:t>
      </w:r>
      <w:permStart w:id="664551775" w:edGrp="everyone"/>
      <w:r w:rsidR="00DD0D6E" w:rsidRPr="00B00CFC">
        <w:rPr>
          <w:rFonts w:ascii="Times New Roman" w:hAnsi="Times New Roman"/>
          <w:sz w:val="24"/>
          <w:szCs w:val="24"/>
        </w:rPr>
        <w:t>_________________________</w:t>
      </w:r>
      <w:r w:rsidR="00FA330F" w:rsidRPr="00B00CFC">
        <w:rPr>
          <w:rFonts w:ascii="Times New Roman" w:hAnsi="Times New Roman"/>
          <w:sz w:val="24"/>
          <w:szCs w:val="24"/>
        </w:rPr>
        <w:t>,</w:t>
      </w:r>
      <w:permEnd w:id="664551775"/>
      <w:r w:rsidR="00FA330F" w:rsidRPr="00B00CFC">
        <w:rPr>
          <w:rFonts w:ascii="Times New Roman" w:hAnsi="Times New Roman"/>
          <w:sz w:val="24"/>
          <w:szCs w:val="24"/>
        </w:rPr>
        <w:t xml:space="preserve"> с другой стороны, </w:t>
      </w:r>
    </w:p>
    <w:p w14:paraId="1AD01F10" w14:textId="77777777" w:rsidR="00FA330F" w:rsidRPr="00B00CFC" w:rsidRDefault="00E5675A" w:rsidP="00E45120">
      <w:pPr>
        <w:pStyle w:val="a3"/>
        <w:shd w:val="clear" w:color="auto" w:fill="auto"/>
        <w:spacing w:before="0" w:after="0" w:line="240" w:lineRule="auto"/>
        <w:ind w:right="20" w:firstLine="709"/>
        <w:rPr>
          <w:rFonts w:ascii="Times New Roman" w:hAnsi="Times New Roman" w:cs="Times New Roman"/>
        </w:rPr>
      </w:pPr>
      <w:r w:rsidRPr="00B00CFC">
        <w:rPr>
          <w:rFonts w:ascii="Times New Roman" w:hAnsi="Times New Roman" w:cs="Times New Roman"/>
        </w:rPr>
        <w:t>совместно в дальнейшем</w:t>
      </w:r>
      <w:r w:rsidR="00FA330F" w:rsidRPr="00B00CFC">
        <w:rPr>
          <w:rFonts w:ascii="Times New Roman" w:hAnsi="Times New Roman" w:cs="Times New Roman"/>
        </w:rPr>
        <w:t xml:space="preserve"> именуемые «Стороны», а по отдельности </w:t>
      </w:r>
      <w:r w:rsidR="0049518C" w:rsidRPr="00B00CFC">
        <w:rPr>
          <w:rFonts w:ascii="Times New Roman" w:hAnsi="Times New Roman" w:cs="Times New Roman"/>
        </w:rPr>
        <w:t xml:space="preserve">– </w:t>
      </w:r>
      <w:r w:rsidR="00FA330F" w:rsidRPr="00B00CFC">
        <w:rPr>
          <w:rFonts w:ascii="Times New Roman" w:hAnsi="Times New Roman" w:cs="Times New Roman"/>
        </w:rPr>
        <w:t xml:space="preserve">«Сторона», заключили настоящее соглашение (далее – </w:t>
      </w:r>
      <w:r w:rsidR="00DF45F9" w:rsidRPr="00B00CFC">
        <w:rPr>
          <w:rFonts w:ascii="Times New Roman" w:hAnsi="Times New Roman" w:cs="Times New Roman"/>
        </w:rPr>
        <w:t>«</w:t>
      </w:r>
      <w:r w:rsidR="00FA330F" w:rsidRPr="00B00CFC">
        <w:rPr>
          <w:rFonts w:ascii="Times New Roman" w:hAnsi="Times New Roman" w:cs="Times New Roman"/>
        </w:rPr>
        <w:t>Соглашение</w:t>
      </w:r>
      <w:r w:rsidR="00DF45F9" w:rsidRPr="00B00CFC">
        <w:rPr>
          <w:rFonts w:ascii="Times New Roman" w:hAnsi="Times New Roman" w:cs="Times New Roman"/>
        </w:rPr>
        <w:t>»</w:t>
      </w:r>
      <w:r w:rsidR="00FA330F" w:rsidRPr="00B00CFC">
        <w:rPr>
          <w:rFonts w:ascii="Times New Roman" w:hAnsi="Times New Roman" w:cs="Times New Roman"/>
        </w:rPr>
        <w:t>) о нижеследующем:</w:t>
      </w:r>
    </w:p>
    <w:p w14:paraId="3D4461FC" w14:textId="77777777" w:rsidR="00FA330F" w:rsidRPr="00B00CFC" w:rsidRDefault="00FA330F" w:rsidP="00E45120">
      <w:pPr>
        <w:pStyle w:val="af3"/>
        <w:spacing w:before="0" w:beforeAutospacing="0" w:after="0" w:afterAutospacing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36FCABB" w14:textId="77777777" w:rsidR="00FA330F" w:rsidRPr="00B00CFC" w:rsidRDefault="00FA330F" w:rsidP="00E45120">
      <w:pPr>
        <w:pStyle w:val="21"/>
        <w:numPr>
          <w:ilvl w:val="0"/>
          <w:numId w:val="25"/>
        </w:numPr>
        <w:shd w:val="clear" w:color="auto" w:fill="auto"/>
        <w:spacing w:after="0" w:line="240" w:lineRule="auto"/>
        <w:jc w:val="center"/>
        <w:rPr>
          <w:rFonts w:ascii="Times New Roman" w:hAnsi="Times New Roman" w:cs="Times New Roman"/>
        </w:rPr>
      </w:pPr>
      <w:r w:rsidRPr="00B00CFC">
        <w:rPr>
          <w:rFonts w:ascii="Times New Roman" w:hAnsi="Times New Roman" w:cs="Times New Roman"/>
        </w:rPr>
        <w:t>П</w:t>
      </w:r>
      <w:r w:rsidR="00540778" w:rsidRPr="00B00CFC">
        <w:rPr>
          <w:rFonts w:ascii="Times New Roman" w:hAnsi="Times New Roman" w:cs="Times New Roman"/>
        </w:rPr>
        <w:t>редмет Соглашения</w:t>
      </w:r>
    </w:p>
    <w:p w14:paraId="72C114AA" w14:textId="77777777" w:rsidR="005E75A8" w:rsidRPr="00B00CFC" w:rsidRDefault="00FA330F" w:rsidP="00E45120">
      <w:pPr>
        <w:pStyle w:val="af1"/>
        <w:numPr>
          <w:ilvl w:val="1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B00CFC">
        <w:rPr>
          <w:rFonts w:ascii="Times New Roman" w:hAnsi="Times New Roman" w:cs="Times New Roman"/>
        </w:rPr>
        <w:t>В соответствии со ст</w:t>
      </w:r>
      <w:r w:rsidR="00DF45F9" w:rsidRPr="00B00CFC">
        <w:rPr>
          <w:rFonts w:ascii="Times New Roman" w:hAnsi="Times New Roman" w:cs="Times New Roman"/>
        </w:rPr>
        <w:t xml:space="preserve">атьей </w:t>
      </w:r>
      <w:r w:rsidR="0049518C" w:rsidRPr="00B00CFC">
        <w:rPr>
          <w:rFonts w:ascii="Times New Roman" w:hAnsi="Times New Roman" w:cs="Times New Roman"/>
        </w:rPr>
        <w:t xml:space="preserve">410 </w:t>
      </w:r>
      <w:r w:rsidRPr="00B00CFC">
        <w:rPr>
          <w:rFonts w:ascii="Times New Roman" w:hAnsi="Times New Roman" w:cs="Times New Roman"/>
        </w:rPr>
        <w:t xml:space="preserve">Гражданского кодекса </w:t>
      </w:r>
      <w:r w:rsidR="00DD0D6E" w:rsidRPr="00B00CFC">
        <w:rPr>
          <w:rFonts w:ascii="Times New Roman" w:hAnsi="Times New Roman" w:cs="Times New Roman"/>
        </w:rPr>
        <w:t xml:space="preserve">Российской </w:t>
      </w:r>
      <w:r w:rsidRPr="00B00CFC">
        <w:rPr>
          <w:rFonts w:ascii="Times New Roman" w:hAnsi="Times New Roman" w:cs="Times New Roman"/>
        </w:rPr>
        <w:t>Ф</w:t>
      </w:r>
      <w:r w:rsidR="00DD0D6E" w:rsidRPr="00B00CFC">
        <w:rPr>
          <w:rFonts w:ascii="Times New Roman" w:hAnsi="Times New Roman" w:cs="Times New Roman"/>
        </w:rPr>
        <w:t>едерации</w:t>
      </w:r>
      <w:r w:rsidR="006D0CEC" w:rsidRPr="00B00CFC">
        <w:rPr>
          <w:rFonts w:ascii="Times New Roman" w:hAnsi="Times New Roman" w:cs="Times New Roman"/>
        </w:rPr>
        <w:t xml:space="preserve"> Стороны </w:t>
      </w:r>
      <w:r w:rsidR="005E75A8" w:rsidRPr="00B00CFC">
        <w:rPr>
          <w:rFonts w:ascii="Times New Roman" w:eastAsiaTheme="minorHAnsi" w:hAnsi="Times New Roman" w:cs="Times New Roman"/>
          <w:color w:val="auto"/>
          <w:lang w:eastAsia="en-US"/>
        </w:rPr>
        <w:t xml:space="preserve">прекращают </w:t>
      </w:r>
      <w:permStart w:id="1452161373" w:edGrp="everyone"/>
      <w:r w:rsidR="005E75A8" w:rsidRPr="00B00CFC">
        <w:rPr>
          <w:rFonts w:ascii="Times New Roman" w:hAnsi="Times New Roman" w:cs="Times New Roman"/>
        </w:rPr>
        <w:t>полностью</w:t>
      </w:r>
      <w:r w:rsidR="00DF45F9" w:rsidRPr="00B00CFC">
        <w:rPr>
          <w:rFonts w:ascii="Times New Roman" w:hAnsi="Times New Roman" w:cs="Times New Roman"/>
        </w:rPr>
        <w:t xml:space="preserve"> </w:t>
      </w:r>
      <w:r w:rsidR="005E75A8" w:rsidRPr="00B00CFC">
        <w:rPr>
          <w:rFonts w:ascii="Times New Roman" w:hAnsi="Times New Roman" w:cs="Times New Roman"/>
        </w:rPr>
        <w:t>/</w:t>
      </w:r>
      <w:r w:rsidR="00DF45F9" w:rsidRPr="00B00CFC">
        <w:rPr>
          <w:rFonts w:ascii="Times New Roman" w:hAnsi="Times New Roman" w:cs="Times New Roman"/>
        </w:rPr>
        <w:t xml:space="preserve"> </w:t>
      </w:r>
      <w:r w:rsidR="005E75A8" w:rsidRPr="00B00CFC">
        <w:rPr>
          <w:rFonts w:ascii="Times New Roman" w:hAnsi="Times New Roman" w:cs="Times New Roman"/>
        </w:rPr>
        <w:t xml:space="preserve">частично </w:t>
      </w:r>
      <w:permEnd w:id="1452161373"/>
      <w:r w:rsidR="005E75A8" w:rsidRPr="00B00CFC">
        <w:rPr>
          <w:rFonts w:ascii="Times New Roman" w:eastAsiaTheme="minorHAnsi" w:hAnsi="Times New Roman" w:cs="Times New Roman"/>
          <w:color w:val="auto"/>
          <w:lang w:eastAsia="en-US"/>
        </w:rPr>
        <w:t>взаимные обязательства путем проведения зачета встречных однородных требований.</w:t>
      </w:r>
    </w:p>
    <w:p w14:paraId="7442A874" w14:textId="77777777" w:rsidR="006D0CEC" w:rsidRPr="00B00CFC" w:rsidRDefault="005E75A8" w:rsidP="00E45120">
      <w:pPr>
        <w:pStyle w:val="af1"/>
        <w:numPr>
          <w:ilvl w:val="1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</w:rPr>
      </w:pPr>
      <w:r w:rsidRPr="00B00CFC">
        <w:rPr>
          <w:rFonts w:ascii="Times New Roman" w:hAnsi="Times New Roman" w:cs="Times New Roman"/>
        </w:rPr>
        <w:t>Сведения</w:t>
      </w:r>
      <w:r w:rsidRPr="00B00CFC">
        <w:rPr>
          <w:rFonts w:ascii="Times New Roman" w:eastAsiaTheme="minorHAnsi" w:hAnsi="Times New Roman" w:cs="Times New Roman"/>
          <w:color w:val="auto"/>
          <w:lang w:eastAsia="en-US"/>
        </w:rPr>
        <w:t xml:space="preserve"> о </w:t>
      </w:r>
      <w:r w:rsidR="006B759C" w:rsidRPr="00B00CFC">
        <w:rPr>
          <w:rFonts w:ascii="Times New Roman" w:eastAsiaTheme="minorHAnsi" w:hAnsi="Times New Roman" w:cs="Times New Roman"/>
          <w:color w:val="auto"/>
          <w:lang w:eastAsia="en-US"/>
        </w:rPr>
        <w:t>принимаемых к зачету обязательств</w:t>
      </w:r>
      <w:r w:rsidR="00540778" w:rsidRPr="00B00CFC">
        <w:rPr>
          <w:rFonts w:ascii="Times New Roman" w:eastAsiaTheme="minorHAnsi" w:hAnsi="Times New Roman" w:cs="Times New Roman"/>
          <w:color w:val="auto"/>
          <w:lang w:eastAsia="en-US"/>
        </w:rPr>
        <w:t>ах</w:t>
      </w:r>
      <w:r w:rsidR="006B759C" w:rsidRPr="00B00CFC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B00CFC">
        <w:rPr>
          <w:rFonts w:ascii="Times New Roman" w:eastAsiaTheme="minorHAnsi" w:hAnsi="Times New Roman" w:cs="Times New Roman"/>
          <w:color w:val="auto"/>
          <w:lang w:eastAsia="en-US"/>
        </w:rPr>
        <w:t xml:space="preserve">Сторон </w:t>
      </w:r>
      <w:r w:rsidR="00540778" w:rsidRPr="00B00CFC">
        <w:rPr>
          <w:rFonts w:ascii="Times New Roman" w:eastAsiaTheme="minorHAnsi" w:hAnsi="Times New Roman" w:cs="Times New Roman"/>
          <w:color w:val="auto"/>
          <w:lang w:eastAsia="en-US"/>
        </w:rPr>
        <w:t xml:space="preserve">и основаниях их возникновения </w:t>
      </w:r>
      <w:r w:rsidRPr="00B00CFC">
        <w:rPr>
          <w:rFonts w:ascii="Times New Roman" w:eastAsiaTheme="minorHAnsi" w:hAnsi="Times New Roman" w:cs="Times New Roman"/>
          <w:color w:val="auto"/>
          <w:lang w:eastAsia="en-US"/>
        </w:rPr>
        <w:t xml:space="preserve">указаны в </w:t>
      </w:r>
      <w:r w:rsidR="006D0CEC" w:rsidRPr="00B00CFC">
        <w:rPr>
          <w:rFonts w:ascii="Times New Roman" w:hAnsi="Times New Roman" w:cs="Times New Roman"/>
        </w:rPr>
        <w:t>Приложении</w:t>
      </w:r>
      <w:r w:rsidR="00DF45F9" w:rsidRPr="00B00CFC">
        <w:rPr>
          <w:rFonts w:ascii="Times New Roman" w:hAnsi="Times New Roman" w:cs="Times New Roman"/>
        </w:rPr>
        <w:t> </w:t>
      </w:r>
      <w:r w:rsidR="006D0CEC" w:rsidRPr="00B00CFC">
        <w:rPr>
          <w:rFonts w:ascii="Times New Roman" w:hAnsi="Times New Roman" w:cs="Times New Roman"/>
        </w:rPr>
        <w:t>1 к Соглашению.</w:t>
      </w:r>
      <w:bookmarkStart w:id="0" w:name="_GoBack"/>
      <w:bookmarkEnd w:id="0"/>
    </w:p>
    <w:p w14:paraId="3C455D28" w14:textId="77777777" w:rsidR="00BA678A" w:rsidRPr="00B00CFC" w:rsidRDefault="00BA678A" w:rsidP="00E4512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C139A7A" w14:textId="77777777" w:rsidR="00BA678A" w:rsidRPr="00B00CFC" w:rsidRDefault="002A7140" w:rsidP="00E45120">
      <w:pPr>
        <w:pStyle w:val="ConsPlusNormal"/>
        <w:numPr>
          <w:ilvl w:val="0"/>
          <w:numId w:val="25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0CF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</w:t>
      </w:r>
      <w:r w:rsidR="00540778" w:rsidRPr="00B00CF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орядок</w:t>
      </w:r>
      <w:r w:rsidRPr="00B00CF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="00540778" w:rsidRPr="00B00CF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проведения зачета требований</w:t>
      </w:r>
    </w:p>
    <w:p w14:paraId="271A1715" w14:textId="77777777" w:rsidR="00911352" w:rsidRPr="00B00CFC" w:rsidRDefault="00911352" w:rsidP="00E45120">
      <w:pPr>
        <w:pStyle w:val="ConsPlusNormal"/>
        <w:numPr>
          <w:ilvl w:val="1"/>
          <w:numId w:val="4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0CFC">
        <w:rPr>
          <w:rFonts w:ascii="Times New Roman" w:hAnsi="Times New Roman" w:cs="Times New Roman"/>
          <w:sz w:val="24"/>
          <w:szCs w:val="24"/>
        </w:rPr>
        <w:t>Сумма встречных однородных требований</w:t>
      </w:r>
      <w:r w:rsidR="00540778" w:rsidRPr="00B00CFC">
        <w:rPr>
          <w:rFonts w:ascii="Times New Roman" w:hAnsi="Times New Roman" w:cs="Times New Roman"/>
          <w:sz w:val="24"/>
          <w:szCs w:val="24"/>
        </w:rPr>
        <w:t xml:space="preserve">, подлежащих прекращению </w:t>
      </w:r>
      <w:r w:rsidRPr="00B00CFC">
        <w:rPr>
          <w:rFonts w:ascii="Times New Roman" w:hAnsi="Times New Roman" w:cs="Times New Roman"/>
          <w:sz w:val="24"/>
          <w:szCs w:val="24"/>
        </w:rPr>
        <w:t>по Соглашению</w:t>
      </w:r>
      <w:r w:rsidR="00540778" w:rsidRPr="00B00CFC">
        <w:rPr>
          <w:rFonts w:ascii="Times New Roman" w:hAnsi="Times New Roman" w:cs="Times New Roman"/>
          <w:sz w:val="24"/>
          <w:szCs w:val="24"/>
        </w:rPr>
        <w:t>,</w:t>
      </w:r>
      <w:r w:rsidRPr="00B00CFC">
        <w:rPr>
          <w:rFonts w:ascii="Times New Roman" w:hAnsi="Times New Roman" w:cs="Times New Roman"/>
          <w:sz w:val="24"/>
          <w:szCs w:val="24"/>
        </w:rPr>
        <w:t xml:space="preserve"> составляет </w:t>
      </w:r>
      <w:permStart w:id="656299518" w:edGrp="everyone"/>
      <w:r w:rsidRPr="00B00CFC">
        <w:rPr>
          <w:rFonts w:ascii="Times New Roman" w:hAnsi="Times New Roman" w:cs="Times New Roman"/>
          <w:sz w:val="24"/>
          <w:szCs w:val="24"/>
        </w:rPr>
        <w:t>______ (______</w:t>
      </w:r>
      <w:r w:rsidR="00891D8B" w:rsidRPr="00B00CFC">
        <w:rPr>
          <w:rFonts w:ascii="Times New Roman" w:hAnsi="Times New Roman" w:cs="Times New Roman"/>
          <w:sz w:val="24"/>
          <w:szCs w:val="24"/>
        </w:rPr>
        <w:t>________</w:t>
      </w:r>
      <w:r w:rsidRPr="00B00CFC">
        <w:rPr>
          <w:rFonts w:ascii="Times New Roman" w:hAnsi="Times New Roman" w:cs="Times New Roman"/>
          <w:sz w:val="24"/>
          <w:szCs w:val="24"/>
        </w:rPr>
        <w:t>) руб</w:t>
      </w:r>
      <w:r w:rsidR="00540778" w:rsidRPr="00B00CFC">
        <w:rPr>
          <w:rFonts w:ascii="Times New Roman" w:hAnsi="Times New Roman" w:cs="Times New Roman"/>
          <w:sz w:val="24"/>
          <w:szCs w:val="24"/>
        </w:rPr>
        <w:t xml:space="preserve">лей ___ копеек. </w:t>
      </w:r>
    </w:p>
    <w:permEnd w:id="656299518"/>
    <w:p w14:paraId="2EF45586" w14:textId="77777777" w:rsidR="00911352" w:rsidRPr="00B00CFC" w:rsidRDefault="00911352" w:rsidP="00E45120">
      <w:pPr>
        <w:pStyle w:val="ConsPlusNormal"/>
        <w:numPr>
          <w:ilvl w:val="1"/>
          <w:numId w:val="4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0CFC">
        <w:rPr>
          <w:rFonts w:ascii="Times New Roman" w:hAnsi="Times New Roman" w:cs="Times New Roman"/>
          <w:sz w:val="24"/>
          <w:szCs w:val="24"/>
        </w:rPr>
        <w:t>После проведения зачета</w:t>
      </w:r>
      <w:r w:rsidR="00E5675A" w:rsidRPr="00B00CFC">
        <w:rPr>
          <w:rFonts w:ascii="Times New Roman" w:hAnsi="Times New Roman" w:cs="Times New Roman"/>
          <w:sz w:val="24"/>
          <w:szCs w:val="24"/>
        </w:rPr>
        <w:t xml:space="preserve"> встречных</w:t>
      </w:r>
      <w:r w:rsidRPr="00B00CFC">
        <w:rPr>
          <w:rFonts w:ascii="Times New Roman" w:hAnsi="Times New Roman" w:cs="Times New Roman"/>
          <w:sz w:val="24"/>
          <w:szCs w:val="24"/>
        </w:rPr>
        <w:t xml:space="preserve"> однородных требований по Соглашению</w:t>
      </w:r>
      <w:r w:rsidR="00DF45F9" w:rsidRPr="00B00CFC">
        <w:rPr>
          <w:rFonts w:ascii="Times New Roman" w:hAnsi="Times New Roman" w:cs="Times New Roman"/>
          <w:sz w:val="24"/>
          <w:szCs w:val="24"/>
        </w:rPr>
        <w:t>:</w:t>
      </w:r>
    </w:p>
    <w:p w14:paraId="6E81C7CC" w14:textId="77777777" w:rsidR="00911352" w:rsidRPr="00B00CFC" w:rsidRDefault="00911352" w:rsidP="00E45120">
      <w:pPr>
        <w:numPr>
          <w:ilvl w:val="0"/>
          <w:numId w:val="18"/>
        </w:numPr>
        <w:tabs>
          <w:tab w:val="left" w:pos="284"/>
          <w:tab w:val="left" w:pos="1134"/>
          <w:tab w:val="left" w:pos="1560"/>
        </w:tabs>
        <w:suppressAutoHyphens/>
        <w:ind w:left="0" w:firstLine="709"/>
        <w:jc w:val="both"/>
        <w:rPr>
          <w:rFonts w:ascii="Times New Roman" w:hAnsi="Times New Roman" w:cs="Times New Roman"/>
        </w:rPr>
      </w:pPr>
      <w:permStart w:id="1244097724" w:edGrp="everyone"/>
      <w:r w:rsidRPr="00B00CFC">
        <w:rPr>
          <w:rFonts w:ascii="Times New Roman" w:hAnsi="Times New Roman" w:cs="Times New Roman"/>
        </w:rPr>
        <w:t xml:space="preserve">остаток задолженности Стороны __ перед Стороной __ по состоянию на </w:t>
      </w:r>
      <w:r w:rsidR="00DF45F9" w:rsidRPr="00B00CFC">
        <w:rPr>
          <w:rFonts w:ascii="Times New Roman" w:hAnsi="Times New Roman" w:cs="Times New Roman"/>
        </w:rPr>
        <w:t xml:space="preserve">«___» </w:t>
      </w:r>
      <w:r w:rsidRPr="00B00CFC">
        <w:rPr>
          <w:rFonts w:ascii="Times New Roman" w:hAnsi="Times New Roman" w:cs="Times New Roman"/>
        </w:rPr>
        <w:t xml:space="preserve">___________ </w:t>
      </w:r>
      <w:r w:rsidR="00540778" w:rsidRPr="00B00CFC">
        <w:rPr>
          <w:rFonts w:ascii="Times New Roman" w:hAnsi="Times New Roman" w:cs="Times New Roman"/>
        </w:rPr>
        <w:t xml:space="preserve">20 </w:t>
      </w:r>
      <w:r w:rsidRPr="00B00CFC">
        <w:rPr>
          <w:rFonts w:ascii="Times New Roman" w:hAnsi="Times New Roman" w:cs="Times New Roman"/>
        </w:rPr>
        <w:t>__ г. составляет ______</w:t>
      </w:r>
      <w:r w:rsidR="00540778" w:rsidRPr="00B00CFC">
        <w:rPr>
          <w:rFonts w:ascii="Times New Roman" w:hAnsi="Times New Roman" w:cs="Times New Roman"/>
        </w:rPr>
        <w:t>_</w:t>
      </w:r>
      <w:r w:rsidRPr="00B00CFC">
        <w:rPr>
          <w:rFonts w:ascii="Times New Roman" w:hAnsi="Times New Roman" w:cs="Times New Roman"/>
        </w:rPr>
        <w:t xml:space="preserve"> (______</w:t>
      </w:r>
      <w:r w:rsidR="00891D8B" w:rsidRPr="00B00CFC">
        <w:rPr>
          <w:rFonts w:ascii="Times New Roman" w:hAnsi="Times New Roman" w:cs="Times New Roman"/>
        </w:rPr>
        <w:t>__________</w:t>
      </w:r>
      <w:r w:rsidRPr="00B00CFC">
        <w:rPr>
          <w:rFonts w:ascii="Times New Roman" w:hAnsi="Times New Roman" w:cs="Times New Roman"/>
        </w:rPr>
        <w:t>) руб</w:t>
      </w:r>
      <w:r w:rsidR="00540778" w:rsidRPr="00B00CFC">
        <w:rPr>
          <w:rFonts w:ascii="Times New Roman" w:hAnsi="Times New Roman" w:cs="Times New Roman"/>
        </w:rPr>
        <w:t>лей __ копеек;</w:t>
      </w:r>
    </w:p>
    <w:p w14:paraId="03DAE050" w14:textId="77777777" w:rsidR="00540778" w:rsidRPr="00B00CFC" w:rsidRDefault="00540778" w:rsidP="00E45120">
      <w:pPr>
        <w:tabs>
          <w:tab w:val="left" w:pos="284"/>
          <w:tab w:val="left" w:pos="1134"/>
          <w:tab w:val="left" w:pos="1560"/>
        </w:tabs>
        <w:suppressAutoHyphens/>
        <w:ind w:left="709"/>
        <w:jc w:val="both"/>
        <w:rPr>
          <w:rFonts w:ascii="Times New Roman" w:hAnsi="Times New Roman" w:cs="Times New Roman"/>
          <w:i/>
        </w:rPr>
      </w:pPr>
      <w:r w:rsidRPr="00B00CFC">
        <w:rPr>
          <w:rFonts w:ascii="Times New Roman" w:hAnsi="Times New Roman" w:cs="Times New Roman"/>
          <w:i/>
        </w:rPr>
        <w:t>либо</w:t>
      </w:r>
    </w:p>
    <w:p w14:paraId="7EDC12A2" w14:textId="77777777" w:rsidR="00911352" w:rsidRPr="00B00CFC" w:rsidRDefault="00911352" w:rsidP="00E45120">
      <w:pPr>
        <w:numPr>
          <w:ilvl w:val="0"/>
          <w:numId w:val="18"/>
        </w:numPr>
        <w:tabs>
          <w:tab w:val="left" w:pos="284"/>
          <w:tab w:val="left" w:pos="1134"/>
          <w:tab w:val="left" w:pos="1560"/>
        </w:tabs>
        <w:suppressAutoHyphens/>
        <w:ind w:left="0" w:firstLine="709"/>
        <w:jc w:val="both"/>
        <w:rPr>
          <w:rFonts w:ascii="Times New Roman" w:hAnsi="Times New Roman" w:cs="Times New Roman"/>
        </w:rPr>
      </w:pPr>
      <w:r w:rsidRPr="00B00CFC">
        <w:rPr>
          <w:rFonts w:ascii="Times New Roman" w:hAnsi="Times New Roman" w:cs="Times New Roman"/>
        </w:rPr>
        <w:t>взаимная задолженность Сторон погашена полностью.</w:t>
      </w:r>
    </w:p>
    <w:permEnd w:id="1244097724"/>
    <w:p w14:paraId="5BC3CC2F" w14:textId="77777777" w:rsidR="00911352" w:rsidRPr="00B00CFC" w:rsidRDefault="00911352" w:rsidP="00E45120">
      <w:pPr>
        <w:pStyle w:val="ConsPlusNormal"/>
        <w:numPr>
          <w:ilvl w:val="1"/>
          <w:numId w:val="4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</w:rPr>
      </w:pPr>
      <w:r w:rsidRPr="00B00CFC">
        <w:rPr>
          <w:rFonts w:ascii="Times New Roman" w:hAnsi="Times New Roman" w:cs="Times New Roman"/>
          <w:bCs/>
          <w:sz w:val="24"/>
          <w:szCs w:val="24"/>
        </w:rPr>
        <w:t xml:space="preserve">Датой зачета (датой </w:t>
      </w:r>
      <w:r w:rsidR="00540778" w:rsidRPr="00B00CFC">
        <w:rPr>
          <w:rFonts w:ascii="Times New Roman" w:hAnsi="Times New Roman" w:cs="Times New Roman"/>
          <w:bCs/>
          <w:sz w:val="24"/>
          <w:szCs w:val="24"/>
        </w:rPr>
        <w:t xml:space="preserve">прекращения взаимных </w:t>
      </w:r>
      <w:r w:rsidRPr="00B00CFC">
        <w:rPr>
          <w:rFonts w:ascii="Times New Roman" w:hAnsi="Times New Roman" w:cs="Times New Roman"/>
          <w:bCs/>
          <w:sz w:val="24"/>
          <w:szCs w:val="24"/>
        </w:rPr>
        <w:t xml:space="preserve">задолженностей </w:t>
      </w:r>
      <w:r w:rsidR="00540778" w:rsidRPr="00B00CFC">
        <w:rPr>
          <w:rFonts w:ascii="Times New Roman" w:hAnsi="Times New Roman" w:cs="Times New Roman"/>
          <w:bCs/>
          <w:sz w:val="24"/>
          <w:szCs w:val="24"/>
        </w:rPr>
        <w:t xml:space="preserve">Сторон </w:t>
      </w:r>
      <w:r w:rsidRPr="00B00CFC">
        <w:rPr>
          <w:rFonts w:ascii="Times New Roman" w:hAnsi="Times New Roman" w:cs="Times New Roman"/>
          <w:bCs/>
          <w:sz w:val="24"/>
          <w:szCs w:val="24"/>
        </w:rPr>
        <w:t xml:space="preserve">по указанным выше требованиям) является </w:t>
      </w:r>
      <w:permStart w:id="1462204496" w:edGrp="everyone"/>
      <w:r w:rsidRPr="00B00CFC">
        <w:rPr>
          <w:rFonts w:ascii="Times New Roman" w:hAnsi="Times New Roman" w:cs="Times New Roman"/>
          <w:bCs/>
          <w:sz w:val="24"/>
          <w:szCs w:val="24"/>
        </w:rPr>
        <w:t>«___</w:t>
      </w:r>
      <w:r w:rsidRPr="00B00CFC">
        <w:rPr>
          <w:rFonts w:ascii="Times New Roman" w:hAnsi="Times New Roman"/>
          <w:bCs/>
          <w:sz w:val="24"/>
          <w:szCs w:val="24"/>
        </w:rPr>
        <w:t>»</w:t>
      </w:r>
      <w:r w:rsidR="00540778" w:rsidRPr="00B00CFC">
        <w:rPr>
          <w:rFonts w:ascii="Times New Roman" w:hAnsi="Times New Roman"/>
          <w:bCs/>
          <w:sz w:val="24"/>
          <w:szCs w:val="24"/>
        </w:rPr>
        <w:t xml:space="preserve"> </w:t>
      </w:r>
      <w:r w:rsidRPr="00B00CFC">
        <w:rPr>
          <w:rFonts w:ascii="Times New Roman" w:hAnsi="Times New Roman" w:cs="Times New Roman"/>
          <w:bCs/>
          <w:sz w:val="24"/>
          <w:szCs w:val="24"/>
        </w:rPr>
        <w:t xml:space="preserve">_________ </w:t>
      </w:r>
      <w:r w:rsidR="00540778" w:rsidRPr="00B00CFC">
        <w:rPr>
          <w:rFonts w:ascii="Times New Roman" w:hAnsi="Times New Roman" w:cs="Times New Roman"/>
          <w:bCs/>
          <w:sz w:val="24"/>
          <w:szCs w:val="24"/>
        </w:rPr>
        <w:t>20_</w:t>
      </w:r>
      <w:r w:rsidRPr="00B00CFC">
        <w:rPr>
          <w:rFonts w:ascii="Times New Roman" w:hAnsi="Times New Roman" w:cs="Times New Roman"/>
          <w:bCs/>
          <w:sz w:val="24"/>
          <w:szCs w:val="24"/>
        </w:rPr>
        <w:t>_ г.</w:t>
      </w:r>
      <w:r w:rsidR="00DF45F9" w:rsidRPr="00B00CF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00CFC">
        <w:rPr>
          <w:rFonts w:ascii="Times New Roman" w:hAnsi="Times New Roman" w:cs="Times New Roman"/>
          <w:bCs/>
          <w:sz w:val="24"/>
          <w:szCs w:val="24"/>
        </w:rPr>
        <w:t>/</w:t>
      </w:r>
      <w:r w:rsidR="00DF45F9" w:rsidRPr="00B00CF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00CFC">
        <w:rPr>
          <w:rFonts w:ascii="Times New Roman" w:hAnsi="Times New Roman" w:cs="Times New Roman"/>
          <w:bCs/>
          <w:sz w:val="24"/>
          <w:szCs w:val="24"/>
        </w:rPr>
        <w:t>дата подписания Соглашения.</w:t>
      </w:r>
    </w:p>
    <w:permEnd w:id="1462204496"/>
    <w:p w14:paraId="017D0051" w14:textId="77777777" w:rsidR="006D0CEC" w:rsidRPr="00B00CFC" w:rsidRDefault="006D0CEC" w:rsidP="00E45120">
      <w:pPr>
        <w:pStyle w:val="ConsPlusNormal"/>
        <w:ind w:firstLine="709"/>
        <w:jc w:val="both"/>
      </w:pPr>
    </w:p>
    <w:p w14:paraId="3381E3B7" w14:textId="77777777" w:rsidR="002163DE" w:rsidRPr="00B00CFC" w:rsidRDefault="00540778" w:rsidP="00E45120">
      <w:pPr>
        <w:pStyle w:val="ConsPlusNormal"/>
        <w:numPr>
          <w:ilvl w:val="0"/>
          <w:numId w:val="25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</w:rPr>
      </w:pPr>
      <w:r w:rsidRPr="00B00CFC">
        <w:rPr>
          <w:rFonts w:ascii="Times New Roman" w:hAnsi="Times New Roman" w:cs="Times New Roman"/>
          <w:b/>
          <w:sz w:val="24"/>
          <w:szCs w:val="24"/>
        </w:rPr>
        <w:t>Порядок разрешения споров</w:t>
      </w:r>
    </w:p>
    <w:p w14:paraId="1909B77B" w14:textId="77777777" w:rsidR="00FA330F" w:rsidRPr="00B00CFC" w:rsidRDefault="00FA330F" w:rsidP="00E45120">
      <w:pPr>
        <w:pStyle w:val="af1"/>
        <w:numPr>
          <w:ilvl w:val="1"/>
          <w:numId w:val="38"/>
        </w:numPr>
        <w:shd w:val="clear" w:color="auto" w:fill="FFFFFF"/>
        <w:tabs>
          <w:tab w:val="left" w:pos="1134"/>
          <w:tab w:val="left" w:pos="1560"/>
        </w:tabs>
        <w:ind w:left="0" w:firstLine="709"/>
        <w:jc w:val="both"/>
        <w:rPr>
          <w:rFonts w:ascii="Times New Roman" w:hAnsi="Times New Roman" w:cs="Times New Roman"/>
          <w:bCs/>
        </w:rPr>
      </w:pPr>
      <w:bookmarkStart w:id="1" w:name="bookmark1"/>
      <w:r w:rsidRPr="00B00CFC">
        <w:rPr>
          <w:rFonts w:ascii="Times New Roman" w:hAnsi="Times New Roman" w:cs="Times New Roman"/>
          <w:bCs/>
        </w:rPr>
        <w:t>Все споры, разногласия и требования, возникающие между Сторонами из Соглашения или в связи с ним, в том числе, связанные с его заключением, исполнением, изменением, прекращением (расторжением) и / или действительностью, разрешаются путем переговоров.</w:t>
      </w:r>
    </w:p>
    <w:p w14:paraId="24D09A0D" w14:textId="77777777" w:rsidR="00FA330F" w:rsidRPr="00B00CFC" w:rsidRDefault="00FA330F" w:rsidP="00E45120">
      <w:pPr>
        <w:pStyle w:val="af1"/>
        <w:numPr>
          <w:ilvl w:val="1"/>
          <w:numId w:val="39"/>
        </w:numPr>
        <w:shd w:val="clear" w:color="auto" w:fill="FFFFFF"/>
        <w:tabs>
          <w:tab w:val="left" w:pos="1134"/>
          <w:tab w:val="left" w:pos="1560"/>
        </w:tabs>
        <w:ind w:left="0" w:firstLine="709"/>
        <w:jc w:val="both"/>
        <w:rPr>
          <w:rFonts w:ascii="Times New Roman" w:hAnsi="Times New Roman" w:cs="Times New Roman"/>
          <w:bCs/>
        </w:rPr>
      </w:pPr>
      <w:r w:rsidRPr="00B00CFC">
        <w:rPr>
          <w:rFonts w:ascii="Times New Roman" w:hAnsi="Times New Roman" w:cs="Times New Roman"/>
          <w:bCs/>
        </w:rPr>
        <w:t xml:space="preserve">Споры, указанные в пункте 3.1 Соглашения, которые не были урегулированы Сторонами путем переговоров, подлежат разрешению в </w:t>
      </w:r>
      <w:permStart w:id="56702241" w:edGrp="everyone"/>
      <w:r w:rsidRPr="00B00CFC">
        <w:rPr>
          <w:rFonts w:ascii="Times New Roman" w:hAnsi="Times New Roman" w:cs="Times New Roman"/>
          <w:bCs/>
        </w:rPr>
        <w:t xml:space="preserve">Арбитражном суде города Москвы </w:t>
      </w:r>
      <w:permEnd w:id="56702241"/>
      <w:r w:rsidRPr="00B00CFC">
        <w:rPr>
          <w:rFonts w:ascii="Times New Roman" w:hAnsi="Times New Roman" w:cs="Times New Roman"/>
          <w:bCs/>
        </w:rPr>
        <w:t>в соответствии с законодательством Российской Федерации.</w:t>
      </w:r>
    </w:p>
    <w:p w14:paraId="71B2B4EE" w14:textId="77777777" w:rsidR="00FA330F" w:rsidRPr="00B00CFC" w:rsidRDefault="00FA330F" w:rsidP="00E45120">
      <w:pPr>
        <w:pStyle w:val="af1"/>
        <w:numPr>
          <w:ilvl w:val="1"/>
          <w:numId w:val="39"/>
        </w:numPr>
        <w:shd w:val="clear" w:color="auto" w:fill="FFFFFF"/>
        <w:tabs>
          <w:tab w:val="left" w:pos="1134"/>
          <w:tab w:val="left" w:pos="1560"/>
        </w:tabs>
        <w:ind w:left="0" w:firstLine="709"/>
        <w:jc w:val="both"/>
        <w:rPr>
          <w:rFonts w:ascii="Times New Roman" w:hAnsi="Times New Roman" w:cs="Times New Roman"/>
          <w:bCs/>
        </w:rPr>
      </w:pPr>
      <w:r w:rsidRPr="00B00CFC">
        <w:rPr>
          <w:rFonts w:ascii="Times New Roman" w:hAnsi="Times New Roman" w:cs="Times New Roman"/>
          <w:bCs/>
        </w:rPr>
        <w:t xml:space="preserve">Сторонами применяется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</w:t>
      </w:r>
      <w:r w:rsidR="001E30B4" w:rsidRPr="00B00CFC">
        <w:rPr>
          <w:rFonts w:ascii="Times New Roman" w:hAnsi="Times New Roman" w:cs="Times New Roman"/>
          <w:bCs/>
        </w:rPr>
        <w:t>4.3</w:t>
      </w:r>
      <w:r w:rsidRPr="00B00CFC">
        <w:rPr>
          <w:rFonts w:ascii="Times New Roman" w:hAnsi="Times New Roman" w:cs="Times New Roman"/>
          <w:bCs/>
        </w:rPr>
        <w:t xml:space="preserve"> Соглашения.</w:t>
      </w:r>
    </w:p>
    <w:p w14:paraId="6FD40C9A" w14:textId="77777777" w:rsidR="00FA330F" w:rsidRPr="00B00CFC" w:rsidRDefault="00FA330F" w:rsidP="00E45120">
      <w:pPr>
        <w:pStyle w:val="af1"/>
        <w:numPr>
          <w:ilvl w:val="1"/>
          <w:numId w:val="40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</w:rPr>
      </w:pPr>
      <w:r w:rsidRPr="00B00CFC">
        <w:rPr>
          <w:rFonts w:ascii="Times New Roman" w:hAnsi="Times New Roman" w:cs="Times New Roman"/>
          <w:bCs/>
        </w:rPr>
        <w:t>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</w:p>
    <w:p w14:paraId="34F45506" w14:textId="77777777" w:rsidR="00FA330F" w:rsidRPr="00B00CFC" w:rsidRDefault="00FA330F" w:rsidP="00E45120">
      <w:pPr>
        <w:pStyle w:val="af1"/>
        <w:numPr>
          <w:ilvl w:val="1"/>
          <w:numId w:val="40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</w:rPr>
      </w:pPr>
      <w:r w:rsidRPr="00B00CFC">
        <w:rPr>
          <w:rFonts w:ascii="Times New Roman" w:hAnsi="Times New Roman" w:cs="Times New Roman"/>
          <w:bCs/>
        </w:rPr>
        <w:t>Условия настоящего раздела сохраняют свою силу в случае признания Соглашения незаключенным и / или недействительным.</w:t>
      </w:r>
    </w:p>
    <w:p w14:paraId="1C6EA25F" w14:textId="77777777" w:rsidR="00FA330F" w:rsidRPr="00B00CFC" w:rsidRDefault="00FA330F" w:rsidP="00E45120">
      <w:pPr>
        <w:pStyle w:val="af1"/>
        <w:ind w:left="0" w:firstLine="567"/>
        <w:jc w:val="both"/>
        <w:rPr>
          <w:rFonts w:ascii="Times New Roman" w:hAnsi="Times New Roman" w:cs="Times New Roman"/>
        </w:rPr>
      </w:pPr>
    </w:p>
    <w:bookmarkEnd w:id="1"/>
    <w:p w14:paraId="5B57CC29" w14:textId="77777777" w:rsidR="00FA330F" w:rsidRPr="00B00CFC" w:rsidRDefault="002163DE" w:rsidP="00E45120">
      <w:pPr>
        <w:pStyle w:val="11"/>
        <w:keepNext/>
        <w:keepLines/>
        <w:numPr>
          <w:ilvl w:val="0"/>
          <w:numId w:val="40"/>
        </w:numPr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</w:rPr>
      </w:pPr>
      <w:r w:rsidRPr="00B00CFC">
        <w:rPr>
          <w:rFonts w:ascii="Times New Roman" w:hAnsi="Times New Roman" w:cs="Times New Roman"/>
        </w:rPr>
        <w:lastRenderedPageBreak/>
        <w:t>О</w:t>
      </w:r>
      <w:r w:rsidR="000C452C" w:rsidRPr="00B00CFC">
        <w:rPr>
          <w:rFonts w:ascii="Times New Roman" w:hAnsi="Times New Roman" w:cs="Times New Roman"/>
        </w:rPr>
        <w:t>бмен</w:t>
      </w:r>
      <w:r w:rsidRPr="00B00CFC">
        <w:rPr>
          <w:rFonts w:ascii="Times New Roman" w:hAnsi="Times New Roman" w:cs="Times New Roman"/>
        </w:rPr>
        <w:t xml:space="preserve"> </w:t>
      </w:r>
      <w:r w:rsidR="000C452C" w:rsidRPr="00B00CFC">
        <w:rPr>
          <w:rFonts w:ascii="Times New Roman" w:hAnsi="Times New Roman" w:cs="Times New Roman"/>
        </w:rPr>
        <w:t>информацией</w:t>
      </w:r>
    </w:p>
    <w:p w14:paraId="52401CD5" w14:textId="77777777" w:rsidR="002163DE" w:rsidRPr="00B00CFC" w:rsidRDefault="002163DE" w:rsidP="00E45120">
      <w:pPr>
        <w:pStyle w:val="af1"/>
        <w:numPr>
          <w:ilvl w:val="1"/>
          <w:numId w:val="41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B00CFC">
        <w:rPr>
          <w:rFonts w:ascii="Times New Roman" w:hAnsi="Times New Roman" w:cs="Times New Roman"/>
        </w:rPr>
        <w:t xml:space="preserve">Обмен информацией между Сторонами по любым вопросам, связанным с исполнением </w:t>
      </w:r>
      <w:r w:rsidRPr="00B00CFC">
        <w:rPr>
          <w:rFonts w:ascii="Times New Roman" w:hAnsi="Times New Roman" w:cs="Times New Roman"/>
          <w:bCs/>
          <w:lang w:eastAsia="ar-SA"/>
        </w:rPr>
        <w:t>Соглашения</w:t>
      </w:r>
      <w:r w:rsidRPr="00B00CFC">
        <w:rPr>
          <w:rFonts w:ascii="Times New Roman" w:hAnsi="Times New Roman" w:cs="Times New Roman"/>
        </w:rPr>
        <w:t xml:space="preserve">, включая уведомления и иные сообщения, осуществляется только в письменной форме в порядке, предусмотренном пунктом 4.3 </w:t>
      </w:r>
      <w:r w:rsidRPr="00B00CFC">
        <w:rPr>
          <w:rFonts w:ascii="Times New Roman" w:hAnsi="Times New Roman" w:cs="Times New Roman"/>
          <w:bCs/>
          <w:lang w:eastAsia="ar-SA"/>
        </w:rPr>
        <w:t>Соглашения</w:t>
      </w:r>
      <w:r w:rsidRPr="00B00CFC">
        <w:rPr>
          <w:rFonts w:ascii="Times New Roman" w:hAnsi="Times New Roman" w:cs="Times New Roman"/>
        </w:rPr>
        <w:t>. Использование средств факсимильной или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</w:p>
    <w:p w14:paraId="009EEC5A" w14:textId="77777777" w:rsidR="002163DE" w:rsidRPr="00B00CFC" w:rsidRDefault="002163DE" w:rsidP="00E45120">
      <w:pPr>
        <w:pStyle w:val="af1"/>
        <w:numPr>
          <w:ilvl w:val="1"/>
          <w:numId w:val="41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</w:rPr>
      </w:pPr>
      <w:bookmarkStart w:id="2" w:name="_Ref361338004"/>
      <w:r w:rsidRPr="00B00CFC">
        <w:rPr>
          <w:rFonts w:ascii="Times New Roman" w:hAnsi="Times New Roman" w:cs="Times New Roman"/>
        </w:rPr>
        <w:t xml:space="preserve">Стороны обязуются уведомлять друг друга об изменении адреса и / или реквизитов, указанных в разделе </w:t>
      </w:r>
      <w:r w:rsidR="000C452C" w:rsidRPr="00B00CFC">
        <w:rPr>
          <w:rFonts w:ascii="Times New Roman" w:hAnsi="Times New Roman" w:cs="Times New Roman"/>
        </w:rPr>
        <w:t>6</w:t>
      </w:r>
      <w:r w:rsidRPr="00B00CFC">
        <w:rPr>
          <w:rFonts w:ascii="Times New Roman" w:hAnsi="Times New Roman" w:cs="Times New Roman"/>
        </w:rPr>
        <w:t xml:space="preserve"> </w:t>
      </w:r>
      <w:r w:rsidRPr="00B00CFC">
        <w:rPr>
          <w:rFonts w:ascii="Times New Roman" w:hAnsi="Times New Roman" w:cs="Times New Roman"/>
          <w:bCs/>
          <w:lang w:eastAsia="ar-SA"/>
        </w:rPr>
        <w:t>Соглашения</w:t>
      </w:r>
      <w:r w:rsidRPr="00B00CFC">
        <w:rPr>
          <w:rFonts w:ascii="Times New Roman" w:hAnsi="Times New Roman" w:cs="Times New Roman"/>
        </w:rPr>
        <w:t xml:space="preserve">, не позднее 3 (трех) рабочих дней после такого изменения в порядке, установленном пунктом 4.3 </w:t>
      </w:r>
      <w:r w:rsidR="001B3B68" w:rsidRPr="00B00CFC">
        <w:rPr>
          <w:rFonts w:ascii="Times New Roman" w:hAnsi="Times New Roman" w:cs="Times New Roman"/>
        </w:rPr>
        <w:t>Соглашения</w:t>
      </w:r>
      <w:r w:rsidRPr="00B00CFC">
        <w:rPr>
          <w:rFonts w:ascii="Times New Roman" w:hAnsi="Times New Roman" w:cs="Times New Roman"/>
        </w:rPr>
        <w:t>.</w:t>
      </w:r>
      <w:bookmarkEnd w:id="2"/>
      <w:r w:rsidRPr="00B00CFC">
        <w:rPr>
          <w:rFonts w:ascii="Times New Roman" w:hAnsi="Times New Roman" w:cs="Times New Roman"/>
        </w:rPr>
        <w:t xml:space="preserve"> </w:t>
      </w:r>
    </w:p>
    <w:p w14:paraId="6BDDEB6B" w14:textId="77777777" w:rsidR="002163DE" w:rsidRPr="00B00CFC" w:rsidRDefault="002163DE" w:rsidP="00E45120">
      <w:pPr>
        <w:pStyle w:val="af1"/>
        <w:numPr>
          <w:ilvl w:val="1"/>
          <w:numId w:val="41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</w:rPr>
      </w:pPr>
      <w:bookmarkStart w:id="3" w:name="_Ref361338019"/>
      <w:r w:rsidRPr="00B00CFC">
        <w:rPr>
          <w:rFonts w:ascii="Times New Roman" w:hAnsi="Times New Roman" w:cs="Times New Roman"/>
        </w:rPr>
        <w:t xml:space="preserve">Письма, уведомления и / или сообщения направляются Стороне-получателю по адресу ее места нахождения, указанному в разделе </w:t>
      </w:r>
      <w:r w:rsidR="000C452C" w:rsidRPr="00B00CFC">
        <w:rPr>
          <w:rFonts w:ascii="Times New Roman" w:hAnsi="Times New Roman" w:cs="Times New Roman"/>
        </w:rPr>
        <w:t>6</w:t>
      </w:r>
      <w:r w:rsidRPr="00B00CFC">
        <w:rPr>
          <w:rFonts w:ascii="Times New Roman" w:hAnsi="Times New Roman" w:cs="Times New Roman"/>
        </w:rPr>
        <w:t xml:space="preserve"> </w:t>
      </w:r>
      <w:r w:rsidRPr="00B00CFC">
        <w:rPr>
          <w:rFonts w:ascii="Times New Roman" w:hAnsi="Times New Roman" w:cs="Times New Roman"/>
          <w:bCs/>
          <w:lang w:eastAsia="ar-SA"/>
        </w:rPr>
        <w:t>Соглашения</w:t>
      </w:r>
      <w:r w:rsidRPr="00B00CFC">
        <w:rPr>
          <w:rFonts w:ascii="Times New Roman" w:hAnsi="Times New Roman" w:cs="Times New Roman"/>
        </w:rPr>
        <w:t>, или в ранее полученном уведомлении Стороны об изменении адреса, одним из следующих способов, при этом документ</w:t>
      </w:r>
      <w:r w:rsidRPr="00B00CFC">
        <w:rPr>
          <w:rFonts w:ascii="Times New Roman" w:hAnsi="Times New Roman" w:cs="Times New Roman"/>
          <w:bCs/>
        </w:rPr>
        <w:t xml:space="preserve"> будет считаться полученным:</w:t>
      </w:r>
      <w:bookmarkEnd w:id="3"/>
    </w:p>
    <w:p w14:paraId="3B9D66F4" w14:textId="77777777" w:rsidR="002163DE" w:rsidRPr="00B00CFC" w:rsidRDefault="002163DE" w:rsidP="00E45120">
      <w:pPr>
        <w:pStyle w:val="af1"/>
        <w:numPr>
          <w:ilvl w:val="2"/>
          <w:numId w:val="41"/>
        </w:numPr>
        <w:shd w:val="clear" w:color="auto" w:fill="FFFFFF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</w:rPr>
      </w:pPr>
      <w:bookmarkStart w:id="4" w:name="_Ref361338032"/>
      <w:r w:rsidRPr="00B00CFC">
        <w:rPr>
          <w:rFonts w:ascii="Times New Roman" w:hAnsi="Times New Roman" w:cs="Times New Roman"/>
          <w:bCs/>
        </w:rPr>
        <w:t>доставкой лично или курьером Стороны-отправителя – в дату и время фактического приема уведомления Стороной-получателем с отметкой о получении;</w:t>
      </w:r>
    </w:p>
    <w:p w14:paraId="2083600E" w14:textId="77777777" w:rsidR="002163DE" w:rsidRPr="00B00CFC" w:rsidRDefault="002163DE" w:rsidP="00E45120">
      <w:pPr>
        <w:pStyle w:val="af1"/>
        <w:numPr>
          <w:ilvl w:val="2"/>
          <w:numId w:val="41"/>
        </w:numPr>
        <w:shd w:val="clear" w:color="auto" w:fill="FFFFFF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</w:rPr>
      </w:pPr>
      <w:r w:rsidRPr="00B00CFC">
        <w:rPr>
          <w:rFonts w:ascii="Times New Roman" w:hAnsi="Times New Roman" w:cs="Times New Roman"/>
          <w:bCs/>
        </w:rPr>
        <w:t>заказным почтовым отправлением с уведомлением о вручении –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</w:t>
      </w:r>
      <w:bookmarkEnd w:id="4"/>
      <w:r w:rsidRPr="00B00CFC">
        <w:rPr>
          <w:rFonts w:ascii="Times New Roman" w:hAnsi="Times New Roman" w:cs="Times New Roman"/>
          <w:bCs/>
        </w:rPr>
        <w:t>;</w:t>
      </w:r>
    </w:p>
    <w:p w14:paraId="6B08C283" w14:textId="77777777" w:rsidR="002163DE" w:rsidRPr="00B00CFC" w:rsidRDefault="002163DE" w:rsidP="00E45120">
      <w:pPr>
        <w:pStyle w:val="af1"/>
        <w:numPr>
          <w:ilvl w:val="2"/>
          <w:numId w:val="4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</w:rPr>
      </w:pPr>
      <w:r w:rsidRPr="00B00CFC">
        <w:rPr>
          <w:rFonts w:ascii="Times New Roman" w:hAnsi="Times New Roman" w:cs="Times New Roman"/>
          <w:bCs/>
        </w:rPr>
        <w:t>посредством электронной почты (</w:t>
      </w:r>
      <w:r w:rsidRPr="00B00CFC">
        <w:rPr>
          <w:rFonts w:ascii="Times New Roman" w:hAnsi="Times New Roman" w:cs="Times New Roman"/>
          <w:bCs/>
          <w:lang w:val="en-US"/>
        </w:rPr>
        <w:t>e</w:t>
      </w:r>
      <w:r w:rsidRPr="00B00CFC">
        <w:rPr>
          <w:rFonts w:ascii="Times New Roman" w:hAnsi="Times New Roman" w:cs="Times New Roman"/>
          <w:bCs/>
        </w:rPr>
        <w:t>-</w:t>
      </w:r>
      <w:r w:rsidRPr="00B00CFC">
        <w:rPr>
          <w:rFonts w:ascii="Times New Roman" w:hAnsi="Times New Roman" w:cs="Times New Roman"/>
          <w:bCs/>
          <w:lang w:val="en-US"/>
        </w:rPr>
        <w:t>mail</w:t>
      </w:r>
      <w:r w:rsidRPr="00B00CFC">
        <w:rPr>
          <w:rFonts w:ascii="Times New Roman" w:hAnsi="Times New Roman" w:cs="Times New Roman"/>
          <w:bCs/>
        </w:rPr>
        <w:t>) – в дату направления электронного сообщения, зафиксированную на почтовом сервере отправителя.</w:t>
      </w:r>
    </w:p>
    <w:p w14:paraId="4A1B1C17" w14:textId="77777777" w:rsidR="002163DE" w:rsidRPr="00B00CFC" w:rsidRDefault="002163DE" w:rsidP="00E45120">
      <w:pPr>
        <w:pStyle w:val="af1"/>
        <w:shd w:val="clear" w:color="auto" w:fill="FFFFFF"/>
        <w:tabs>
          <w:tab w:val="left" w:pos="1560"/>
          <w:tab w:val="left" w:pos="1701"/>
        </w:tabs>
        <w:ind w:left="0" w:firstLine="709"/>
        <w:jc w:val="both"/>
        <w:rPr>
          <w:rFonts w:ascii="Times New Roman" w:hAnsi="Times New Roman" w:cs="Times New Roman"/>
          <w:bCs/>
        </w:rPr>
      </w:pPr>
      <w:r w:rsidRPr="00B00CFC">
        <w:rPr>
          <w:rFonts w:ascii="Times New Roman" w:hAnsi="Times New Roman" w:cs="Times New Roman"/>
          <w:bCs/>
        </w:rPr>
        <w:t xml:space="preserve">Оригиналы документов, направленные посредством электронной почты, должны не позднее следующего рабочего дня быть направлены Стороной-отправителем способами, указанными в пунктах 4.3.1 </w:t>
      </w:r>
      <w:r w:rsidR="00DF45F9" w:rsidRPr="00B00CFC">
        <w:rPr>
          <w:rFonts w:ascii="Times New Roman" w:hAnsi="Times New Roman" w:cs="Times New Roman"/>
          <w:bCs/>
        </w:rPr>
        <w:t xml:space="preserve">и </w:t>
      </w:r>
      <w:r w:rsidRPr="00B00CFC">
        <w:rPr>
          <w:rFonts w:ascii="Times New Roman" w:hAnsi="Times New Roman" w:cs="Times New Roman"/>
          <w:bCs/>
        </w:rPr>
        <w:t xml:space="preserve">4.3.2 </w:t>
      </w:r>
      <w:r w:rsidR="001B3B68" w:rsidRPr="00B00CFC">
        <w:rPr>
          <w:rFonts w:ascii="Times New Roman" w:hAnsi="Times New Roman" w:cs="Times New Roman"/>
          <w:bCs/>
        </w:rPr>
        <w:t>Соглашения</w:t>
      </w:r>
      <w:r w:rsidRPr="00B00CFC">
        <w:rPr>
          <w:rFonts w:ascii="Times New Roman" w:hAnsi="Times New Roman" w:cs="Times New Roman"/>
          <w:bCs/>
        </w:rPr>
        <w:t>.</w:t>
      </w:r>
    </w:p>
    <w:p w14:paraId="0D118BFB" w14:textId="77777777" w:rsidR="00FA330F" w:rsidRPr="00B00CFC" w:rsidRDefault="00FA330F" w:rsidP="00E45120">
      <w:pPr>
        <w:pStyle w:val="40"/>
        <w:keepNext/>
        <w:keepLines/>
        <w:shd w:val="clear" w:color="auto" w:fill="auto"/>
        <w:spacing w:before="0" w:line="240" w:lineRule="auto"/>
        <w:ind w:firstLine="709"/>
        <w:rPr>
          <w:sz w:val="24"/>
          <w:szCs w:val="24"/>
        </w:rPr>
      </w:pPr>
      <w:bookmarkStart w:id="5" w:name="bookmark6"/>
    </w:p>
    <w:p w14:paraId="7533C5B1" w14:textId="4D247895" w:rsidR="00FA330F" w:rsidRPr="00B00CFC" w:rsidRDefault="00FA330F" w:rsidP="00E45120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center"/>
        <w:rPr>
          <w:rFonts w:ascii="Times New Roman" w:hAnsi="Times New Roman" w:cs="Times New Roman"/>
        </w:rPr>
      </w:pPr>
      <w:bookmarkStart w:id="6" w:name="bookmark2"/>
      <w:bookmarkEnd w:id="5"/>
      <w:r w:rsidRPr="00B00CFC">
        <w:rPr>
          <w:rFonts w:ascii="Times New Roman" w:hAnsi="Times New Roman" w:cs="Times New Roman"/>
          <w:b/>
        </w:rPr>
        <w:t>З</w:t>
      </w:r>
      <w:bookmarkEnd w:id="6"/>
      <w:r w:rsidR="0011281C" w:rsidRPr="00B00CFC">
        <w:rPr>
          <w:rFonts w:ascii="Times New Roman" w:hAnsi="Times New Roman" w:cs="Times New Roman"/>
          <w:b/>
        </w:rPr>
        <w:t xml:space="preserve">аключительные </w:t>
      </w:r>
      <w:r w:rsidR="00B731E7" w:rsidRPr="00B00CFC">
        <w:rPr>
          <w:rFonts w:ascii="Times New Roman" w:hAnsi="Times New Roman" w:cs="Times New Roman"/>
          <w:b/>
        </w:rPr>
        <w:t>положения</w:t>
      </w:r>
    </w:p>
    <w:p w14:paraId="5E340944" w14:textId="77777777" w:rsidR="00FA330F" w:rsidRPr="00B00CFC" w:rsidRDefault="00FA330F" w:rsidP="00E45120">
      <w:pPr>
        <w:pStyle w:val="af1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B00CFC">
        <w:rPr>
          <w:rFonts w:ascii="Times New Roman" w:hAnsi="Times New Roman" w:cs="Times New Roman"/>
          <w:bCs/>
          <w:lang w:eastAsia="ar-SA"/>
        </w:rPr>
        <w:t>Соглашение</w:t>
      </w:r>
      <w:r w:rsidRPr="00B00CFC">
        <w:rPr>
          <w:rFonts w:ascii="Times New Roman" w:hAnsi="Times New Roman" w:cs="Times New Roman"/>
        </w:rPr>
        <w:t xml:space="preserve"> вступает в силу с даты его подписания Сторонами и действует до полного исполнения ими принятых на себя обязательств. </w:t>
      </w:r>
    </w:p>
    <w:p w14:paraId="009B94B8" w14:textId="13701455" w:rsidR="008C6CCC" w:rsidRPr="00B00CFC" w:rsidRDefault="008A3F0B" w:rsidP="008C6CCC">
      <w:pPr>
        <w:pStyle w:val="af1"/>
        <w:numPr>
          <w:ilvl w:val="1"/>
          <w:numId w:val="22"/>
        </w:numPr>
        <w:shd w:val="clear" w:color="auto" w:fill="FFFFFF"/>
        <w:tabs>
          <w:tab w:val="left" w:pos="1276"/>
        </w:tabs>
        <w:ind w:left="0" w:firstLine="709"/>
        <w:jc w:val="both"/>
        <w:rPr>
          <w:rFonts w:ascii="Times New Roman" w:hAnsi="Times New Roman" w:cs="Times New Roman"/>
        </w:rPr>
      </w:pPr>
      <w:permStart w:id="1665683787" w:edGrp="everyone"/>
      <w:r w:rsidRPr="00B00CFC">
        <w:rPr>
          <w:rFonts w:ascii="Times New Roman" w:hAnsi="Times New Roman" w:cs="Times New Roman"/>
        </w:rPr>
        <w:t>Соглашение</w:t>
      </w:r>
      <w:r w:rsidR="008C6CCC" w:rsidRPr="00B00CFC">
        <w:rPr>
          <w:rFonts w:ascii="Times New Roman" w:hAnsi="Times New Roman" w:cs="Times New Roman"/>
        </w:rPr>
        <w:t xml:space="preserve"> заключается в электронной форме с использованием программно-аппаратных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(далее – УКЭП) уполномоченных представителей Сторон. </w:t>
      </w:r>
    </w:p>
    <w:p w14:paraId="65CA33DD" w14:textId="28D4359D" w:rsidR="008C6CCC" w:rsidRPr="00B00CFC" w:rsidRDefault="008A3F0B" w:rsidP="008C6CCC">
      <w:pPr>
        <w:shd w:val="clear" w:color="auto" w:fill="FFFFFF"/>
        <w:tabs>
          <w:tab w:val="left" w:pos="1276"/>
        </w:tabs>
        <w:ind w:firstLine="709"/>
        <w:jc w:val="both"/>
        <w:rPr>
          <w:rFonts w:ascii="Times New Roman" w:hAnsi="Times New Roman" w:cs="Times New Roman"/>
        </w:rPr>
      </w:pPr>
      <w:r w:rsidRPr="00B00CFC">
        <w:rPr>
          <w:rFonts w:ascii="Times New Roman" w:hAnsi="Times New Roman" w:cs="Times New Roman"/>
        </w:rPr>
        <w:t>Соглашение, подписанное</w:t>
      </w:r>
      <w:r w:rsidR="008C6CCC" w:rsidRPr="00B00CFC">
        <w:rPr>
          <w:rFonts w:ascii="Times New Roman" w:hAnsi="Times New Roman" w:cs="Times New Roman"/>
        </w:rPr>
        <w:t xml:space="preserve">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</w:t>
      </w:r>
      <w:r w:rsidR="00B0294F" w:rsidRPr="00B00CFC">
        <w:rPr>
          <w:rStyle w:val="a8"/>
          <w:rFonts w:ascii="Times New Roman" w:hAnsi="Times New Roman" w:cs="Times New Roman"/>
        </w:rPr>
        <w:footnoteReference w:id="1"/>
      </w:r>
      <w:r w:rsidR="008C6CCC" w:rsidRPr="00B00CFC">
        <w:rPr>
          <w:rFonts w:ascii="Times New Roman" w:hAnsi="Times New Roman" w:cs="Times New Roman"/>
        </w:rPr>
        <w:t>.</w:t>
      </w:r>
    </w:p>
    <w:permEnd w:id="1665683787"/>
    <w:p w14:paraId="0D545A2F" w14:textId="5DD8EB5D" w:rsidR="00FA330F" w:rsidRPr="00B00CFC" w:rsidRDefault="00FA330F" w:rsidP="00E45120">
      <w:pPr>
        <w:pStyle w:val="af1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B00CFC">
        <w:rPr>
          <w:rFonts w:ascii="Times New Roman" w:hAnsi="Times New Roman" w:cs="Times New Roman"/>
        </w:rPr>
        <w:t xml:space="preserve">Все изменения и дополнения к </w:t>
      </w:r>
      <w:r w:rsidRPr="00B00CFC">
        <w:rPr>
          <w:rFonts w:ascii="Times New Roman" w:hAnsi="Times New Roman" w:cs="Times New Roman"/>
          <w:bCs/>
          <w:lang w:eastAsia="ar-SA"/>
        </w:rPr>
        <w:t>Соглашению</w:t>
      </w:r>
      <w:r w:rsidRPr="00B00CFC">
        <w:rPr>
          <w:rFonts w:ascii="Times New Roman" w:hAnsi="Times New Roman" w:cs="Times New Roman"/>
        </w:rPr>
        <w:t xml:space="preserve"> действительны при условии, что они совершены в письменной форме в виде единого документа и подписаны уполномоченными представителями Сторона.  </w:t>
      </w:r>
    </w:p>
    <w:p w14:paraId="781486CD" w14:textId="77777777" w:rsidR="00FA330F" w:rsidRPr="00B00CFC" w:rsidRDefault="00FA330F" w:rsidP="00E45120">
      <w:pPr>
        <w:pStyle w:val="af1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B00CFC">
        <w:rPr>
          <w:rFonts w:ascii="Times New Roman" w:hAnsi="Times New Roman" w:cs="Times New Roman"/>
        </w:rPr>
        <w:t xml:space="preserve">Все приложения к </w:t>
      </w:r>
      <w:r w:rsidRPr="00B00CFC">
        <w:rPr>
          <w:rFonts w:ascii="Times New Roman" w:hAnsi="Times New Roman" w:cs="Times New Roman"/>
          <w:bCs/>
          <w:lang w:eastAsia="ar-SA"/>
        </w:rPr>
        <w:t>Соглашению</w:t>
      </w:r>
      <w:r w:rsidRPr="00B00CFC">
        <w:rPr>
          <w:rFonts w:ascii="Times New Roman" w:hAnsi="Times New Roman" w:cs="Times New Roman"/>
        </w:rPr>
        <w:t xml:space="preserve">, а также любые изменения и дополнения, оформленные надлежащим образом, являются неотъемлемой частью </w:t>
      </w:r>
      <w:r w:rsidRPr="00B00CFC">
        <w:rPr>
          <w:rFonts w:ascii="Times New Roman" w:hAnsi="Times New Roman" w:cs="Times New Roman"/>
          <w:bCs/>
          <w:lang w:eastAsia="ar-SA"/>
        </w:rPr>
        <w:t>Соглашения</w:t>
      </w:r>
      <w:r w:rsidRPr="00B00CFC">
        <w:rPr>
          <w:rFonts w:ascii="Times New Roman" w:hAnsi="Times New Roman" w:cs="Times New Roman"/>
        </w:rPr>
        <w:t>.</w:t>
      </w:r>
    </w:p>
    <w:p w14:paraId="46845C7C" w14:textId="77777777" w:rsidR="002232A1" w:rsidRPr="00B00CFC" w:rsidRDefault="002232A1" w:rsidP="00E45120">
      <w:pPr>
        <w:pStyle w:val="af1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color w:val="auto"/>
          <w:lang w:eastAsia="ar-SA"/>
        </w:rPr>
      </w:pPr>
      <w:r w:rsidRPr="00B00CFC">
        <w:rPr>
          <w:rFonts w:ascii="Times New Roman" w:hAnsi="Times New Roman" w:cs="Times New Roman"/>
          <w:bCs/>
          <w:color w:val="auto"/>
          <w:lang w:eastAsia="ar-SA"/>
        </w:rPr>
        <w:t>Каждая из Сторон заявляет и подтверждает другой Стороне, что она получила все корпоративные одобрения Соглашения органами управления в соответствии с применимым правом и</w:t>
      </w:r>
      <w:r w:rsidR="00DF45F9" w:rsidRPr="00B00CFC">
        <w:rPr>
          <w:rFonts w:ascii="Times New Roman" w:hAnsi="Times New Roman" w:cs="Times New Roman"/>
          <w:bCs/>
          <w:color w:val="auto"/>
          <w:lang w:eastAsia="ar-SA"/>
        </w:rPr>
        <w:t xml:space="preserve"> </w:t>
      </w:r>
      <w:r w:rsidRPr="00B00CFC">
        <w:rPr>
          <w:rFonts w:ascii="Times New Roman" w:hAnsi="Times New Roman" w:cs="Times New Roman"/>
          <w:bCs/>
          <w:color w:val="auto"/>
          <w:lang w:eastAsia="ar-SA"/>
        </w:rPr>
        <w:t>/</w:t>
      </w:r>
      <w:r w:rsidR="00DF45F9" w:rsidRPr="00B00CFC">
        <w:rPr>
          <w:rFonts w:ascii="Times New Roman" w:hAnsi="Times New Roman" w:cs="Times New Roman"/>
          <w:bCs/>
          <w:color w:val="auto"/>
          <w:lang w:eastAsia="ar-SA"/>
        </w:rPr>
        <w:t xml:space="preserve"> </w:t>
      </w:r>
      <w:r w:rsidRPr="00B00CFC">
        <w:rPr>
          <w:rFonts w:ascii="Times New Roman" w:hAnsi="Times New Roman" w:cs="Times New Roman"/>
          <w:bCs/>
          <w:color w:val="auto"/>
          <w:lang w:eastAsia="ar-SA"/>
        </w:rPr>
        <w:t xml:space="preserve">или учредительными документами такой Стороны, а также согласования и разрешения органов и иных лиц, необходимые для заключения и исполнения Соглашения. При заключении и исполнении Соглашения каждая Сторона полагается на достоверность и полноту заверений другой Стороны, изложенных в настоящем пункте </w:t>
      </w:r>
      <w:r w:rsidR="001B3B68" w:rsidRPr="00B00CFC">
        <w:rPr>
          <w:rFonts w:ascii="Times New Roman" w:hAnsi="Times New Roman" w:cs="Times New Roman"/>
          <w:bCs/>
          <w:color w:val="auto"/>
          <w:lang w:eastAsia="ar-SA"/>
        </w:rPr>
        <w:t>Соглашения</w:t>
      </w:r>
      <w:r w:rsidRPr="00B00CFC">
        <w:rPr>
          <w:rFonts w:ascii="Times New Roman" w:hAnsi="Times New Roman" w:cs="Times New Roman"/>
          <w:bCs/>
          <w:color w:val="auto"/>
          <w:lang w:eastAsia="ar-SA"/>
        </w:rPr>
        <w:t xml:space="preserve">. Стороны соглашаются с тем, что недостоверность заверений, предоставленных каждой Стороной, </w:t>
      </w:r>
      <w:r w:rsidRPr="00B00CFC">
        <w:rPr>
          <w:rFonts w:ascii="Times New Roman" w:hAnsi="Times New Roman" w:cs="Times New Roman"/>
          <w:bCs/>
          <w:color w:val="auto"/>
          <w:lang w:eastAsia="ar-SA"/>
        </w:rPr>
        <w:lastRenderedPageBreak/>
        <w:t>являются предоставлением недостоверных заверений об обстоятельствах в</w:t>
      </w:r>
      <w:r w:rsidR="001B3B68" w:rsidRPr="00B00CFC">
        <w:rPr>
          <w:rFonts w:ascii="Times New Roman" w:hAnsi="Times New Roman" w:cs="Times New Roman"/>
          <w:bCs/>
          <w:color w:val="auto"/>
          <w:lang w:eastAsia="ar-SA"/>
        </w:rPr>
        <w:t> </w:t>
      </w:r>
      <w:r w:rsidRPr="00B00CFC">
        <w:rPr>
          <w:rFonts w:ascii="Times New Roman" w:hAnsi="Times New Roman" w:cs="Times New Roman"/>
          <w:bCs/>
          <w:color w:val="auto"/>
          <w:lang w:eastAsia="ar-SA"/>
        </w:rPr>
        <w:t>соответствии со статьей 431.2 Гражданского кодекса Российской Федерации.</w:t>
      </w:r>
    </w:p>
    <w:p w14:paraId="5EDCDE2E" w14:textId="77777777" w:rsidR="00FA330F" w:rsidRPr="00B00CFC" w:rsidRDefault="00FA330F" w:rsidP="00E45120">
      <w:pPr>
        <w:pStyle w:val="af1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B00CFC">
        <w:rPr>
          <w:rFonts w:ascii="Times New Roman" w:hAnsi="Times New Roman" w:cs="Times New Roman"/>
        </w:rPr>
        <w:t xml:space="preserve">Во всем остальном, что не урегулировано </w:t>
      </w:r>
      <w:r w:rsidRPr="00B00CFC">
        <w:rPr>
          <w:rFonts w:ascii="Times New Roman" w:hAnsi="Times New Roman" w:cs="Times New Roman"/>
          <w:bCs/>
          <w:lang w:eastAsia="ar-SA"/>
        </w:rPr>
        <w:t>Соглашением</w:t>
      </w:r>
      <w:r w:rsidRPr="00B00CFC">
        <w:rPr>
          <w:rFonts w:ascii="Times New Roman" w:hAnsi="Times New Roman" w:cs="Times New Roman"/>
        </w:rPr>
        <w:t xml:space="preserve">, Стороны руководствуются законодательством Российской Федерации. </w:t>
      </w:r>
    </w:p>
    <w:p w14:paraId="5A448272" w14:textId="45B2EB4A" w:rsidR="00FA330F" w:rsidRPr="00B00CFC" w:rsidRDefault="00FA330F" w:rsidP="00E45120">
      <w:pPr>
        <w:pStyle w:val="a3"/>
        <w:numPr>
          <w:ilvl w:val="1"/>
          <w:numId w:val="22"/>
        </w:numPr>
        <w:shd w:val="clear" w:color="auto" w:fill="auto"/>
        <w:tabs>
          <w:tab w:val="left" w:pos="935"/>
          <w:tab w:val="left" w:pos="1134"/>
        </w:tabs>
        <w:spacing w:before="0" w:after="0" w:line="240" w:lineRule="auto"/>
        <w:ind w:left="0" w:right="20" w:firstLine="709"/>
        <w:rPr>
          <w:rFonts w:ascii="Times New Roman" w:hAnsi="Times New Roman" w:cs="Times New Roman"/>
        </w:rPr>
      </w:pPr>
      <w:r w:rsidRPr="00B00CFC">
        <w:rPr>
          <w:rFonts w:ascii="Times New Roman" w:hAnsi="Times New Roman" w:cs="Times New Roman"/>
        </w:rPr>
        <w:t>Соглашение составлено в 3 (трех) экземплярах, имеющих равную юридическую силу</w:t>
      </w:r>
      <w:r w:rsidR="00D43992" w:rsidRPr="00B00CFC">
        <w:rPr>
          <w:rFonts w:ascii="Times New Roman" w:hAnsi="Times New Roman" w:cs="Times New Roman"/>
        </w:rPr>
        <w:t>,</w:t>
      </w:r>
      <w:r w:rsidRPr="00B00CFC">
        <w:rPr>
          <w:rFonts w:ascii="Times New Roman" w:hAnsi="Times New Roman" w:cs="Times New Roman"/>
        </w:rPr>
        <w:t xml:space="preserve"> по </w:t>
      </w:r>
      <w:r w:rsidR="00D43992" w:rsidRPr="00B00CFC">
        <w:rPr>
          <w:rFonts w:ascii="Times New Roman" w:hAnsi="Times New Roman" w:cs="Times New Roman"/>
        </w:rPr>
        <w:t>1 (</w:t>
      </w:r>
      <w:r w:rsidRPr="00B00CFC">
        <w:rPr>
          <w:rFonts w:ascii="Times New Roman" w:hAnsi="Times New Roman" w:cs="Times New Roman"/>
        </w:rPr>
        <w:t>одному</w:t>
      </w:r>
      <w:r w:rsidR="00D43992" w:rsidRPr="00B00CFC">
        <w:rPr>
          <w:rFonts w:ascii="Times New Roman" w:hAnsi="Times New Roman" w:cs="Times New Roman"/>
        </w:rPr>
        <w:t>)</w:t>
      </w:r>
      <w:r w:rsidRPr="00B00CFC">
        <w:rPr>
          <w:rFonts w:ascii="Times New Roman" w:hAnsi="Times New Roman" w:cs="Times New Roman"/>
        </w:rPr>
        <w:t xml:space="preserve"> для каждой из Сторон</w:t>
      </w:r>
      <w:permStart w:id="65487952" w:edGrp="everyone"/>
      <w:r w:rsidR="00B0294F" w:rsidRPr="00B00CFC">
        <w:rPr>
          <w:rStyle w:val="a8"/>
          <w:rFonts w:ascii="Times New Roman" w:hAnsi="Times New Roman" w:cs="Times New Roman"/>
        </w:rPr>
        <w:footnoteReference w:id="2"/>
      </w:r>
      <w:r w:rsidRPr="00B00CFC">
        <w:rPr>
          <w:rFonts w:ascii="Times New Roman" w:hAnsi="Times New Roman" w:cs="Times New Roman"/>
        </w:rPr>
        <w:t>.</w:t>
      </w:r>
      <w:permEnd w:id="65487952"/>
    </w:p>
    <w:p w14:paraId="114D334C" w14:textId="77777777" w:rsidR="00FA330F" w:rsidRPr="00B00CFC" w:rsidRDefault="00DF45F9" w:rsidP="00E45120">
      <w:pPr>
        <w:pStyle w:val="a3"/>
        <w:numPr>
          <w:ilvl w:val="1"/>
          <w:numId w:val="22"/>
        </w:numPr>
        <w:shd w:val="clear" w:color="auto" w:fill="auto"/>
        <w:tabs>
          <w:tab w:val="left" w:pos="935"/>
          <w:tab w:val="left" w:pos="1134"/>
        </w:tabs>
        <w:spacing w:before="0" w:after="0" w:line="240" w:lineRule="auto"/>
        <w:ind w:left="0" w:right="20" w:firstLine="709"/>
        <w:rPr>
          <w:rFonts w:ascii="Times New Roman" w:hAnsi="Times New Roman" w:cs="Times New Roman"/>
        </w:rPr>
      </w:pPr>
      <w:r w:rsidRPr="00B00CFC">
        <w:rPr>
          <w:rFonts w:ascii="Times New Roman" w:hAnsi="Times New Roman" w:cs="Times New Roman"/>
        </w:rPr>
        <w:t xml:space="preserve">Приложение </w:t>
      </w:r>
      <w:r w:rsidR="00FA330F" w:rsidRPr="00B00CFC">
        <w:rPr>
          <w:rFonts w:ascii="Times New Roman" w:hAnsi="Times New Roman" w:cs="Times New Roman"/>
        </w:rPr>
        <w:t xml:space="preserve">к Соглашению, </w:t>
      </w:r>
      <w:r w:rsidRPr="00B00CFC">
        <w:rPr>
          <w:rFonts w:ascii="Times New Roman" w:hAnsi="Times New Roman" w:cs="Times New Roman"/>
        </w:rPr>
        <w:t xml:space="preserve">являющееся </w:t>
      </w:r>
      <w:r w:rsidR="00FA330F" w:rsidRPr="00B00CFC">
        <w:rPr>
          <w:rFonts w:ascii="Times New Roman" w:hAnsi="Times New Roman" w:cs="Times New Roman"/>
        </w:rPr>
        <w:t>его неотъемлемой частью:</w:t>
      </w:r>
    </w:p>
    <w:p w14:paraId="59B5A2F4" w14:textId="77777777" w:rsidR="00FA330F" w:rsidRPr="00B00CFC" w:rsidRDefault="00FA330F" w:rsidP="00E45120">
      <w:pPr>
        <w:pStyle w:val="a3"/>
        <w:numPr>
          <w:ilvl w:val="2"/>
          <w:numId w:val="22"/>
        </w:numPr>
        <w:shd w:val="clear" w:color="auto" w:fill="auto"/>
        <w:tabs>
          <w:tab w:val="left" w:pos="1418"/>
          <w:tab w:val="left" w:pos="1560"/>
        </w:tabs>
        <w:spacing w:before="0" w:after="0" w:line="240" w:lineRule="auto"/>
        <w:ind w:left="0" w:right="20" w:firstLine="709"/>
        <w:rPr>
          <w:rFonts w:ascii="Times New Roman" w:hAnsi="Times New Roman" w:cs="Times New Roman"/>
        </w:rPr>
      </w:pPr>
      <w:r w:rsidRPr="00B00CFC">
        <w:rPr>
          <w:rFonts w:ascii="Times New Roman" w:hAnsi="Times New Roman" w:cs="Times New Roman"/>
        </w:rPr>
        <w:t xml:space="preserve">Приложение № 1 – </w:t>
      </w:r>
      <w:r w:rsidR="000C452C" w:rsidRPr="00B00CFC">
        <w:rPr>
          <w:rFonts w:ascii="Times New Roman" w:hAnsi="Times New Roman" w:cs="Times New Roman"/>
        </w:rPr>
        <w:t>Сведения о принимаемых к зачету обязательствах</w:t>
      </w:r>
      <w:r w:rsidR="00DF45F9" w:rsidRPr="00B00CFC">
        <w:rPr>
          <w:rFonts w:ascii="Times New Roman" w:hAnsi="Times New Roman" w:cs="Times New Roman"/>
        </w:rPr>
        <w:t>.</w:t>
      </w:r>
    </w:p>
    <w:p w14:paraId="28395B42" w14:textId="77777777" w:rsidR="00FA330F" w:rsidRPr="00B00CFC" w:rsidRDefault="00FA330F" w:rsidP="00E45120">
      <w:pPr>
        <w:pStyle w:val="11"/>
        <w:keepNext/>
        <w:keepLines/>
        <w:shd w:val="clear" w:color="auto" w:fill="auto"/>
        <w:tabs>
          <w:tab w:val="left" w:pos="1276"/>
          <w:tab w:val="left" w:pos="5351"/>
        </w:tabs>
        <w:spacing w:before="0" w:after="0" w:line="240" w:lineRule="auto"/>
        <w:ind w:right="280" w:firstLine="567"/>
        <w:jc w:val="center"/>
        <w:rPr>
          <w:rFonts w:ascii="Times New Roman" w:hAnsi="Times New Roman" w:cs="Times New Roman"/>
        </w:rPr>
      </w:pPr>
    </w:p>
    <w:p w14:paraId="3B6ECD0A" w14:textId="77777777" w:rsidR="00FA330F" w:rsidRPr="00B00CFC" w:rsidRDefault="00FA330F" w:rsidP="00E45120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center"/>
        <w:rPr>
          <w:rFonts w:ascii="Times New Roman" w:hAnsi="Times New Roman" w:cs="Times New Roman"/>
        </w:rPr>
      </w:pPr>
      <w:r w:rsidRPr="00B00CFC">
        <w:rPr>
          <w:rFonts w:ascii="Times New Roman" w:hAnsi="Times New Roman" w:cs="Times New Roman"/>
          <w:b/>
        </w:rPr>
        <w:t>А</w:t>
      </w:r>
      <w:r w:rsidR="000C452C" w:rsidRPr="00B00CFC">
        <w:rPr>
          <w:rFonts w:ascii="Times New Roman" w:hAnsi="Times New Roman" w:cs="Times New Roman"/>
          <w:b/>
        </w:rPr>
        <w:t>дреса и реквизиты Сторон</w:t>
      </w:r>
      <w:r w:rsidRPr="00B00CFC">
        <w:rPr>
          <w:rFonts w:ascii="Times New Roman" w:hAnsi="Times New Roman" w:cs="Times New Roman"/>
          <w:b/>
        </w:rPr>
        <w:t xml:space="preserve"> </w:t>
      </w:r>
    </w:p>
    <w:p w14:paraId="24BCDF36" w14:textId="77777777" w:rsidR="00FA330F" w:rsidRPr="00B00CFC" w:rsidRDefault="00FA330F" w:rsidP="00FA330F">
      <w:pPr>
        <w:rPr>
          <w:rFonts w:ascii="Times New Roman" w:hAnsi="Times New Roman" w:cs="Times New Roman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5"/>
        <w:gridCol w:w="4819"/>
      </w:tblGrid>
      <w:tr w:rsidR="00206E8C" w:rsidRPr="00B00CFC" w14:paraId="6B2DB292" w14:textId="77777777" w:rsidTr="00206E8C">
        <w:trPr>
          <w:trHeight w:val="3508"/>
        </w:trPr>
        <w:tc>
          <w:tcPr>
            <w:tcW w:w="4815" w:type="dxa"/>
            <w:tcBorders>
              <w:right w:val="single" w:sz="4" w:space="0" w:color="auto"/>
            </w:tcBorders>
            <w:shd w:val="clear" w:color="auto" w:fill="auto"/>
          </w:tcPr>
          <w:p w14:paraId="7CCBE7A4" w14:textId="77777777" w:rsidR="00206E8C" w:rsidRPr="00B00CFC" w:rsidRDefault="00206E8C" w:rsidP="000C452C">
            <w:pPr>
              <w:tabs>
                <w:tab w:val="left" w:pos="840"/>
              </w:tabs>
              <w:rPr>
                <w:rFonts w:ascii="Times New Roman" w:hAnsi="Times New Roman" w:cs="Times New Roman"/>
                <w:b/>
              </w:rPr>
            </w:pPr>
            <w:permStart w:id="222778753" w:edGrp="everyone" w:colFirst="0" w:colLast="0"/>
            <w:permStart w:id="860388875" w:edGrp="everyone" w:colFirst="1" w:colLast="1"/>
            <w:r w:rsidRPr="00B00CFC">
              <w:rPr>
                <w:rFonts w:ascii="Times New Roman" w:hAnsi="Times New Roman" w:cs="Times New Roman"/>
                <w:b/>
              </w:rPr>
              <w:t xml:space="preserve">Сторона-1: </w:t>
            </w:r>
          </w:p>
          <w:p w14:paraId="3582744B" w14:textId="77777777" w:rsidR="00206E8C" w:rsidRPr="00B00CFC" w:rsidRDefault="00206E8C" w:rsidP="000C452C">
            <w:pPr>
              <w:tabs>
                <w:tab w:val="left" w:pos="840"/>
              </w:tabs>
              <w:rPr>
                <w:rFonts w:ascii="Times New Roman" w:hAnsi="Times New Roman" w:cs="Times New Roman"/>
              </w:rPr>
            </w:pPr>
          </w:p>
          <w:p w14:paraId="079F5596" w14:textId="77777777" w:rsidR="00B00CFC" w:rsidRPr="00B00CFC" w:rsidRDefault="00B00CFC" w:rsidP="00B00CFC">
            <w:pPr>
              <w:rPr>
                <w:rFonts w:ascii="Times New Roman" w:hAnsi="Times New Roman" w:cs="Times New Roman"/>
                <w:b/>
              </w:rPr>
            </w:pPr>
            <w:r w:rsidRPr="00B00CFC">
              <w:rPr>
                <w:rFonts w:ascii="Times New Roman" w:hAnsi="Times New Roman" w:cs="Times New Roman"/>
                <w:b/>
              </w:rPr>
              <w:t>Акционерное общество</w:t>
            </w:r>
          </w:p>
          <w:p w14:paraId="06A315B7" w14:textId="77777777" w:rsidR="00B00CFC" w:rsidRPr="00B00CFC" w:rsidRDefault="00B00CFC" w:rsidP="00B00CFC">
            <w:pPr>
              <w:rPr>
                <w:rFonts w:ascii="Times New Roman" w:hAnsi="Times New Roman" w:cs="Times New Roman"/>
                <w:b/>
              </w:rPr>
            </w:pPr>
            <w:r w:rsidRPr="00B00CFC">
              <w:rPr>
                <w:rFonts w:ascii="Times New Roman" w:hAnsi="Times New Roman" w:cs="Times New Roman"/>
                <w:b/>
              </w:rPr>
              <w:t>«Чукотэнерго» (АО «Чукотэнерго»)</w:t>
            </w:r>
          </w:p>
          <w:p w14:paraId="3984C621" w14:textId="77777777" w:rsidR="00B00CFC" w:rsidRPr="00B00CFC" w:rsidRDefault="00B00CFC" w:rsidP="00B00CFC">
            <w:pPr>
              <w:rPr>
                <w:rFonts w:ascii="Times New Roman" w:hAnsi="Times New Roman" w:cs="Times New Roman"/>
                <w:b/>
              </w:rPr>
            </w:pPr>
          </w:p>
          <w:p w14:paraId="35B19FC1" w14:textId="77777777" w:rsidR="00B00CFC" w:rsidRPr="00B00CFC" w:rsidRDefault="00B00CFC" w:rsidP="00B00CFC">
            <w:pPr>
              <w:rPr>
                <w:rFonts w:ascii="Times New Roman" w:hAnsi="Times New Roman" w:cs="Times New Roman"/>
              </w:rPr>
            </w:pPr>
            <w:r w:rsidRPr="00B00CFC">
              <w:rPr>
                <w:rFonts w:ascii="Times New Roman" w:hAnsi="Times New Roman" w:cs="Times New Roman"/>
              </w:rPr>
              <w:t>Место нахождения:</w:t>
            </w:r>
          </w:p>
          <w:p w14:paraId="7A4A78B1" w14:textId="77777777" w:rsidR="00B00CFC" w:rsidRPr="00B00CFC" w:rsidRDefault="00B00CFC" w:rsidP="00B00CFC">
            <w:pPr>
              <w:rPr>
                <w:rFonts w:ascii="Times New Roman" w:hAnsi="Times New Roman" w:cs="Times New Roman"/>
              </w:rPr>
            </w:pPr>
            <w:r w:rsidRPr="00B00CFC">
              <w:rPr>
                <w:rFonts w:ascii="Times New Roman" w:hAnsi="Times New Roman" w:cs="Times New Roman"/>
              </w:rPr>
              <w:t xml:space="preserve">689000, Российская Федерация, Чукотский автономный округ, г.о. Анадырь, </w:t>
            </w:r>
          </w:p>
          <w:p w14:paraId="16050661" w14:textId="77777777" w:rsidR="00B00CFC" w:rsidRPr="00B00CFC" w:rsidRDefault="00B00CFC" w:rsidP="00B00CFC">
            <w:pPr>
              <w:rPr>
                <w:rFonts w:ascii="Times New Roman" w:hAnsi="Times New Roman" w:cs="Times New Roman"/>
              </w:rPr>
            </w:pPr>
            <w:r w:rsidRPr="00B00CFC">
              <w:rPr>
                <w:rFonts w:ascii="Times New Roman" w:hAnsi="Times New Roman" w:cs="Times New Roman"/>
              </w:rPr>
              <w:t>г. Анадырь, ул. Куркутского, д. 34</w:t>
            </w:r>
          </w:p>
          <w:p w14:paraId="59D27640" w14:textId="77777777" w:rsidR="00B00CFC" w:rsidRPr="00B00CFC" w:rsidRDefault="00B00CFC" w:rsidP="00B00CFC">
            <w:pPr>
              <w:rPr>
                <w:rFonts w:ascii="Times New Roman" w:hAnsi="Times New Roman" w:cs="Times New Roman"/>
              </w:rPr>
            </w:pPr>
            <w:r w:rsidRPr="00B00CFC">
              <w:rPr>
                <w:rFonts w:ascii="Times New Roman" w:hAnsi="Times New Roman" w:cs="Times New Roman"/>
              </w:rPr>
              <w:t xml:space="preserve">Почтовый адрес: </w:t>
            </w:r>
          </w:p>
          <w:p w14:paraId="7A0F6C3C" w14:textId="77777777" w:rsidR="00B00CFC" w:rsidRPr="00B00CFC" w:rsidRDefault="00B00CFC" w:rsidP="00B00CFC">
            <w:pPr>
              <w:rPr>
                <w:rFonts w:ascii="Times New Roman" w:hAnsi="Times New Roman" w:cs="Times New Roman"/>
              </w:rPr>
            </w:pPr>
            <w:r w:rsidRPr="00B00CFC">
              <w:rPr>
                <w:rFonts w:ascii="Times New Roman" w:hAnsi="Times New Roman" w:cs="Times New Roman"/>
              </w:rPr>
              <w:t xml:space="preserve">689000, Российская Федерация, </w:t>
            </w:r>
          </w:p>
          <w:p w14:paraId="3CB824B8" w14:textId="77777777" w:rsidR="00B00CFC" w:rsidRPr="00B00CFC" w:rsidRDefault="00B00CFC" w:rsidP="00B00CFC">
            <w:pPr>
              <w:rPr>
                <w:rFonts w:ascii="Times New Roman" w:hAnsi="Times New Roman" w:cs="Times New Roman"/>
              </w:rPr>
            </w:pPr>
            <w:r w:rsidRPr="00B00CFC">
              <w:rPr>
                <w:rFonts w:ascii="Times New Roman" w:hAnsi="Times New Roman" w:cs="Times New Roman"/>
              </w:rPr>
              <w:t>Чукотский автономный округ,</w:t>
            </w:r>
          </w:p>
          <w:p w14:paraId="7F658879" w14:textId="77777777" w:rsidR="00B00CFC" w:rsidRPr="00B00CFC" w:rsidRDefault="00B00CFC" w:rsidP="00B00CFC">
            <w:pPr>
              <w:rPr>
                <w:rFonts w:ascii="Times New Roman" w:hAnsi="Times New Roman" w:cs="Times New Roman"/>
              </w:rPr>
            </w:pPr>
            <w:r w:rsidRPr="00B00CFC">
              <w:rPr>
                <w:rFonts w:ascii="Times New Roman" w:hAnsi="Times New Roman" w:cs="Times New Roman"/>
              </w:rPr>
              <w:t xml:space="preserve">г. Анадырь, ул. Куркутского, д. 34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75317DCB" w14:textId="77777777" w:rsidR="00B00CFC" w:rsidRPr="00B00CFC" w:rsidRDefault="00B00CFC" w:rsidP="00B00CFC">
            <w:pPr>
              <w:rPr>
                <w:rFonts w:ascii="Times New Roman" w:hAnsi="Times New Roman" w:cs="Times New Roman"/>
              </w:rPr>
            </w:pPr>
            <w:r w:rsidRPr="00B00CFC">
              <w:rPr>
                <w:rFonts w:ascii="Times New Roman" w:hAnsi="Times New Roman" w:cs="Times New Roman"/>
              </w:rPr>
              <w:t xml:space="preserve">ОГРН 1028700586892, </w:t>
            </w:r>
          </w:p>
          <w:p w14:paraId="06B3CE0F" w14:textId="77777777" w:rsidR="00B00CFC" w:rsidRPr="00B00CFC" w:rsidRDefault="00B00CFC" w:rsidP="00B00CFC">
            <w:pPr>
              <w:rPr>
                <w:rFonts w:ascii="Times New Roman" w:hAnsi="Times New Roman" w:cs="Times New Roman"/>
              </w:rPr>
            </w:pPr>
            <w:r w:rsidRPr="00B00CFC">
              <w:rPr>
                <w:rFonts w:ascii="Times New Roman" w:hAnsi="Times New Roman" w:cs="Times New Roman"/>
              </w:rPr>
              <w:t>ИНН 8700000339 / КПП 870901001</w:t>
            </w:r>
          </w:p>
          <w:p w14:paraId="3AF4CBEC" w14:textId="77777777" w:rsidR="00B00CFC" w:rsidRPr="00B00CFC" w:rsidRDefault="00B00CFC" w:rsidP="00B00CFC">
            <w:pPr>
              <w:rPr>
                <w:rFonts w:ascii="Times New Roman" w:hAnsi="Times New Roman" w:cs="Times New Roman"/>
              </w:rPr>
            </w:pPr>
            <w:proofErr w:type="gramStart"/>
            <w:r w:rsidRPr="00B00CFC">
              <w:rPr>
                <w:rFonts w:ascii="Times New Roman" w:hAnsi="Times New Roman" w:cs="Times New Roman"/>
              </w:rPr>
              <w:t>р</w:t>
            </w:r>
            <w:proofErr w:type="gramEnd"/>
            <w:r w:rsidRPr="00B00CFC">
              <w:rPr>
                <w:rFonts w:ascii="Times New Roman" w:hAnsi="Times New Roman" w:cs="Times New Roman"/>
              </w:rPr>
              <w:t xml:space="preserve">/с 40702810736180100157 в </w:t>
            </w:r>
          </w:p>
          <w:p w14:paraId="5C3FF898" w14:textId="77777777" w:rsidR="00B00CFC" w:rsidRPr="00B00CFC" w:rsidRDefault="00B00CFC" w:rsidP="00B00CFC">
            <w:pPr>
              <w:rPr>
                <w:rFonts w:ascii="Times New Roman" w:hAnsi="Times New Roman" w:cs="Times New Roman"/>
              </w:rPr>
            </w:pPr>
            <w:proofErr w:type="spellStart"/>
            <w:r w:rsidRPr="00B00CFC">
              <w:rPr>
                <w:rFonts w:ascii="Times New Roman" w:hAnsi="Times New Roman" w:cs="Times New Roman"/>
              </w:rPr>
              <w:t>Северо</w:t>
            </w:r>
            <w:proofErr w:type="spellEnd"/>
            <w:r w:rsidRPr="00B00CFC">
              <w:rPr>
                <w:rFonts w:ascii="Times New Roman" w:hAnsi="Times New Roman" w:cs="Times New Roman"/>
              </w:rPr>
              <w:t xml:space="preserve"> - Восточном отделении № 8645 </w:t>
            </w:r>
          </w:p>
          <w:p w14:paraId="1D30D396" w14:textId="77777777" w:rsidR="00B00CFC" w:rsidRPr="00B00CFC" w:rsidRDefault="00B00CFC" w:rsidP="00B00CFC">
            <w:pPr>
              <w:rPr>
                <w:rFonts w:ascii="Times New Roman" w:hAnsi="Times New Roman" w:cs="Times New Roman"/>
              </w:rPr>
            </w:pPr>
            <w:r w:rsidRPr="00B00CFC">
              <w:rPr>
                <w:rFonts w:ascii="Times New Roman" w:hAnsi="Times New Roman" w:cs="Times New Roman"/>
              </w:rPr>
              <w:t>ПАО «Сбербанк России» г. Магадан</w:t>
            </w:r>
          </w:p>
          <w:p w14:paraId="7531D856" w14:textId="77777777" w:rsidR="00B00CFC" w:rsidRPr="00B00CFC" w:rsidRDefault="00B00CFC" w:rsidP="00B00CFC">
            <w:pPr>
              <w:rPr>
                <w:rFonts w:ascii="Times New Roman" w:hAnsi="Times New Roman" w:cs="Times New Roman"/>
              </w:rPr>
            </w:pPr>
            <w:r w:rsidRPr="00B00CFC">
              <w:rPr>
                <w:rFonts w:ascii="Times New Roman" w:hAnsi="Times New Roman" w:cs="Times New Roman"/>
              </w:rPr>
              <w:t>к/с 30101810300000000607</w:t>
            </w:r>
            <w:r w:rsidRPr="00B00CFC">
              <w:rPr>
                <w:rFonts w:ascii="Times New Roman" w:hAnsi="Times New Roman" w:cs="Times New Roman"/>
              </w:rPr>
              <w:cr/>
              <w:t>БИК 044442607</w:t>
            </w:r>
          </w:p>
          <w:p w14:paraId="144559F3" w14:textId="77777777" w:rsidR="00B00CFC" w:rsidRPr="00B00CFC" w:rsidRDefault="00B00CFC" w:rsidP="00B00CFC">
            <w:pPr>
              <w:rPr>
                <w:rFonts w:ascii="Times New Roman" w:hAnsi="Times New Roman" w:cs="Times New Roman"/>
              </w:rPr>
            </w:pPr>
            <w:r w:rsidRPr="00B00CFC">
              <w:rPr>
                <w:rFonts w:ascii="Times New Roman" w:hAnsi="Times New Roman" w:cs="Times New Roman"/>
              </w:rPr>
              <w:t>Получатель:  Акционерное общество  «Чукотэнерго»</w:t>
            </w:r>
          </w:p>
          <w:p w14:paraId="439878BF" w14:textId="77777777" w:rsidR="00B00CFC" w:rsidRPr="00B00CFC" w:rsidRDefault="00B00CFC" w:rsidP="00B00CFC">
            <w:pPr>
              <w:rPr>
                <w:rFonts w:ascii="Times New Roman" w:hAnsi="Times New Roman" w:cs="Times New Roman"/>
                <w:u w:val="single"/>
              </w:rPr>
            </w:pPr>
            <w:r w:rsidRPr="00B00CFC">
              <w:rPr>
                <w:rFonts w:ascii="Times New Roman" w:hAnsi="Times New Roman" w:cs="Times New Roman"/>
              </w:rPr>
              <w:t>тел/факс 8 (42722) 2-05-49</w:t>
            </w:r>
          </w:p>
          <w:p w14:paraId="15A7B007" w14:textId="4B5D1D70" w:rsidR="00206E8C" w:rsidRPr="00B00CFC" w:rsidRDefault="00B00CFC" w:rsidP="00B00CFC">
            <w:pPr>
              <w:rPr>
                <w:rFonts w:ascii="Times New Roman" w:hAnsi="Times New Roman" w:cs="Times New Roman"/>
                <w:b/>
                <w:bCs/>
                <w:spacing w:val="1"/>
                <w:lang w:val="en-US"/>
              </w:rPr>
            </w:pPr>
            <w:r w:rsidRPr="00B00CFC">
              <w:rPr>
                <w:rFonts w:ascii="Times New Roman" w:hAnsi="Times New Roman" w:cs="Times New Roman"/>
                <w:lang w:val="en-US"/>
              </w:rPr>
              <w:t>E</w:t>
            </w:r>
            <w:r w:rsidRPr="00B00CFC">
              <w:rPr>
                <w:rFonts w:ascii="Times New Roman" w:hAnsi="Times New Roman" w:cs="Times New Roman"/>
                <w:lang w:val="en-GB"/>
              </w:rPr>
              <w:t>-</w:t>
            </w:r>
            <w:r w:rsidRPr="00B00CFC">
              <w:rPr>
                <w:rFonts w:ascii="Times New Roman" w:hAnsi="Times New Roman" w:cs="Times New Roman"/>
                <w:lang w:val="en-US"/>
              </w:rPr>
              <w:t>mail</w:t>
            </w:r>
            <w:r w:rsidRPr="00B00CFC">
              <w:rPr>
                <w:rFonts w:ascii="Times New Roman" w:hAnsi="Times New Roman" w:cs="Times New Roman"/>
                <w:lang w:val="en-GB"/>
              </w:rPr>
              <w:t xml:space="preserve">: </w:t>
            </w:r>
            <w:hyperlink r:id="rId12" w:history="1">
              <w:r w:rsidRPr="00B00CFC">
                <w:rPr>
                  <w:rStyle w:val="af0"/>
                  <w:rFonts w:ascii="Times New Roman" w:hAnsi="Times New Roman"/>
                  <w:lang w:val="en-GB"/>
                </w:rPr>
                <w:t>doc@chukotenergo.ru</w:t>
              </w:r>
            </w:hyperlink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18CA18" w14:textId="77777777" w:rsidR="00206E8C" w:rsidRPr="00B00CFC" w:rsidRDefault="00206E8C" w:rsidP="004A52FF">
            <w:pPr>
              <w:tabs>
                <w:tab w:val="left" w:pos="840"/>
              </w:tabs>
              <w:rPr>
                <w:rFonts w:ascii="Times New Roman" w:hAnsi="Times New Roman" w:cs="Times New Roman"/>
                <w:b/>
              </w:rPr>
            </w:pPr>
            <w:r w:rsidRPr="00B00CFC">
              <w:rPr>
                <w:rFonts w:ascii="Times New Roman" w:hAnsi="Times New Roman" w:cs="Times New Roman"/>
                <w:b/>
              </w:rPr>
              <w:t xml:space="preserve">Сторона-2: </w:t>
            </w:r>
          </w:p>
          <w:p w14:paraId="1B0DD47C" w14:textId="77777777" w:rsidR="00206E8C" w:rsidRPr="00B00CFC" w:rsidRDefault="00206E8C" w:rsidP="000C452C">
            <w:pPr>
              <w:rPr>
                <w:rFonts w:ascii="Times New Roman" w:hAnsi="Times New Roman" w:cs="Times New Roman"/>
              </w:rPr>
            </w:pPr>
          </w:p>
          <w:p w14:paraId="7C9D63BF" w14:textId="77777777" w:rsidR="000C452C" w:rsidRPr="00B00CFC" w:rsidRDefault="000C452C" w:rsidP="000C452C">
            <w:pPr>
              <w:rPr>
                <w:rFonts w:ascii="Times New Roman" w:hAnsi="Times New Roman" w:cs="Times New Roman"/>
              </w:rPr>
            </w:pPr>
            <w:r w:rsidRPr="00B00CFC">
              <w:rPr>
                <w:rFonts w:ascii="Times New Roman" w:hAnsi="Times New Roman" w:cs="Times New Roman"/>
              </w:rPr>
              <w:t>_________________________________</w:t>
            </w:r>
          </w:p>
          <w:p w14:paraId="3D089A43" w14:textId="77777777" w:rsidR="000C452C" w:rsidRPr="00B00CFC" w:rsidRDefault="000C452C" w:rsidP="000C452C">
            <w:pPr>
              <w:rPr>
                <w:rFonts w:ascii="Times New Roman" w:hAnsi="Times New Roman" w:cs="Times New Roman"/>
              </w:rPr>
            </w:pPr>
            <w:r w:rsidRPr="00B00CFC">
              <w:rPr>
                <w:rFonts w:ascii="Times New Roman" w:hAnsi="Times New Roman" w:cs="Times New Roman"/>
              </w:rPr>
              <w:t>(наименование юридического лица)</w:t>
            </w:r>
          </w:p>
          <w:p w14:paraId="0E12CA32" w14:textId="77777777" w:rsidR="000C452C" w:rsidRPr="00B00CFC" w:rsidRDefault="000C452C" w:rsidP="000C452C">
            <w:pPr>
              <w:rPr>
                <w:rFonts w:ascii="Times New Roman" w:hAnsi="Times New Roman" w:cs="Times New Roman"/>
              </w:rPr>
            </w:pPr>
          </w:p>
          <w:p w14:paraId="01E38914" w14:textId="77777777" w:rsidR="000C452C" w:rsidRPr="00B00CFC" w:rsidRDefault="000C452C" w:rsidP="000C452C">
            <w:pPr>
              <w:rPr>
                <w:rFonts w:ascii="Times New Roman" w:hAnsi="Times New Roman" w:cs="Times New Roman"/>
              </w:rPr>
            </w:pPr>
          </w:p>
          <w:p w14:paraId="110E7E7D" w14:textId="77777777" w:rsidR="000C452C" w:rsidRPr="00B00CFC" w:rsidRDefault="000C452C" w:rsidP="000C452C">
            <w:pPr>
              <w:rPr>
                <w:rFonts w:ascii="Times New Roman" w:hAnsi="Times New Roman" w:cs="Times New Roman"/>
              </w:rPr>
            </w:pPr>
            <w:r w:rsidRPr="00B00CFC">
              <w:rPr>
                <w:rFonts w:ascii="Times New Roman" w:hAnsi="Times New Roman" w:cs="Times New Roman"/>
              </w:rPr>
              <w:t>Место нахождения:</w:t>
            </w:r>
          </w:p>
          <w:p w14:paraId="74173A0E" w14:textId="77777777" w:rsidR="000C452C" w:rsidRPr="00B00CFC" w:rsidRDefault="000C452C" w:rsidP="000C452C">
            <w:pPr>
              <w:rPr>
                <w:rFonts w:ascii="Times New Roman" w:hAnsi="Times New Roman" w:cs="Times New Roman"/>
              </w:rPr>
            </w:pPr>
            <w:r w:rsidRPr="00B00CFC">
              <w:rPr>
                <w:rFonts w:ascii="Times New Roman" w:hAnsi="Times New Roman" w:cs="Times New Roman"/>
              </w:rPr>
              <w:t>_________________________________</w:t>
            </w:r>
          </w:p>
          <w:p w14:paraId="3A1B2838" w14:textId="77777777" w:rsidR="000C452C" w:rsidRPr="00B00CFC" w:rsidRDefault="000C452C" w:rsidP="000C452C">
            <w:pPr>
              <w:rPr>
                <w:rFonts w:ascii="Times New Roman" w:hAnsi="Times New Roman" w:cs="Times New Roman"/>
              </w:rPr>
            </w:pPr>
          </w:p>
          <w:p w14:paraId="3EE2AD02" w14:textId="77777777" w:rsidR="000C452C" w:rsidRPr="00B00CFC" w:rsidRDefault="000C452C" w:rsidP="000C452C">
            <w:pPr>
              <w:rPr>
                <w:rFonts w:ascii="Times New Roman" w:hAnsi="Times New Roman" w:cs="Times New Roman"/>
              </w:rPr>
            </w:pPr>
          </w:p>
          <w:p w14:paraId="1913F634" w14:textId="77777777" w:rsidR="000C452C" w:rsidRPr="00B00CFC" w:rsidRDefault="000C452C" w:rsidP="000C452C">
            <w:pPr>
              <w:rPr>
                <w:rFonts w:ascii="Times New Roman" w:hAnsi="Times New Roman" w:cs="Times New Roman"/>
              </w:rPr>
            </w:pPr>
          </w:p>
          <w:p w14:paraId="2DD8DF84" w14:textId="77777777" w:rsidR="000C452C" w:rsidRPr="00B00CFC" w:rsidRDefault="000C452C" w:rsidP="000C452C">
            <w:pPr>
              <w:rPr>
                <w:rFonts w:ascii="Times New Roman" w:hAnsi="Times New Roman" w:cs="Times New Roman"/>
              </w:rPr>
            </w:pPr>
            <w:r w:rsidRPr="00B00CFC">
              <w:rPr>
                <w:rFonts w:ascii="Times New Roman" w:hAnsi="Times New Roman" w:cs="Times New Roman"/>
              </w:rPr>
              <w:t>Почтовый адрес:</w:t>
            </w:r>
          </w:p>
          <w:p w14:paraId="74038E63" w14:textId="77777777" w:rsidR="000C452C" w:rsidRPr="00B00CFC" w:rsidRDefault="000C452C" w:rsidP="000C452C">
            <w:pPr>
              <w:rPr>
                <w:rFonts w:ascii="Times New Roman" w:hAnsi="Times New Roman" w:cs="Times New Roman"/>
              </w:rPr>
            </w:pPr>
            <w:r w:rsidRPr="00B00CFC">
              <w:rPr>
                <w:rFonts w:ascii="Times New Roman" w:hAnsi="Times New Roman" w:cs="Times New Roman"/>
              </w:rPr>
              <w:t>_________________________________</w:t>
            </w:r>
          </w:p>
          <w:p w14:paraId="477A5816" w14:textId="77777777" w:rsidR="000C452C" w:rsidRPr="00B00CFC" w:rsidRDefault="000C452C" w:rsidP="000C452C">
            <w:pPr>
              <w:rPr>
                <w:rFonts w:ascii="Times New Roman" w:hAnsi="Times New Roman" w:cs="Times New Roman"/>
              </w:rPr>
            </w:pPr>
            <w:r w:rsidRPr="00B00CFC">
              <w:rPr>
                <w:rFonts w:ascii="Times New Roman" w:hAnsi="Times New Roman" w:cs="Times New Roman"/>
              </w:rPr>
              <w:t>ОГРН ___________________________</w:t>
            </w:r>
          </w:p>
          <w:p w14:paraId="3B922207" w14:textId="77777777" w:rsidR="000C452C" w:rsidRPr="00B00CFC" w:rsidRDefault="000C452C" w:rsidP="000C452C">
            <w:pPr>
              <w:rPr>
                <w:rFonts w:ascii="Times New Roman" w:hAnsi="Times New Roman" w:cs="Times New Roman"/>
              </w:rPr>
            </w:pPr>
            <w:r w:rsidRPr="00B00CFC">
              <w:rPr>
                <w:rFonts w:ascii="Times New Roman" w:hAnsi="Times New Roman" w:cs="Times New Roman"/>
              </w:rPr>
              <w:t>ИНН ____________ / КПП___________</w:t>
            </w:r>
          </w:p>
          <w:p w14:paraId="70303ECE" w14:textId="77777777" w:rsidR="000C452C" w:rsidRPr="00B00CFC" w:rsidRDefault="000C452C" w:rsidP="000C452C">
            <w:pPr>
              <w:rPr>
                <w:rFonts w:ascii="Times New Roman" w:hAnsi="Times New Roman" w:cs="Times New Roman"/>
              </w:rPr>
            </w:pPr>
            <w:r w:rsidRPr="00B00CFC">
              <w:rPr>
                <w:rFonts w:ascii="Times New Roman" w:hAnsi="Times New Roman" w:cs="Times New Roman"/>
              </w:rPr>
              <w:t>_________________________________</w:t>
            </w:r>
          </w:p>
          <w:p w14:paraId="05E663FE" w14:textId="77777777" w:rsidR="000C452C" w:rsidRPr="00B00CFC" w:rsidRDefault="000C452C" w:rsidP="000C452C">
            <w:pPr>
              <w:rPr>
                <w:rFonts w:ascii="Times New Roman" w:hAnsi="Times New Roman" w:cs="Times New Roman"/>
              </w:rPr>
            </w:pPr>
            <w:r w:rsidRPr="00B00CFC">
              <w:rPr>
                <w:rFonts w:ascii="Times New Roman" w:hAnsi="Times New Roman" w:cs="Times New Roman"/>
              </w:rPr>
              <w:t>(номер расчетного счета)</w:t>
            </w:r>
          </w:p>
          <w:p w14:paraId="7296C430" w14:textId="77777777" w:rsidR="000C452C" w:rsidRPr="00B00CFC" w:rsidRDefault="000C452C" w:rsidP="000C452C">
            <w:pPr>
              <w:rPr>
                <w:rFonts w:ascii="Times New Roman" w:hAnsi="Times New Roman" w:cs="Times New Roman"/>
              </w:rPr>
            </w:pPr>
            <w:r w:rsidRPr="00B00CFC">
              <w:rPr>
                <w:rFonts w:ascii="Times New Roman" w:hAnsi="Times New Roman" w:cs="Times New Roman"/>
              </w:rPr>
              <w:t>_________________________________</w:t>
            </w:r>
          </w:p>
          <w:p w14:paraId="1CF15921" w14:textId="77777777" w:rsidR="000C452C" w:rsidRPr="00B00CFC" w:rsidRDefault="000C452C" w:rsidP="000C452C">
            <w:pPr>
              <w:rPr>
                <w:rFonts w:ascii="Times New Roman" w:hAnsi="Times New Roman" w:cs="Times New Roman"/>
              </w:rPr>
            </w:pPr>
            <w:r w:rsidRPr="00B00CFC">
              <w:rPr>
                <w:rFonts w:ascii="Times New Roman" w:hAnsi="Times New Roman" w:cs="Times New Roman"/>
              </w:rPr>
              <w:t>(наименование банка, в котором</w:t>
            </w:r>
          </w:p>
          <w:p w14:paraId="71F50BD8" w14:textId="77777777" w:rsidR="000C452C" w:rsidRPr="00B00CFC" w:rsidRDefault="000C452C" w:rsidP="000C452C">
            <w:pPr>
              <w:rPr>
                <w:rFonts w:ascii="Times New Roman" w:hAnsi="Times New Roman" w:cs="Times New Roman"/>
              </w:rPr>
            </w:pPr>
            <w:r w:rsidRPr="00B00CFC">
              <w:rPr>
                <w:rFonts w:ascii="Times New Roman" w:hAnsi="Times New Roman" w:cs="Times New Roman"/>
              </w:rPr>
              <w:t>открыт расчетный счет)</w:t>
            </w:r>
          </w:p>
          <w:p w14:paraId="60D45AE6" w14:textId="77777777" w:rsidR="000C452C" w:rsidRPr="00B00CFC" w:rsidRDefault="000C452C" w:rsidP="000C452C">
            <w:pPr>
              <w:rPr>
                <w:rFonts w:ascii="Times New Roman" w:hAnsi="Times New Roman" w:cs="Times New Roman"/>
              </w:rPr>
            </w:pPr>
            <w:r w:rsidRPr="00B00CFC">
              <w:rPr>
                <w:rFonts w:ascii="Times New Roman" w:hAnsi="Times New Roman" w:cs="Times New Roman"/>
              </w:rPr>
              <w:t>_________________________________</w:t>
            </w:r>
          </w:p>
          <w:p w14:paraId="4DB00617" w14:textId="77777777" w:rsidR="000C452C" w:rsidRPr="00B00CFC" w:rsidRDefault="000C452C" w:rsidP="000C452C">
            <w:pPr>
              <w:rPr>
                <w:rFonts w:ascii="Times New Roman" w:hAnsi="Times New Roman" w:cs="Times New Roman"/>
              </w:rPr>
            </w:pPr>
            <w:r w:rsidRPr="00B00CFC">
              <w:rPr>
                <w:rFonts w:ascii="Times New Roman" w:hAnsi="Times New Roman" w:cs="Times New Roman"/>
              </w:rPr>
              <w:t>(номер корреспондентского счета банка)</w:t>
            </w:r>
          </w:p>
          <w:p w14:paraId="74E686B4" w14:textId="77777777" w:rsidR="000C452C" w:rsidRPr="00B00CFC" w:rsidRDefault="000C452C" w:rsidP="000C452C">
            <w:pPr>
              <w:rPr>
                <w:rFonts w:ascii="Times New Roman" w:hAnsi="Times New Roman" w:cs="Times New Roman"/>
              </w:rPr>
            </w:pPr>
            <w:r w:rsidRPr="00B00CFC">
              <w:rPr>
                <w:rFonts w:ascii="Times New Roman" w:hAnsi="Times New Roman" w:cs="Times New Roman"/>
              </w:rPr>
              <w:t>_________________________________</w:t>
            </w:r>
          </w:p>
          <w:p w14:paraId="4ACAAC3D" w14:textId="77777777" w:rsidR="000C452C" w:rsidRPr="00B00CFC" w:rsidRDefault="000C452C" w:rsidP="000C452C">
            <w:pPr>
              <w:rPr>
                <w:rFonts w:ascii="Times New Roman" w:hAnsi="Times New Roman" w:cs="Times New Roman"/>
              </w:rPr>
            </w:pPr>
            <w:r w:rsidRPr="00B00CFC">
              <w:rPr>
                <w:rFonts w:ascii="Times New Roman" w:hAnsi="Times New Roman" w:cs="Times New Roman"/>
              </w:rPr>
              <w:t>(БИК банка)</w:t>
            </w:r>
          </w:p>
          <w:p w14:paraId="5C3E7BF2" w14:textId="77777777" w:rsidR="000C452C" w:rsidRPr="00B00CFC" w:rsidRDefault="000C452C" w:rsidP="000C452C">
            <w:pPr>
              <w:rPr>
                <w:rFonts w:ascii="Times New Roman" w:hAnsi="Times New Roman" w:cs="Times New Roman"/>
              </w:rPr>
            </w:pPr>
            <w:r w:rsidRPr="00B00CFC">
              <w:rPr>
                <w:rFonts w:ascii="Times New Roman" w:hAnsi="Times New Roman" w:cs="Times New Roman"/>
              </w:rPr>
              <w:t>_________________________________</w:t>
            </w:r>
          </w:p>
          <w:p w14:paraId="6425E04F" w14:textId="77777777" w:rsidR="000C452C" w:rsidRPr="00B00CFC" w:rsidRDefault="000C452C" w:rsidP="000C452C">
            <w:pPr>
              <w:rPr>
                <w:rFonts w:ascii="Times New Roman" w:hAnsi="Times New Roman" w:cs="Times New Roman"/>
              </w:rPr>
            </w:pPr>
            <w:r w:rsidRPr="00B00CFC">
              <w:rPr>
                <w:rFonts w:ascii="Times New Roman" w:hAnsi="Times New Roman" w:cs="Times New Roman"/>
              </w:rPr>
              <w:t>(номер телефона)</w:t>
            </w:r>
          </w:p>
          <w:p w14:paraId="1C1B1809" w14:textId="77777777" w:rsidR="000C452C" w:rsidRPr="00B00CFC" w:rsidRDefault="000C452C" w:rsidP="000C452C">
            <w:pPr>
              <w:rPr>
                <w:rFonts w:ascii="Times New Roman" w:hAnsi="Times New Roman" w:cs="Times New Roman"/>
              </w:rPr>
            </w:pPr>
            <w:r w:rsidRPr="00B00CFC">
              <w:rPr>
                <w:rFonts w:ascii="Times New Roman" w:hAnsi="Times New Roman" w:cs="Times New Roman"/>
              </w:rPr>
              <w:t>_________________________________</w:t>
            </w:r>
          </w:p>
          <w:p w14:paraId="5675C2DF" w14:textId="77777777" w:rsidR="000C452C" w:rsidRPr="00B00CFC" w:rsidRDefault="000C452C" w:rsidP="000C452C">
            <w:pPr>
              <w:rPr>
                <w:rFonts w:ascii="Times New Roman" w:hAnsi="Times New Roman" w:cs="Times New Roman"/>
              </w:rPr>
            </w:pPr>
            <w:r w:rsidRPr="00B00CFC">
              <w:rPr>
                <w:rFonts w:ascii="Times New Roman" w:hAnsi="Times New Roman" w:cs="Times New Roman"/>
              </w:rPr>
              <w:t>(номер факса)</w:t>
            </w:r>
          </w:p>
          <w:p w14:paraId="7EC1C84A" w14:textId="77777777" w:rsidR="00206E8C" w:rsidRPr="00B00CFC" w:rsidRDefault="00206E8C" w:rsidP="004A52FF">
            <w:pPr>
              <w:rPr>
                <w:rFonts w:ascii="Times New Roman" w:hAnsi="Times New Roman" w:cs="Times New Roman"/>
              </w:rPr>
            </w:pPr>
          </w:p>
        </w:tc>
      </w:tr>
      <w:tr w:rsidR="00206E8C" w:rsidRPr="00B00CFC" w14:paraId="6E4F65D6" w14:textId="77777777" w:rsidTr="00206E8C">
        <w:tc>
          <w:tcPr>
            <w:tcW w:w="4815" w:type="dxa"/>
            <w:tcBorders>
              <w:right w:val="single" w:sz="4" w:space="0" w:color="auto"/>
            </w:tcBorders>
            <w:shd w:val="clear" w:color="auto" w:fill="auto"/>
          </w:tcPr>
          <w:p w14:paraId="53287643" w14:textId="77777777" w:rsidR="00206E8C" w:rsidRPr="00B00CFC" w:rsidRDefault="00206E8C" w:rsidP="000C452C">
            <w:pPr>
              <w:tabs>
                <w:tab w:val="left" w:pos="840"/>
              </w:tabs>
              <w:rPr>
                <w:rFonts w:ascii="Times New Roman" w:hAnsi="Times New Roman" w:cs="Times New Roman"/>
              </w:rPr>
            </w:pPr>
            <w:permStart w:id="1391270638" w:edGrp="everyone" w:colFirst="0" w:colLast="0"/>
            <w:permStart w:id="501881107" w:edGrp="everyone" w:colFirst="1" w:colLast="1"/>
            <w:permEnd w:id="222778753"/>
            <w:permEnd w:id="860388875"/>
            <w:r w:rsidRPr="00B00CFC">
              <w:rPr>
                <w:rFonts w:ascii="Times New Roman" w:hAnsi="Times New Roman" w:cs="Times New Roman"/>
              </w:rPr>
              <w:t>______________________</w:t>
            </w:r>
          </w:p>
          <w:p w14:paraId="524DBF7B" w14:textId="77777777" w:rsidR="00206E8C" w:rsidRPr="00B00CFC" w:rsidRDefault="00206E8C" w:rsidP="000C452C">
            <w:pPr>
              <w:tabs>
                <w:tab w:val="left" w:pos="840"/>
              </w:tabs>
              <w:rPr>
                <w:rFonts w:ascii="Times New Roman" w:hAnsi="Times New Roman" w:cs="Times New Roman"/>
              </w:rPr>
            </w:pPr>
          </w:p>
          <w:p w14:paraId="0BB7B50B" w14:textId="77777777" w:rsidR="00206E8C" w:rsidRPr="00B00CFC" w:rsidRDefault="00206E8C" w:rsidP="000C452C">
            <w:pPr>
              <w:tabs>
                <w:tab w:val="left" w:pos="840"/>
              </w:tabs>
              <w:rPr>
                <w:rFonts w:ascii="Times New Roman" w:hAnsi="Times New Roman" w:cs="Times New Roman"/>
              </w:rPr>
            </w:pPr>
            <w:r w:rsidRPr="00B00CFC">
              <w:rPr>
                <w:rFonts w:ascii="Times New Roman" w:hAnsi="Times New Roman" w:cs="Times New Roman"/>
              </w:rPr>
              <w:t>____________/__________</w:t>
            </w:r>
          </w:p>
          <w:p w14:paraId="21A914EE" w14:textId="77777777" w:rsidR="00206E8C" w:rsidRPr="00B00CFC" w:rsidRDefault="00206E8C" w:rsidP="000C452C">
            <w:pPr>
              <w:tabs>
                <w:tab w:val="left" w:pos="840"/>
              </w:tabs>
              <w:rPr>
                <w:rFonts w:ascii="Times New Roman" w:hAnsi="Times New Roman" w:cs="Times New Roman"/>
              </w:rPr>
            </w:pPr>
            <w:r w:rsidRPr="00B00CFC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4AF32" w14:textId="77777777" w:rsidR="00206E8C" w:rsidRPr="00B00CFC" w:rsidRDefault="00206E8C" w:rsidP="004A52FF">
            <w:pPr>
              <w:tabs>
                <w:tab w:val="left" w:pos="840"/>
              </w:tabs>
              <w:rPr>
                <w:rFonts w:ascii="Times New Roman" w:hAnsi="Times New Roman" w:cs="Times New Roman"/>
              </w:rPr>
            </w:pPr>
            <w:r w:rsidRPr="00B00CFC">
              <w:rPr>
                <w:rFonts w:ascii="Times New Roman" w:hAnsi="Times New Roman" w:cs="Times New Roman"/>
              </w:rPr>
              <w:t>______________________</w:t>
            </w:r>
          </w:p>
          <w:p w14:paraId="59120EF8" w14:textId="77777777" w:rsidR="00206E8C" w:rsidRPr="00B00CFC" w:rsidRDefault="00206E8C" w:rsidP="004A52FF">
            <w:pPr>
              <w:tabs>
                <w:tab w:val="left" w:pos="840"/>
              </w:tabs>
              <w:rPr>
                <w:rFonts w:ascii="Times New Roman" w:hAnsi="Times New Roman" w:cs="Times New Roman"/>
              </w:rPr>
            </w:pPr>
          </w:p>
          <w:p w14:paraId="24D51909" w14:textId="77777777" w:rsidR="00206E8C" w:rsidRPr="00B00CFC" w:rsidRDefault="00206E8C" w:rsidP="004A52FF">
            <w:pPr>
              <w:tabs>
                <w:tab w:val="left" w:pos="840"/>
              </w:tabs>
              <w:rPr>
                <w:rFonts w:ascii="Times New Roman" w:hAnsi="Times New Roman" w:cs="Times New Roman"/>
              </w:rPr>
            </w:pPr>
            <w:r w:rsidRPr="00B00CFC">
              <w:rPr>
                <w:rFonts w:ascii="Times New Roman" w:hAnsi="Times New Roman" w:cs="Times New Roman"/>
              </w:rPr>
              <w:t>____________/__________</w:t>
            </w:r>
          </w:p>
          <w:p w14:paraId="1E2E390D" w14:textId="77777777" w:rsidR="00206E8C" w:rsidRPr="00B00CFC" w:rsidRDefault="00206E8C" w:rsidP="004A52FF">
            <w:pPr>
              <w:tabs>
                <w:tab w:val="left" w:pos="840"/>
              </w:tabs>
              <w:rPr>
                <w:rFonts w:ascii="Times New Roman" w:hAnsi="Times New Roman" w:cs="Times New Roman"/>
              </w:rPr>
            </w:pPr>
            <w:r w:rsidRPr="00B00CFC">
              <w:rPr>
                <w:rFonts w:ascii="Times New Roman" w:hAnsi="Times New Roman" w:cs="Times New Roman"/>
              </w:rPr>
              <w:t>м.п.</w:t>
            </w:r>
          </w:p>
        </w:tc>
      </w:tr>
      <w:permEnd w:id="1391270638"/>
      <w:permEnd w:id="501881107"/>
    </w:tbl>
    <w:p w14:paraId="7702B2D5" w14:textId="77777777" w:rsidR="00FA330F" w:rsidRPr="00B00CFC" w:rsidRDefault="00FA330F" w:rsidP="00FA330F">
      <w:pPr>
        <w:tabs>
          <w:tab w:val="left" w:pos="840"/>
        </w:tabs>
      </w:pPr>
    </w:p>
    <w:p w14:paraId="3D938B64" w14:textId="77777777" w:rsidR="00FA330F" w:rsidRPr="00B00CFC" w:rsidRDefault="00FA330F" w:rsidP="00FA330F">
      <w:pPr>
        <w:keepNext/>
        <w:tabs>
          <w:tab w:val="num" w:pos="0"/>
        </w:tabs>
        <w:jc w:val="both"/>
        <w:outlineLvl w:val="1"/>
      </w:pPr>
    </w:p>
    <w:p w14:paraId="60575876" w14:textId="77777777" w:rsidR="00FA330F" w:rsidRPr="00B00CFC" w:rsidRDefault="00FA330F" w:rsidP="00FA330F">
      <w:pPr>
        <w:rPr>
          <w:rFonts w:ascii="Times New Roman" w:hAnsi="Times New Roman" w:cs="Times New Roman"/>
        </w:rPr>
        <w:sectPr w:rsidR="00FA330F" w:rsidRPr="00B00CFC" w:rsidSect="00540778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14:paraId="11E99E9B" w14:textId="77777777" w:rsidR="00FA330F" w:rsidRPr="00B00CFC" w:rsidRDefault="00FA330F" w:rsidP="00FA330F">
      <w:pPr>
        <w:tabs>
          <w:tab w:val="left" w:pos="840"/>
        </w:tabs>
        <w:jc w:val="right"/>
        <w:rPr>
          <w:rFonts w:ascii="Times New Roman" w:hAnsi="Times New Roman" w:cs="Times New Roman"/>
          <w:sz w:val="22"/>
          <w:szCs w:val="22"/>
        </w:rPr>
      </w:pPr>
      <w:permStart w:id="376721219" w:edGrp="everyone"/>
      <w:r w:rsidRPr="00B00CFC">
        <w:rPr>
          <w:rFonts w:ascii="Times New Roman" w:hAnsi="Times New Roman" w:cs="Times New Roman"/>
          <w:sz w:val="22"/>
          <w:szCs w:val="22"/>
        </w:rPr>
        <w:lastRenderedPageBreak/>
        <w:t>Приложение №</w:t>
      </w:r>
      <w:r w:rsidR="00DF45F9" w:rsidRPr="00B00CFC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B00CFC">
        <w:rPr>
          <w:rFonts w:ascii="Times New Roman" w:hAnsi="Times New Roman" w:cs="Times New Roman"/>
          <w:sz w:val="22"/>
          <w:szCs w:val="22"/>
        </w:rPr>
        <w:t xml:space="preserve">1 </w:t>
      </w:r>
    </w:p>
    <w:p w14:paraId="4A765DD3" w14:textId="77777777" w:rsidR="00FA330F" w:rsidRPr="00B00CFC" w:rsidRDefault="00FA330F" w:rsidP="00FA330F">
      <w:pPr>
        <w:pStyle w:val="21"/>
        <w:shd w:val="clear" w:color="auto" w:fill="auto"/>
        <w:spacing w:after="0" w:line="264" w:lineRule="auto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B00CFC">
        <w:rPr>
          <w:rFonts w:ascii="Times New Roman" w:hAnsi="Times New Roman" w:cs="Times New Roman"/>
          <w:b w:val="0"/>
          <w:sz w:val="22"/>
          <w:szCs w:val="22"/>
        </w:rPr>
        <w:t xml:space="preserve">к Соглашению </w:t>
      </w:r>
      <w:r w:rsidR="001E30B4" w:rsidRPr="00B00CFC">
        <w:rPr>
          <w:rFonts w:ascii="Times New Roman" w:hAnsi="Times New Roman" w:cs="Times New Roman"/>
          <w:b w:val="0"/>
          <w:sz w:val="22"/>
          <w:szCs w:val="22"/>
        </w:rPr>
        <w:t xml:space="preserve">о зачете встречных </w:t>
      </w:r>
      <w:r w:rsidR="00E5675A" w:rsidRPr="00B00CFC">
        <w:rPr>
          <w:rFonts w:ascii="Times New Roman" w:hAnsi="Times New Roman" w:cs="Times New Roman"/>
          <w:b w:val="0"/>
          <w:sz w:val="22"/>
          <w:szCs w:val="22"/>
        </w:rPr>
        <w:t xml:space="preserve">однородных </w:t>
      </w:r>
      <w:r w:rsidR="00D03A2D" w:rsidRPr="00B00CFC">
        <w:rPr>
          <w:rFonts w:ascii="Times New Roman" w:hAnsi="Times New Roman" w:cs="Times New Roman"/>
          <w:b w:val="0"/>
          <w:sz w:val="22"/>
          <w:szCs w:val="22"/>
        </w:rPr>
        <w:t>требований</w:t>
      </w:r>
    </w:p>
    <w:p w14:paraId="39FA465D" w14:textId="77777777" w:rsidR="00FA330F" w:rsidRPr="00B00CFC" w:rsidRDefault="00FA330F" w:rsidP="00FA330F">
      <w:pPr>
        <w:tabs>
          <w:tab w:val="left" w:pos="840"/>
        </w:tabs>
        <w:jc w:val="right"/>
        <w:rPr>
          <w:rFonts w:ascii="Times New Roman" w:hAnsi="Times New Roman" w:cs="Times New Roman"/>
          <w:sz w:val="22"/>
          <w:szCs w:val="22"/>
        </w:rPr>
      </w:pPr>
      <w:r w:rsidRPr="00B00CFC">
        <w:rPr>
          <w:rFonts w:ascii="Times New Roman" w:hAnsi="Times New Roman" w:cs="Times New Roman"/>
          <w:sz w:val="22"/>
          <w:szCs w:val="22"/>
        </w:rPr>
        <w:t xml:space="preserve">от </w:t>
      </w:r>
      <w:r w:rsidR="000C452C" w:rsidRPr="00B00CFC">
        <w:rPr>
          <w:rFonts w:ascii="Times New Roman" w:hAnsi="Times New Roman" w:cs="Times New Roman"/>
          <w:sz w:val="22"/>
          <w:szCs w:val="22"/>
        </w:rPr>
        <w:t>«</w:t>
      </w:r>
      <w:r w:rsidRPr="00B00CFC">
        <w:rPr>
          <w:rFonts w:ascii="Times New Roman" w:hAnsi="Times New Roman" w:cs="Times New Roman"/>
          <w:sz w:val="22"/>
          <w:szCs w:val="22"/>
        </w:rPr>
        <w:t>___</w:t>
      </w:r>
      <w:r w:rsidR="000C452C" w:rsidRPr="00B00CFC">
        <w:rPr>
          <w:rFonts w:ascii="Times New Roman" w:hAnsi="Times New Roman" w:cs="Times New Roman"/>
          <w:sz w:val="22"/>
          <w:szCs w:val="22"/>
        </w:rPr>
        <w:t>»</w:t>
      </w:r>
      <w:r w:rsidRPr="00B00CFC">
        <w:rPr>
          <w:rFonts w:ascii="Times New Roman" w:hAnsi="Times New Roman" w:cs="Times New Roman"/>
          <w:sz w:val="22"/>
          <w:szCs w:val="22"/>
        </w:rPr>
        <w:t>____</w:t>
      </w:r>
      <w:r w:rsidR="000C452C" w:rsidRPr="00B00CFC">
        <w:rPr>
          <w:rFonts w:ascii="Times New Roman" w:hAnsi="Times New Roman" w:cs="Times New Roman"/>
          <w:sz w:val="22"/>
          <w:szCs w:val="22"/>
        </w:rPr>
        <w:t>___ 20</w:t>
      </w:r>
      <w:r w:rsidR="00DF45F9" w:rsidRPr="00B00CFC">
        <w:rPr>
          <w:rFonts w:ascii="Times New Roman" w:hAnsi="Times New Roman" w:cs="Times New Roman"/>
          <w:sz w:val="22"/>
          <w:szCs w:val="22"/>
        </w:rPr>
        <w:t>___ №____</w:t>
      </w:r>
    </w:p>
    <w:p w14:paraId="516A280A" w14:textId="77777777" w:rsidR="00FA330F" w:rsidRPr="00B00CFC" w:rsidRDefault="00FA330F" w:rsidP="00FA330F">
      <w:pPr>
        <w:jc w:val="right"/>
        <w:rPr>
          <w:rFonts w:ascii="Times New Roman" w:hAnsi="Times New Roman" w:cs="Times New Roman"/>
          <w:b/>
        </w:rPr>
      </w:pPr>
    </w:p>
    <w:p w14:paraId="708EE1B2" w14:textId="77777777" w:rsidR="00427019" w:rsidRPr="00B00CFC" w:rsidRDefault="000C452C" w:rsidP="000C452C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</w:rPr>
      </w:pPr>
      <w:r w:rsidRPr="00B00CFC">
        <w:rPr>
          <w:rFonts w:ascii="Times New Roman" w:hAnsi="Times New Roman" w:cs="Times New Roman"/>
          <w:b/>
        </w:rPr>
        <w:t>Сведения о принимаемых к зачету обязательствах</w:t>
      </w:r>
    </w:p>
    <w:p w14:paraId="3475503E" w14:textId="77777777" w:rsidR="000C452C" w:rsidRPr="00B00CFC" w:rsidRDefault="000C452C" w:rsidP="000C452C">
      <w:pPr>
        <w:autoSpaceDE w:val="0"/>
        <w:autoSpaceDN w:val="0"/>
        <w:adjustRightInd w:val="0"/>
        <w:jc w:val="center"/>
        <w:outlineLvl w:val="0"/>
        <w:rPr>
          <w:rFonts w:ascii="Times New Roman" w:eastAsiaTheme="minorHAnsi" w:hAnsi="Times New Roman" w:cs="Times New Roman"/>
          <w:color w:val="auto"/>
          <w:lang w:eastAsia="en-US"/>
        </w:rPr>
      </w:pPr>
    </w:p>
    <w:tbl>
      <w:tblPr>
        <w:tblW w:w="14597" w:type="dxa"/>
        <w:tblInd w:w="-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06"/>
        <w:gridCol w:w="1702"/>
        <w:gridCol w:w="1842"/>
        <w:gridCol w:w="993"/>
        <w:gridCol w:w="1275"/>
        <w:gridCol w:w="1417"/>
        <w:gridCol w:w="993"/>
        <w:gridCol w:w="1134"/>
        <w:gridCol w:w="1134"/>
        <w:gridCol w:w="1701"/>
      </w:tblGrid>
      <w:tr w:rsidR="00427019" w:rsidRPr="00B00CFC" w14:paraId="14157128" w14:textId="77777777" w:rsidTr="000C452C"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27A1" w14:textId="77777777" w:rsidR="000C452C" w:rsidRPr="00B00CFC" w:rsidRDefault="004270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0CFC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Принимаемая </w:t>
            </w:r>
          </w:p>
          <w:p w14:paraId="35C0FB71" w14:textId="77777777" w:rsidR="00427019" w:rsidRPr="00B00CFC" w:rsidRDefault="004270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0CFC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к зачету задолженность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017B" w14:textId="77777777" w:rsidR="00427019" w:rsidRPr="00B00CFC" w:rsidRDefault="004270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0CFC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Номер и дата подписания договора, существо обязательства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A6F2" w14:textId="77777777" w:rsidR="00427019" w:rsidRPr="00B00CFC" w:rsidRDefault="00427019" w:rsidP="004270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0CFC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Номер и дата первичного учетного документа, счета-фактуры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74E5" w14:textId="77777777" w:rsidR="00427019" w:rsidRPr="00B00CFC" w:rsidRDefault="004270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0CFC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Сумма обязательства,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4D01" w14:textId="77777777" w:rsidR="00427019" w:rsidRPr="00B00CFC" w:rsidRDefault="004270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0CFC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Срок исполнения обязательства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1B13" w14:textId="77777777" w:rsidR="00427019" w:rsidRPr="00B00CFC" w:rsidRDefault="004270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0CFC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Сумма, подлежащая зачету, руб.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572E" w14:textId="77777777" w:rsidR="00427019" w:rsidRPr="00B00CFC" w:rsidRDefault="004270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0CFC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Сумма задолженности после зачета, руб.</w:t>
            </w:r>
          </w:p>
        </w:tc>
      </w:tr>
      <w:tr w:rsidR="00427019" w:rsidRPr="00B00CFC" w14:paraId="7AB706F4" w14:textId="77777777" w:rsidTr="000C452C"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BF4F" w14:textId="77777777" w:rsidR="00427019" w:rsidRPr="00B00CFC" w:rsidRDefault="00427019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00E2" w14:textId="77777777" w:rsidR="00427019" w:rsidRPr="00B00CFC" w:rsidRDefault="00427019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A702" w14:textId="77777777" w:rsidR="00427019" w:rsidRPr="00B00CFC" w:rsidRDefault="00427019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C772" w14:textId="77777777" w:rsidR="00427019" w:rsidRPr="00B00CFC" w:rsidRDefault="004270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0CFC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6ACE" w14:textId="77777777" w:rsidR="00427019" w:rsidRPr="00B00CFC" w:rsidRDefault="004270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0CFC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в том числе НДС __%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4D8E" w14:textId="77777777" w:rsidR="00427019" w:rsidRPr="00B00CFC" w:rsidRDefault="004270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3001" w14:textId="77777777" w:rsidR="00427019" w:rsidRPr="00B00CFC" w:rsidRDefault="004270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0CFC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7406" w14:textId="77777777" w:rsidR="00427019" w:rsidRPr="00B00CFC" w:rsidRDefault="004270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0CFC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в том числе НДС __%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E5F7" w14:textId="77777777" w:rsidR="00427019" w:rsidRPr="00B00CFC" w:rsidRDefault="004270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0CFC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2220" w14:textId="77777777" w:rsidR="00427019" w:rsidRPr="00B00CFC" w:rsidRDefault="004270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0CFC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в том числе НДС __%</w:t>
            </w:r>
          </w:p>
        </w:tc>
      </w:tr>
      <w:tr w:rsidR="00427019" w:rsidRPr="00B00CFC" w14:paraId="4DE35185" w14:textId="77777777" w:rsidTr="000C452C"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BCF8" w14:textId="77777777" w:rsidR="000C452C" w:rsidRPr="00B00CFC" w:rsidRDefault="0042701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0CFC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Задолженность </w:t>
            </w:r>
          </w:p>
          <w:p w14:paraId="4A685986" w14:textId="77777777" w:rsidR="00427019" w:rsidRPr="00B00CFC" w:rsidRDefault="0042701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0CFC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Стороны 1 перед Стороной 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44F2" w14:textId="77777777" w:rsidR="00427019" w:rsidRPr="00B00CFC" w:rsidRDefault="0042701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B488" w14:textId="77777777" w:rsidR="00427019" w:rsidRPr="00B00CFC" w:rsidRDefault="0042701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9D3A" w14:textId="77777777" w:rsidR="00427019" w:rsidRPr="00B00CFC" w:rsidRDefault="0042701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690E" w14:textId="77777777" w:rsidR="00427019" w:rsidRPr="00B00CFC" w:rsidRDefault="0042701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ED4B" w14:textId="77777777" w:rsidR="00427019" w:rsidRPr="00B00CFC" w:rsidRDefault="0042701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1A5B" w14:textId="77777777" w:rsidR="00427019" w:rsidRPr="00B00CFC" w:rsidRDefault="0042701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F32B" w14:textId="77777777" w:rsidR="00427019" w:rsidRPr="00B00CFC" w:rsidRDefault="0042701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97DB" w14:textId="77777777" w:rsidR="00427019" w:rsidRPr="00B00CFC" w:rsidRDefault="0042701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814D" w14:textId="77777777" w:rsidR="00427019" w:rsidRPr="00B00CFC" w:rsidRDefault="0042701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27019" w:rsidRPr="00B00CFC" w14:paraId="45CA95F9" w14:textId="77777777" w:rsidTr="000C452C"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408C" w14:textId="77777777" w:rsidR="00427019" w:rsidRPr="00B00CFC" w:rsidRDefault="0042701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0CFC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Задолженность Стороны 2 перед Стороной 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FD8C" w14:textId="77777777" w:rsidR="00427019" w:rsidRPr="00B00CFC" w:rsidRDefault="0042701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B0A9" w14:textId="77777777" w:rsidR="00427019" w:rsidRPr="00B00CFC" w:rsidRDefault="0042701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2433" w14:textId="77777777" w:rsidR="00427019" w:rsidRPr="00B00CFC" w:rsidRDefault="0042701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AC71" w14:textId="77777777" w:rsidR="00427019" w:rsidRPr="00B00CFC" w:rsidRDefault="0042701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44E4" w14:textId="77777777" w:rsidR="00427019" w:rsidRPr="00B00CFC" w:rsidRDefault="0042701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B07F" w14:textId="77777777" w:rsidR="00427019" w:rsidRPr="00B00CFC" w:rsidRDefault="0042701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F7E4" w14:textId="77777777" w:rsidR="00427019" w:rsidRPr="00B00CFC" w:rsidRDefault="0042701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B421" w14:textId="77777777" w:rsidR="00427019" w:rsidRPr="00B00CFC" w:rsidRDefault="0042701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28B6" w14:textId="77777777" w:rsidR="00427019" w:rsidRPr="00B00CFC" w:rsidRDefault="0042701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</w:tbl>
    <w:p w14:paraId="07E852B8" w14:textId="77777777" w:rsidR="00427019" w:rsidRPr="00B00CFC" w:rsidRDefault="00427019" w:rsidP="00FA330F">
      <w:pPr>
        <w:tabs>
          <w:tab w:val="left" w:pos="840"/>
        </w:tabs>
        <w:jc w:val="right"/>
        <w:rPr>
          <w:rFonts w:ascii="Times New Roman" w:hAnsi="Times New Roman" w:cs="Times New Roman"/>
          <w:sz w:val="22"/>
          <w:szCs w:val="22"/>
        </w:rPr>
      </w:pPr>
    </w:p>
    <w:p w14:paraId="76BA077A" w14:textId="77777777" w:rsidR="00206E8C" w:rsidRPr="00B00CFC" w:rsidRDefault="00206E8C" w:rsidP="00FA330F">
      <w:pPr>
        <w:tabs>
          <w:tab w:val="left" w:pos="840"/>
        </w:tabs>
        <w:jc w:val="right"/>
        <w:rPr>
          <w:rFonts w:ascii="Times New Roman" w:hAnsi="Times New Roman" w:cs="Times New Roman"/>
          <w:sz w:val="22"/>
          <w:szCs w:val="22"/>
        </w:rPr>
      </w:pPr>
    </w:p>
    <w:tbl>
      <w:tblPr>
        <w:tblW w:w="12611" w:type="dxa"/>
        <w:tblLayout w:type="fixed"/>
        <w:tblLook w:val="01E0" w:firstRow="1" w:lastRow="1" w:firstColumn="1" w:lastColumn="1" w:noHBand="0" w:noVBand="0"/>
      </w:tblPr>
      <w:tblGrid>
        <w:gridCol w:w="7792"/>
        <w:gridCol w:w="4819"/>
      </w:tblGrid>
      <w:tr w:rsidR="00206E8C" w:rsidRPr="00B00CFC" w14:paraId="084AAE08" w14:textId="77777777" w:rsidTr="00282546">
        <w:trPr>
          <w:trHeight w:val="299"/>
        </w:trPr>
        <w:tc>
          <w:tcPr>
            <w:tcW w:w="7792" w:type="dxa"/>
            <w:shd w:val="clear" w:color="auto" w:fill="auto"/>
          </w:tcPr>
          <w:p w14:paraId="59BDBAB8" w14:textId="77777777" w:rsidR="00206E8C" w:rsidRPr="00B00CFC" w:rsidRDefault="00206E8C" w:rsidP="00143178">
            <w:pPr>
              <w:tabs>
                <w:tab w:val="left" w:pos="840"/>
              </w:tabs>
              <w:rPr>
                <w:rFonts w:ascii="Times New Roman" w:hAnsi="Times New Roman" w:cs="Times New Roman"/>
                <w:b/>
              </w:rPr>
            </w:pPr>
            <w:r w:rsidRPr="00B00CFC">
              <w:rPr>
                <w:rFonts w:ascii="Times New Roman" w:hAnsi="Times New Roman" w:cs="Times New Roman"/>
                <w:b/>
              </w:rPr>
              <w:t xml:space="preserve">Сторона-1: </w:t>
            </w:r>
          </w:p>
          <w:p w14:paraId="5EB11828" w14:textId="77777777" w:rsidR="00206E8C" w:rsidRPr="00B00CFC" w:rsidRDefault="00206E8C" w:rsidP="00143178">
            <w:pPr>
              <w:tabs>
                <w:tab w:val="left" w:pos="840"/>
              </w:tabs>
              <w:rPr>
                <w:rFonts w:ascii="Times New Roman" w:hAnsi="Times New Roman" w:cs="Times New Roman"/>
              </w:rPr>
            </w:pPr>
          </w:p>
          <w:p w14:paraId="4AF8A546" w14:textId="77777777" w:rsidR="00206E8C" w:rsidRPr="00B00CFC" w:rsidRDefault="00206E8C" w:rsidP="00143178">
            <w:pPr>
              <w:rPr>
                <w:rFonts w:ascii="Times New Roman" w:hAnsi="Times New Roman" w:cs="Times New Roman"/>
                <w:b/>
                <w:bCs/>
                <w:spacing w:val="1"/>
              </w:rPr>
            </w:pPr>
          </w:p>
        </w:tc>
        <w:tc>
          <w:tcPr>
            <w:tcW w:w="4819" w:type="dxa"/>
            <w:shd w:val="clear" w:color="auto" w:fill="auto"/>
          </w:tcPr>
          <w:p w14:paraId="3FE95A1A" w14:textId="77777777" w:rsidR="00206E8C" w:rsidRPr="00B00CFC" w:rsidRDefault="00206E8C" w:rsidP="00206E8C">
            <w:pPr>
              <w:tabs>
                <w:tab w:val="left" w:pos="840"/>
              </w:tabs>
              <w:rPr>
                <w:rFonts w:ascii="Times New Roman" w:hAnsi="Times New Roman" w:cs="Times New Roman"/>
              </w:rPr>
            </w:pPr>
            <w:r w:rsidRPr="00B00CFC">
              <w:rPr>
                <w:rFonts w:ascii="Times New Roman" w:hAnsi="Times New Roman" w:cs="Times New Roman"/>
                <w:b/>
              </w:rPr>
              <w:t xml:space="preserve">Сторона-2: </w:t>
            </w:r>
          </w:p>
          <w:p w14:paraId="763271F5" w14:textId="77777777" w:rsidR="00206E8C" w:rsidRPr="00B00CFC" w:rsidRDefault="00206E8C" w:rsidP="00143178">
            <w:pPr>
              <w:rPr>
                <w:rFonts w:ascii="Times New Roman" w:hAnsi="Times New Roman" w:cs="Times New Roman"/>
              </w:rPr>
            </w:pPr>
          </w:p>
        </w:tc>
      </w:tr>
      <w:tr w:rsidR="00206E8C" w:rsidRPr="00B00CFC" w14:paraId="6CC55689" w14:textId="77777777" w:rsidTr="00282546">
        <w:tc>
          <w:tcPr>
            <w:tcW w:w="7792" w:type="dxa"/>
            <w:shd w:val="clear" w:color="auto" w:fill="auto"/>
          </w:tcPr>
          <w:p w14:paraId="34031D48" w14:textId="77777777" w:rsidR="00206E8C" w:rsidRPr="00B00CFC" w:rsidRDefault="00206E8C" w:rsidP="00143178">
            <w:pPr>
              <w:tabs>
                <w:tab w:val="left" w:pos="840"/>
              </w:tabs>
              <w:rPr>
                <w:rFonts w:ascii="Times New Roman" w:hAnsi="Times New Roman" w:cs="Times New Roman"/>
              </w:rPr>
            </w:pPr>
            <w:r w:rsidRPr="00B00CFC">
              <w:rPr>
                <w:rFonts w:ascii="Times New Roman" w:hAnsi="Times New Roman" w:cs="Times New Roman"/>
              </w:rPr>
              <w:t>______________________</w:t>
            </w:r>
          </w:p>
          <w:p w14:paraId="76872BB8" w14:textId="77777777" w:rsidR="00206E8C" w:rsidRPr="00B00CFC" w:rsidRDefault="00206E8C" w:rsidP="00143178">
            <w:pPr>
              <w:tabs>
                <w:tab w:val="left" w:pos="840"/>
              </w:tabs>
              <w:rPr>
                <w:rFonts w:ascii="Times New Roman" w:hAnsi="Times New Roman" w:cs="Times New Roman"/>
              </w:rPr>
            </w:pPr>
          </w:p>
          <w:p w14:paraId="3AA52682" w14:textId="77777777" w:rsidR="00206E8C" w:rsidRPr="00B00CFC" w:rsidRDefault="00206E8C" w:rsidP="00143178">
            <w:pPr>
              <w:tabs>
                <w:tab w:val="left" w:pos="840"/>
              </w:tabs>
              <w:rPr>
                <w:rFonts w:ascii="Times New Roman" w:hAnsi="Times New Roman" w:cs="Times New Roman"/>
              </w:rPr>
            </w:pPr>
            <w:r w:rsidRPr="00B00CFC">
              <w:rPr>
                <w:rFonts w:ascii="Times New Roman" w:hAnsi="Times New Roman" w:cs="Times New Roman"/>
              </w:rPr>
              <w:t>____________/__________</w:t>
            </w:r>
          </w:p>
          <w:p w14:paraId="6CC31C05" w14:textId="77777777" w:rsidR="00206E8C" w:rsidRPr="00B00CFC" w:rsidRDefault="00206E8C" w:rsidP="00143178">
            <w:pPr>
              <w:tabs>
                <w:tab w:val="left" w:pos="840"/>
              </w:tabs>
              <w:rPr>
                <w:rFonts w:ascii="Times New Roman" w:hAnsi="Times New Roman" w:cs="Times New Roman"/>
              </w:rPr>
            </w:pPr>
            <w:r w:rsidRPr="00B00CFC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4819" w:type="dxa"/>
            <w:shd w:val="clear" w:color="auto" w:fill="auto"/>
          </w:tcPr>
          <w:p w14:paraId="1416E102" w14:textId="77777777" w:rsidR="00206E8C" w:rsidRPr="00B00CFC" w:rsidRDefault="00206E8C" w:rsidP="00143178">
            <w:pPr>
              <w:tabs>
                <w:tab w:val="left" w:pos="840"/>
              </w:tabs>
              <w:rPr>
                <w:rFonts w:ascii="Times New Roman" w:hAnsi="Times New Roman" w:cs="Times New Roman"/>
              </w:rPr>
            </w:pPr>
            <w:r w:rsidRPr="00B00CFC">
              <w:rPr>
                <w:rFonts w:ascii="Times New Roman" w:hAnsi="Times New Roman" w:cs="Times New Roman"/>
              </w:rPr>
              <w:t>______________________</w:t>
            </w:r>
          </w:p>
          <w:p w14:paraId="4CC2C080" w14:textId="77777777" w:rsidR="00206E8C" w:rsidRPr="00B00CFC" w:rsidRDefault="00206E8C" w:rsidP="00143178">
            <w:pPr>
              <w:tabs>
                <w:tab w:val="left" w:pos="840"/>
              </w:tabs>
              <w:rPr>
                <w:rFonts w:ascii="Times New Roman" w:hAnsi="Times New Roman" w:cs="Times New Roman"/>
              </w:rPr>
            </w:pPr>
          </w:p>
          <w:p w14:paraId="665FBFDF" w14:textId="77777777" w:rsidR="00206E8C" w:rsidRPr="00B00CFC" w:rsidRDefault="00206E8C" w:rsidP="00143178">
            <w:pPr>
              <w:tabs>
                <w:tab w:val="left" w:pos="840"/>
              </w:tabs>
              <w:rPr>
                <w:rFonts w:ascii="Times New Roman" w:hAnsi="Times New Roman" w:cs="Times New Roman"/>
              </w:rPr>
            </w:pPr>
            <w:r w:rsidRPr="00B00CFC">
              <w:rPr>
                <w:rFonts w:ascii="Times New Roman" w:hAnsi="Times New Roman" w:cs="Times New Roman"/>
              </w:rPr>
              <w:t>____________/__________</w:t>
            </w:r>
          </w:p>
          <w:p w14:paraId="0250B1E5" w14:textId="77777777" w:rsidR="00206E8C" w:rsidRPr="00B00CFC" w:rsidRDefault="00206E8C" w:rsidP="00143178">
            <w:pPr>
              <w:tabs>
                <w:tab w:val="left" w:pos="840"/>
              </w:tabs>
              <w:rPr>
                <w:rFonts w:ascii="Times New Roman" w:hAnsi="Times New Roman" w:cs="Times New Roman"/>
              </w:rPr>
            </w:pPr>
            <w:r w:rsidRPr="00B00CFC">
              <w:rPr>
                <w:rFonts w:ascii="Times New Roman" w:hAnsi="Times New Roman" w:cs="Times New Roman"/>
              </w:rPr>
              <w:t>м.п.</w:t>
            </w:r>
          </w:p>
        </w:tc>
      </w:tr>
      <w:permEnd w:id="376721219"/>
    </w:tbl>
    <w:p w14:paraId="6995B663" w14:textId="77777777" w:rsidR="00206E8C" w:rsidRPr="00B00CFC" w:rsidRDefault="00206E8C" w:rsidP="00FA330F">
      <w:pPr>
        <w:tabs>
          <w:tab w:val="left" w:pos="840"/>
        </w:tabs>
        <w:jc w:val="right"/>
        <w:rPr>
          <w:rFonts w:ascii="Times New Roman" w:hAnsi="Times New Roman" w:cs="Times New Roman"/>
        </w:rPr>
      </w:pPr>
    </w:p>
    <w:sectPr w:rsidR="00206E8C" w:rsidRPr="00B00CFC" w:rsidSect="00427019">
      <w:pgSz w:w="16838" w:h="11906" w:orient="landscape"/>
      <w:pgMar w:top="1418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A5453D" w14:textId="77777777" w:rsidR="00A30274" w:rsidRDefault="00A30274" w:rsidP="007F1E44">
      <w:r>
        <w:separator/>
      </w:r>
    </w:p>
  </w:endnote>
  <w:endnote w:type="continuationSeparator" w:id="0">
    <w:p w14:paraId="65D7B9B2" w14:textId="77777777" w:rsidR="00A30274" w:rsidRDefault="00A30274" w:rsidP="007F1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7C714" w14:textId="77777777" w:rsidR="0033608F" w:rsidRDefault="0033608F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E184BC" w14:textId="77777777" w:rsidR="0033608F" w:rsidRDefault="0033608F">
    <w:pPr>
      <w:pStyle w:val="af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70635F" w14:textId="77777777" w:rsidR="0033608F" w:rsidRDefault="0033608F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CF057C" w14:textId="77777777" w:rsidR="00A30274" w:rsidRDefault="00A30274" w:rsidP="007F1E44">
      <w:r>
        <w:separator/>
      </w:r>
    </w:p>
  </w:footnote>
  <w:footnote w:type="continuationSeparator" w:id="0">
    <w:p w14:paraId="10357B23" w14:textId="77777777" w:rsidR="00A30274" w:rsidRDefault="00A30274" w:rsidP="007F1E44">
      <w:r>
        <w:continuationSeparator/>
      </w:r>
    </w:p>
  </w:footnote>
  <w:footnote w:id="1">
    <w:p w14:paraId="70199B0E" w14:textId="2529D919" w:rsidR="00B0294F" w:rsidRPr="00B0294F" w:rsidRDefault="00B0294F" w:rsidP="00B0294F">
      <w:pPr>
        <w:pStyle w:val="a6"/>
        <w:jc w:val="both"/>
        <w:rPr>
          <w:rFonts w:ascii="Times New Roman" w:hAnsi="Times New Roman" w:cs="Times New Roman"/>
        </w:rPr>
      </w:pPr>
      <w:r w:rsidRPr="00B0294F">
        <w:rPr>
          <w:rStyle w:val="a8"/>
          <w:rFonts w:ascii="Times New Roman" w:hAnsi="Times New Roman" w:cs="Times New Roman"/>
        </w:rPr>
        <w:footnoteRef/>
      </w:r>
      <w:r w:rsidRPr="00B0294F">
        <w:rPr>
          <w:rFonts w:ascii="Times New Roman" w:hAnsi="Times New Roman" w:cs="Times New Roman"/>
        </w:rPr>
        <w:t xml:space="preserve"> </w:t>
      </w:r>
      <w:r w:rsidRPr="00B0294F">
        <w:rPr>
          <w:rFonts w:ascii="Times New Roman" w:hAnsi="Times New Roman" w:cs="Times New Roman"/>
          <w:highlight w:val="lightGray"/>
        </w:rPr>
        <w:t>Применяется в случае наличия между Сторонами заключенного соглашения о переходе на электронный юридически значимый документооборот (Соглашения об ЭДО)</w:t>
      </w:r>
      <w:r w:rsidRPr="00B0294F">
        <w:rPr>
          <w:rFonts w:ascii="Times New Roman" w:hAnsi="Times New Roman" w:cs="Times New Roman"/>
        </w:rPr>
        <w:t>.</w:t>
      </w:r>
    </w:p>
  </w:footnote>
  <w:footnote w:id="2">
    <w:p w14:paraId="7BF95078" w14:textId="021B7368" w:rsidR="00B0294F" w:rsidRPr="00B0294F" w:rsidRDefault="00B0294F" w:rsidP="00B0294F">
      <w:pPr>
        <w:pStyle w:val="a6"/>
        <w:jc w:val="both"/>
        <w:rPr>
          <w:rFonts w:ascii="Times New Roman" w:hAnsi="Times New Roman" w:cs="Times New Roman"/>
        </w:rPr>
      </w:pPr>
      <w:r w:rsidRPr="00B0294F">
        <w:rPr>
          <w:rStyle w:val="a8"/>
          <w:rFonts w:ascii="Times New Roman" w:hAnsi="Times New Roman" w:cs="Times New Roman"/>
        </w:rPr>
        <w:footnoteRef/>
      </w:r>
      <w:r w:rsidRPr="00B0294F">
        <w:rPr>
          <w:rFonts w:ascii="Times New Roman" w:hAnsi="Times New Roman" w:cs="Times New Roman"/>
        </w:rPr>
        <w:t xml:space="preserve"> </w:t>
      </w:r>
      <w:r w:rsidRPr="00B0294F">
        <w:rPr>
          <w:rFonts w:ascii="Times New Roman" w:hAnsi="Times New Roman" w:cs="Times New Roman"/>
          <w:highlight w:val="lightGray"/>
        </w:rPr>
        <w:t>Применяется в случае подписания собственноручно без использования усиленных квалифицированных электронных подписей (УКЭП).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EA4AF8" w14:textId="77777777" w:rsidR="0033608F" w:rsidRDefault="0033608F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241667" w14:textId="06748780" w:rsidR="00466363" w:rsidRPr="00466363" w:rsidRDefault="00466363" w:rsidP="00466363">
    <w:pPr>
      <w:pStyle w:val="af4"/>
      <w:jc w:val="right"/>
      <w:rPr>
        <w:rFonts w:ascii="Times New Roman" w:hAnsi="Times New Roman" w:cs="Times New Roman"/>
        <w:sz w:val="20"/>
        <w:szCs w:val="20"/>
      </w:rPr>
    </w:pPr>
    <w:r w:rsidRPr="00466363">
      <w:rPr>
        <w:rFonts w:ascii="Times New Roman" w:hAnsi="Times New Roman" w:cs="Times New Roman"/>
        <w:sz w:val="20"/>
        <w:szCs w:val="20"/>
      </w:rPr>
      <w:t xml:space="preserve">ТФД </w:t>
    </w:r>
    <w:r w:rsidR="0033608F">
      <w:rPr>
        <w:rFonts w:ascii="Times New Roman" w:hAnsi="Times New Roman" w:cs="Times New Roman"/>
        <w:sz w:val="20"/>
        <w:szCs w:val="20"/>
        <w:lang w:val="en-US"/>
      </w:rPr>
      <w:t>11</w:t>
    </w:r>
    <w:r w:rsidRPr="00466363">
      <w:rPr>
        <w:rFonts w:ascii="Times New Roman" w:hAnsi="Times New Roman" w:cs="Times New Roman"/>
        <w:sz w:val="20"/>
        <w:szCs w:val="20"/>
      </w:rPr>
      <w:t>.4.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596E49" w14:textId="77777777" w:rsidR="0033608F" w:rsidRDefault="0033608F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FD4E436E"/>
    <w:lvl w:ilvl="0">
      <w:start w:val="1"/>
      <w:numFmt w:val="decimal"/>
      <w:lvlText w:val="1.%1."/>
      <w:lvlJc w:val="left"/>
      <w:rPr>
        <w:rFonts w:ascii="Times New Roman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1.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1.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1.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1.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1.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1.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1.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1.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Arial" w:hAnsi="Arial"/>
        <w:b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start w:val="1"/>
      <w:numFmt w:val="bullet"/>
      <w:lvlText w:val="-"/>
      <w:lvlJc w:val="left"/>
      <w:rPr>
        <w:rFonts w:ascii="Arial" w:hAnsi="Arial"/>
        <w:b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2">
      <w:start w:val="1"/>
      <w:numFmt w:val="bullet"/>
      <w:lvlText w:val="-"/>
      <w:lvlJc w:val="left"/>
      <w:rPr>
        <w:rFonts w:ascii="Arial" w:hAnsi="Arial"/>
        <w:b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3">
      <w:start w:val="1"/>
      <w:numFmt w:val="bullet"/>
      <w:lvlText w:val="-"/>
      <w:lvlJc w:val="left"/>
      <w:rPr>
        <w:rFonts w:ascii="Arial" w:hAnsi="Arial"/>
        <w:b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4">
      <w:start w:val="1"/>
      <w:numFmt w:val="bullet"/>
      <w:lvlText w:val="-"/>
      <w:lvlJc w:val="left"/>
      <w:rPr>
        <w:rFonts w:ascii="Arial" w:hAnsi="Arial"/>
        <w:b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5">
      <w:start w:val="1"/>
      <w:numFmt w:val="bullet"/>
      <w:lvlText w:val="-"/>
      <w:lvlJc w:val="left"/>
      <w:rPr>
        <w:rFonts w:ascii="Arial" w:hAnsi="Arial"/>
        <w:b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6">
      <w:start w:val="1"/>
      <w:numFmt w:val="bullet"/>
      <w:lvlText w:val="-"/>
      <w:lvlJc w:val="left"/>
      <w:rPr>
        <w:rFonts w:ascii="Arial" w:hAnsi="Arial"/>
        <w:b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7">
      <w:start w:val="1"/>
      <w:numFmt w:val="bullet"/>
      <w:lvlText w:val="-"/>
      <w:lvlJc w:val="left"/>
      <w:rPr>
        <w:rFonts w:ascii="Arial" w:hAnsi="Arial"/>
        <w:b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8">
      <w:start w:val="1"/>
      <w:numFmt w:val="bullet"/>
      <w:lvlText w:val="-"/>
      <w:lvlJc w:val="left"/>
      <w:rPr>
        <w:rFonts w:ascii="Arial" w:hAnsi="Arial"/>
        <w:b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</w:abstractNum>
  <w:abstractNum w:abstractNumId="2">
    <w:nsid w:val="00000005"/>
    <w:multiLevelType w:val="multilevel"/>
    <w:tmpl w:val="05585E9C"/>
    <w:lvl w:ilvl="0">
      <w:start w:val="1"/>
      <w:numFmt w:val="decimal"/>
      <w:lvlText w:val="3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">
    <w:nsid w:val="00000007"/>
    <w:multiLevelType w:val="multilevel"/>
    <w:tmpl w:val="C4FA3976"/>
    <w:lvl w:ilvl="0">
      <w:start w:val="1"/>
      <w:numFmt w:val="decimal"/>
      <w:lvlText w:val="4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9"/>
    <w:multiLevelType w:val="multilevel"/>
    <w:tmpl w:val="3B8251D8"/>
    <w:lvl w:ilvl="0">
      <w:start w:val="4"/>
      <w:numFmt w:val="decimal"/>
      <w:lvlText w:val="4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6">
    <w:nsid w:val="0000000D"/>
    <w:multiLevelType w:val="multilevel"/>
    <w:tmpl w:val="0000000C"/>
    <w:lvl w:ilvl="0">
      <w:start w:val="3"/>
      <w:numFmt w:val="decimal"/>
      <w:lvlText w:val="3.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3"/>
      <w:numFmt w:val="decimal"/>
      <w:lvlText w:val="3.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3"/>
      <w:numFmt w:val="decimal"/>
      <w:lvlText w:val="3.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3"/>
      <w:numFmt w:val="decimal"/>
      <w:lvlText w:val="3.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3"/>
      <w:numFmt w:val="decimal"/>
      <w:lvlText w:val="3.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3"/>
      <w:numFmt w:val="decimal"/>
      <w:lvlText w:val="3.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3"/>
      <w:numFmt w:val="decimal"/>
      <w:lvlText w:val="3.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3"/>
      <w:numFmt w:val="decimal"/>
      <w:lvlText w:val="3.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3"/>
      <w:numFmt w:val="decimal"/>
      <w:lvlText w:val="3.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7">
    <w:nsid w:val="0000000F"/>
    <w:multiLevelType w:val="multilevel"/>
    <w:tmpl w:val="0000000E"/>
    <w:lvl w:ilvl="0">
      <w:start w:val="6"/>
      <w:numFmt w:val="decimal"/>
      <w:lvlText w:val="3.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6"/>
      <w:numFmt w:val="decimal"/>
      <w:lvlText w:val="3.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6"/>
      <w:numFmt w:val="decimal"/>
      <w:lvlText w:val="3.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6"/>
      <w:numFmt w:val="decimal"/>
      <w:lvlText w:val="3.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6"/>
      <w:numFmt w:val="decimal"/>
      <w:lvlText w:val="3.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6"/>
      <w:numFmt w:val="decimal"/>
      <w:lvlText w:val="3.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6"/>
      <w:numFmt w:val="decimal"/>
      <w:lvlText w:val="3.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6"/>
      <w:numFmt w:val="decimal"/>
      <w:lvlText w:val="3.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6"/>
      <w:numFmt w:val="decimal"/>
      <w:lvlText w:val="3.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8">
    <w:nsid w:val="00000011"/>
    <w:multiLevelType w:val="multilevel"/>
    <w:tmpl w:val="B71643D0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9">
    <w:nsid w:val="04B25AE5"/>
    <w:multiLevelType w:val="hybridMultilevel"/>
    <w:tmpl w:val="A2A06404"/>
    <w:lvl w:ilvl="0" w:tplc="11900A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0B92159F"/>
    <w:multiLevelType w:val="multilevel"/>
    <w:tmpl w:val="09A660C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0FEF0010"/>
    <w:multiLevelType w:val="multilevel"/>
    <w:tmpl w:val="33D876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10682AFB"/>
    <w:multiLevelType w:val="multilevel"/>
    <w:tmpl w:val="2AC4EC8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107A4EB5"/>
    <w:multiLevelType w:val="multilevel"/>
    <w:tmpl w:val="FD4E436E"/>
    <w:lvl w:ilvl="0">
      <w:start w:val="1"/>
      <w:numFmt w:val="decimal"/>
      <w:lvlText w:val="1.%1."/>
      <w:lvlJc w:val="left"/>
      <w:rPr>
        <w:rFonts w:ascii="Times New Roman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1.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1.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1.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1.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1.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1.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1.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1.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4">
    <w:nsid w:val="11A80973"/>
    <w:multiLevelType w:val="multilevel"/>
    <w:tmpl w:val="FD4E436E"/>
    <w:lvl w:ilvl="0">
      <w:start w:val="1"/>
      <w:numFmt w:val="decimal"/>
      <w:lvlText w:val="1.%1."/>
      <w:lvlJc w:val="left"/>
      <w:rPr>
        <w:rFonts w:ascii="Times New Roman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1.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1.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1.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1.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1.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1.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1.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1.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5">
    <w:nsid w:val="11E65DC2"/>
    <w:multiLevelType w:val="multilevel"/>
    <w:tmpl w:val="376A688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>
    <w:nsid w:val="166A09D7"/>
    <w:multiLevelType w:val="multilevel"/>
    <w:tmpl w:val="2F10CE3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7">
    <w:nsid w:val="17A97324"/>
    <w:multiLevelType w:val="multilevel"/>
    <w:tmpl w:val="A8DA67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19DD69F4"/>
    <w:multiLevelType w:val="multilevel"/>
    <w:tmpl w:val="31F86D22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20" w:hanging="2160"/>
      </w:pPr>
      <w:rPr>
        <w:rFonts w:hint="default"/>
      </w:rPr>
    </w:lvl>
  </w:abstractNum>
  <w:abstractNum w:abstractNumId="19">
    <w:nsid w:val="27D429C9"/>
    <w:multiLevelType w:val="multilevel"/>
    <w:tmpl w:val="9D52B86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80" w:hanging="1800"/>
      </w:pPr>
      <w:rPr>
        <w:rFonts w:hint="default"/>
      </w:rPr>
    </w:lvl>
  </w:abstractNum>
  <w:abstractNum w:abstractNumId="20">
    <w:nsid w:val="2AB35217"/>
    <w:multiLevelType w:val="multilevel"/>
    <w:tmpl w:val="0234CD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313E5E1C"/>
    <w:multiLevelType w:val="multilevel"/>
    <w:tmpl w:val="84A080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58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3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7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216" w:hanging="1800"/>
      </w:pPr>
      <w:rPr>
        <w:rFonts w:hint="default"/>
      </w:rPr>
    </w:lvl>
  </w:abstractNum>
  <w:abstractNum w:abstractNumId="22">
    <w:nsid w:val="347A5A90"/>
    <w:multiLevelType w:val="multilevel"/>
    <w:tmpl w:val="00C875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>
    <w:nsid w:val="39FA7BC6"/>
    <w:multiLevelType w:val="hybridMultilevel"/>
    <w:tmpl w:val="8870A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5B7318"/>
    <w:multiLevelType w:val="multilevel"/>
    <w:tmpl w:val="7904128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5">
    <w:nsid w:val="409B2A18"/>
    <w:multiLevelType w:val="multilevel"/>
    <w:tmpl w:val="28B41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43A2C2E"/>
    <w:multiLevelType w:val="multilevel"/>
    <w:tmpl w:val="53EAA0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60" w:hanging="1800"/>
      </w:pPr>
      <w:rPr>
        <w:rFonts w:hint="default"/>
      </w:rPr>
    </w:lvl>
  </w:abstractNum>
  <w:abstractNum w:abstractNumId="27">
    <w:nsid w:val="4CE23CBC"/>
    <w:multiLevelType w:val="multilevel"/>
    <w:tmpl w:val="55621AD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>
    <w:nsid w:val="4D336E79"/>
    <w:multiLevelType w:val="multilevel"/>
    <w:tmpl w:val="C5BC42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>
    <w:nsid w:val="4D4B03DE"/>
    <w:multiLevelType w:val="multilevel"/>
    <w:tmpl w:val="09926ED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D8E11DC"/>
    <w:multiLevelType w:val="multilevel"/>
    <w:tmpl w:val="CF9077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0CB3ED3"/>
    <w:multiLevelType w:val="multilevel"/>
    <w:tmpl w:val="ACA6D1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2">
    <w:nsid w:val="510F703D"/>
    <w:multiLevelType w:val="multilevel"/>
    <w:tmpl w:val="5A0E4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3">
    <w:nsid w:val="56A5476D"/>
    <w:multiLevelType w:val="multilevel"/>
    <w:tmpl w:val="857E97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4">
    <w:nsid w:val="578D003B"/>
    <w:multiLevelType w:val="multilevel"/>
    <w:tmpl w:val="FA287F7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5">
    <w:nsid w:val="5B5D49CF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5BBB5D8D"/>
    <w:multiLevelType w:val="multilevel"/>
    <w:tmpl w:val="6E0409D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7">
    <w:nsid w:val="61EA1192"/>
    <w:multiLevelType w:val="multilevel"/>
    <w:tmpl w:val="2A44DB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2"/>
      </w:rPr>
    </w:lvl>
  </w:abstractNum>
  <w:abstractNum w:abstractNumId="38">
    <w:nsid w:val="65E675F1"/>
    <w:multiLevelType w:val="multilevel"/>
    <w:tmpl w:val="E8F241A2"/>
    <w:lvl w:ilvl="0">
      <w:start w:val="1"/>
      <w:numFmt w:val="decimal"/>
      <w:lvlText w:val="%1."/>
      <w:lvlJc w:val="left"/>
      <w:pPr>
        <w:ind w:left="360" w:hanging="360"/>
      </w:pPr>
      <w:rPr>
        <w:rFonts w:eastAsia="Arial Unicode MS"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Arial Unicode MS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 Unicode MS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rial Unicode MS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 Unicode MS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rial Unicode MS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 Unicode MS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rial Unicode MS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 Unicode MS" w:hint="default"/>
        <w:color w:val="000000"/>
      </w:rPr>
    </w:lvl>
  </w:abstractNum>
  <w:abstractNum w:abstractNumId="39">
    <w:nsid w:val="77B66415"/>
    <w:multiLevelType w:val="multilevel"/>
    <w:tmpl w:val="7E3EB07A"/>
    <w:lvl w:ilvl="0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color w:val="auto"/>
      </w:rPr>
    </w:lvl>
    <w:lvl w:ilvl="1">
      <w:start w:val="4"/>
      <w:numFmt w:val="decimal"/>
      <w:lvlText w:val="%1.%2."/>
      <w:lvlJc w:val="left"/>
      <w:pPr>
        <w:ind w:left="1069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HAnsi" w:hint="default"/>
        <w:color w:val="auto"/>
      </w:rPr>
    </w:lvl>
  </w:abstractNum>
  <w:abstractNum w:abstractNumId="40">
    <w:nsid w:val="7A8F1D56"/>
    <w:multiLevelType w:val="multilevel"/>
    <w:tmpl w:val="20E668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1">
    <w:nsid w:val="7F9C5BA9"/>
    <w:multiLevelType w:val="hybridMultilevel"/>
    <w:tmpl w:val="32B24C80"/>
    <w:lvl w:ilvl="0" w:tplc="1A22E7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7"/>
  </w:num>
  <w:num w:numId="7">
    <w:abstractNumId w:val="5"/>
  </w:num>
  <w:num w:numId="8">
    <w:abstractNumId w:val="6"/>
  </w:num>
  <w:num w:numId="9">
    <w:abstractNumId w:val="7"/>
  </w:num>
  <w:num w:numId="10">
    <w:abstractNumId w:val="18"/>
  </w:num>
  <w:num w:numId="11">
    <w:abstractNumId w:val="24"/>
  </w:num>
  <w:num w:numId="12">
    <w:abstractNumId w:val="13"/>
  </w:num>
  <w:num w:numId="13">
    <w:abstractNumId w:val="30"/>
  </w:num>
  <w:num w:numId="14">
    <w:abstractNumId w:val="8"/>
  </w:num>
  <w:num w:numId="15">
    <w:abstractNumId w:val="19"/>
  </w:num>
  <w:num w:numId="16">
    <w:abstractNumId w:val="12"/>
  </w:num>
  <w:num w:numId="17">
    <w:abstractNumId w:val="23"/>
  </w:num>
  <w:num w:numId="18">
    <w:abstractNumId w:val="9"/>
  </w:num>
  <w:num w:numId="19">
    <w:abstractNumId w:val="16"/>
  </w:num>
  <w:num w:numId="20">
    <w:abstractNumId w:val="20"/>
  </w:num>
  <w:num w:numId="21">
    <w:abstractNumId w:val="15"/>
  </w:num>
  <w:num w:numId="22">
    <w:abstractNumId w:val="22"/>
  </w:num>
  <w:num w:numId="23">
    <w:abstractNumId w:val="27"/>
  </w:num>
  <w:num w:numId="24">
    <w:abstractNumId w:val="40"/>
  </w:num>
  <w:num w:numId="25">
    <w:abstractNumId w:val="37"/>
  </w:num>
  <w:num w:numId="26">
    <w:abstractNumId w:val="34"/>
  </w:num>
  <w:num w:numId="27">
    <w:abstractNumId w:val="29"/>
    <w:lvlOverride w:ilvl="0">
      <w:startOverride w:val="1"/>
    </w:lvlOverride>
  </w:num>
  <w:num w:numId="28">
    <w:abstractNumId w:val="25"/>
    <w:lvlOverride w:ilvl="0">
      <w:startOverride w:val="1"/>
    </w:lvlOverride>
  </w:num>
  <w:num w:numId="29">
    <w:abstractNumId w:val="35"/>
  </w:num>
  <w:num w:numId="30">
    <w:abstractNumId w:val="39"/>
  </w:num>
  <w:num w:numId="31">
    <w:abstractNumId w:val="31"/>
  </w:num>
  <w:num w:numId="32">
    <w:abstractNumId w:val="41"/>
  </w:num>
  <w:num w:numId="33">
    <w:abstractNumId w:val="26"/>
  </w:num>
  <w:num w:numId="34">
    <w:abstractNumId w:val="33"/>
  </w:num>
  <w:num w:numId="35">
    <w:abstractNumId w:val="28"/>
  </w:num>
  <w:num w:numId="36">
    <w:abstractNumId w:val="14"/>
  </w:num>
  <w:num w:numId="37">
    <w:abstractNumId w:val="38"/>
  </w:num>
  <w:num w:numId="38">
    <w:abstractNumId w:val="10"/>
  </w:num>
  <w:num w:numId="39">
    <w:abstractNumId w:val="36"/>
  </w:num>
  <w:num w:numId="40">
    <w:abstractNumId w:val="11"/>
  </w:num>
  <w:num w:numId="41">
    <w:abstractNumId w:val="32"/>
  </w:num>
  <w:num w:numId="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CHpyb1mi+gSdHoG54TVjc5ngA9I=" w:salt="gvcVHIcL3OIqVjMY7d/2o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F7A"/>
    <w:rsid w:val="00000E05"/>
    <w:rsid w:val="00000EEA"/>
    <w:rsid w:val="00001036"/>
    <w:rsid w:val="00001D9A"/>
    <w:rsid w:val="00002C3F"/>
    <w:rsid w:val="00002D39"/>
    <w:rsid w:val="00002EEC"/>
    <w:rsid w:val="00011EDD"/>
    <w:rsid w:val="000142E5"/>
    <w:rsid w:val="00017267"/>
    <w:rsid w:val="000176E8"/>
    <w:rsid w:val="00017892"/>
    <w:rsid w:val="00020EB6"/>
    <w:rsid w:val="00024AAF"/>
    <w:rsid w:val="00026B3B"/>
    <w:rsid w:val="00027D21"/>
    <w:rsid w:val="00033149"/>
    <w:rsid w:val="00033535"/>
    <w:rsid w:val="000338CC"/>
    <w:rsid w:val="00035461"/>
    <w:rsid w:val="00035A3C"/>
    <w:rsid w:val="00036CCD"/>
    <w:rsid w:val="000408AF"/>
    <w:rsid w:val="00041249"/>
    <w:rsid w:val="000453B0"/>
    <w:rsid w:val="00047286"/>
    <w:rsid w:val="000478F0"/>
    <w:rsid w:val="00050929"/>
    <w:rsid w:val="00050FF2"/>
    <w:rsid w:val="00052AA3"/>
    <w:rsid w:val="000538F8"/>
    <w:rsid w:val="00054B38"/>
    <w:rsid w:val="000619CF"/>
    <w:rsid w:val="00061CA7"/>
    <w:rsid w:val="0006355D"/>
    <w:rsid w:val="00063BB8"/>
    <w:rsid w:val="000642D8"/>
    <w:rsid w:val="00064FE4"/>
    <w:rsid w:val="000657CF"/>
    <w:rsid w:val="00066DE2"/>
    <w:rsid w:val="000671C8"/>
    <w:rsid w:val="00067587"/>
    <w:rsid w:val="000736B1"/>
    <w:rsid w:val="00074788"/>
    <w:rsid w:val="00075212"/>
    <w:rsid w:val="000775C8"/>
    <w:rsid w:val="000802D4"/>
    <w:rsid w:val="00083AEA"/>
    <w:rsid w:val="00084196"/>
    <w:rsid w:val="0008521C"/>
    <w:rsid w:val="0008583B"/>
    <w:rsid w:val="00085F16"/>
    <w:rsid w:val="00090E81"/>
    <w:rsid w:val="00091F7F"/>
    <w:rsid w:val="000926A2"/>
    <w:rsid w:val="00095A63"/>
    <w:rsid w:val="000A1A45"/>
    <w:rsid w:val="000A4372"/>
    <w:rsid w:val="000A44B1"/>
    <w:rsid w:val="000A5AAF"/>
    <w:rsid w:val="000B10A4"/>
    <w:rsid w:val="000B1BC7"/>
    <w:rsid w:val="000B4AAE"/>
    <w:rsid w:val="000B5260"/>
    <w:rsid w:val="000B68BC"/>
    <w:rsid w:val="000C0523"/>
    <w:rsid w:val="000C240E"/>
    <w:rsid w:val="000C2877"/>
    <w:rsid w:val="000C452C"/>
    <w:rsid w:val="000C6427"/>
    <w:rsid w:val="000C67D8"/>
    <w:rsid w:val="000C7A15"/>
    <w:rsid w:val="000D0091"/>
    <w:rsid w:val="000D2957"/>
    <w:rsid w:val="000D37F8"/>
    <w:rsid w:val="000D44F2"/>
    <w:rsid w:val="000D744B"/>
    <w:rsid w:val="000E20EC"/>
    <w:rsid w:val="000E3230"/>
    <w:rsid w:val="000E6DA0"/>
    <w:rsid w:val="000F1A18"/>
    <w:rsid w:val="000F264D"/>
    <w:rsid w:val="000F7CBD"/>
    <w:rsid w:val="001016C0"/>
    <w:rsid w:val="00101A53"/>
    <w:rsid w:val="00101FCF"/>
    <w:rsid w:val="00102C0F"/>
    <w:rsid w:val="00104F24"/>
    <w:rsid w:val="0011281C"/>
    <w:rsid w:val="001142D5"/>
    <w:rsid w:val="00115248"/>
    <w:rsid w:val="00116F3D"/>
    <w:rsid w:val="0011727A"/>
    <w:rsid w:val="001208E4"/>
    <w:rsid w:val="00122026"/>
    <w:rsid w:val="0012316B"/>
    <w:rsid w:val="001243FB"/>
    <w:rsid w:val="00124596"/>
    <w:rsid w:val="00126FF2"/>
    <w:rsid w:val="0013058F"/>
    <w:rsid w:val="00134F6B"/>
    <w:rsid w:val="001432C8"/>
    <w:rsid w:val="001439DF"/>
    <w:rsid w:val="00143C03"/>
    <w:rsid w:val="00147D39"/>
    <w:rsid w:val="00152CD3"/>
    <w:rsid w:val="00152DD6"/>
    <w:rsid w:val="0016002D"/>
    <w:rsid w:val="001607D6"/>
    <w:rsid w:val="0016182E"/>
    <w:rsid w:val="00161A0B"/>
    <w:rsid w:val="00163574"/>
    <w:rsid w:val="001636D0"/>
    <w:rsid w:val="00164E86"/>
    <w:rsid w:val="00166D7D"/>
    <w:rsid w:val="00166F0A"/>
    <w:rsid w:val="001671A2"/>
    <w:rsid w:val="00170231"/>
    <w:rsid w:val="00177AE7"/>
    <w:rsid w:val="001804CC"/>
    <w:rsid w:val="0018565F"/>
    <w:rsid w:val="0018663E"/>
    <w:rsid w:val="0019483C"/>
    <w:rsid w:val="00195C6D"/>
    <w:rsid w:val="00195DFA"/>
    <w:rsid w:val="00196327"/>
    <w:rsid w:val="001A120D"/>
    <w:rsid w:val="001A21D8"/>
    <w:rsid w:val="001A4D07"/>
    <w:rsid w:val="001A5D45"/>
    <w:rsid w:val="001A765E"/>
    <w:rsid w:val="001B067F"/>
    <w:rsid w:val="001B1768"/>
    <w:rsid w:val="001B1E33"/>
    <w:rsid w:val="001B3802"/>
    <w:rsid w:val="001B3B68"/>
    <w:rsid w:val="001B50C2"/>
    <w:rsid w:val="001B55B0"/>
    <w:rsid w:val="001B6E76"/>
    <w:rsid w:val="001C0DF6"/>
    <w:rsid w:val="001C514F"/>
    <w:rsid w:val="001C759F"/>
    <w:rsid w:val="001D07F8"/>
    <w:rsid w:val="001D0B4B"/>
    <w:rsid w:val="001E30B4"/>
    <w:rsid w:val="001E52FB"/>
    <w:rsid w:val="001E57DE"/>
    <w:rsid w:val="001E63C3"/>
    <w:rsid w:val="001F32A6"/>
    <w:rsid w:val="00205F72"/>
    <w:rsid w:val="00206E8C"/>
    <w:rsid w:val="002073D3"/>
    <w:rsid w:val="0021101B"/>
    <w:rsid w:val="00213727"/>
    <w:rsid w:val="0021523E"/>
    <w:rsid w:val="002163DE"/>
    <w:rsid w:val="00216489"/>
    <w:rsid w:val="0021719B"/>
    <w:rsid w:val="00217F0A"/>
    <w:rsid w:val="0022011B"/>
    <w:rsid w:val="002232A1"/>
    <w:rsid w:val="00224179"/>
    <w:rsid w:val="00230308"/>
    <w:rsid w:val="002356D8"/>
    <w:rsid w:val="0023744D"/>
    <w:rsid w:val="00240A50"/>
    <w:rsid w:val="00240F52"/>
    <w:rsid w:val="00241884"/>
    <w:rsid w:val="002456D3"/>
    <w:rsid w:val="00246CB7"/>
    <w:rsid w:val="0025060B"/>
    <w:rsid w:val="00252626"/>
    <w:rsid w:val="00252DA7"/>
    <w:rsid w:val="00252F62"/>
    <w:rsid w:val="00254DD7"/>
    <w:rsid w:val="00255E42"/>
    <w:rsid w:val="00262955"/>
    <w:rsid w:val="002630B2"/>
    <w:rsid w:val="00263961"/>
    <w:rsid w:val="00266F5E"/>
    <w:rsid w:val="00270131"/>
    <w:rsid w:val="0027349D"/>
    <w:rsid w:val="00273EF7"/>
    <w:rsid w:val="002755D2"/>
    <w:rsid w:val="00275FA3"/>
    <w:rsid w:val="00277675"/>
    <w:rsid w:val="00277716"/>
    <w:rsid w:val="00280242"/>
    <w:rsid w:val="0028106B"/>
    <w:rsid w:val="00282546"/>
    <w:rsid w:val="00283C3B"/>
    <w:rsid w:val="00283E39"/>
    <w:rsid w:val="0028578C"/>
    <w:rsid w:val="00285DAB"/>
    <w:rsid w:val="002863EF"/>
    <w:rsid w:val="0028711D"/>
    <w:rsid w:val="00287977"/>
    <w:rsid w:val="00287AB8"/>
    <w:rsid w:val="00292F75"/>
    <w:rsid w:val="0029476D"/>
    <w:rsid w:val="00294B89"/>
    <w:rsid w:val="00295008"/>
    <w:rsid w:val="002A01BC"/>
    <w:rsid w:val="002A1547"/>
    <w:rsid w:val="002A46C9"/>
    <w:rsid w:val="002A530B"/>
    <w:rsid w:val="002A5BD5"/>
    <w:rsid w:val="002A7140"/>
    <w:rsid w:val="002B146C"/>
    <w:rsid w:val="002B39C1"/>
    <w:rsid w:val="002C1C61"/>
    <w:rsid w:val="002C1F7A"/>
    <w:rsid w:val="002C3195"/>
    <w:rsid w:val="002C5E6F"/>
    <w:rsid w:val="002C62F8"/>
    <w:rsid w:val="002C7394"/>
    <w:rsid w:val="002D2A9F"/>
    <w:rsid w:val="002D7542"/>
    <w:rsid w:val="002E23AA"/>
    <w:rsid w:val="002E27FB"/>
    <w:rsid w:val="002E2C05"/>
    <w:rsid w:val="002E536E"/>
    <w:rsid w:val="002E6A4A"/>
    <w:rsid w:val="002E6A81"/>
    <w:rsid w:val="002F02D7"/>
    <w:rsid w:val="002F0BB8"/>
    <w:rsid w:val="002F6D70"/>
    <w:rsid w:val="00300827"/>
    <w:rsid w:val="0030150A"/>
    <w:rsid w:val="00301829"/>
    <w:rsid w:val="00303CDC"/>
    <w:rsid w:val="0030406D"/>
    <w:rsid w:val="003047E6"/>
    <w:rsid w:val="003060C7"/>
    <w:rsid w:val="00307953"/>
    <w:rsid w:val="00310EB7"/>
    <w:rsid w:val="00311A24"/>
    <w:rsid w:val="00313428"/>
    <w:rsid w:val="00314984"/>
    <w:rsid w:val="00317841"/>
    <w:rsid w:val="003204BA"/>
    <w:rsid w:val="00321CDB"/>
    <w:rsid w:val="003227CA"/>
    <w:rsid w:val="003249C3"/>
    <w:rsid w:val="00325166"/>
    <w:rsid w:val="0032701F"/>
    <w:rsid w:val="003310DD"/>
    <w:rsid w:val="00331C89"/>
    <w:rsid w:val="00334384"/>
    <w:rsid w:val="0033608F"/>
    <w:rsid w:val="0033645F"/>
    <w:rsid w:val="0034009D"/>
    <w:rsid w:val="00345212"/>
    <w:rsid w:val="003469FB"/>
    <w:rsid w:val="00350439"/>
    <w:rsid w:val="0035295D"/>
    <w:rsid w:val="00353448"/>
    <w:rsid w:val="00354272"/>
    <w:rsid w:val="003543D2"/>
    <w:rsid w:val="0036440B"/>
    <w:rsid w:val="00371333"/>
    <w:rsid w:val="00372E26"/>
    <w:rsid w:val="003731E5"/>
    <w:rsid w:val="00375234"/>
    <w:rsid w:val="0037641E"/>
    <w:rsid w:val="00377464"/>
    <w:rsid w:val="003804D7"/>
    <w:rsid w:val="00384F7E"/>
    <w:rsid w:val="0038709A"/>
    <w:rsid w:val="0038755B"/>
    <w:rsid w:val="0038795E"/>
    <w:rsid w:val="00387F50"/>
    <w:rsid w:val="00390545"/>
    <w:rsid w:val="00390FD1"/>
    <w:rsid w:val="00393A35"/>
    <w:rsid w:val="003977B8"/>
    <w:rsid w:val="003B7F4E"/>
    <w:rsid w:val="003C45A2"/>
    <w:rsid w:val="003C6AB5"/>
    <w:rsid w:val="003C7019"/>
    <w:rsid w:val="003D3C3E"/>
    <w:rsid w:val="003D5667"/>
    <w:rsid w:val="003D677E"/>
    <w:rsid w:val="003D728D"/>
    <w:rsid w:val="003E0B64"/>
    <w:rsid w:val="003E0D70"/>
    <w:rsid w:val="003E3BBB"/>
    <w:rsid w:val="003E41B4"/>
    <w:rsid w:val="003E5724"/>
    <w:rsid w:val="003E7E14"/>
    <w:rsid w:val="003F03E2"/>
    <w:rsid w:val="003F082C"/>
    <w:rsid w:val="003F320F"/>
    <w:rsid w:val="003F39D8"/>
    <w:rsid w:val="003F472C"/>
    <w:rsid w:val="003F4787"/>
    <w:rsid w:val="003F5DF2"/>
    <w:rsid w:val="003F6012"/>
    <w:rsid w:val="004029DC"/>
    <w:rsid w:val="004050CD"/>
    <w:rsid w:val="004134E8"/>
    <w:rsid w:val="00414C03"/>
    <w:rsid w:val="00416101"/>
    <w:rsid w:val="004161A7"/>
    <w:rsid w:val="00416428"/>
    <w:rsid w:val="00417EF3"/>
    <w:rsid w:val="00420D59"/>
    <w:rsid w:val="004211DB"/>
    <w:rsid w:val="00422BB3"/>
    <w:rsid w:val="00422F7C"/>
    <w:rsid w:val="00423719"/>
    <w:rsid w:val="00427019"/>
    <w:rsid w:val="00427EA5"/>
    <w:rsid w:val="00431F0E"/>
    <w:rsid w:val="0044680A"/>
    <w:rsid w:val="0046018D"/>
    <w:rsid w:val="00463074"/>
    <w:rsid w:val="0046370F"/>
    <w:rsid w:val="00465259"/>
    <w:rsid w:val="00466363"/>
    <w:rsid w:val="00473199"/>
    <w:rsid w:val="0047596E"/>
    <w:rsid w:val="00480919"/>
    <w:rsid w:val="00480E55"/>
    <w:rsid w:val="00481417"/>
    <w:rsid w:val="00481A85"/>
    <w:rsid w:val="004837AE"/>
    <w:rsid w:val="00485329"/>
    <w:rsid w:val="00486E24"/>
    <w:rsid w:val="0049008F"/>
    <w:rsid w:val="00490479"/>
    <w:rsid w:val="00490D9F"/>
    <w:rsid w:val="0049518C"/>
    <w:rsid w:val="004A11BA"/>
    <w:rsid w:val="004A2E97"/>
    <w:rsid w:val="004A4220"/>
    <w:rsid w:val="004A4692"/>
    <w:rsid w:val="004A6D41"/>
    <w:rsid w:val="004B2342"/>
    <w:rsid w:val="004B31C7"/>
    <w:rsid w:val="004C013A"/>
    <w:rsid w:val="004C025B"/>
    <w:rsid w:val="004C370A"/>
    <w:rsid w:val="004C38FB"/>
    <w:rsid w:val="004D04FE"/>
    <w:rsid w:val="004D13A0"/>
    <w:rsid w:val="004D1E24"/>
    <w:rsid w:val="004D21EB"/>
    <w:rsid w:val="004D4DC6"/>
    <w:rsid w:val="004D4E10"/>
    <w:rsid w:val="004D52AF"/>
    <w:rsid w:val="004D54C9"/>
    <w:rsid w:val="004E03D0"/>
    <w:rsid w:val="004E3F51"/>
    <w:rsid w:val="004E3FFE"/>
    <w:rsid w:val="004E5632"/>
    <w:rsid w:val="004F422F"/>
    <w:rsid w:val="004F57CB"/>
    <w:rsid w:val="0050062A"/>
    <w:rsid w:val="00503A10"/>
    <w:rsid w:val="00505C32"/>
    <w:rsid w:val="00505C65"/>
    <w:rsid w:val="00507C1E"/>
    <w:rsid w:val="005142CC"/>
    <w:rsid w:val="00515236"/>
    <w:rsid w:val="0051548A"/>
    <w:rsid w:val="00515F91"/>
    <w:rsid w:val="00523951"/>
    <w:rsid w:val="0052458C"/>
    <w:rsid w:val="00524F17"/>
    <w:rsid w:val="005250BD"/>
    <w:rsid w:val="005270E9"/>
    <w:rsid w:val="00530B35"/>
    <w:rsid w:val="00530DCF"/>
    <w:rsid w:val="0053179E"/>
    <w:rsid w:val="00533D14"/>
    <w:rsid w:val="0053471D"/>
    <w:rsid w:val="00535DB5"/>
    <w:rsid w:val="00537ABC"/>
    <w:rsid w:val="00540778"/>
    <w:rsid w:val="0054282C"/>
    <w:rsid w:val="00543849"/>
    <w:rsid w:val="00544122"/>
    <w:rsid w:val="0054451C"/>
    <w:rsid w:val="0055148F"/>
    <w:rsid w:val="00552F3E"/>
    <w:rsid w:val="0055381E"/>
    <w:rsid w:val="00554338"/>
    <w:rsid w:val="00560A27"/>
    <w:rsid w:val="00564037"/>
    <w:rsid w:val="00565841"/>
    <w:rsid w:val="00571056"/>
    <w:rsid w:val="00573F39"/>
    <w:rsid w:val="00574F73"/>
    <w:rsid w:val="005772D2"/>
    <w:rsid w:val="00582487"/>
    <w:rsid w:val="00583E4C"/>
    <w:rsid w:val="00585288"/>
    <w:rsid w:val="00586DC4"/>
    <w:rsid w:val="005900FE"/>
    <w:rsid w:val="00590B52"/>
    <w:rsid w:val="00595482"/>
    <w:rsid w:val="005976EF"/>
    <w:rsid w:val="005A03B6"/>
    <w:rsid w:val="005A42E1"/>
    <w:rsid w:val="005A4BC9"/>
    <w:rsid w:val="005A612F"/>
    <w:rsid w:val="005A62AE"/>
    <w:rsid w:val="005A7292"/>
    <w:rsid w:val="005B050F"/>
    <w:rsid w:val="005B0E44"/>
    <w:rsid w:val="005B34E5"/>
    <w:rsid w:val="005B363D"/>
    <w:rsid w:val="005B408C"/>
    <w:rsid w:val="005B6B25"/>
    <w:rsid w:val="005B7B51"/>
    <w:rsid w:val="005B7C7A"/>
    <w:rsid w:val="005C15B1"/>
    <w:rsid w:val="005C468B"/>
    <w:rsid w:val="005C5439"/>
    <w:rsid w:val="005C6FBC"/>
    <w:rsid w:val="005C7073"/>
    <w:rsid w:val="005C7369"/>
    <w:rsid w:val="005D0377"/>
    <w:rsid w:val="005D1304"/>
    <w:rsid w:val="005D24D5"/>
    <w:rsid w:val="005D3ABE"/>
    <w:rsid w:val="005D486B"/>
    <w:rsid w:val="005D5636"/>
    <w:rsid w:val="005D58BA"/>
    <w:rsid w:val="005D6986"/>
    <w:rsid w:val="005D6B0F"/>
    <w:rsid w:val="005E1F6E"/>
    <w:rsid w:val="005E3AD9"/>
    <w:rsid w:val="005E6948"/>
    <w:rsid w:val="005E75A8"/>
    <w:rsid w:val="005E7ABF"/>
    <w:rsid w:val="005F0782"/>
    <w:rsid w:val="005F3105"/>
    <w:rsid w:val="005F4F34"/>
    <w:rsid w:val="005F56DA"/>
    <w:rsid w:val="005F68DD"/>
    <w:rsid w:val="005F69EA"/>
    <w:rsid w:val="0060148A"/>
    <w:rsid w:val="00603C5F"/>
    <w:rsid w:val="00604429"/>
    <w:rsid w:val="0060503F"/>
    <w:rsid w:val="00605C39"/>
    <w:rsid w:val="00606572"/>
    <w:rsid w:val="00606779"/>
    <w:rsid w:val="00607B30"/>
    <w:rsid w:val="0061080F"/>
    <w:rsid w:val="00612162"/>
    <w:rsid w:val="00615FCD"/>
    <w:rsid w:val="00616F0E"/>
    <w:rsid w:val="00617A24"/>
    <w:rsid w:val="00617C6F"/>
    <w:rsid w:val="006220E9"/>
    <w:rsid w:val="00627CA3"/>
    <w:rsid w:val="00627E30"/>
    <w:rsid w:val="00631054"/>
    <w:rsid w:val="006315D6"/>
    <w:rsid w:val="0063237D"/>
    <w:rsid w:val="00632617"/>
    <w:rsid w:val="006348FF"/>
    <w:rsid w:val="006375A4"/>
    <w:rsid w:val="00640B15"/>
    <w:rsid w:val="00646212"/>
    <w:rsid w:val="00646EEE"/>
    <w:rsid w:val="00647AE1"/>
    <w:rsid w:val="00651D22"/>
    <w:rsid w:val="0065449A"/>
    <w:rsid w:val="006545D5"/>
    <w:rsid w:val="00654F95"/>
    <w:rsid w:val="00657D4A"/>
    <w:rsid w:val="00661FAF"/>
    <w:rsid w:val="00663318"/>
    <w:rsid w:val="00665175"/>
    <w:rsid w:val="0067643D"/>
    <w:rsid w:val="006770A5"/>
    <w:rsid w:val="006803CA"/>
    <w:rsid w:val="0068103F"/>
    <w:rsid w:val="006812C2"/>
    <w:rsid w:val="0068244B"/>
    <w:rsid w:val="00682C26"/>
    <w:rsid w:val="00683D31"/>
    <w:rsid w:val="00690954"/>
    <w:rsid w:val="00692481"/>
    <w:rsid w:val="006A1D9A"/>
    <w:rsid w:val="006A2232"/>
    <w:rsid w:val="006A3E5F"/>
    <w:rsid w:val="006A7091"/>
    <w:rsid w:val="006A7360"/>
    <w:rsid w:val="006A7F88"/>
    <w:rsid w:val="006B759C"/>
    <w:rsid w:val="006B7644"/>
    <w:rsid w:val="006B78D4"/>
    <w:rsid w:val="006C0F45"/>
    <w:rsid w:val="006C107C"/>
    <w:rsid w:val="006C1224"/>
    <w:rsid w:val="006C1EB2"/>
    <w:rsid w:val="006C3EA8"/>
    <w:rsid w:val="006C71B6"/>
    <w:rsid w:val="006D0CEC"/>
    <w:rsid w:val="006D1D4E"/>
    <w:rsid w:val="006D216C"/>
    <w:rsid w:val="006D5C36"/>
    <w:rsid w:val="006E21AC"/>
    <w:rsid w:val="006E26B3"/>
    <w:rsid w:val="006E4715"/>
    <w:rsid w:val="006E75BF"/>
    <w:rsid w:val="006F0FC9"/>
    <w:rsid w:val="006F41F9"/>
    <w:rsid w:val="00705BF8"/>
    <w:rsid w:val="00705C3C"/>
    <w:rsid w:val="007102F2"/>
    <w:rsid w:val="00712659"/>
    <w:rsid w:val="007138F1"/>
    <w:rsid w:val="00714954"/>
    <w:rsid w:val="00722357"/>
    <w:rsid w:val="00723138"/>
    <w:rsid w:val="0072352E"/>
    <w:rsid w:val="00723782"/>
    <w:rsid w:val="00724976"/>
    <w:rsid w:val="007254FF"/>
    <w:rsid w:val="007317DA"/>
    <w:rsid w:val="00732D70"/>
    <w:rsid w:val="0073393A"/>
    <w:rsid w:val="00736F6A"/>
    <w:rsid w:val="007458B3"/>
    <w:rsid w:val="00745F42"/>
    <w:rsid w:val="00747C57"/>
    <w:rsid w:val="0075030A"/>
    <w:rsid w:val="00750C64"/>
    <w:rsid w:val="007556C7"/>
    <w:rsid w:val="00760CF5"/>
    <w:rsid w:val="00761324"/>
    <w:rsid w:val="0076365C"/>
    <w:rsid w:val="00764019"/>
    <w:rsid w:val="00765685"/>
    <w:rsid w:val="00770347"/>
    <w:rsid w:val="007746C6"/>
    <w:rsid w:val="00775FD5"/>
    <w:rsid w:val="00777DFC"/>
    <w:rsid w:val="00780E7D"/>
    <w:rsid w:val="00781FA1"/>
    <w:rsid w:val="007829D8"/>
    <w:rsid w:val="00783999"/>
    <w:rsid w:val="00783EBC"/>
    <w:rsid w:val="0079041D"/>
    <w:rsid w:val="00790FCE"/>
    <w:rsid w:val="00797C76"/>
    <w:rsid w:val="007A38F5"/>
    <w:rsid w:val="007A3B49"/>
    <w:rsid w:val="007A5D62"/>
    <w:rsid w:val="007B177D"/>
    <w:rsid w:val="007B35C5"/>
    <w:rsid w:val="007B4966"/>
    <w:rsid w:val="007C0273"/>
    <w:rsid w:val="007C04A1"/>
    <w:rsid w:val="007C0F96"/>
    <w:rsid w:val="007C15DB"/>
    <w:rsid w:val="007C339B"/>
    <w:rsid w:val="007C4C88"/>
    <w:rsid w:val="007C5506"/>
    <w:rsid w:val="007D0614"/>
    <w:rsid w:val="007D1910"/>
    <w:rsid w:val="007D3998"/>
    <w:rsid w:val="007D477D"/>
    <w:rsid w:val="007D5B9B"/>
    <w:rsid w:val="007D62B7"/>
    <w:rsid w:val="007E01FB"/>
    <w:rsid w:val="007E1A8A"/>
    <w:rsid w:val="007E21D8"/>
    <w:rsid w:val="007E2657"/>
    <w:rsid w:val="007E70E8"/>
    <w:rsid w:val="007F1E44"/>
    <w:rsid w:val="007F324D"/>
    <w:rsid w:val="007F59EC"/>
    <w:rsid w:val="008018DF"/>
    <w:rsid w:val="00804A83"/>
    <w:rsid w:val="00806383"/>
    <w:rsid w:val="0080690A"/>
    <w:rsid w:val="0081086A"/>
    <w:rsid w:val="00810F5C"/>
    <w:rsid w:val="00811312"/>
    <w:rsid w:val="008128DC"/>
    <w:rsid w:val="00814559"/>
    <w:rsid w:val="00817F44"/>
    <w:rsid w:val="00820806"/>
    <w:rsid w:val="00821919"/>
    <w:rsid w:val="008221FB"/>
    <w:rsid w:val="008300C0"/>
    <w:rsid w:val="00831864"/>
    <w:rsid w:val="00835547"/>
    <w:rsid w:val="0084183C"/>
    <w:rsid w:val="00843214"/>
    <w:rsid w:val="0084438E"/>
    <w:rsid w:val="00845692"/>
    <w:rsid w:val="00845DD2"/>
    <w:rsid w:val="008524FC"/>
    <w:rsid w:val="00854911"/>
    <w:rsid w:val="00855250"/>
    <w:rsid w:val="00856478"/>
    <w:rsid w:val="00856B46"/>
    <w:rsid w:val="00860398"/>
    <w:rsid w:val="00860430"/>
    <w:rsid w:val="00863AB6"/>
    <w:rsid w:val="00866361"/>
    <w:rsid w:val="008708A3"/>
    <w:rsid w:val="00870A97"/>
    <w:rsid w:val="00875A83"/>
    <w:rsid w:val="00877168"/>
    <w:rsid w:val="00881B3A"/>
    <w:rsid w:val="00886CA9"/>
    <w:rsid w:val="00886EE2"/>
    <w:rsid w:val="0088735A"/>
    <w:rsid w:val="00891630"/>
    <w:rsid w:val="00891D8B"/>
    <w:rsid w:val="008A04F3"/>
    <w:rsid w:val="008A0D36"/>
    <w:rsid w:val="008A2BF0"/>
    <w:rsid w:val="008A2D27"/>
    <w:rsid w:val="008A3EA0"/>
    <w:rsid w:val="008A3F0B"/>
    <w:rsid w:val="008A7154"/>
    <w:rsid w:val="008B09F7"/>
    <w:rsid w:val="008B2660"/>
    <w:rsid w:val="008B2A51"/>
    <w:rsid w:val="008B5CB3"/>
    <w:rsid w:val="008C1AB2"/>
    <w:rsid w:val="008C2A4C"/>
    <w:rsid w:val="008C41BD"/>
    <w:rsid w:val="008C4350"/>
    <w:rsid w:val="008C4871"/>
    <w:rsid w:val="008C5EB5"/>
    <w:rsid w:val="008C6078"/>
    <w:rsid w:val="008C6CCC"/>
    <w:rsid w:val="008D0B49"/>
    <w:rsid w:val="008D4A6E"/>
    <w:rsid w:val="008D5CD0"/>
    <w:rsid w:val="008D7BD9"/>
    <w:rsid w:val="008E0D51"/>
    <w:rsid w:val="008E2638"/>
    <w:rsid w:val="008E3FA4"/>
    <w:rsid w:val="008E5246"/>
    <w:rsid w:val="008E5E44"/>
    <w:rsid w:val="008F01AC"/>
    <w:rsid w:val="008F38C5"/>
    <w:rsid w:val="008F6091"/>
    <w:rsid w:val="009011E6"/>
    <w:rsid w:val="009026A9"/>
    <w:rsid w:val="00902733"/>
    <w:rsid w:val="009035C6"/>
    <w:rsid w:val="009038F6"/>
    <w:rsid w:val="009059E1"/>
    <w:rsid w:val="00907C91"/>
    <w:rsid w:val="00911352"/>
    <w:rsid w:val="00912E46"/>
    <w:rsid w:val="009139E7"/>
    <w:rsid w:val="0091556F"/>
    <w:rsid w:val="00921268"/>
    <w:rsid w:val="00922366"/>
    <w:rsid w:val="009261C5"/>
    <w:rsid w:val="00927347"/>
    <w:rsid w:val="009314C0"/>
    <w:rsid w:val="009327FE"/>
    <w:rsid w:val="00934976"/>
    <w:rsid w:val="00940976"/>
    <w:rsid w:val="009411E6"/>
    <w:rsid w:val="009424DB"/>
    <w:rsid w:val="00944FAC"/>
    <w:rsid w:val="009476D4"/>
    <w:rsid w:val="00950F09"/>
    <w:rsid w:val="00951B2D"/>
    <w:rsid w:val="00952E43"/>
    <w:rsid w:val="00954137"/>
    <w:rsid w:val="00956304"/>
    <w:rsid w:val="009602F3"/>
    <w:rsid w:val="0096188F"/>
    <w:rsid w:val="00961C10"/>
    <w:rsid w:val="00961CC3"/>
    <w:rsid w:val="00961DFE"/>
    <w:rsid w:val="009638AD"/>
    <w:rsid w:val="00964BB2"/>
    <w:rsid w:val="00970A01"/>
    <w:rsid w:val="00971050"/>
    <w:rsid w:val="0097203C"/>
    <w:rsid w:val="009756A5"/>
    <w:rsid w:val="0097598B"/>
    <w:rsid w:val="0097725B"/>
    <w:rsid w:val="00981023"/>
    <w:rsid w:val="009817F3"/>
    <w:rsid w:val="00986E0D"/>
    <w:rsid w:val="009900CC"/>
    <w:rsid w:val="009901B8"/>
    <w:rsid w:val="00990F2D"/>
    <w:rsid w:val="0099276C"/>
    <w:rsid w:val="00993257"/>
    <w:rsid w:val="00994458"/>
    <w:rsid w:val="00994C80"/>
    <w:rsid w:val="00996614"/>
    <w:rsid w:val="009A1437"/>
    <w:rsid w:val="009A4B45"/>
    <w:rsid w:val="009B2308"/>
    <w:rsid w:val="009B31D9"/>
    <w:rsid w:val="009B54B8"/>
    <w:rsid w:val="009B7BF4"/>
    <w:rsid w:val="009B7F70"/>
    <w:rsid w:val="009C0C18"/>
    <w:rsid w:val="009C10EF"/>
    <w:rsid w:val="009C3020"/>
    <w:rsid w:val="009C40C9"/>
    <w:rsid w:val="009C5065"/>
    <w:rsid w:val="009C7523"/>
    <w:rsid w:val="009D0588"/>
    <w:rsid w:val="009D10A1"/>
    <w:rsid w:val="009D23A0"/>
    <w:rsid w:val="009D2963"/>
    <w:rsid w:val="009D5842"/>
    <w:rsid w:val="009D5A41"/>
    <w:rsid w:val="009D7E6F"/>
    <w:rsid w:val="009E168B"/>
    <w:rsid w:val="009E2671"/>
    <w:rsid w:val="009E298F"/>
    <w:rsid w:val="009E2A39"/>
    <w:rsid w:val="009E39C1"/>
    <w:rsid w:val="009E3A75"/>
    <w:rsid w:val="009E6B2A"/>
    <w:rsid w:val="009E77CF"/>
    <w:rsid w:val="009F149B"/>
    <w:rsid w:val="009F43C5"/>
    <w:rsid w:val="009F4CC8"/>
    <w:rsid w:val="009F59B6"/>
    <w:rsid w:val="009F6057"/>
    <w:rsid w:val="009F729F"/>
    <w:rsid w:val="00A00063"/>
    <w:rsid w:val="00A002EC"/>
    <w:rsid w:val="00A0129E"/>
    <w:rsid w:val="00A018E4"/>
    <w:rsid w:val="00A0320A"/>
    <w:rsid w:val="00A1561D"/>
    <w:rsid w:val="00A160A6"/>
    <w:rsid w:val="00A23653"/>
    <w:rsid w:val="00A25526"/>
    <w:rsid w:val="00A26EEB"/>
    <w:rsid w:val="00A30274"/>
    <w:rsid w:val="00A429D3"/>
    <w:rsid w:val="00A5091E"/>
    <w:rsid w:val="00A5530A"/>
    <w:rsid w:val="00A613A7"/>
    <w:rsid w:val="00A61C29"/>
    <w:rsid w:val="00A6319F"/>
    <w:rsid w:val="00A63D9B"/>
    <w:rsid w:val="00A64273"/>
    <w:rsid w:val="00A725BF"/>
    <w:rsid w:val="00A736BC"/>
    <w:rsid w:val="00A75628"/>
    <w:rsid w:val="00A8315B"/>
    <w:rsid w:val="00A832DE"/>
    <w:rsid w:val="00A83B87"/>
    <w:rsid w:val="00A84BA1"/>
    <w:rsid w:val="00A85B4F"/>
    <w:rsid w:val="00A86E1D"/>
    <w:rsid w:val="00A86E91"/>
    <w:rsid w:val="00A8728F"/>
    <w:rsid w:val="00A90152"/>
    <w:rsid w:val="00A94167"/>
    <w:rsid w:val="00A96875"/>
    <w:rsid w:val="00A96BDC"/>
    <w:rsid w:val="00AA0EC1"/>
    <w:rsid w:val="00AA3726"/>
    <w:rsid w:val="00AA37EF"/>
    <w:rsid w:val="00AA425C"/>
    <w:rsid w:val="00AA479C"/>
    <w:rsid w:val="00AA541C"/>
    <w:rsid w:val="00AA7039"/>
    <w:rsid w:val="00AB0087"/>
    <w:rsid w:val="00AB14F3"/>
    <w:rsid w:val="00AB4EF3"/>
    <w:rsid w:val="00AB500C"/>
    <w:rsid w:val="00AB6161"/>
    <w:rsid w:val="00AB62DA"/>
    <w:rsid w:val="00AC1303"/>
    <w:rsid w:val="00AC199B"/>
    <w:rsid w:val="00AC1EA4"/>
    <w:rsid w:val="00AC3370"/>
    <w:rsid w:val="00AC52DC"/>
    <w:rsid w:val="00AC787C"/>
    <w:rsid w:val="00AD16A6"/>
    <w:rsid w:val="00AD3252"/>
    <w:rsid w:val="00AD5D00"/>
    <w:rsid w:val="00AD7274"/>
    <w:rsid w:val="00AE0000"/>
    <w:rsid w:val="00AE0B78"/>
    <w:rsid w:val="00AE51AD"/>
    <w:rsid w:val="00AE65AB"/>
    <w:rsid w:val="00AE65FD"/>
    <w:rsid w:val="00AF1F73"/>
    <w:rsid w:val="00AF20FE"/>
    <w:rsid w:val="00AF2A71"/>
    <w:rsid w:val="00AF689B"/>
    <w:rsid w:val="00AF6DB4"/>
    <w:rsid w:val="00AF7884"/>
    <w:rsid w:val="00B0082D"/>
    <w:rsid w:val="00B00BB7"/>
    <w:rsid w:val="00B00CFC"/>
    <w:rsid w:val="00B012BD"/>
    <w:rsid w:val="00B0183D"/>
    <w:rsid w:val="00B0294F"/>
    <w:rsid w:val="00B0334D"/>
    <w:rsid w:val="00B053AC"/>
    <w:rsid w:val="00B055B4"/>
    <w:rsid w:val="00B06BFD"/>
    <w:rsid w:val="00B076D8"/>
    <w:rsid w:val="00B104A8"/>
    <w:rsid w:val="00B1177D"/>
    <w:rsid w:val="00B12027"/>
    <w:rsid w:val="00B16B95"/>
    <w:rsid w:val="00B17A57"/>
    <w:rsid w:val="00B2113B"/>
    <w:rsid w:val="00B21A70"/>
    <w:rsid w:val="00B23EB2"/>
    <w:rsid w:val="00B25457"/>
    <w:rsid w:val="00B272B0"/>
    <w:rsid w:val="00B30907"/>
    <w:rsid w:val="00B33B3A"/>
    <w:rsid w:val="00B40B87"/>
    <w:rsid w:val="00B440EF"/>
    <w:rsid w:val="00B45CD8"/>
    <w:rsid w:val="00B5122B"/>
    <w:rsid w:val="00B557A4"/>
    <w:rsid w:val="00B56786"/>
    <w:rsid w:val="00B577EB"/>
    <w:rsid w:val="00B57CB1"/>
    <w:rsid w:val="00B63B82"/>
    <w:rsid w:val="00B643FC"/>
    <w:rsid w:val="00B64BE8"/>
    <w:rsid w:val="00B6561C"/>
    <w:rsid w:val="00B65F88"/>
    <w:rsid w:val="00B6787F"/>
    <w:rsid w:val="00B70BB1"/>
    <w:rsid w:val="00B731E7"/>
    <w:rsid w:val="00B73EE9"/>
    <w:rsid w:val="00B73FD2"/>
    <w:rsid w:val="00B748B6"/>
    <w:rsid w:val="00B74D0D"/>
    <w:rsid w:val="00B755FE"/>
    <w:rsid w:val="00B75CD8"/>
    <w:rsid w:val="00B77D4E"/>
    <w:rsid w:val="00B8061E"/>
    <w:rsid w:val="00B81DCE"/>
    <w:rsid w:val="00B836FF"/>
    <w:rsid w:val="00B841E5"/>
    <w:rsid w:val="00B85E7C"/>
    <w:rsid w:val="00B87C4F"/>
    <w:rsid w:val="00B90F81"/>
    <w:rsid w:val="00B9117B"/>
    <w:rsid w:val="00B922D1"/>
    <w:rsid w:val="00B924E8"/>
    <w:rsid w:val="00B936E8"/>
    <w:rsid w:val="00BA1342"/>
    <w:rsid w:val="00BA29D6"/>
    <w:rsid w:val="00BA2C96"/>
    <w:rsid w:val="00BA2F30"/>
    <w:rsid w:val="00BA46E8"/>
    <w:rsid w:val="00BA5599"/>
    <w:rsid w:val="00BA678A"/>
    <w:rsid w:val="00BB04D8"/>
    <w:rsid w:val="00BB087B"/>
    <w:rsid w:val="00BB0E44"/>
    <w:rsid w:val="00BB1E2C"/>
    <w:rsid w:val="00BB1F04"/>
    <w:rsid w:val="00BB269C"/>
    <w:rsid w:val="00BB3A05"/>
    <w:rsid w:val="00BB74D1"/>
    <w:rsid w:val="00BC2B5B"/>
    <w:rsid w:val="00BD1102"/>
    <w:rsid w:val="00BD1120"/>
    <w:rsid w:val="00BD1211"/>
    <w:rsid w:val="00BD4C64"/>
    <w:rsid w:val="00BD59DA"/>
    <w:rsid w:val="00BD5EEB"/>
    <w:rsid w:val="00BD6420"/>
    <w:rsid w:val="00BD64F4"/>
    <w:rsid w:val="00BD7FF4"/>
    <w:rsid w:val="00BE2D87"/>
    <w:rsid w:val="00BE3CA4"/>
    <w:rsid w:val="00BE4B45"/>
    <w:rsid w:val="00BE69A0"/>
    <w:rsid w:val="00BE6D7F"/>
    <w:rsid w:val="00BE7D7E"/>
    <w:rsid w:val="00BF1802"/>
    <w:rsid w:val="00BF1977"/>
    <w:rsid w:val="00BF5B05"/>
    <w:rsid w:val="00BF6F2D"/>
    <w:rsid w:val="00C004C3"/>
    <w:rsid w:val="00C04840"/>
    <w:rsid w:val="00C05DA3"/>
    <w:rsid w:val="00C06B0B"/>
    <w:rsid w:val="00C116DB"/>
    <w:rsid w:val="00C11F76"/>
    <w:rsid w:val="00C127EB"/>
    <w:rsid w:val="00C14961"/>
    <w:rsid w:val="00C14A83"/>
    <w:rsid w:val="00C20A5B"/>
    <w:rsid w:val="00C20C42"/>
    <w:rsid w:val="00C25DED"/>
    <w:rsid w:val="00C27318"/>
    <w:rsid w:val="00C27827"/>
    <w:rsid w:val="00C328CB"/>
    <w:rsid w:val="00C339BF"/>
    <w:rsid w:val="00C33D2A"/>
    <w:rsid w:val="00C3505E"/>
    <w:rsid w:val="00C4412F"/>
    <w:rsid w:val="00C44C7B"/>
    <w:rsid w:val="00C44E62"/>
    <w:rsid w:val="00C534B0"/>
    <w:rsid w:val="00C53F37"/>
    <w:rsid w:val="00C56560"/>
    <w:rsid w:val="00C56696"/>
    <w:rsid w:val="00C57E15"/>
    <w:rsid w:val="00C60DCE"/>
    <w:rsid w:val="00C60F09"/>
    <w:rsid w:val="00C656C0"/>
    <w:rsid w:val="00C66757"/>
    <w:rsid w:val="00C66BF5"/>
    <w:rsid w:val="00C67AED"/>
    <w:rsid w:val="00C721A6"/>
    <w:rsid w:val="00C73829"/>
    <w:rsid w:val="00C778E8"/>
    <w:rsid w:val="00C85EC7"/>
    <w:rsid w:val="00C87F88"/>
    <w:rsid w:val="00C93375"/>
    <w:rsid w:val="00C933A1"/>
    <w:rsid w:val="00C938AA"/>
    <w:rsid w:val="00C940A2"/>
    <w:rsid w:val="00C943E4"/>
    <w:rsid w:val="00C94666"/>
    <w:rsid w:val="00C95C17"/>
    <w:rsid w:val="00C977CC"/>
    <w:rsid w:val="00CA162C"/>
    <w:rsid w:val="00CA2C9C"/>
    <w:rsid w:val="00CA447A"/>
    <w:rsid w:val="00CA4487"/>
    <w:rsid w:val="00CA6F40"/>
    <w:rsid w:val="00CB01F5"/>
    <w:rsid w:val="00CB146A"/>
    <w:rsid w:val="00CB2C1F"/>
    <w:rsid w:val="00CB35D0"/>
    <w:rsid w:val="00CC0A2E"/>
    <w:rsid w:val="00CC184F"/>
    <w:rsid w:val="00CC27AC"/>
    <w:rsid w:val="00CC3A90"/>
    <w:rsid w:val="00CC4F5A"/>
    <w:rsid w:val="00CD0517"/>
    <w:rsid w:val="00CD0993"/>
    <w:rsid w:val="00CD1007"/>
    <w:rsid w:val="00CD38D1"/>
    <w:rsid w:val="00CD79ED"/>
    <w:rsid w:val="00CE0B4A"/>
    <w:rsid w:val="00CE29B4"/>
    <w:rsid w:val="00CE3503"/>
    <w:rsid w:val="00CE587C"/>
    <w:rsid w:val="00CE7736"/>
    <w:rsid w:val="00CF06B2"/>
    <w:rsid w:val="00CF3E97"/>
    <w:rsid w:val="00CF5C36"/>
    <w:rsid w:val="00CF685F"/>
    <w:rsid w:val="00D002B2"/>
    <w:rsid w:val="00D00B7C"/>
    <w:rsid w:val="00D00BA5"/>
    <w:rsid w:val="00D02914"/>
    <w:rsid w:val="00D03A2D"/>
    <w:rsid w:val="00D12D9B"/>
    <w:rsid w:val="00D13F7A"/>
    <w:rsid w:val="00D14885"/>
    <w:rsid w:val="00D16997"/>
    <w:rsid w:val="00D16A4D"/>
    <w:rsid w:val="00D16E75"/>
    <w:rsid w:val="00D17A86"/>
    <w:rsid w:val="00D24ACA"/>
    <w:rsid w:val="00D263D4"/>
    <w:rsid w:val="00D26F96"/>
    <w:rsid w:val="00D30DC4"/>
    <w:rsid w:val="00D329A5"/>
    <w:rsid w:val="00D32A8C"/>
    <w:rsid w:val="00D34AA7"/>
    <w:rsid w:val="00D34F6B"/>
    <w:rsid w:val="00D375F7"/>
    <w:rsid w:val="00D400D8"/>
    <w:rsid w:val="00D42E39"/>
    <w:rsid w:val="00D43456"/>
    <w:rsid w:val="00D43992"/>
    <w:rsid w:val="00D45302"/>
    <w:rsid w:val="00D47156"/>
    <w:rsid w:val="00D50816"/>
    <w:rsid w:val="00D50CEF"/>
    <w:rsid w:val="00D51F0E"/>
    <w:rsid w:val="00D531A5"/>
    <w:rsid w:val="00D54B8B"/>
    <w:rsid w:val="00D569D4"/>
    <w:rsid w:val="00D62451"/>
    <w:rsid w:val="00D62DD4"/>
    <w:rsid w:val="00D643D6"/>
    <w:rsid w:val="00D65F4F"/>
    <w:rsid w:val="00D669D2"/>
    <w:rsid w:val="00D67BC8"/>
    <w:rsid w:val="00D70B6B"/>
    <w:rsid w:val="00D712F5"/>
    <w:rsid w:val="00D71E9E"/>
    <w:rsid w:val="00D73114"/>
    <w:rsid w:val="00D76B7B"/>
    <w:rsid w:val="00D77B41"/>
    <w:rsid w:val="00D80341"/>
    <w:rsid w:val="00D80DE1"/>
    <w:rsid w:val="00D83393"/>
    <w:rsid w:val="00D8549A"/>
    <w:rsid w:val="00D876BF"/>
    <w:rsid w:val="00DA0B3A"/>
    <w:rsid w:val="00DA1E8D"/>
    <w:rsid w:val="00DA4B2C"/>
    <w:rsid w:val="00DA5824"/>
    <w:rsid w:val="00DA6490"/>
    <w:rsid w:val="00DA77AD"/>
    <w:rsid w:val="00DA77BB"/>
    <w:rsid w:val="00DB4671"/>
    <w:rsid w:val="00DB4D1C"/>
    <w:rsid w:val="00DB7593"/>
    <w:rsid w:val="00DB78EA"/>
    <w:rsid w:val="00DB7BDE"/>
    <w:rsid w:val="00DC34FB"/>
    <w:rsid w:val="00DC4337"/>
    <w:rsid w:val="00DD0D6E"/>
    <w:rsid w:val="00DD2010"/>
    <w:rsid w:val="00DD3354"/>
    <w:rsid w:val="00DD3964"/>
    <w:rsid w:val="00DD6DA1"/>
    <w:rsid w:val="00DD7FA4"/>
    <w:rsid w:val="00DE0523"/>
    <w:rsid w:val="00DE2704"/>
    <w:rsid w:val="00DE3B1C"/>
    <w:rsid w:val="00DE40B7"/>
    <w:rsid w:val="00DE5698"/>
    <w:rsid w:val="00DF1DEE"/>
    <w:rsid w:val="00DF2287"/>
    <w:rsid w:val="00DF4091"/>
    <w:rsid w:val="00DF45F9"/>
    <w:rsid w:val="00DF4FAC"/>
    <w:rsid w:val="00E01C1B"/>
    <w:rsid w:val="00E02C16"/>
    <w:rsid w:val="00E02EB6"/>
    <w:rsid w:val="00E05003"/>
    <w:rsid w:val="00E15076"/>
    <w:rsid w:val="00E15606"/>
    <w:rsid w:val="00E1620D"/>
    <w:rsid w:val="00E17364"/>
    <w:rsid w:val="00E17BEF"/>
    <w:rsid w:val="00E217BB"/>
    <w:rsid w:val="00E22B99"/>
    <w:rsid w:val="00E2393E"/>
    <w:rsid w:val="00E31B01"/>
    <w:rsid w:val="00E3422F"/>
    <w:rsid w:val="00E4029B"/>
    <w:rsid w:val="00E41794"/>
    <w:rsid w:val="00E42311"/>
    <w:rsid w:val="00E42B9F"/>
    <w:rsid w:val="00E43160"/>
    <w:rsid w:val="00E43B71"/>
    <w:rsid w:val="00E44A0E"/>
    <w:rsid w:val="00E45120"/>
    <w:rsid w:val="00E45A78"/>
    <w:rsid w:val="00E53AF6"/>
    <w:rsid w:val="00E54BF0"/>
    <w:rsid w:val="00E5675A"/>
    <w:rsid w:val="00E56C26"/>
    <w:rsid w:val="00E57813"/>
    <w:rsid w:val="00E57F71"/>
    <w:rsid w:val="00E6184C"/>
    <w:rsid w:val="00E63B2D"/>
    <w:rsid w:val="00E63F45"/>
    <w:rsid w:val="00E64C2B"/>
    <w:rsid w:val="00E654B3"/>
    <w:rsid w:val="00E70F93"/>
    <w:rsid w:val="00E73262"/>
    <w:rsid w:val="00E74751"/>
    <w:rsid w:val="00E748E7"/>
    <w:rsid w:val="00E75718"/>
    <w:rsid w:val="00E8069D"/>
    <w:rsid w:val="00E81839"/>
    <w:rsid w:val="00E868CE"/>
    <w:rsid w:val="00E871F1"/>
    <w:rsid w:val="00E924A4"/>
    <w:rsid w:val="00E93CEC"/>
    <w:rsid w:val="00E9540B"/>
    <w:rsid w:val="00EA1157"/>
    <w:rsid w:val="00EA147D"/>
    <w:rsid w:val="00EA25CE"/>
    <w:rsid w:val="00EA42E8"/>
    <w:rsid w:val="00EA66EE"/>
    <w:rsid w:val="00EB1794"/>
    <w:rsid w:val="00EB1931"/>
    <w:rsid w:val="00EB61E9"/>
    <w:rsid w:val="00EC0299"/>
    <w:rsid w:val="00EC1FE2"/>
    <w:rsid w:val="00EC354C"/>
    <w:rsid w:val="00EC59FC"/>
    <w:rsid w:val="00EC616F"/>
    <w:rsid w:val="00EC6D59"/>
    <w:rsid w:val="00ED222C"/>
    <w:rsid w:val="00ED3A86"/>
    <w:rsid w:val="00ED465B"/>
    <w:rsid w:val="00EE0E34"/>
    <w:rsid w:val="00EE0EBF"/>
    <w:rsid w:val="00EE196F"/>
    <w:rsid w:val="00EE2AF1"/>
    <w:rsid w:val="00EE3B66"/>
    <w:rsid w:val="00EE7021"/>
    <w:rsid w:val="00EF038E"/>
    <w:rsid w:val="00EF05AB"/>
    <w:rsid w:val="00EF1AA7"/>
    <w:rsid w:val="00EF2E25"/>
    <w:rsid w:val="00EF58E8"/>
    <w:rsid w:val="00EF6112"/>
    <w:rsid w:val="00F0014C"/>
    <w:rsid w:val="00F01456"/>
    <w:rsid w:val="00F0371C"/>
    <w:rsid w:val="00F03B44"/>
    <w:rsid w:val="00F0559D"/>
    <w:rsid w:val="00F076CD"/>
    <w:rsid w:val="00F079DE"/>
    <w:rsid w:val="00F1033F"/>
    <w:rsid w:val="00F16864"/>
    <w:rsid w:val="00F20B30"/>
    <w:rsid w:val="00F22AE1"/>
    <w:rsid w:val="00F23228"/>
    <w:rsid w:val="00F27C2D"/>
    <w:rsid w:val="00F31250"/>
    <w:rsid w:val="00F312BB"/>
    <w:rsid w:val="00F32B05"/>
    <w:rsid w:val="00F33B5A"/>
    <w:rsid w:val="00F350C4"/>
    <w:rsid w:val="00F358B6"/>
    <w:rsid w:val="00F3758D"/>
    <w:rsid w:val="00F405F4"/>
    <w:rsid w:val="00F42A6C"/>
    <w:rsid w:val="00F459E5"/>
    <w:rsid w:val="00F46450"/>
    <w:rsid w:val="00F47787"/>
    <w:rsid w:val="00F5140C"/>
    <w:rsid w:val="00F52892"/>
    <w:rsid w:val="00F54DB7"/>
    <w:rsid w:val="00F56ECB"/>
    <w:rsid w:val="00F57515"/>
    <w:rsid w:val="00F608EB"/>
    <w:rsid w:val="00F615DB"/>
    <w:rsid w:val="00F6550C"/>
    <w:rsid w:val="00F65DA5"/>
    <w:rsid w:val="00F662F1"/>
    <w:rsid w:val="00F71E6E"/>
    <w:rsid w:val="00F734BE"/>
    <w:rsid w:val="00F73893"/>
    <w:rsid w:val="00F7394D"/>
    <w:rsid w:val="00F742AC"/>
    <w:rsid w:val="00F74DD9"/>
    <w:rsid w:val="00F74FFB"/>
    <w:rsid w:val="00F7769B"/>
    <w:rsid w:val="00F8011C"/>
    <w:rsid w:val="00F80DB2"/>
    <w:rsid w:val="00F80DF0"/>
    <w:rsid w:val="00F81800"/>
    <w:rsid w:val="00F865BF"/>
    <w:rsid w:val="00F91999"/>
    <w:rsid w:val="00F92867"/>
    <w:rsid w:val="00F93448"/>
    <w:rsid w:val="00F93F14"/>
    <w:rsid w:val="00F93FC2"/>
    <w:rsid w:val="00F94107"/>
    <w:rsid w:val="00F94CA5"/>
    <w:rsid w:val="00FA134F"/>
    <w:rsid w:val="00FA2865"/>
    <w:rsid w:val="00FA330F"/>
    <w:rsid w:val="00FA468B"/>
    <w:rsid w:val="00FA7070"/>
    <w:rsid w:val="00FA7B80"/>
    <w:rsid w:val="00FB0E98"/>
    <w:rsid w:val="00FB5B73"/>
    <w:rsid w:val="00FB7952"/>
    <w:rsid w:val="00FC1BD0"/>
    <w:rsid w:val="00FC1F6A"/>
    <w:rsid w:val="00FC26CC"/>
    <w:rsid w:val="00FC6FEF"/>
    <w:rsid w:val="00FC7091"/>
    <w:rsid w:val="00FC713A"/>
    <w:rsid w:val="00FD1F9C"/>
    <w:rsid w:val="00FD25EA"/>
    <w:rsid w:val="00FD36E6"/>
    <w:rsid w:val="00FD4618"/>
    <w:rsid w:val="00FD61D8"/>
    <w:rsid w:val="00FE1496"/>
    <w:rsid w:val="00FE2A04"/>
    <w:rsid w:val="00FE322D"/>
    <w:rsid w:val="00FE3E43"/>
    <w:rsid w:val="00FE6BF3"/>
    <w:rsid w:val="00FE74E0"/>
    <w:rsid w:val="00FE78D5"/>
    <w:rsid w:val="00FF256F"/>
    <w:rsid w:val="00FF2911"/>
    <w:rsid w:val="00FF462A"/>
    <w:rsid w:val="00FF5117"/>
    <w:rsid w:val="00FF5DD4"/>
    <w:rsid w:val="00FF5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E1C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F7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locked/>
    <w:rsid w:val="002C1F7A"/>
    <w:rPr>
      <w:rFonts w:ascii="Arial" w:hAnsi="Arial" w:cs="Arial"/>
      <w:b/>
      <w:bCs/>
      <w:sz w:val="24"/>
      <w:szCs w:val="24"/>
      <w:shd w:val="clear" w:color="auto" w:fill="FFFFFF"/>
    </w:rPr>
  </w:style>
  <w:style w:type="character" w:customStyle="1" w:styleId="1">
    <w:name w:val="Основной текст Знак1"/>
    <w:basedOn w:val="a0"/>
    <w:link w:val="a3"/>
    <w:uiPriority w:val="99"/>
    <w:locked/>
    <w:rsid w:val="002C1F7A"/>
    <w:rPr>
      <w:rFonts w:ascii="Arial" w:hAnsi="Arial" w:cs="Arial"/>
      <w:sz w:val="24"/>
      <w:szCs w:val="24"/>
      <w:shd w:val="clear" w:color="auto" w:fill="FFFFFF"/>
    </w:rPr>
  </w:style>
  <w:style w:type="character" w:customStyle="1" w:styleId="a4">
    <w:name w:val="Основной текст + Полужирный"/>
    <w:basedOn w:val="1"/>
    <w:uiPriority w:val="99"/>
    <w:rsid w:val="002C1F7A"/>
    <w:rPr>
      <w:rFonts w:ascii="Arial" w:hAnsi="Arial" w:cs="Arial"/>
      <w:b/>
      <w:bCs/>
      <w:sz w:val="24"/>
      <w:szCs w:val="24"/>
      <w:shd w:val="clear" w:color="auto" w:fill="FFFFFF"/>
    </w:rPr>
  </w:style>
  <w:style w:type="character" w:customStyle="1" w:styleId="3">
    <w:name w:val="Основной текст + Полужирный3"/>
    <w:aliases w:val="Курсив"/>
    <w:basedOn w:val="1"/>
    <w:uiPriority w:val="99"/>
    <w:rsid w:val="002C1F7A"/>
    <w:rPr>
      <w:rFonts w:ascii="Arial" w:hAnsi="Arial" w:cs="Arial"/>
      <w:b/>
      <w:bCs/>
      <w:i/>
      <w:iCs/>
      <w:sz w:val="24"/>
      <w:szCs w:val="24"/>
      <w:shd w:val="clear" w:color="auto" w:fill="FFFFFF"/>
    </w:rPr>
  </w:style>
  <w:style w:type="character" w:customStyle="1" w:styleId="20">
    <w:name w:val="Основной текст + Полужирный2"/>
    <w:basedOn w:val="1"/>
    <w:uiPriority w:val="99"/>
    <w:rsid w:val="002C1F7A"/>
    <w:rPr>
      <w:rFonts w:ascii="Arial" w:hAnsi="Arial" w:cs="Arial"/>
      <w:b/>
      <w:bCs/>
      <w:sz w:val="24"/>
      <w:szCs w:val="24"/>
      <w:shd w:val="clear" w:color="auto" w:fill="FFFFFF"/>
    </w:rPr>
  </w:style>
  <w:style w:type="character" w:customStyle="1" w:styleId="TimesNewRoman">
    <w:name w:val="Основной текст + Times New Roman"/>
    <w:aliases w:val="10 pt,Полужирный,Интервал 1 pt,Масштаб 80%"/>
    <w:basedOn w:val="1"/>
    <w:uiPriority w:val="99"/>
    <w:rsid w:val="002C1F7A"/>
    <w:rPr>
      <w:rFonts w:ascii="Times New Roman" w:hAnsi="Times New Roman" w:cs="Times New Roman"/>
      <w:b/>
      <w:bCs/>
      <w:spacing w:val="30"/>
      <w:w w:val="80"/>
      <w:sz w:val="20"/>
      <w:szCs w:val="20"/>
      <w:shd w:val="clear" w:color="auto" w:fill="FFFFFF"/>
    </w:rPr>
  </w:style>
  <w:style w:type="character" w:customStyle="1" w:styleId="10">
    <w:name w:val="Заголовок №1_"/>
    <w:basedOn w:val="a0"/>
    <w:link w:val="11"/>
    <w:uiPriority w:val="99"/>
    <w:locked/>
    <w:rsid w:val="002C1F7A"/>
    <w:rPr>
      <w:rFonts w:ascii="Arial" w:hAnsi="Arial" w:cs="Arial"/>
      <w:b/>
      <w:bCs/>
      <w:sz w:val="24"/>
      <w:szCs w:val="24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2C1F7A"/>
    <w:pPr>
      <w:shd w:val="clear" w:color="auto" w:fill="FFFFFF"/>
      <w:spacing w:after="540" w:line="240" w:lineRule="atLeast"/>
    </w:pPr>
    <w:rPr>
      <w:rFonts w:ascii="Arial" w:eastAsiaTheme="minorHAnsi" w:hAnsi="Arial" w:cs="Arial"/>
      <w:b/>
      <w:bCs/>
      <w:color w:val="auto"/>
      <w:lang w:eastAsia="en-US"/>
    </w:rPr>
  </w:style>
  <w:style w:type="paragraph" w:styleId="a3">
    <w:name w:val="Body Text"/>
    <w:basedOn w:val="a"/>
    <w:link w:val="1"/>
    <w:uiPriority w:val="99"/>
    <w:rsid w:val="002C1F7A"/>
    <w:pPr>
      <w:shd w:val="clear" w:color="auto" w:fill="FFFFFF"/>
      <w:spacing w:before="540" w:after="60" w:line="270" w:lineRule="exact"/>
      <w:jc w:val="both"/>
    </w:pPr>
    <w:rPr>
      <w:rFonts w:ascii="Arial" w:eastAsiaTheme="minorHAnsi" w:hAnsi="Arial" w:cs="Arial"/>
      <w:color w:val="auto"/>
      <w:lang w:eastAsia="en-US"/>
    </w:rPr>
  </w:style>
  <w:style w:type="character" w:customStyle="1" w:styleId="a5">
    <w:name w:val="Основной текст Знак"/>
    <w:basedOn w:val="a0"/>
    <w:uiPriority w:val="99"/>
    <w:semiHidden/>
    <w:rsid w:val="002C1F7A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11">
    <w:name w:val="Заголовок №1"/>
    <w:basedOn w:val="a"/>
    <w:link w:val="10"/>
    <w:uiPriority w:val="99"/>
    <w:rsid w:val="002C1F7A"/>
    <w:pPr>
      <w:shd w:val="clear" w:color="auto" w:fill="FFFFFF"/>
      <w:spacing w:before="240" w:after="60" w:line="240" w:lineRule="atLeast"/>
      <w:outlineLvl w:val="0"/>
    </w:pPr>
    <w:rPr>
      <w:rFonts w:ascii="Arial" w:eastAsiaTheme="minorHAnsi" w:hAnsi="Arial" w:cs="Arial"/>
      <w:b/>
      <w:bCs/>
      <w:color w:val="auto"/>
      <w:lang w:eastAsia="en-US"/>
    </w:rPr>
  </w:style>
  <w:style w:type="paragraph" w:styleId="a6">
    <w:name w:val="footnote text"/>
    <w:basedOn w:val="a"/>
    <w:link w:val="a7"/>
    <w:unhideWhenUsed/>
    <w:rsid w:val="007F1E44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7F1E44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F1E44"/>
    <w:rPr>
      <w:vertAlign w:val="superscript"/>
    </w:rPr>
  </w:style>
  <w:style w:type="character" w:styleId="a9">
    <w:name w:val="annotation reference"/>
    <w:basedOn w:val="a0"/>
    <w:uiPriority w:val="99"/>
    <w:semiHidden/>
    <w:unhideWhenUsed/>
    <w:rsid w:val="008B09F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B09F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B09F7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B09F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B09F7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B09F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B09F7"/>
    <w:rPr>
      <w:rFonts w:ascii="Tahoma" w:eastAsia="Arial Unicode MS" w:hAnsi="Tahoma" w:cs="Tahoma"/>
      <w:color w:val="000000"/>
      <w:sz w:val="16"/>
      <w:szCs w:val="16"/>
      <w:lang w:eastAsia="ru-RU"/>
    </w:rPr>
  </w:style>
  <w:style w:type="character" w:styleId="af0">
    <w:name w:val="Hyperlink"/>
    <w:uiPriority w:val="99"/>
    <w:unhideWhenUsed/>
    <w:rsid w:val="002E23AA"/>
    <w:rPr>
      <w:rFonts w:cs="Times New Roman"/>
      <w:color w:val="0000FF"/>
      <w:u w:val="single"/>
    </w:rPr>
  </w:style>
  <w:style w:type="character" w:customStyle="1" w:styleId="4">
    <w:name w:val="Заголовок №4_"/>
    <w:basedOn w:val="a0"/>
    <w:link w:val="40"/>
    <w:uiPriority w:val="99"/>
    <w:rsid w:val="00A64273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A64273"/>
    <w:pPr>
      <w:shd w:val="clear" w:color="auto" w:fill="FFFFFF"/>
      <w:spacing w:before="240" w:line="245" w:lineRule="exact"/>
      <w:outlineLvl w:val="3"/>
    </w:pPr>
    <w:rPr>
      <w:rFonts w:ascii="Times New Roman" w:eastAsiaTheme="minorHAnsi" w:hAnsi="Times New Roman" w:cs="Times New Roman"/>
      <w:b/>
      <w:bCs/>
      <w:color w:val="auto"/>
      <w:sz w:val="21"/>
      <w:szCs w:val="21"/>
      <w:lang w:eastAsia="en-US"/>
    </w:rPr>
  </w:style>
  <w:style w:type="character" w:customStyle="1" w:styleId="30">
    <w:name w:val="Основной текст (3)_"/>
    <w:basedOn w:val="a0"/>
    <w:link w:val="31"/>
    <w:uiPriority w:val="99"/>
    <w:rsid w:val="00C656C0"/>
    <w:rPr>
      <w:rFonts w:ascii="Times New Roman" w:hAnsi="Times New Roman" w:cs="Times New Roman"/>
      <w:sz w:val="13"/>
      <w:szCs w:val="13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C656C0"/>
    <w:pPr>
      <w:shd w:val="clear" w:color="auto" w:fill="FFFFFF"/>
      <w:spacing w:line="240" w:lineRule="atLeast"/>
      <w:ind w:hanging="560"/>
    </w:pPr>
    <w:rPr>
      <w:rFonts w:ascii="Times New Roman" w:eastAsiaTheme="minorHAnsi" w:hAnsi="Times New Roman" w:cs="Times New Roman"/>
      <w:color w:val="auto"/>
      <w:sz w:val="13"/>
      <w:szCs w:val="13"/>
      <w:lang w:eastAsia="en-US"/>
    </w:rPr>
  </w:style>
  <w:style w:type="paragraph" w:styleId="af1">
    <w:name w:val="List Paragraph"/>
    <w:aliases w:val="Table-Normal,RSHB_Table-Normal,Заголовок_3,Подпись рисунка"/>
    <w:basedOn w:val="a"/>
    <w:link w:val="af2"/>
    <w:uiPriority w:val="34"/>
    <w:qFormat/>
    <w:rsid w:val="00EE7021"/>
    <w:pPr>
      <w:ind w:left="720"/>
      <w:contextualSpacing/>
    </w:pPr>
  </w:style>
  <w:style w:type="paragraph" w:styleId="af3">
    <w:name w:val="Normal (Web)"/>
    <w:basedOn w:val="a"/>
    <w:uiPriority w:val="99"/>
    <w:unhideWhenUsed/>
    <w:rsid w:val="00000E05"/>
    <w:pPr>
      <w:spacing w:before="100" w:beforeAutospacing="1" w:after="100" w:afterAutospacing="1"/>
    </w:pPr>
    <w:rPr>
      <w:rFonts w:ascii="Verdana" w:eastAsia="Times New Roman" w:hAnsi="Verdana" w:cs="Times New Roman"/>
      <w:color w:val="333333"/>
      <w:sz w:val="23"/>
      <w:szCs w:val="23"/>
    </w:rPr>
  </w:style>
  <w:style w:type="paragraph" w:customStyle="1" w:styleId="ConsPlusNonformat">
    <w:name w:val="ConsPlusNonformat"/>
    <w:uiPriority w:val="99"/>
    <w:rsid w:val="00000E0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CA16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f2">
    <w:name w:val="Абзац списка Знак"/>
    <w:aliases w:val="Table-Normal Знак,RSHB_Table-Normal Знак,Заголовок_3 Знак,Подпись рисунка Знак"/>
    <w:link w:val="af1"/>
    <w:uiPriority w:val="34"/>
    <w:locked/>
    <w:rsid w:val="00DF1DEE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4">
    <w:name w:val="header"/>
    <w:basedOn w:val="a"/>
    <w:link w:val="af5"/>
    <w:uiPriority w:val="99"/>
    <w:unhideWhenUsed/>
    <w:rsid w:val="00590B52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590B52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unhideWhenUsed/>
    <w:rsid w:val="00590B52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590B52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F7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locked/>
    <w:rsid w:val="002C1F7A"/>
    <w:rPr>
      <w:rFonts w:ascii="Arial" w:hAnsi="Arial" w:cs="Arial"/>
      <w:b/>
      <w:bCs/>
      <w:sz w:val="24"/>
      <w:szCs w:val="24"/>
      <w:shd w:val="clear" w:color="auto" w:fill="FFFFFF"/>
    </w:rPr>
  </w:style>
  <w:style w:type="character" w:customStyle="1" w:styleId="1">
    <w:name w:val="Основной текст Знак1"/>
    <w:basedOn w:val="a0"/>
    <w:link w:val="a3"/>
    <w:uiPriority w:val="99"/>
    <w:locked/>
    <w:rsid w:val="002C1F7A"/>
    <w:rPr>
      <w:rFonts w:ascii="Arial" w:hAnsi="Arial" w:cs="Arial"/>
      <w:sz w:val="24"/>
      <w:szCs w:val="24"/>
      <w:shd w:val="clear" w:color="auto" w:fill="FFFFFF"/>
    </w:rPr>
  </w:style>
  <w:style w:type="character" w:customStyle="1" w:styleId="a4">
    <w:name w:val="Основной текст + Полужирный"/>
    <w:basedOn w:val="1"/>
    <w:uiPriority w:val="99"/>
    <w:rsid w:val="002C1F7A"/>
    <w:rPr>
      <w:rFonts w:ascii="Arial" w:hAnsi="Arial" w:cs="Arial"/>
      <w:b/>
      <w:bCs/>
      <w:sz w:val="24"/>
      <w:szCs w:val="24"/>
      <w:shd w:val="clear" w:color="auto" w:fill="FFFFFF"/>
    </w:rPr>
  </w:style>
  <w:style w:type="character" w:customStyle="1" w:styleId="3">
    <w:name w:val="Основной текст + Полужирный3"/>
    <w:aliases w:val="Курсив"/>
    <w:basedOn w:val="1"/>
    <w:uiPriority w:val="99"/>
    <w:rsid w:val="002C1F7A"/>
    <w:rPr>
      <w:rFonts w:ascii="Arial" w:hAnsi="Arial" w:cs="Arial"/>
      <w:b/>
      <w:bCs/>
      <w:i/>
      <w:iCs/>
      <w:sz w:val="24"/>
      <w:szCs w:val="24"/>
      <w:shd w:val="clear" w:color="auto" w:fill="FFFFFF"/>
    </w:rPr>
  </w:style>
  <w:style w:type="character" w:customStyle="1" w:styleId="20">
    <w:name w:val="Основной текст + Полужирный2"/>
    <w:basedOn w:val="1"/>
    <w:uiPriority w:val="99"/>
    <w:rsid w:val="002C1F7A"/>
    <w:rPr>
      <w:rFonts w:ascii="Arial" w:hAnsi="Arial" w:cs="Arial"/>
      <w:b/>
      <w:bCs/>
      <w:sz w:val="24"/>
      <w:szCs w:val="24"/>
      <w:shd w:val="clear" w:color="auto" w:fill="FFFFFF"/>
    </w:rPr>
  </w:style>
  <w:style w:type="character" w:customStyle="1" w:styleId="TimesNewRoman">
    <w:name w:val="Основной текст + Times New Roman"/>
    <w:aliases w:val="10 pt,Полужирный,Интервал 1 pt,Масштаб 80%"/>
    <w:basedOn w:val="1"/>
    <w:uiPriority w:val="99"/>
    <w:rsid w:val="002C1F7A"/>
    <w:rPr>
      <w:rFonts w:ascii="Times New Roman" w:hAnsi="Times New Roman" w:cs="Times New Roman"/>
      <w:b/>
      <w:bCs/>
      <w:spacing w:val="30"/>
      <w:w w:val="80"/>
      <w:sz w:val="20"/>
      <w:szCs w:val="20"/>
      <w:shd w:val="clear" w:color="auto" w:fill="FFFFFF"/>
    </w:rPr>
  </w:style>
  <w:style w:type="character" w:customStyle="1" w:styleId="10">
    <w:name w:val="Заголовок №1_"/>
    <w:basedOn w:val="a0"/>
    <w:link w:val="11"/>
    <w:uiPriority w:val="99"/>
    <w:locked/>
    <w:rsid w:val="002C1F7A"/>
    <w:rPr>
      <w:rFonts w:ascii="Arial" w:hAnsi="Arial" w:cs="Arial"/>
      <w:b/>
      <w:bCs/>
      <w:sz w:val="24"/>
      <w:szCs w:val="24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2C1F7A"/>
    <w:pPr>
      <w:shd w:val="clear" w:color="auto" w:fill="FFFFFF"/>
      <w:spacing w:after="540" w:line="240" w:lineRule="atLeast"/>
    </w:pPr>
    <w:rPr>
      <w:rFonts w:ascii="Arial" w:eastAsiaTheme="minorHAnsi" w:hAnsi="Arial" w:cs="Arial"/>
      <w:b/>
      <w:bCs/>
      <w:color w:val="auto"/>
      <w:lang w:eastAsia="en-US"/>
    </w:rPr>
  </w:style>
  <w:style w:type="paragraph" w:styleId="a3">
    <w:name w:val="Body Text"/>
    <w:basedOn w:val="a"/>
    <w:link w:val="1"/>
    <w:uiPriority w:val="99"/>
    <w:rsid w:val="002C1F7A"/>
    <w:pPr>
      <w:shd w:val="clear" w:color="auto" w:fill="FFFFFF"/>
      <w:spacing w:before="540" w:after="60" w:line="270" w:lineRule="exact"/>
      <w:jc w:val="both"/>
    </w:pPr>
    <w:rPr>
      <w:rFonts w:ascii="Arial" w:eastAsiaTheme="minorHAnsi" w:hAnsi="Arial" w:cs="Arial"/>
      <w:color w:val="auto"/>
      <w:lang w:eastAsia="en-US"/>
    </w:rPr>
  </w:style>
  <w:style w:type="character" w:customStyle="1" w:styleId="a5">
    <w:name w:val="Основной текст Знак"/>
    <w:basedOn w:val="a0"/>
    <w:uiPriority w:val="99"/>
    <w:semiHidden/>
    <w:rsid w:val="002C1F7A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11">
    <w:name w:val="Заголовок №1"/>
    <w:basedOn w:val="a"/>
    <w:link w:val="10"/>
    <w:uiPriority w:val="99"/>
    <w:rsid w:val="002C1F7A"/>
    <w:pPr>
      <w:shd w:val="clear" w:color="auto" w:fill="FFFFFF"/>
      <w:spacing w:before="240" w:after="60" w:line="240" w:lineRule="atLeast"/>
      <w:outlineLvl w:val="0"/>
    </w:pPr>
    <w:rPr>
      <w:rFonts w:ascii="Arial" w:eastAsiaTheme="minorHAnsi" w:hAnsi="Arial" w:cs="Arial"/>
      <w:b/>
      <w:bCs/>
      <w:color w:val="auto"/>
      <w:lang w:eastAsia="en-US"/>
    </w:rPr>
  </w:style>
  <w:style w:type="paragraph" w:styleId="a6">
    <w:name w:val="footnote text"/>
    <w:basedOn w:val="a"/>
    <w:link w:val="a7"/>
    <w:unhideWhenUsed/>
    <w:rsid w:val="007F1E44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7F1E44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F1E44"/>
    <w:rPr>
      <w:vertAlign w:val="superscript"/>
    </w:rPr>
  </w:style>
  <w:style w:type="character" w:styleId="a9">
    <w:name w:val="annotation reference"/>
    <w:basedOn w:val="a0"/>
    <w:uiPriority w:val="99"/>
    <w:semiHidden/>
    <w:unhideWhenUsed/>
    <w:rsid w:val="008B09F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B09F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B09F7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B09F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B09F7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B09F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B09F7"/>
    <w:rPr>
      <w:rFonts w:ascii="Tahoma" w:eastAsia="Arial Unicode MS" w:hAnsi="Tahoma" w:cs="Tahoma"/>
      <w:color w:val="000000"/>
      <w:sz w:val="16"/>
      <w:szCs w:val="16"/>
      <w:lang w:eastAsia="ru-RU"/>
    </w:rPr>
  </w:style>
  <w:style w:type="character" w:styleId="af0">
    <w:name w:val="Hyperlink"/>
    <w:uiPriority w:val="99"/>
    <w:unhideWhenUsed/>
    <w:rsid w:val="002E23AA"/>
    <w:rPr>
      <w:rFonts w:cs="Times New Roman"/>
      <w:color w:val="0000FF"/>
      <w:u w:val="single"/>
    </w:rPr>
  </w:style>
  <w:style w:type="character" w:customStyle="1" w:styleId="4">
    <w:name w:val="Заголовок №4_"/>
    <w:basedOn w:val="a0"/>
    <w:link w:val="40"/>
    <w:uiPriority w:val="99"/>
    <w:rsid w:val="00A64273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A64273"/>
    <w:pPr>
      <w:shd w:val="clear" w:color="auto" w:fill="FFFFFF"/>
      <w:spacing w:before="240" w:line="245" w:lineRule="exact"/>
      <w:outlineLvl w:val="3"/>
    </w:pPr>
    <w:rPr>
      <w:rFonts w:ascii="Times New Roman" w:eastAsiaTheme="minorHAnsi" w:hAnsi="Times New Roman" w:cs="Times New Roman"/>
      <w:b/>
      <w:bCs/>
      <w:color w:val="auto"/>
      <w:sz w:val="21"/>
      <w:szCs w:val="21"/>
      <w:lang w:eastAsia="en-US"/>
    </w:rPr>
  </w:style>
  <w:style w:type="character" w:customStyle="1" w:styleId="30">
    <w:name w:val="Основной текст (3)_"/>
    <w:basedOn w:val="a0"/>
    <w:link w:val="31"/>
    <w:uiPriority w:val="99"/>
    <w:rsid w:val="00C656C0"/>
    <w:rPr>
      <w:rFonts w:ascii="Times New Roman" w:hAnsi="Times New Roman" w:cs="Times New Roman"/>
      <w:sz w:val="13"/>
      <w:szCs w:val="13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C656C0"/>
    <w:pPr>
      <w:shd w:val="clear" w:color="auto" w:fill="FFFFFF"/>
      <w:spacing w:line="240" w:lineRule="atLeast"/>
      <w:ind w:hanging="560"/>
    </w:pPr>
    <w:rPr>
      <w:rFonts w:ascii="Times New Roman" w:eastAsiaTheme="minorHAnsi" w:hAnsi="Times New Roman" w:cs="Times New Roman"/>
      <w:color w:val="auto"/>
      <w:sz w:val="13"/>
      <w:szCs w:val="13"/>
      <w:lang w:eastAsia="en-US"/>
    </w:rPr>
  </w:style>
  <w:style w:type="paragraph" w:styleId="af1">
    <w:name w:val="List Paragraph"/>
    <w:aliases w:val="Table-Normal,RSHB_Table-Normal,Заголовок_3,Подпись рисунка"/>
    <w:basedOn w:val="a"/>
    <w:link w:val="af2"/>
    <w:uiPriority w:val="34"/>
    <w:qFormat/>
    <w:rsid w:val="00EE7021"/>
    <w:pPr>
      <w:ind w:left="720"/>
      <w:contextualSpacing/>
    </w:pPr>
  </w:style>
  <w:style w:type="paragraph" w:styleId="af3">
    <w:name w:val="Normal (Web)"/>
    <w:basedOn w:val="a"/>
    <w:uiPriority w:val="99"/>
    <w:unhideWhenUsed/>
    <w:rsid w:val="00000E05"/>
    <w:pPr>
      <w:spacing w:before="100" w:beforeAutospacing="1" w:after="100" w:afterAutospacing="1"/>
    </w:pPr>
    <w:rPr>
      <w:rFonts w:ascii="Verdana" w:eastAsia="Times New Roman" w:hAnsi="Verdana" w:cs="Times New Roman"/>
      <w:color w:val="333333"/>
      <w:sz w:val="23"/>
      <w:szCs w:val="23"/>
    </w:rPr>
  </w:style>
  <w:style w:type="paragraph" w:customStyle="1" w:styleId="ConsPlusNonformat">
    <w:name w:val="ConsPlusNonformat"/>
    <w:uiPriority w:val="99"/>
    <w:rsid w:val="00000E0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CA16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f2">
    <w:name w:val="Абзац списка Знак"/>
    <w:aliases w:val="Table-Normal Знак,RSHB_Table-Normal Знак,Заголовок_3 Знак,Подпись рисунка Знак"/>
    <w:link w:val="af1"/>
    <w:uiPriority w:val="34"/>
    <w:locked/>
    <w:rsid w:val="00DF1DEE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4">
    <w:name w:val="header"/>
    <w:basedOn w:val="a"/>
    <w:link w:val="af5"/>
    <w:uiPriority w:val="99"/>
    <w:unhideWhenUsed/>
    <w:rsid w:val="00590B52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590B52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unhideWhenUsed/>
    <w:rsid w:val="00590B52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590B52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75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doc@chukotenergo.ru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C27C1-F315-4C11-843D-F2F5963CE6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E057CE-A689-43AA-85C9-F11917F1B1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268287-52DB-4607-BC18-02FC409670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62D77C-F178-4755-8A1F-EBE822911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1351</Words>
  <Characters>7707</Characters>
  <Application>Microsoft Office Word</Application>
  <DocSecurity>8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"РАО ЭС ВОСТОКА"</Company>
  <LinksUpToDate>false</LinksUpToDate>
  <CharactersWithSpaces>9040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shabunina_is</dc:creator>
  <cp:lastModifiedBy>Злобина Валентина Геннадьевна</cp:lastModifiedBy>
  <cp:revision>13</cp:revision>
  <dcterms:created xsi:type="dcterms:W3CDTF">2019-11-28T06:38:00Z</dcterms:created>
  <dcterms:modified xsi:type="dcterms:W3CDTF">2024-02-05T01:11:00Z</dcterms:modified>
</cp:coreProperties>
</file>